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00494" w14:textId="77777777" w:rsidR="005268A3" w:rsidRPr="00692B48" w:rsidRDefault="005268A3" w:rsidP="005268A3">
      <w:pPr>
        <w:widowControl w:val="0"/>
        <w:tabs>
          <w:tab w:val="left" w:pos="708"/>
          <w:tab w:val="center" w:pos="4536"/>
          <w:tab w:val="right" w:pos="9072"/>
        </w:tabs>
        <w:spacing w:after="0" w:line="240" w:lineRule="auto"/>
        <w:rPr>
          <w:rFonts w:eastAsia="Times New Roman" w:cstheme="minorHAnsi"/>
          <w:kern w:val="0"/>
          <w:sz w:val="23"/>
          <w:szCs w:val="23"/>
          <w:lang w:eastAsia="pl-PL"/>
          <w14:ligatures w14:val="none"/>
        </w:rPr>
      </w:pPr>
    </w:p>
    <w:p w14:paraId="283C9981" w14:textId="77777777" w:rsidR="005268A3" w:rsidRPr="00692B48" w:rsidRDefault="005268A3" w:rsidP="005268A3">
      <w:pPr>
        <w:widowControl w:val="0"/>
        <w:tabs>
          <w:tab w:val="left" w:pos="708"/>
          <w:tab w:val="center" w:pos="4536"/>
          <w:tab w:val="right" w:pos="9072"/>
        </w:tabs>
        <w:spacing w:after="0" w:line="240" w:lineRule="auto"/>
        <w:rPr>
          <w:rFonts w:eastAsia="Times New Roman" w:cstheme="minorHAnsi"/>
          <w:kern w:val="0"/>
          <w:sz w:val="23"/>
          <w:szCs w:val="23"/>
          <w:lang w:eastAsia="pl-PL"/>
          <w14:ligatures w14:val="none"/>
        </w:rPr>
      </w:pPr>
      <w:r w:rsidRPr="00692B48">
        <w:rPr>
          <w:rFonts w:eastAsia="Times New Roman" w:cstheme="minorHAnsi"/>
          <w:kern w:val="0"/>
          <w:sz w:val="23"/>
          <w:szCs w:val="23"/>
          <w:lang w:eastAsia="pl-PL"/>
          <w14:ligatures w14:val="none"/>
        </w:rPr>
        <w:t xml:space="preserve">                                                                                                        </w:t>
      </w:r>
    </w:p>
    <w:p w14:paraId="37D9A788" w14:textId="77777777" w:rsidR="005268A3" w:rsidRPr="00692B48" w:rsidRDefault="005268A3" w:rsidP="005268A3">
      <w:pPr>
        <w:widowControl w:val="0"/>
        <w:tabs>
          <w:tab w:val="left" w:pos="708"/>
          <w:tab w:val="center" w:pos="4536"/>
          <w:tab w:val="right" w:pos="9072"/>
        </w:tabs>
        <w:spacing w:after="0" w:line="240" w:lineRule="auto"/>
        <w:rPr>
          <w:rFonts w:eastAsia="Times New Roman" w:cstheme="minorHAnsi"/>
          <w:kern w:val="0"/>
          <w:sz w:val="23"/>
          <w:szCs w:val="23"/>
          <w:lang w:eastAsia="pl-PL"/>
          <w14:ligatures w14:val="none"/>
        </w:rPr>
      </w:pPr>
      <w:r w:rsidRPr="00692B48">
        <w:rPr>
          <w:rFonts w:eastAsia="Times New Roman" w:cstheme="minorHAnsi"/>
          <w:b/>
          <w:noProof/>
          <w:color w:val="000000"/>
          <w:kern w:val="0"/>
          <w:sz w:val="40"/>
          <w:szCs w:val="40"/>
          <w:lang w:eastAsia="pl-PL"/>
          <w14:ligatures w14:val="none"/>
        </w:rPr>
        <w:drawing>
          <wp:inline distT="0" distB="0" distL="0" distR="0" wp14:anchorId="70144B43" wp14:editId="55982D38">
            <wp:extent cx="1454785" cy="1693545"/>
            <wp:effectExtent l="0" t="0" r="0" b="1905"/>
            <wp:docPr id="568797630"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4785" cy="1693545"/>
                    </a:xfrm>
                    <a:prstGeom prst="rect">
                      <a:avLst/>
                    </a:prstGeom>
                    <a:noFill/>
                    <a:ln>
                      <a:noFill/>
                    </a:ln>
                  </pic:spPr>
                </pic:pic>
              </a:graphicData>
            </a:graphic>
          </wp:inline>
        </w:drawing>
      </w:r>
    </w:p>
    <w:p w14:paraId="33FCD2B1" w14:textId="77777777" w:rsidR="005268A3" w:rsidRPr="00692B48" w:rsidRDefault="005268A3" w:rsidP="005268A3">
      <w:pPr>
        <w:tabs>
          <w:tab w:val="left" w:pos="708"/>
          <w:tab w:val="center" w:pos="4536"/>
          <w:tab w:val="right" w:pos="9072"/>
        </w:tabs>
        <w:spacing w:after="0" w:line="240" w:lineRule="auto"/>
        <w:rPr>
          <w:rFonts w:eastAsia="Times New Roman" w:cstheme="minorHAnsi"/>
          <w:kern w:val="0"/>
          <w:sz w:val="23"/>
          <w:szCs w:val="23"/>
          <w:lang w:eastAsia="pl-PL"/>
          <w14:ligatures w14:val="none"/>
        </w:rPr>
      </w:pPr>
    </w:p>
    <w:p w14:paraId="052B9251" w14:textId="77777777" w:rsidR="005268A3" w:rsidRPr="00692B48" w:rsidRDefault="005268A3" w:rsidP="005268A3">
      <w:pPr>
        <w:tabs>
          <w:tab w:val="left" w:pos="708"/>
          <w:tab w:val="center" w:pos="4536"/>
          <w:tab w:val="right" w:pos="9072"/>
        </w:tabs>
        <w:spacing w:after="0" w:line="240" w:lineRule="auto"/>
        <w:rPr>
          <w:rFonts w:eastAsia="Times New Roman" w:cstheme="minorHAnsi"/>
          <w:b/>
          <w:kern w:val="0"/>
          <w:sz w:val="23"/>
          <w:szCs w:val="23"/>
          <w:lang w:eastAsia="pl-PL"/>
          <w14:ligatures w14:val="none"/>
        </w:rPr>
      </w:pPr>
      <w:r w:rsidRPr="00692B48">
        <w:rPr>
          <w:rFonts w:eastAsia="Times New Roman" w:cstheme="minorHAnsi"/>
          <w:b/>
          <w:kern w:val="0"/>
          <w:sz w:val="23"/>
          <w:szCs w:val="23"/>
          <w:lang w:eastAsia="pl-PL"/>
          <w14:ligatures w14:val="none"/>
        </w:rPr>
        <w:t xml:space="preserve">     GMINA GÓRZNO</w:t>
      </w:r>
    </w:p>
    <w:p w14:paraId="7398E1DF" w14:textId="77777777" w:rsidR="005268A3" w:rsidRPr="00692B48" w:rsidRDefault="005268A3" w:rsidP="005268A3">
      <w:pPr>
        <w:tabs>
          <w:tab w:val="left" w:pos="708"/>
          <w:tab w:val="center" w:pos="4536"/>
          <w:tab w:val="right" w:pos="9072"/>
        </w:tabs>
        <w:spacing w:after="0" w:line="240" w:lineRule="auto"/>
        <w:rPr>
          <w:rFonts w:eastAsia="Times New Roman" w:cstheme="minorHAnsi"/>
          <w:b/>
          <w:kern w:val="0"/>
          <w:sz w:val="23"/>
          <w:szCs w:val="23"/>
          <w:lang w:eastAsia="pl-PL"/>
          <w14:ligatures w14:val="none"/>
        </w:rPr>
      </w:pPr>
    </w:p>
    <w:p w14:paraId="4B1E2DE9" w14:textId="77777777" w:rsidR="005268A3" w:rsidRPr="00692B48" w:rsidRDefault="005268A3" w:rsidP="005268A3">
      <w:pPr>
        <w:tabs>
          <w:tab w:val="left" w:pos="708"/>
          <w:tab w:val="center" w:pos="4536"/>
          <w:tab w:val="right" w:pos="9072"/>
        </w:tabs>
        <w:spacing w:after="0" w:line="240" w:lineRule="auto"/>
        <w:rPr>
          <w:rFonts w:eastAsia="Times New Roman" w:cstheme="minorHAnsi"/>
          <w:b/>
          <w:kern w:val="0"/>
          <w:sz w:val="23"/>
          <w:szCs w:val="23"/>
          <w:lang w:eastAsia="pl-PL"/>
          <w14:ligatures w14:val="none"/>
        </w:rPr>
      </w:pPr>
    </w:p>
    <w:p w14:paraId="5FD40DE6" w14:textId="77777777" w:rsidR="005268A3" w:rsidRPr="00692B48" w:rsidRDefault="005268A3" w:rsidP="005268A3">
      <w:pPr>
        <w:tabs>
          <w:tab w:val="left" w:pos="708"/>
          <w:tab w:val="center" w:pos="4536"/>
          <w:tab w:val="right" w:pos="9072"/>
        </w:tabs>
        <w:spacing w:after="0" w:line="240" w:lineRule="auto"/>
        <w:rPr>
          <w:rFonts w:eastAsia="Times New Roman" w:cstheme="minorHAnsi"/>
          <w:b/>
          <w:kern w:val="0"/>
          <w:sz w:val="23"/>
          <w:szCs w:val="23"/>
          <w:lang w:eastAsia="pl-PL"/>
          <w14:ligatures w14:val="none"/>
        </w:rPr>
      </w:pPr>
    </w:p>
    <w:p w14:paraId="65260A9E" w14:textId="3146BB6C" w:rsidR="005268A3" w:rsidRPr="00692B48" w:rsidRDefault="005268A3" w:rsidP="005268A3">
      <w:pPr>
        <w:tabs>
          <w:tab w:val="left" w:pos="-19562"/>
          <w:tab w:val="left" w:pos="4820"/>
          <w:tab w:val="left" w:pos="5245"/>
        </w:tabs>
        <w:spacing w:after="0" w:line="240" w:lineRule="auto"/>
        <w:rPr>
          <w:rFonts w:eastAsia="Times New Roman" w:cstheme="minorHAnsi"/>
          <w:b/>
          <w:kern w:val="0"/>
          <w:sz w:val="23"/>
          <w:szCs w:val="23"/>
          <w:lang w:eastAsia="pl-PL"/>
          <w14:ligatures w14:val="none"/>
        </w:rPr>
      </w:pPr>
      <w:r w:rsidRPr="00692B48">
        <w:rPr>
          <w:rFonts w:eastAsia="Times New Roman" w:cstheme="minorHAnsi"/>
          <w:b/>
          <w:kern w:val="0"/>
          <w:sz w:val="23"/>
          <w:szCs w:val="23"/>
          <w:lang w:eastAsia="pl-PL"/>
          <w14:ligatures w14:val="none"/>
        </w:rPr>
        <w:t>Znak sprawy: ZPiOŚ.271.</w:t>
      </w:r>
      <w:r w:rsidR="004B5A1C" w:rsidRPr="00692B48">
        <w:rPr>
          <w:rFonts w:eastAsia="Times New Roman" w:cstheme="minorHAnsi"/>
          <w:b/>
          <w:kern w:val="0"/>
          <w:sz w:val="23"/>
          <w:szCs w:val="23"/>
          <w:lang w:eastAsia="pl-PL"/>
          <w14:ligatures w14:val="none"/>
        </w:rPr>
        <w:t>2</w:t>
      </w:r>
      <w:r w:rsidRPr="00692B48">
        <w:rPr>
          <w:rFonts w:eastAsia="Times New Roman" w:cstheme="minorHAnsi"/>
          <w:b/>
          <w:kern w:val="0"/>
          <w:sz w:val="23"/>
          <w:szCs w:val="23"/>
          <w:lang w:eastAsia="pl-PL"/>
          <w14:ligatures w14:val="none"/>
        </w:rPr>
        <w:t>.202</w:t>
      </w:r>
      <w:r w:rsidR="004B5A1C" w:rsidRPr="00692B48">
        <w:rPr>
          <w:rFonts w:eastAsia="Times New Roman" w:cstheme="minorHAnsi"/>
          <w:b/>
          <w:kern w:val="0"/>
          <w:sz w:val="23"/>
          <w:szCs w:val="23"/>
          <w:lang w:eastAsia="pl-PL"/>
          <w14:ligatures w14:val="none"/>
        </w:rPr>
        <w:t>6</w:t>
      </w:r>
    </w:p>
    <w:p w14:paraId="7F7235F9" w14:textId="77777777" w:rsidR="005268A3" w:rsidRPr="00692B48" w:rsidRDefault="005268A3" w:rsidP="005268A3">
      <w:pPr>
        <w:spacing w:after="0" w:line="240" w:lineRule="auto"/>
        <w:rPr>
          <w:rFonts w:eastAsia="Times New Roman" w:cstheme="minorHAnsi"/>
          <w:color w:val="008000"/>
          <w:kern w:val="0"/>
          <w:sz w:val="35"/>
          <w:szCs w:val="35"/>
          <w:lang w:eastAsia="pl-PL"/>
          <w14:ligatures w14:val="none"/>
        </w:rPr>
      </w:pPr>
    </w:p>
    <w:p w14:paraId="5B8D84D8" w14:textId="77777777" w:rsidR="005268A3" w:rsidRPr="00692B48" w:rsidRDefault="005268A3" w:rsidP="005268A3">
      <w:pPr>
        <w:keepNext/>
        <w:keepLines/>
        <w:spacing w:before="360" w:after="80" w:line="240" w:lineRule="auto"/>
        <w:jc w:val="center"/>
        <w:outlineLvl w:val="0"/>
        <w:rPr>
          <w:rFonts w:eastAsiaTheme="majorEastAsia" w:cstheme="minorHAnsi"/>
          <w:color w:val="008000"/>
          <w:kern w:val="0"/>
          <w:sz w:val="72"/>
          <w:szCs w:val="72"/>
          <w:lang w:eastAsia="pl-PL"/>
          <w14:shadow w14:blurRad="50800" w14:dist="38100" w14:dir="2700000" w14:sx="100000" w14:sy="100000" w14:kx="0" w14:ky="0" w14:algn="tl">
            <w14:srgbClr w14:val="000000">
              <w14:alpha w14:val="60000"/>
            </w14:srgbClr>
          </w14:shadow>
          <w14:ligatures w14:val="none"/>
        </w:rPr>
      </w:pPr>
      <w:r w:rsidRPr="00692B48">
        <w:rPr>
          <w:rFonts w:eastAsiaTheme="majorEastAsia" w:cstheme="minorHAnsi"/>
          <w:color w:val="008000"/>
          <w:kern w:val="0"/>
          <w:sz w:val="72"/>
          <w:szCs w:val="72"/>
          <w:lang w:eastAsia="pl-PL"/>
          <w14:shadow w14:blurRad="50800" w14:dist="38100" w14:dir="2700000" w14:sx="100000" w14:sy="100000" w14:kx="0" w14:ky="0" w14:algn="tl">
            <w14:srgbClr w14:val="000000">
              <w14:alpha w14:val="60000"/>
            </w14:srgbClr>
          </w14:shadow>
          <w14:ligatures w14:val="none"/>
        </w:rPr>
        <w:t>SPECYFIKACJA WARUNKÓW ZAMÓWIENIA</w:t>
      </w:r>
    </w:p>
    <w:p w14:paraId="5F2E482E" w14:textId="77777777" w:rsidR="005268A3" w:rsidRPr="00692B48" w:rsidRDefault="005268A3" w:rsidP="005268A3">
      <w:pPr>
        <w:spacing w:before="120" w:after="12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dotycząca zadania pn.:</w:t>
      </w:r>
    </w:p>
    <w:p w14:paraId="0D93F444" w14:textId="77777777" w:rsidR="005268A3" w:rsidRPr="00692B48" w:rsidRDefault="005268A3" w:rsidP="005268A3">
      <w:pPr>
        <w:spacing w:before="120" w:after="120" w:line="240" w:lineRule="auto"/>
        <w:jc w:val="center"/>
        <w:rPr>
          <w:rFonts w:eastAsia="Times New Roman" w:cstheme="minorHAnsi"/>
          <w:b/>
          <w:kern w:val="0"/>
          <w:sz w:val="24"/>
          <w:szCs w:val="24"/>
          <w:lang w:eastAsia="pl-PL"/>
          <w14:ligatures w14:val="none"/>
        </w:rPr>
      </w:pPr>
    </w:p>
    <w:p w14:paraId="48B35C92" w14:textId="0D4A0263" w:rsidR="005268A3" w:rsidRPr="00692B48" w:rsidRDefault="004B5A1C" w:rsidP="005268A3">
      <w:pPr>
        <w:spacing w:before="120" w:after="120" w:line="240" w:lineRule="auto"/>
        <w:jc w:val="both"/>
        <w:rPr>
          <w:rFonts w:eastAsia="Times New Roman" w:cstheme="minorHAnsi"/>
          <w:b/>
          <w:bCs/>
          <w:color w:val="000000"/>
          <w:kern w:val="0"/>
          <w:sz w:val="40"/>
          <w:szCs w:val="40"/>
          <w:lang w:eastAsia="pl-PL"/>
          <w14:ligatures w14:val="none"/>
        </w:rPr>
      </w:pPr>
      <w:r w:rsidRPr="00692B48">
        <w:rPr>
          <w:rFonts w:eastAsia="Times New Roman" w:cstheme="minorHAnsi"/>
          <w:b/>
          <w:bCs/>
          <w:color w:val="000000"/>
          <w:kern w:val="0"/>
          <w:sz w:val="40"/>
          <w:szCs w:val="40"/>
          <w:lang w:eastAsia="pl-PL"/>
          <w14:ligatures w14:val="none"/>
        </w:rPr>
        <w:t>Budowa sieci kanalizacji sanitarnej w miejscowości Łąki, Chęciny, Reducin</w:t>
      </w:r>
    </w:p>
    <w:p w14:paraId="23F33977" w14:textId="77777777" w:rsidR="005268A3" w:rsidRPr="00692B48" w:rsidRDefault="005268A3" w:rsidP="005268A3">
      <w:pPr>
        <w:spacing w:before="120" w:after="120" w:line="240" w:lineRule="auto"/>
        <w:jc w:val="both"/>
        <w:rPr>
          <w:rFonts w:eastAsia="Times New Roman" w:cstheme="minorHAnsi"/>
          <w:kern w:val="0"/>
          <w:sz w:val="24"/>
          <w:szCs w:val="24"/>
          <w:lang w:eastAsia="pl-PL"/>
          <w14:ligatures w14:val="none"/>
        </w:rPr>
      </w:pPr>
    </w:p>
    <w:p w14:paraId="44F044F9"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Postępowanie o udzielenie zamówienia prowadzone jest w trybie podstawowym bez negocjacji zgodnie z</w:t>
      </w:r>
      <w:r w:rsidRPr="00692B48">
        <w:rPr>
          <w:rFonts w:eastAsia="Times New Roman" w:cstheme="minorHAnsi"/>
          <w:b/>
          <w:kern w:val="0"/>
          <w:sz w:val="24"/>
          <w:szCs w:val="24"/>
          <w:lang w:eastAsia="pl-PL"/>
          <w14:ligatures w14:val="none"/>
        </w:rPr>
        <w:t xml:space="preserve"> </w:t>
      </w:r>
      <w:r w:rsidRPr="00692B48">
        <w:rPr>
          <w:rFonts w:eastAsia="Times New Roman" w:cstheme="minorHAnsi"/>
          <w:kern w:val="0"/>
          <w:sz w:val="24"/>
          <w:szCs w:val="24"/>
          <w:lang w:eastAsia="pl-PL"/>
          <w14:ligatures w14:val="none"/>
        </w:rPr>
        <w:t>art. 275 pkt 1 ustawy z dnia 11 września 2019 r. - Prawo zamówień publicznych (Dz. U. z 2024 r. poz. 1320 z późn.zm.).</w:t>
      </w:r>
    </w:p>
    <w:p w14:paraId="5092EDE1" w14:textId="77777777" w:rsidR="005268A3" w:rsidRPr="00692B48" w:rsidRDefault="005268A3" w:rsidP="005268A3">
      <w:pPr>
        <w:spacing w:before="120" w:after="120" w:line="240" w:lineRule="auto"/>
        <w:jc w:val="both"/>
        <w:rPr>
          <w:rFonts w:eastAsia="Times New Roman" w:cstheme="minorHAnsi"/>
          <w:kern w:val="0"/>
          <w:sz w:val="24"/>
          <w:szCs w:val="24"/>
          <w:lang w:eastAsia="pl-PL"/>
          <w14:ligatures w14:val="none"/>
        </w:rPr>
      </w:pPr>
    </w:p>
    <w:p w14:paraId="2FBCC062" w14:textId="77777777" w:rsidR="005268A3" w:rsidRPr="00692B48" w:rsidRDefault="005268A3" w:rsidP="005268A3">
      <w:pPr>
        <w:tabs>
          <w:tab w:val="left" w:pos="-19562"/>
          <w:tab w:val="left" w:pos="4820"/>
          <w:tab w:val="left" w:pos="5245"/>
        </w:tabs>
        <w:spacing w:after="0" w:line="240" w:lineRule="auto"/>
        <w:rPr>
          <w:rFonts w:eastAsia="Times New Roman" w:cstheme="minorHAnsi"/>
          <w:b/>
          <w:kern w:val="0"/>
          <w:sz w:val="31"/>
          <w:szCs w:val="31"/>
          <w:lang w:eastAsia="pl-PL"/>
          <w14:ligatures w14:val="none"/>
        </w:rPr>
      </w:pPr>
    </w:p>
    <w:p w14:paraId="772D3BCD" w14:textId="77777777" w:rsidR="005268A3" w:rsidRPr="00692B48" w:rsidRDefault="005268A3" w:rsidP="005268A3">
      <w:pPr>
        <w:tabs>
          <w:tab w:val="left" w:pos="-19562"/>
          <w:tab w:val="left" w:pos="4820"/>
          <w:tab w:val="left" w:pos="5245"/>
        </w:tabs>
        <w:spacing w:after="0" w:line="240" w:lineRule="auto"/>
        <w:jc w:val="right"/>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Zatwierdzam:</w:t>
      </w:r>
    </w:p>
    <w:p w14:paraId="1D5C1D43" w14:textId="77777777" w:rsidR="005268A3" w:rsidRPr="00692B48" w:rsidRDefault="005268A3" w:rsidP="005268A3">
      <w:pPr>
        <w:tabs>
          <w:tab w:val="left" w:pos="-19562"/>
          <w:tab w:val="left" w:pos="4820"/>
          <w:tab w:val="left" w:pos="5245"/>
        </w:tabs>
        <w:spacing w:after="0" w:line="240" w:lineRule="auto"/>
        <w:jc w:val="right"/>
        <w:rPr>
          <w:rFonts w:eastAsia="Times New Roman" w:cstheme="minorHAnsi"/>
          <w:b/>
          <w:kern w:val="0"/>
          <w:sz w:val="24"/>
          <w:szCs w:val="24"/>
          <w:lang w:eastAsia="pl-PL"/>
          <w14:ligatures w14:val="none"/>
        </w:rPr>
      </w:pPr>
    </w:p>
    <w:p w14:paraId="71DB5B7E" w14:textId="77777777" w:rsidR="005268A3" w:rsidRPr="00692B48" w:rsidRDefault="005268A3" w:rsidP="005268A3">
      <w:pPr>
        <w:tabs>
          <w:tab w:val="left" w:pos="-19562"/>
          <w:tab w:val="left" w:pos="4820"/>
          <w:tab w:val="left" w:pos="5245"/>
        </w:tabs>
        <w:spacing w:after="0" w:line="240" w:lineRule="auto"/>
        <w:ind w:left="4536" w:firstLine="2268"/>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Wójt Gminy Górzno</w:t>
      </w:r>
    </w:p>
    <w:p w14:paraId="0751EDE8" w14:textId="77777777" w:rsidR="005268A3" w:rsidRPr="00692B48" w:rsidRDefault="005268A3" w:rsidP="005268A3">
      <w:pPr>
        <w:tabs>
          <w:tab w:val="left" w:pos="-19562"/>
          <w:tab w:val="left" w:pos="4820"/>
          <w:tab w:val="left" w:pos="5245"/>
        </w:tabs>
        <w:spacing w:after="0" w:line="240" w:lineRule="auto"/>
        <w:ind w:left="4536" w:firstLine="2268"/>
        <w:jc w:val="center"/>
        <w:rPr>
          <w:rFonts w:eastAsia="Times New Roman" w:cstheme="minorHAnsi"/>
          <w:b/>
          <w:kern w:val="0"/>
          <w:sz w:val="24"/>
          <w:szCs w:val="24"/>
          <w:lang w:eastAsia="pl-PL"/>
          <w14:ligatures w14:val="none"/>
        </w:rPr>
      </w:pPr>
    </w:p>
    <w:p w14:paraId="6D209DF1" w14:textId="77777777" w:rsidR="005268A3" w:rsidRPr="00692B48" w:rsidRDefault="005268A3" w:rsidP="005268A3">
      <w:pPr>
        <w:tabs>
          <w:tab w:val="left" w:pos="-19562"/>
          <w:tab w:val="left" w:pos="4820"/>
          <w:tab w:val="left" w:pos="5245"/>
        </w:tabs>
        <w:spacing w:after="0" w:line="240" w:lineRule="auto"/>
        <w:ind w:left="4536" w:firstLine="2268"/>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Waldemar </w:t>
      </w:r>
      <w:proofErr w:type="spellStart"/>
      <w:r w:rsidRPr="00692B48">
        <w:rPr>
          <w:rFonts w:eastAsia="Times New Roman" w:cstheme="minorHAnsi"/>
          <w:b/>
          <w:kern w:val="0"/>
          <w:sz w:val="24"/>
          <w:szCs w:val="24"/>
          <w:lang w:eastAsia="pl-PL"/>
          <w14:ligatures w14:val="none"/>
        </w:rPr>
        <w:t>Sabak</w:t>
      </w:r>
      <w:proofErr w:type="spellEnd"/>
    </w:p>
    <w:p w14:paraId="17581D64" w14:textId="77777777" w:rsidR="005268A3" w:rsidRPr="00692B48" w:rsidRDefault="005268A3" w:rsidP="005268A3">
      <w:pPr>
        <w:tabs>
          <w:tab w:val="left" w:pos="-19562"/>
          <w:tab w:val="left" w:pos="4820"/>
          <w:tab w:val="left" w:pos="5245"/>
        </w:tabs>
        <w:spacing w:after="0" w:line="240" w:lineRule="auto"/>
        <w:rPr>
          <w:rFonts w:eastAsia="Times New Roman" w:cstheme="minorHAnsi"/>
          <w:b/>
          <w:kern w:val="0"/>
          <w:sz w:val="31"/>
          <w:szCs w:val="31"/>
          <w:lang w:eastAsia="pl-PL"/>
          <w14:ligatures w14:val="none"/>
        </w:rPr>
      </w:pPr>
    </w:p>
    <w:p w14:paraId="2A6C3C1A" w14:textId="77777777" w:rsidR="005268A3" w:rsidRPr="00692B48" w:rsidRDefault="005268A3" w:rsidP="005268A3">
      <w:pPr>
        <w:tabs>
          <w:tab w:val="left" w:pos="-19562"/>
          <w:tab w:val="left" w:pos="4820"/>
          <w:tab w:val="left" w:pos="5245"/>
        </w:tabs>
        <w:spacing w:after="0" w:line="240" w:lineRule="auto"/>
        <w:rPr>
          <w:rFonts w:eastAsia="Times New Roman" w:cstheme="minorHAnsi"/>
          <w:kern w:val="0"/>
          <w:sz w:val="31"/>
          <w:szCs w:val="31"/>
          <w:lang w:eastAsia="pl-PL"/>
          <w14:ligatures w14:val="none"/>
        </w:rPr>
      </w:pPr>
    </w:p>
    <w:p w14:paraId="154A82D2" w14:textId="77777777" w:rsidR="005268A3" w:rsidRPr="00692B48" w:rsidRDefault="005268A3" w:rsidP="005268A3">
      <w:pPr>
        <w:pBdr>
          <w:top w:val="single" w:sz="4" w:space="1" w:color="auto"/>
        </w:pBdr>
        <w:tabs>
          <w:tab w:val="left" w:pos="-19562"/>
          <w:tab w:val="left" w:pos="4820"/>
          <w:tab w:val="left" w:pos="5245"/>
        </w:tabs>
        <w:spacing w:after="0" w:line="240" w:lineRule="auto"/>
        <w:rPr>
          <w:rFonts w:eastAsia="Times New Roman" w:cstheme="minorHAnsi"/>
          <w:kern w:val="0"/>
          <w:sz w:val="8"/>
          <w:szCs w:val="8"/>
          <w:lang w:eastAsia="pl-PL"/>
          <w14:ligatures w14:val="none"/>
        </w:rPr>
      </w:pPr>
    </w:p>
    <w:p w14:paraId="66896FCE" w14:textId="029AB8A2" w:rsidR="005268A3" w:rsidRPr="00692B48" w:rsidRDefault="005268A3" w:rsidP="005268A3">
      <w:pPr>
        <w:tabs>
          <w:tab w:val="left" w:pos="-19562"/>
          <w:tab w:val="left" w:pos="4820"/>
          <w:tab w:val="left" w:pos="5245"/>
        </w:tabs>
        <w:spacing w:after="0" w:line="240" w:lineRule="auto"/>
        <w:ind w:left="284" w:hanging="284"/>
        <w:jc w:val="center"/>
        <w:rPr>
          <w:rFonts w:eastAsia="Times New Roman" w:cstheme="minorHAnsi"/>
          <w:b/>
          <w:bCs/>
          <w:kern w:val="0"/>
          <w:sz w:val="19"/>
          <w:szCs w:val="19"/>
          <w:lang w:eastAsia="pl-PL"/>
          <w14:ligatures w14:val="none"/>
        </w:rPr>
      </w:pPr>
      <w:r w:rsidRPr="00692B48">
        <w:rPr>
          <w:rFonts w:eastAsia="Times New Roman" w:cstheme="minorHAnsi"/>
          <w:b/>
          <w:bCs/>
          <w:kern w:val="0"/>
          <w:sz w:val="19"/>
          <w:szCs w:val="19"/>
          <w:lang w:eastAsia="pl-PL"/>
          <w14:ligatures w14:val="none"/>
        </w:rPr>
        <w:t>Górzno 2025 – 06 -06</w:t>
      </w:r>
    </w:p>
    <w:p w14:paraId="4193108C" w14:textId="77777777" w:rsidR="005268A3" w:rsidRPr="00692B48" w:rsidRDefault="005268A3" w:rsidP="005268A3">
      <w:pPr>
        <w:autoSpaceDE w:val="0"/>
        <w:autoSpaceDN w:val="0"/>
        <w:spacing w:before="120" w:after="120" w:line="240" w:lineRule="auto"/>
        <w:jc w:val="both"/>
        <w:rPr>
          <w:rFonts w:eastAsia="Times New Roman" w:cstheme="minorHAnsi"/>
          <w:b/>
          <w:bCs/>
          <w:iCs/>
          <w:kern w:val="0"/>
          <w:sz w:val="24"/>
          <w:szCs w:val="24"/>
          <w:lang w:eastAsia="pl-PL"/>
          <w14:ligatures w14:val="none"/>
        </w:rPr>
      </w:pPr>
    </w:p>
    <w:p w14:paraId="41EE951D" w14:textId="77777777" w:rsidR="005268A3" w:rsidRPr="00692B48" w:rsidRDefault="005268A3" w:rsidP="005268A3">
      <w:pPr>
        <w:keepNext/>
        <w:keepLines/>
        <w:shd w:val="clear" w:color="auto" w:fill="E6E6E6"/>
        <w:spacing w:before="120" w:after="120" w:line="240" w:lineRule="auto"/>
        <w:jc w:val="both"/>
        <w:outlineLvl w:val="0"/>
        <w:rPr>
          <w:rFonts w:eastAsiaTheme="majorEastAsia" w:cstheme="minorHAnsi"/>
          <w:bCs/>
          <w:iCs/>
          <w:kern w:val="0"/>
          <w:sz w:val="24"/>
          <w:szCs w:val="24"/>
          <w:lang w:eastAsia="pl-PL"/>
          <w14:ligatures w14:val="none"/>
        </w:rPr>
      </w:pPr>
      <w:bookmarkStart w:id="0" w:name="_Toc137824127"/>
      <w:bookmarkStart w:id="1" w:name="_Toc154823342"/>
      <w:bookmarkStart w:id="2" w:name="_Toc192580964"/>
      <w:r w:rsidRPr="00692B48">
        <w:rPr>
          <w:rFonts w:eastAsiaTheme="majorEastAsia" w:cstheme="minorHAnsi"/>
          <w:kern w:val="0"/>
          <w:sz w:val="24"/>
          <w:szCs w:val="24"/>
          <w:lang w:eastAsia="pl-PL"/>
          <w14:ligatures w14:val="none"/>
        </w:rPr>
        <w:t xml:space="preserve">Informacja o zamawiającym </w:t>
      </w:r>
    </w:p>
    <w:p w14:paraId="78DB5399" w14:textId="77777777" w:rsidR="005268A3" w:rsidRPr="00692B48" w:rsidRDefault="005268A3" w:rsidP="005268A3">
      <w:pPr>
        <w:autoSpaceDE w:val="0"/>
        <w:autoSpaceDN w:val="0"/>
        <w:spacing w:after="0" w:line="240" w:lineRule="auto"/>
        <w:jc w:val="both"/>
        <w:rPr>
          <w:rFonts w:eastAsia="Times New Roman" w:cstheme="minorHAnsi"/>
          <w:kern w:val="0"/>
          <w:sz w:val="24"/>
          <w:szCs w:val="19"/>
          <w:lang w:eastAsia="pl-PL"/>
          <w14:ligatures w14:val="none"/>
        </w:rPr>
      </w:pPr>
      <w:r w:rsidRPr="00692B48">
        <w:rPr>
          <w:rFonts w:eastAsia="Times New Roman" w:cstheme="minorHAnsi"/>
          <w:kern w:val="0"/>
          <w:sz w:val="24"/>
          <w:szCs w:val="19"/>
          <w:lang w:eastAsia="pl-PL"/>
          <w14:ligatures w14:val="none"/>
        </w:rPr>
        <w:t>Gmina Górzno</w:t>
      </w:r>
    </w:p>
    <w:p w14:paraId="1122FB29" w14:textId="77777777" w:rsidR="005268A3" w:rsidRPr="00692B48" w:rsidRDefault="005268A3" w:rsidP="005268A3">
      <w:pPr>
        <w:spacing w:after="0" w:line="240" w:lineRule="auto"/>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ul. Jana Pawła II 10</w:t>
      </w:r>
    </w:p>
    <w:p w14:paraId="060A2100" w14:textId="77777777" w:rsidR="005268A3" w:rsidRPr="00692B48" w:rsidRDefault="005268A3" w:rsidP="005268A3">
      <w:pPr>
        <w:spacing w:after="0" w:line="240" w:lineRule="auto"/>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 08-404 Górzno</w:t>
      </w:r>
    </w:p>
    <w:p w14:paraId="4DA0ACF4" w14:textId="77777777" w:rsidR="005268A3" w:rsidRPr="00692B48" w:rsidRDefault="005268A3" w:rsidP="005268A3">
      <w:pPr>
        <w:spacing w:after="0" w:line="240" w:lineRule="auto"/>
        <w:jc w:val="both"/>
        <w:rPr>
          <w:rFonts w:eastAsia="Times New Roman" w:cstheme="minorHAnsi"/>
          <w:kern w:val="0"/>
          <w:sz w:val="24"/>
          <w:szCs w:val="24"/>
          <w:lang w:val="en-US" w:eastAsia="pl-PL"/>
          <w14:ligatures w14:val="none"/>
        </w:rPr>
      </w:pPr>
      <w:r w:rsidRPr="00692B48">
        <w:rPr>
          <w:rFonts w:eastAsia="Times New Roman" w:cstheme="minorHAnsi"/>
          <w:kern w:val="0"/>
          <w:sz w:val="24"/>
          <w:szCs w:val="24"/>
          <w:lang w:val="en-US" w:eastAsia="pl-PL"/>
          <w14:ligatures w14:val="none"/>
        </w:rPr>
        <w:t>NIP 826-20-36-670, REGON 711582279</w:t>
      </w:r>
    </w:p>
    <w:p w14:paraId="2817F012" w14:textId="77777777" w:rsidR="005268A3" w:rsidRPr="00692B48" w:rsidRDefault="005268A3" w:rsidP="005268A3">
      <w:pPr>
        <w:spacing w:after="0" w:line="240" w:lineRule="auto"/>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Adres strony internetowej: </w:t>
      </w:r>
      <w:hyperlink r:id="rId9" w:history="1">
        <w:r w:rsidRPr="00692B48">
          <w:rPr>
            <w:rFonts w:eastAsiaTheme="majorEastAsia" w:cstheme="minorHAnsi"/>
            <w:color w:val="0000FF"/>
            <w:kern w:val="0"/>
            <w:sz w:val="24"/>
            <w:szCs w:val="24"/>
            <w:u w:val="single"/>
            <w:lang w:eastAsia="pl-PL"/>
            <w14:ligatures w14:val="none"/>
          </w:rPr>
          <w:t>https://samorzad.gov.pl/web/gmina-gorzno</w:t>
        </w:r>
      </w:hyperlink>
      <w:r w:rsidRPr="00692B48">
        <w:rPr>
          <w:rFonts w:eastAsia="Times New Roman" w:cstheme="minorHAnsi"/>
          <w:color w:val="000000"/>
          <w:kern w:val="0"/>
          <w:sz w:val="24"/>
          <w:szCs w:val="24"/>
          <w:lang w:eastAsia="pl-PL"/>
          <w14:ligatures w14:val="none"/>
        </w:rPr>
        <w:t xml:space="preserve"> </w:t>
      </w:r>
    </w:p>
    <w:p w14:paraId="3961BDCD" w14:textId="77777777" w:rsidR="005268A3" w:rsidRPr="00692B48" w:rsidRDefault="005268A3" w:rsidP="005268A3">
      <w:pPr>
        <w:spacing w:after="0" w:line="240" w:lineRule="auto"/>
        <w:jc w:val="both"/>
        <w:rPr>
          <w:rFonts w:eastAsia="Times New Roman" w:cstheme="minorHAnsi"/>
          <w:color w:val="000000"/>
          <w:kern w:val="0"/>
          <w:sz w:val="24"/>
          <w:szCs w:val="24"/>
          <w:lang w:val="en-US" w:eastAsia="pl-PL"/>
          <w14:ligatures w14:val="none"/>
        </w:rPr>
      </w:pPr>
      <w:r w:rsidRPr="00692B48">
        <w:rPr>
          <w:rFonts w:eastAsia="Times New Roman" w:cstheme="minorHAnsi"/>
          <w:color w:val="000000"/>
          <w:kern w:val="0"/>
          <w:sz w:val="24"/>
          <w:szCs w:val="24"/>
          <w:lang w:val="en-US" w:eastAsia="pl-PL"/>
          <w14:ligatures w14:val="none"/>
        </w:rPr>
        <w:t xml:space="preserve">e-mail: </w:t>
      </w:r>
      <w:hyperlink r:id="rId10" w:history="1">
        <w:r w:rsidRPr="00692B48">
          <w:rPr>
            <w:rFonts w:eastAsiaTheme="majorEastAsia" w:cstheme="minorHAnsi"/>
            <w:color w:val="0000FF"/>
            <w:kern w:val="0"/>
            <w:sz w:val="24"/>
            <w:szCs w:val="24"/>
            <w:u w:val="single"/>
            <w:lang w:val="en-US" w:eastAsia="pl-PL"/>
            <w14:ligatures w14:val="none"/>
          </w:rPr>
          <w:t>gmina@</w:t>
        </w:r>
      </w:hyperlink>
      <w:r w:rsidRPr="00692B48">
        <w:rPr>
          <w:rFonts w:eastAsia="Times New Roman" w:cstheme="minorHAnsi"/>
          <w:color w:val="000000"/>
          <w:kern w:val="0"/>
          <w:sz w:val="24"/>
          <w:szCs w:val="24"/>
          <w:lang w:val="en-US" w:eastAsia="pl-PL"/>
          <w14:ligatures w14:val="none"/>
        </w:rPr>
        <w:t>gorzno.ugm.pl</w:t>
      </w:r>
    </w:p>
    <w:p w14:paraId="75BB4473" w14:textId="77777777" w:rsidR="005268A3" w:rsidRPr="00692B48" w:rsidRDefault="005268A3" w:rsidP="005268A3">
      <w:pPr>
        <w:spacing w:after="0" w:line="240" w:lineRule="auto"/>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tel. 25 681 22 54, 55 fax. 25 681-22-57</w:t>
      </w:r>
    </w:p>
    <w:p w14:paraId="2C3DEDF5" w14:textId="77777777" w:rsidR="005268A3" w:rsidRPr="00692B48" w:rsidRDefault="005268A3" w:rsidP="005268A3">
      <w:pPr>
        <w:spacing w:after="0" w:line="240" w:lineRule="auto"/>
        <w:jc w:val="both"/>
        <w:rPr>
          <w:rFonts w:eastAsia="Times New Roman" w:cstheme="minorHAnsi"/>
          <w:color w:val="000000"/>
          <w:kern w:val="0"/>
          <w:sz w:val="24"/>
          <w:szCs w:val="24"/>
          <w:lang w:eastAsia="pl-PL"/>
          <w14:ligatures w14:val="none"/>
        </w:rPr>
      </w:pPr>
    </w:p>
    <w:p w14:paraId="5EDEA558" w14:textId="77777777" w:rsidR="005268A3" w:rsidRPr="00692B48" w:rsidRDefault="005268A3" w:rsidP="005268A3">
      <w:pPr>
        <w:autoSpaceDE w:val="0"/>
        <w:autoSpaceDN w:val="0"/>
        <w:spacing w:after="0" w:line="240" w:lineRule="auto"/>
        <w:jc w:val="both"/>
        <w:rPr>
          <w:rFonts w:eastAsia="Times New Roman" w:cstheme="minorHAnsi"/>
          <w:bCs/>
          <w:kern w:val="0"/>
          <w:sz w:val="24"/>
          <w:szCs w:val="24"/>
          <w:lang w:val="de-DE" w:eastAsia="pl-PL"/>
          <w14:ligatures w14:val="none"/>
        </w:rPr>
      </w:pPr>
      <w:r w:rsidRPr="00692B48">
        <w:rPr>
          <w:rFonts w:eastAsia="Times New Roman" w:cstheme="minorHAnsi"/>
          <w:b/>
          <w:bCs/>
          <w:kern w:val="0"/>
          <w:sz w:val="24"/>
          <w:szCs w:val="24"/>
          <w:lang w:val="de-DE" w:eastAsia="pl-PL"/>
          <w14:ligatures w14:val="none"/>
        </w:rPr>
        <w:t xml:space="preserve">Adres </w:t>
      </w:r>
      <w:proofErr w:type="spellStart"/>
      <w:r w:rsidRPr="00692B48">
        <w:rPr>
          <w:rFonts w:eastAsia="Times New Roman" w:cstheme="minorHAnsi"/>
          <w:b/>
          <w:bCs/>
          <w:kern w:val="0"/>
          <w:sz w:val="24"/>
          <w:szCs w:val="24"/>
          <w:lang w:val="de-DE" w:eastAsia="pl-PL"/>
          <w14:ligatures w14:val="none"/>
        </w:rPr>
        <w:t>strony</w:t>
      </w:r>
      <w:proofErr w:type="spellEnd"/>
      <w:r w:rsidRPr="00692B48">
        <w:rPr>
          <w:rFonts w:eastAsia="Times New Roman" w:cstheme="minorHAnsi"/>
          <w:b/>
          <w:bCs/>
          <w:kern w:val="0"/>
          <w:sz w:val="24"/>
          <w:szCs w:val="24"/>
          <w:lang w:val="de-DE" w:eastAsia="pl-PL"/>
          <w14:ligatures w14:val="none"/>
        </w:rPr>
        <w:t xml:space="preserve"> </w:t>
      </w:r>
      <w:proofErr w:type="spellStart"/>
      <w:r w:rsidRPr="00692B48">
        <w:rPr>
          <w:rFonts w:eastAsia="Times New Roman" w:cstheme="minorHAnsi"/>
          <w:b/>
          <w:bCs/>
          <w:kern w:val="0"/>
          <w:sz w:val="24"/>
          <w:szCs w:val="24"/>
          <w:lang w:val="de-DE" w:eastAsia="pl-PL"/>
          <w14:ligatures w14:val="none"/>
        </w:rPr>
        <w:t>internetowej</w:t>
      </w:r>
      <w:proofErr w:type="spellEnd"/>
      <w:r w:rsidRPr="00692B48">
        <w:rPr>
          <w:rFonts w:eastAsia="Times New Roman" w:cstheme="minorHAnsi"/>
          <w:b/>
          <w:bCs/>
          <w:kern w:val="0"/>
          <w:sz w:val="24"/>
          <w:szCs w:val="24"/>
          <w:lang w:val="de-DE" w:eastAsia="pl-PL"/>
          <w14:ligatures w14:val="none"/>
        </w:rPr>
        <w:t xml:space="preserve">, na </w:t>
      </w:r>
      <w:proofErr w:type="spellStart"/>
      <w:r w:rsidRPr="00692B48">
        <w:rPr>
          <w:rFonts w:eastAsia="Times New Roman" w:cstheme="minorHAnsi"/>
          <w:b/>
          <w:bCs/>
          <w:kern w:val="0"/>
          <w:sz w:val="24"/>
          <w:szCs w:val="24"/>
          <w:lang w:val="de-DE" w:eastAsia="pl-PL"/>
          <w14:ligatures w14:val="none"/>
        </w:rPr>
        <w:t>której</w:t>
      </w:r>
      <w:proofErr w:type="spellEnd"/>
      <w:r w:rsidRPr="00692B48">
        <w:rPr>
          <w:rFonts w:eastAsia="Times New Roman" w:cstheme="minorHAnsi"/>
          <w:b/>
          <w:bCs/>
          <w:kern w:val="0"/>
          <w:sz w:val="24"/>
          <w:szCs w:val="24"/>
          <w:lang w:val="de-DE" w:eastAsia="pl-PL"/>
          <w14:ligatures w14:val="none"/>
        </w:rPr>
        <w:t xml:space="preserve"> </w:t>
      </w:r>
      <w:proofErr w:type="spellStart"/>
      <w:r w:rsidRPr="00692B48">
        <w:rPr>
          <w:rFonts w:eastAsia="Times New Roman" w:cstheme="minorHAnsi"/>
          <w:b/>
          <w:bCs/>
          <w:kern w:val="0"/>
          <w:sz w:val="24"/>
          <w:szCs w:val="24"/>
          <w:lang w:val="de-DE" w:eastAsia="pl-PL"/>
          <w14:ligatures w14:val="none"/>
        </w:rPr>
        <w:t>jest</w:t>
      </w:r>
      <w:proofErr w:type="spellEnd"/>
      <w:r w:rsidRPr="00692B48">
        <w:rPr>
          <w:rFonts w:eastAsia="Times New Roman" w:cstheme="minorHAnsi"/>
          <w:b/>
          <w:bCs/>
          <w:kern w:val="0"/>
          <w:sz w:val="24"/>
          <w:szCs w:val="24"/>
          <w:lang w:val="de-DE" w:eastAsia="pl-PL"/>
          <w14:ligatures w14:val="none"/>
        </w:rPr>
        <w:t xml:space="preserve"> </w:t>
      </w:r>
      <w:proofErr w:type="spellStart"/>
      <w:r w:rsidRPr="00692B48">
        <w:rPr>
          <w:rFonts w:eastAsia="Times New Roman" w:cstheme="minorHAnsi"/>
          <w:b/>
          <w:bCs/>
          <w:kern w:val="0"/>
          <w:sz w:val="24"/>
          <w:szCs w:val="24"/>
          <w:lang w:val="de-DE" w:eastAsia="pl-PL"/>
          <w14:ligatures w14:val="none"/>
        </w:rPr>
        <w:t>prowadzone</w:t>
      </w:r>
      <w:proofErr w:type="spellEnd"/>
      <w:r w:rsidRPr="00692B48">
        <w:rPr>
          <w:rFonts w:eastAsia="Times New Roman" w:cstheme="minorHAnsi"/>
          <w:b/>
          <w:bCs/>
          <w:kern w:val="0"/>
          <w:sz w:val="24"/>
          <w:szCs w:val="24"/>
          <w:lang w:val="de-DE" w:eastAsia="pl-PL"/>
          <w14:ligatures w14:val="none"/>
        </w:rPr>
        <w:t xml:space="preserve"> </w:t>
      </w:r>
      <w:proofErr w:type="spellStart"/>
      <w:r w:rsidRPr="00692B48">
        <w:rPr>
          <w:rFonts w:eastAsia="Times New Roman" w:cstheme="minorHAnsi"/>
          <w:b/>
          <w:bCs/>
          <w:kern w:val="0"/>
          <w:sz w:val="24"/>
          <w:szCs w:val="24"/>
          <w:lang w:val="de-DE" w:eastAsia="pl-PL"/>
          <w14:ligatures w14:val="none"/>
        </w:rPr>
        <w:t>postępowanie</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oraz</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będą</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dostępne</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wszelkie</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dokumenty</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związane</w:t>
      </w:r>
      <w:proofErr w:type="spellEnd"/>
      <w:r w:rsidRPr="00692B48">
        <w:rPr>
          <w:rFonts w:eastAsia="Times New Roman" w:cstheme="minorHAnsi"/>
          <w:bCs/>
          <w:kern w:val="0"/>
          <w:sz w:val="24"/>
          <w:szCs w:val="24"/>
          <w:lang w:val="de-DE" w:eastAsia="pl-PL"/>
          <w14:ligatures w14:val="none"/>
        </w:rPr>
        <w:t xml:space="preserve"> z </w:t>
      </w:r>
      <w:proofErr w:type="spellStart"/>
      <w:r w:rsidRPr="00692B48">
        <w:rPr>
          <w:rFonts w:eastAsia="Times New Roman" w:cstheme="minorHAnsi"/>
          <w:bCs/>
          <w:kern w:val="0"/>
          <w:sz w:val="24"/>
          <w:szCs w:val="24"/>
          <w:lang w:val="de-DE" w:eastAsia="pl-PL"/>
          <w14:ligatures w14:val="none"/>
        </w:rPr>
        <w:t>prowadzoną</w:t>
      </w:r>
      <w:proofErr w:type="spellEnd"/>
      <w:r w:rsidRPr="00692B48">
        <w:rPr>
          <w:rFonts w:eastAsia="Times New Roman" w:cstheme="minorHAnsi"/>
          <w:bCs/>
          <w:kern w:val="0"/>
          <w:sz w:val="24"/>
          <w:szCs w:val="24"/>
          <w:lang w:val="de-DE" w:eastAsia="pl-PL"/>
          <w14:ligatures w14:val="none"/>
        </w:rPr>
        <w:t xml:space="preserve"> </w:t>
      </w:r>
      <w:proofErr w:type="spellStart"/>
      <w:r w:rsidRPr="00692B48">
        <w:rPr>
          <w:rFonts w:eastAsia="Times New Roman" w:cstheme="minorHAnsi"/>
          <w:bCs/>
          <w:kern w:val="0"/>
          <w:sz w:val="24"/>
          <w:szCs w:val="24"/>
          <w:lang w:val="de-DE" w:eastAsia="pl-PL"/>
          <w14:ligatures w14:val="none"/>
        </w:rPr>
        <w:t>procedurą</w:t>
      </w:r>
      <w:proofErr w:type="spellEnd"/>
      <w:r w:rsidRPr="00692B48">
        <w:rPr>
          <w:rFonts w:eastAsia="Times New Roman" w:cstheme="minorHAnsi"/>
          <w:bCs/>
          <w:kern w:val="0"/>
          <w:sz w:val="24"/>
          <w:szCs w:val="24"/>
          <w:lang w:val="de-DE" w:eastAsia="pl-PL"/>
          <w14:ligatures w14:val="none"/>
        </w:rPr>
        <w:t>:</w:t>
      </w:r>
    </w:p>
    <w:p w14:paraId="1E7A1CE7" w14:textId="77777777" w:rsidR="005268A3" w:rsidRPr="00692B48" w:rsidRDefault="005268A3" w:rsidP="005268A3">
      <w:pPr>
        <w:autoSpaceDE w:val="0"/>
        <w:autoSpaceDN w:val="0"/>
        <w:spacing w:after="0" w:line="240" w:lineRule="auto"/>
        <w:jc w:val="both"/>
        <w:rPr>
          <w:rFonts w:eastAsia="Times New Roman" w:cstheme="minorHAnsi"/>
          <w:bCs/>
          <w:color w:val="0000FF"/>
          <w:kern w:val="0"/>
          <w:sz w:val="24"/>
          <w:szCs w:val="24"/>
          <w:u w:val="single"/>
          <w:lang w:val="de-DE" w:eastAsia="pl-PL"/>
          <w14:ligatures w14:val="none"/>
        </w:rPr>
      </w:pPr>
      <w:hyperlink r:id="rId11" w:history="1">
        <w:r w:rsidRPr="00692B48">
          <w:rPr>
            <w:rFonts w:eastAsiaTheme="majorEastAsia" w:cstheme="minorHAnsi"/>
            <w:bCs/>
            <w:color w:val="0000FF"/>
            <w:kern w:val="0"/>
            <w:sz w:val="24"/>
            <w:szCs w:val="24"/>
            <w:u w:val="single"/>
            <w:lang w:val="de-DE" w:eastAsia="pl-PL"/>
            <w14:ligatures w14:val="none"/>
          </w:rPr>
          <w:t>https://gorznogm.ezamawiajacy.pl/servlet/HomeServlet</w:t>
        </w:r>
      </w:hyperlink>
    </w:p>
    <w:p w14:paraId="4DB38E07" w14:textId="77777777" w:rsidR="005268A3" w:rsidRPr="00692B48" w:rsidRDefault="005268A3" w:rsidP="005268A3">
      <w:pPr>
        <w:autoSpaceDE w:val="0"/>
        <w:autoSpaceDN w:val="0"/>
        <w:spacing w:after="0" w:line="240" w:lineRule="auto"/>
        <w:jc w:val="both"/>
        <w:rPr>
          <w:rFonts w:eastAsia="Times New Roman" w:cstheme="minorHAnsi"/>
          <w:bCs/>
          <w:color w:val="0000FF"/>
          <w:kern w:val="0"/>
          <w:sz w:val="24"/>
          <w:szCs w:val="24"/>
          <w:u w:val="single"/>
          <w:lang w:val="de-DE" w:eastAsia="pl-PL"/>
          <w14:ligatures w14:val="none"/>
        </w:rPr>
      </w:pPr>
    </w:p>
    <w:p w14:paraId="7C5C80A6" w14:textId="77777777" w:rsidR="005268A3" w:rsidRPr="00692B48" w:rsidRDefault="005268A3" w:rsidP="005268A3">
      <w:pPr>
        <w:autoSpaceDE w:val="0"/>
        <w:autoSpaceDN w:val="0"/>
        <w:spacing w:after="0" w:line="240" w:lineRule="auto"/>
        <w:jc w:val="both"/>
        <w:rPr>
          <w:rFonts w:eastAsia="Times New Roman" w:cstheme="minorHAnsi"/>
          <w:bCs/>
          <w:kern w:val="0"/>
          <w:sz w:val="24"/>
          <w:szCs w:val="24"/>
          <w:lang w:val="de-DE" w:eastAsia="pl-PL"/>
          <w14:ligatures w14:val="none"/>
        </w:rPr>
      </w:pPr>
    </w:p>
    <w:p w14:paraId="03C065E8" w14:textId="77777777" w:rsidR="005268A3" w:rsidRPr="00692B48" w:rsidRDefault="005268A3" w:rsidP="005268A3">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eastAsia="Times New Roman" w:cstheme="minorHAnsi"/>
          <w:b/>
          <w:color w:val="000000"/>
          <w:kern w:val="0"/>
          <w:sz w:val="24"/>
          <w:szCs w:val="24"/>
          <w:lang w:val="cs-CZ" w:eastAsia="pl-PL"/>
          <w14:ligatures w14:val="none"/>
        </w:rPr>
      </w:pPr>
      <w:r w:rsidRPr="00692B48">
        <w:rPr>
          <w:rFonts w:eastAsia="Times New Roman" w:cstheme="minorHAnsi"/>
          <w:b/>
          <w:color w:val="000000"/>
          <w:kern w:val="0"/>
          <w:sz w:val="24"/>
          <w:szCs w:val="24"/>
          <w:u w:val="single"/>
          <w:lang w:val="cs-CZ" w:eastAsia="pl-PL"/>
          <w14:ligatures w14:val="none"/>
        </w:rPr>
        <w:t>Część 1</w:t>
      </w:r>
    </w:p>
    <w:p w14:paraId="071223AA" w14:textId="77777777" w:rsidR="005268A3" w:rsidRPr="00692B48" w:rsidRDefault="005268A3" w:rsidP="005268A3">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eastAsia="Times New Roman" w:cstheme="minorHAnsi"/>
          <w:b/>
          <w:color w:val="000000"/>
          <w:kern w:val="0"/>
          <w:sz w:val="24"/>
          <w:szCs w:val="24"/>
          <w:lang w:val="cs-CZ" w:eastAsia="pl-PL"/>
          <w14:ligatures w14:val="none"/>
        </w:rPr>
      </w:pPr>
      <w:r w:rsidRPr="00692B48">
        <w:rPr>
          <w:rFonts w:eastAsia="Times New Roman" w:cstheme="minorHAnsi"/>
          <w:b/>
          <w:color w:val="000000"/>
          <w:kern w:val="0"/>
          <w:sz w:val="24"/>
          <w:szCs w:val="24"/>
          <w:lang w:val="cs-CZ" w:eastAsia="pl-PL"/>
          <w14:ligatures w14:val="none"/>
        </w:rPr>
        <w:t>INFORMACJE OGÓLNE</w:t>
      </w:r>
    </w:p>
    <w:p w14:paraId="5DEEF4F1" w14:textId="77777777" w:rsidR="005268A3" w:rsidRPr="00692B48" w:rsidRDefault="005268A3" w:rsidP="005268A3">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eastAsia="Times New Roman" w:cstheme="minorHAnsi"/>
          <w:b/>
          <w:color w:val="000000"/>
          <w:kern w:val="0"/>
          <w:sz w:val="24"/>
          <w:szCs w:val="24"/>
          <w:lang w:val="cs-CZ" w:eastAsia="pl-PL"/>
          <w14:ligatures w14:val="none"/>
        </w:rPr>
      </w:pPr>
    </w:p>
    <w:p w14:paraId="3337A6A1"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79004999" w14:textId="77777777" w:rsidR="005268A3" w:rsidRPr="00692B48" w:rsidRDefault="005268A3" w:rsidP="005268A3">
      <w:pPr>
        <w:widowControl w:val="0"/>
        <w:autoSpaceDN w:val="0"/>
        <w:spacing w:after="0" w:line="240" w:lineRule="auto"/>
        <w:jc w:val="both"/>
        <w:outlineLvl w:val="2"/>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Słowniczek użytych w specyfikacji warunków zamówienia terminów:</w:t>
      </w:r>
    </w:p>
    <w:p w14:paraId="1B146DFE" w14:textId="77777777" w:rsidR="005268A3" w:rsidRPr="00692B48" w:rsidRDefault="005268A3" w:rsidP="005268A3">
      <w:pPr>
        <w:widowControl w:val="0"/>
        <w:numPr>
          <w:ilvl w:val="2"/>
          <w:numId w:val="6"/>
        </w:numPr>
        <w:autoSpaceDE w:val="0"/>
        <w:autoSpaceDN w:val="0"/>
        <w:spacing w:after="0" w:line="300" w:lineRule="auto"/>
        <w:jc w:val="both"/>
        <w:outlineLvl w:val="2"/>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 xml:space="preserve">„zamawiający” </w:t>
      </w:r>
      <w:proofErr w:type="gramStart"/>
      <w:r w:rsidRPr="00692B48">
        <w:rPr>
          <w:rFonts w:eastAsia="Times New Roman" w:cstheme="minorHAnsi"/>
          <w:bCs/>
          <w:kern w:val="0"/>
          <w:sz w:val="24"/>
          <w:szCs w:val="24"/>
          <w:lang w:eastAsia="pl-PL"/>
          <w14:ligatures w14:val="none"/>
        </w:rPr>
        <w:t>–  Gmina</w:t>
      </w:r>
      <w:proofErr w:type="gramEnd"/>
      <w:r w:rsidRPr="00692B48">
        <w:rPr>
          <w:rFonts w:eastAsia="Times New Roman" w:cstheme="minorHAnsi"/>
          <w:bCs/>
          <w:kern w:val="0"/>
          <w:sz w:val="24"/>
          <w:szCs w:val="24"/>
          <w:lang w:eastAsia="pl-PL"/>
          <w14:ligatures w14:val="none"/>
        </w:rPr>
        <w:t xml:space="preserve"> Górzno, 08-404 Górzno</w:t>
      </w:r>
    </w:p>
    <w:p w14:paraId="79CC630A" w14:textId="77777777" w:rsidR="005268A3" w:rsidRPr="00692B48" w:rsidRDefault="005268A3" w:rsidP="005268A3">
      <w:pPr>
        <w:widowControl w:val="0"/>
        <w:numPr>
          <w:ilvl w:val="2"/>
          <w:numId w:val="6"/>
        </w:numPr>
        <w:autoSpaceDE w:val="0"/>
        <w:autoSpaceDN w:val="0"/>
        <w:spacing w:after="0" w:line="300" w:lineRule="auto"/>
        <w:ind w:left="431" w:hanging="431"/>
        <w:jc w:val="both"/>
        <w:outlineLvl w:val="2"/>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„SWZ” – niniejsza Specyfikacja Warunków Zamówienia.</w:t>
      </w:r>
    </w:p>
    <w:p w14:paraId="3100788F" w14:textId="77777777" w:rsidR="005268A3" w:rsidRPr="00692B48" w:rsidRDefault="005268A3" w:rsidP="005268A3">
      <w:pPr>
        <w:widowControl w:val="0"/>
        <w:numPr>
          <w:ilvl w:val="2"/>
          <w:numId w:val="6"/>
        </w:numPr>
        <w:autoSpaceDE w:val="0"/>
        <w:autoSpaceDN w:val="0"/>
        <w:spacing w:after="0" w:line="300" w:lineRule="auto"/>
        <w:ind w:left="431" w:hanging="431"/>
        <w:jc w:val="both"/>
        <w:outlineLvl w:val="2"/>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„postępowanie” – postępowanie prowadzone przez zamawiającego na podstawie niniejszej SWZ.</w:t>
      </w:r>
    </w:p>
    <w:p w14:paraId="7A1DDE96" w14:textId="77777777" w:rsidR="005268A3" w:rsidRPr="00692B48" w:rsidRDefault="005268A3" w:rsidP="005268A3">
      <w:pPr>
        <w:widowControl w:val="0"/>
        <w:numPr>
          <w:ilvl w:val="2"/>
          <w:numId w:val="6"/>
        </w:numPr>
        <w:autoSpaceDE w:val="0"/>
        <w:autoSpaceDN w:val="0"/>
        <w:spacing w:after="0" w:line="300" w:lineRule="auto"/>
        <w:ind w:left="431" w:hanging="431"/>
        <w:jc w:val="both"/>
        <w:outlineLvl w:val="2"/>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 xml:space="preserve"> „ustawa PZP” - ustawa z dnia 11 września 2019 r. - Prawo zamówień publicznych (Dz.U. z 2021 r. poz. 1129, z późn.zm.).</w:t>
      </w:r>
    </w:p>
    <w:p w14:paraId="66F11C1F" w14:textId="77777777" w:rsidR="005268A3" w:rsidRPr="00692B48" w:rsidRDefault="005268A3" w:rsidP="005268A3">
      <w:pPr>
        <w:widowControl w:val="0"/>
        <w:numPr>
          <w:ilvl w:val="2"/>
          <w:numId w:val="6"/>
        </w:numPr>
        <w:autoSpaceDE w:val="0"/>
        <w:autoSpaceDN w:val="0"/>
        <w:spacing w:after="0" w:line="300" w:lineRule="auto"/>
        <w:ind w:left="431" w:hanging="431"/>
        <w:jc w:val="both"/>
        <w:outlineLvl w:val="2"/>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„zamówienie” – należy przez to rozumieć zamówienie publiczne, którego przedmiot został w sposób szczegółowy opisany w SWZ.</w:t>
      </w:r>
    </w:p>
    <w:p w14:paraId="4AD0C660"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6.</w:t>
      </w:r>
      <w:r w:rsidRPr="00692B48">
        <w:rPr>
          <w:rFonts w:eastAsia="Times New Roman" w:cstheme="minorHAnsi"/>
          <w:kern w:val="0"/>
          <w:sz w:val="24"/>
          <w:szCs w:val="24"/>
          <w:lang w:eastAsia="pl-PL"/>
          <w14:ligatures w14:val="none"/>
        </w:rPr>
        <w:tab/>
        <w:t>„oświadczenie wykonawcy” – należy przez to rozumieć oświadczenie oraz informacje jakie wykonawca jest zobowiązany dołączyć do oferty w celu potwierdzenia, że nie podlega wykluczeniu oraz spełnia warunki udziału w postępowaniu.</w:t>
      </w:r>
    </w:p>
    <w:p w14:paraId="4657270B"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val="cs-CZ" w:eastAsia="pl-PL"/>
          <w14:ligatures w14:val="none"/>
        </w:rPr>
      </w:pPr>
      <w:r w:rsidRPr="00692B48">
        <w:rPr>
          <w:rFonts w:eastAsia="Times New Roman" w:cstheme="minorHAnsi"/>
          <w:kern w:val="0"/>
          <w:sz w:val="24"/>
          <w:szCs w:val="24"/>
          <w:lang w:val="cs-CZ" w:eastAsia="pl-PL"/>
          <w14:ligatures w14:val="none"/>
        </w:rPr>
        <w:t>7.</w:t>
      </w:r>
      <w:r w:rsidRPr="00692B48">
        <w:rPr>
          <w:rFonts w:eastAsia="Times New Roman" w:cstheme="minorHAnsi"/>
          <w:b/>
          <w:kern w:val="0"/>
          <w:sz w:val="24"/>
          <w:szCs w:val="24"/>
          <w:lang w:val="cs-CZ" w:eastAsia="pl-PL"/>
          <w14:ligatures w14:val="none"/>
        </w:rPr>
        <w:tab/>
      </w:r>
      <w:r w:rsidRPr="00692B48">
        <w:rPr>
          <w:rFonts w:eastAsia="Times New Roman" w:cstheme="minorHAnsi"/>
          <w:kern w:val="0"/>
          <w:sz w:val="24"/>
          <w:szCs w:val="24"/>
          <w:lang w:val="cs-CZ" w:eastAsia="pl-PL"/>
          <w14:ligatures w14:val="none"/>
        </w:rPr>
        <w:t>„wykonawca“ - osoba fizyczna, osoba prawna albo jednostka organizacyjna nie posiadająca osobowości prawnej, która oferuje na rynku wykonanie robót budowlanych lub obiektu budowlanego, dostawę produktów lub świadczenie usług lub ubiega sie o udzielenie zamówienia, złożyła ofertę lub zawarła umowę w sprawie zamówienia publicznego.</w:t>
      </w:r>
    </w:p>
    <w:p w14:paraId="1881A67E" w14:textId="77777777" w:rsidR="005268A3" w:rsidRPr="00692B48" w:rsidRDefault="005268A3" w:rsidP="005268A3">
      <w:pPr>
        <w:autoSpaceDE w:val="0"/>
        <w:autoSpaceDN w:val="0"/>
        <w:spacing w:after="0" w:line="300" w:lineRule="auto"/>
        <w:ind w:left="360" w:hanging="360"/>
        <w:jc w:val="both"/>
        <w:rPr>
          <w:rFonts w:eastAsia="Times New Roman" w:cstheme="minorHAnsi"/>
          <w:color w:val="000000"/>
          <w:kern w:val="0"/>
          <w:sz w:val="24"/>
          <w:szCs w:val="24"/>
          <w:lang w:val="cs-CZ" w:eastAsia="pl-PL"/>
          <w14:ligatures w14:val="none"/>
        </w:rPr>
      </w:pPr>
      <w:r w:rsidRPr="00692B48">
        <w:rPr>
          <w:rFonts w:eastAsia="Times New Roman" w:cstheme="minorHAnsi"/>
          <w:kern w:val="0"/>
          <w:sz w:val="24"/>
          <w:szCs w:val="24"/>
          <w:lang w:val="cs-CZ" w:eastAsia="pl-PL"/>
          <w14:ligatures w14:val="none"/>
        </w:rPr>
        <w:t>8.</w:t>
      </w:r>
      <w:r w:rsidRPr="00692B48">
        <w:rPr>
          <w:rFonts w:eastAsia="Times New Roman" w:cstheme="minorHAnsi"/>
          <w:kern w:val="0"/>
          <w:sz w:val="24"/>
          <w:szCs w:val="24"/>
          <w:lang w:val="cs-CZ" w:eastAsia="pl-PL"/>
          <w14:ligatures w14:val="none"/>
        </w:rPr>
        <w:tab/>
      </w:r>
      <w:r w:rsidRPr="00692B48">
        <w:rPr>
          <w:rFonts w:eastAsia="Times New Roman" w:cstheme="minorHAnsi"/>
          <w:color w:val="000000"/>
          <w:kern w:val="0"/>
          <w:sz w:val="24"/>
          <w:szCs w:val="24"/>
          <w:lang w:val="cs-CZ" w:eastAsia="pl-PL"/>
          <w14:ligatures w14:val="none"/>
        </w:rPr>
        <w:t>wykonawcy mogą wspólnie ubiegać się o udzielenie zamówienia, których oferta spełnia wymagania określone w niniejszej SWZ oraz w przepisach ustawy PZP.</w:t>
      </w:r>
      <w:r w:rsidRPr="00692B48">
        <w:rPr>
          <w:rFonts w:eastAsia="Times New Roman" w:cstheme="minorHAnsi"/>
          <w:kern w:val="0"/>
          <w:sz w:val="24"/>
          <w:szCs w:val="24"/>
          <w:lang w:val="cs-CZ" w:eastAsia="pl-PL"/>
          <w14:ligatures w14:val="none"/>
        </w:rPr>
        <w:t xml:space="preserve"> Przepisy dotyczące </w:t>
      </w:r>
      <w:r w:rsidRPr="00692B48">
        <w:rPr>
          <w:rFonts w:eastAsia="Times New Roman" w:cstheme="minorHAnsi"/>
          <w:kern w:val="0"/>
          <w:sz w:val="24"/>
          <w:szCs w:val="24"/>
          <w:lang w:val="cs-CZ" w:eastAsia="pl-PL"/>
          <w14:ligatures w14:val="none"/>
        </w:rPr>
        <w:lastRenderedPageBreak/>
        <w:t>wykonawcy stosuje się odpowiednio do wykonawców wspólnie ubiegających się o udzielenie zamówienia</w:t>
      </w:r>
      <w:r w:rsidRPr="00692B48">
        <w:rPr>
          <w:rFonts w:eastAsia="Times New Roman" w:cstheme="minorHAnsi"/>
          <w:color w:val="000000"/>
          <w:kern w:val="0"/>
          <w:sz w:val="24"/>
          <w:szCs w:val="24"/>
          <w:lang w:val="cs-CZ" w:eastAsia="pl-PL"/>
          <w14:ligatures w14:val="none"/>
        </w:rPr>
        <w:t xml:space="preserve">. </w:t>
      </w:r>
    </w:p>
    <w:p w14:paraId="40DCECEA"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9.</w:t>
      </w:r>
      <w:r w:rsidRPr="00692B48">
        <w:rPr>
          <w:rFonts w:eastAsia="Times New Roman" w:cstheme="minorHAnsi"/>
          <w:kern w:val="0"/>
          <w:sz w:val="24"/>
          <w:szCs w:val="24"/>
          <w:lang w:eastAsia="pl-PL"/>
          <w14:ligatures w14:val="none"/>
        </w:rPr>
        <w:tab/>
        <w:t xml:space="preserve">Zamawiający nie dopuszcza składania ofert częściowych. </w:t>
      </w:r>
    </w:p>
    <w:p w14:paraId="7679AF3C"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10.</w:t>
      </w:r>
      <w:r w:rsidRPr="00692B48">
        <w:rPr>
          <w:rFonts w:eastAsia="Times New Roman" w:cstheme="minorHAnsi"/>
          <w:kern w:val="0"/>
          <w:sz w:val="24"/>
          <w:szCs w:val="24"/>
          <w:lang w:eastAsia="pl-PL"/>
          <w14:ligatures w14:val="none"/>
        </w:rPr>
        <w:tab/>
        <w:t>Zamawiający nie przewiduje możliwości wyboru oferty najkorzystniejszej z prowadzeniem negocjacji.</w:t>
      </w:r>
    </w:p>
    <w:p w14:paraId="35449605"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11.</w:t>
      </w:r>
      <w:r w:rsidRPr="00692B48">
        <w:rPr>
          <w:rFonts w:eastAsia="Times New Roman" w:cstheme="minorHAnsi"/>
          <w:kern w:val="0"/>
          <w:sz w:val="24"/>
          <w:szCs w:val="24"/>
          <w:lang w:eastAsia="pl-PL"/>
          <w14:ligatures w14:val="none"/>
        </w:rPr>
        <w:tab/>
        <w:t>Zamawiający nie przewiduje udziału wykonawcy w wizji lokalnej.</w:t>
      </w:r>
    </w:p>
    <w:p w14:paraId="233C1629"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12.</w:t>
      </w:r>
      <w:r w:rsidRPr="00692B48">
        <w:rPr>
          <w:rFonts w:eastAsia="Times New Roman" w:cstheme="minorHAnsi"/>
          <w:kern w:val="0"/>
          <w:sz w:val="24"/>
          <w:szCs w:val="24"/>
          <w:lang w:eastAsia="pl-PL"/>
          <w14:ligatures w14:val="none"/>
        </w:rPr>
        <w:tab/>
        <w:t>Zamawiający nie przewiduje zawarcia umowy ramowej.</w:t>
      </w:r>
    </w:p>
    <w:p w14:paraId="532ADC4A"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13.</w:t>
      </w:r>
      <w:r w:rsidRPr="00692B48">
        <w:rPr>
          <w:rFonts w:eastAsia="Times New Roman" w:cstheme="minorHAnsi"/>
          <w:kern w:val="0"/>
          <w:sz w:val="24"/>
          <w:szCs w:val="24"/>
          <w:lang w:eastAsia="pl-PL"/>
          <w14:ligatures w14:val="none"/>
        </w:rPr>
        <w:tab/>
        <w:t>Zamawiający nie przewiduje zamiaru ustanowienia dynamicznego systemu zakupów.</w:t>
      </w:r>
    </w:p>
    <w:p w14:paraId="2E51E1F8"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14.</w:t>
      </w:r>
      <w:r w:rsidRPr="00692B48">
        <w:rPr>
          <w:rFonts w:eastAsia="Times New Roman" w:cstheme="minorHAnsi"/>
          <w:kern w:val="0"/>
          <w:sz w:val="24"/>
          <w:szCs w:val="24"/>
          <w:lang w:eastAsia="pl-PL"/>
          <w14:ligatures w14:val="none"/>
        </w:rPr>
        <w:tab/>
        <w:t>Zamawiający nie dopuszcza możliwości składania ofert wariantowych.</w:t>
      </w:r>
    </w:p>
    <w:p w14:paraId="1656ADD4"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15.</w:t>
      </w:r>
      <w:r w:rsidRPr="00692B48">
        <w:rPr>
          <w:rFonts w:eastAsia="Times New Roman" w:cstheme="minorHAnsi"/>
          <w:kern w:val="0"/>
          <w:sz w:val="24"/>
          <w:szCs w:val="24"/>
          <w:lang w:eastAsia="pl-PL"/>
          <w14:ligatures w14:val="none"/>
        </w:rPr>
        <w:tab/>
        <w:t>Zamawiający nie przewiduje wyboru najkorzystniejszej oferty z zastosowaniem aukcji elektronicznej.</w:t>
      </w:r>
    </w:p>
    <w:p w14:paraId="1657637A"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16.</w:t>
      </w:r>
      <w:r w:rsidRPr="00692B48">
        <w:rPr>
          <w:rFonts w:eastAsia="Times New Roman" w:cstheme="minorHAnsi"/>
          <w:kern w:val="0"/>
          <w:sz w:val="24"/>
          <w:szCs w:val="24"/>
          <w:lang w:eastAsia="pl-PL"/>
          <w14:ligatures w14:val="none"/>
        </w:rPr>
        <w:tab/>
        <w:t>Zamawiający nie wymaga złożenia oferty w postaci katalogu elektronicznego.</w:t>
      </w:r>
    </w:p>
    <w:p w14:paraId="31900169"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17.</w:t>
      </w:r>
      <w:r w:rsidRPr="00692B48">
        <w:rPr>
          <w:rFonts w:eastAsia="Times New Roman" w:cstheme="minorHAnsi"/>
          <w:kern w:val="0"/>
          <w:sz w:val="24"/>
          <w:szCs w:val="24"/>
          <w:lang w:eastAsia="pl-PL"/>
          <w14:ligatures w14:val="none"/>
        </w:rPr>
        <w:tab/>
        <w:t>Zamawiający nie przewiduje udzielenia zaliczek na poczet wykonania zamówienia.</w:t>
      </w:r>
    </w:p>
    <w:p w14:paraId="7C92D48F"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18.</w:t>
      </w:r>
      <w:r w:rsidRPr="00692B48">
        <w:rPr>
          <w:rFonts w:eastAsia="Times New Roman" w:cstheme="minorHAnsi"/>
          <w:kern w:val="0"/>
          <w:sz w:val="24"/>
          <w:szCs w:val="24"/>
          <w:lang w:eastAsia="pl-PL"/>
          <w14:ligatures w14:val="none"/>
        </w:rPr>
        <w:tab/>
        <w:t>Zamawiający wymaga zatrudnienia na podstawie stosunku pracy, w okolicznościach, o których mowa w art. 95 ustawy PZP;</w:t>
      </w:r>
    </w:p>
    <w:p w14:paraId="27F173BA"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 xml:space="preserve">Zamawiający przy realizacji przedmiotu zamówienia, </w:t>
      </w:r>
      <w:r w:rsidRPr="00692B48">
        <w:rPr>
          <w:rFonts w:eastAsia="Times New Roman" w:cstheme="minorHAnsi"/>
          <w:color w:val="000000"/>
          <w:kern w:val="0"/>
          <w:sz w:val="24"/>
          <w:szCs w:val="24"/>
          <w:lang w:eastAsia="pl-PL"/>
          <w14:ligatures w14:val="none"/>
        </w:rPr>
        <w:t>wskaże rodzaj czynności związanych z realizacją zamówienia, jeżeli wykonanie tych czynności polega na wykonywaniu pracy w sposób określony w art. 22 § 1 ustawy z dnia 26 czerwca 1974 r. - Kodeks pracy.</w:t>
      </w:r>
    </w:p>
    <w:p w14:paraId="74F1711F" w14:textId="77777777" w:rsidR="005268A3" w:rsidRPr="00692B48" w:rsidRDefault="005268A3" w:rsidP="005268A3">
      <w:pPr>
        <w:autoSpaceDE w:val="0"/>
        <w:autoSpaceDN w:val="0"/>
        <w:spacing w:after="0" w:line="300" w:lineRule="auto"/>
        <w:ind w:left="360" w:hanging="360"/>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2)</w:t>
      </w:r>
      <w:r w:rsidRPr="00692B48">
        <w:rPr>
          <w:rFonts w:eastAsia="Times New Roman" w:cstheme="minorHAnsi"/>
          <w:color w:val="000000"/>
          <w:kern w:val="0"/>
          <w:sz w:val="24"/>
          <w:szCs w:val="24"/>
          <w:lang w:eastAsia="pl-PL"/>
          <w14:ligatures w14:val="none"/>
        </w:rPr>
        <w:tab/>
        <w:t>Cześć 14 SWZ, zawiera szczegółowe zapisy w tym zakresie.</w:t>
      </w:r>
    </w:p>
    <w:p w14:paraId="6D8DA832"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0"/>
          <w:szCs w:val="20"/>
          <w:lang w:eastAsia="pl-PL"/>
          <w14:ligatures w14:val="none"/>
        </w:rPr>
      </w:pPr>
      <w:r w:rsidRPr="00692B48">
        <w:rPr>
          <w:rFonts w:eastAsia="Times New Roman" w:cstheme="minorHAnsi"/>
          <w:kern w:val="0"/>
          <w:sz w:val="24"/>
          <w:szCs w:val="24"/>
          <w:lang w:eastAsia="pl-PL"/>
          <w14:ligatures w14:val="none"/>
        </w:rPr>
        <w:t>19.</w:t>
      </w:r>
      <w:r w:rsidRPr="00692B48">
        <w:rPr>
          <w:rFonts w:eastAsia="Times New Roman" w:cstheme="minorHAnsi"/>
          <w:kern w:val="0"/>
          <w:sz w:val="24"/>
          <w:szCs w:val="24"/>
          <w:lang w:eastAsia="pl-PL"/>
          <w14:ligatures w14:val="none"/>
        </w:rPr>
        <w:tab/>
        <w:t>Zamawiający nie zastrzega możliwości ubiegania się o udzielenie zamówienia wyłącznie przez wykonawców, o których mowa w art. 94 ustawy PZP.</w:t>
      </w:r>
    </w:p>
    <w:p w14:paraId="6E7A82C4" w14:textId="77777777" w:rsidR="005268A3" w:rsidRPr="00692B48" w:rsidRDefault="005268A3" w:rsidP="005268A3">
      <w:pPr>
        <w:autoSpaceDE w:val="0"/>
        <w:autoSpaceDN w:val="0"/>
        <w:spacing w:after="0" w:line="30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20.</w:t>
      </w:r>
      <w:r w:rsidRPr="00692B48">
        <w:rPr>
          <w:rFonts w:eastAsia="Times New Roman" w:cstheme="minorHAnsi"/>
          <w:kern w:val="0"/>
          <w:sz w:val="24"/>
          <w:szCs w:val="24"/>
          <w:lang w:eastAsia="pl-PL"/>
          <w14:ligatures w14:val="none"/>
        </w:rPr>
        <w:tab/>
        <w:t>Zamawiający informuje, że nie przewiduje udzielenie zamówień powtarzających, o których mowa w art. 214 ust. 1 pkt 7 - opisane w Części 16 SWZ.</w:t>
      </w:r>
    </w:p>
    <w:p w14:paraId="6CF79C1A" w14:textId="77777777" w:rsidR="005268A3" w:rsidRPr="00692B48" w:rsidRDefault="005268A3" w:rsidP="005268A3">
      <w:pPr>
        <w:tabs>
          <w:tab w:val="left" w:pos="216"/>
        </w:tabs>
        <w:autoSpaceDE w:val="0"/>
        <w:autoSpaceDN w:val="0"/>
        <w:adjustRightInd w:val="0"/>
        <w:spacing w:after="0" w:line="300" w:lineRule="auto"/>
        <w:jc w:val="both"/>
        <w:rPr>
          <w:rFonts w:eastAsia="Times New Roman" w:cstheme="minorHAnsi"/>
          <w:kern w:val="0"/>
          <w:sz w:val="24"/>
          <w:szCs w:val="24"/>
          <w:lang w:eastAsia="pl-PL"/>
          <w14:ligatures w14:val="none"/>
        </w:rPr>
      </w:pPr>
    </w:p>
    <w:p w14:paraId="722C77DF" w14:textId="77777777" w:rsidR="005268A3" w:rsidRPr="00692B48" w:rsidRDefault="005268A3" w:rsidP="005268A3">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u w:val="single"/>
          <w:lang w:eastAsia="pl-PL"/>
          <w14:ligatures w14:val="none"/>
        </w:rPr>
        <w:t>Część 2</w:t>
      </w:r>
      <w:r w:rsidRPr="00692B48">
        <w:rPr>
          <w:rFonts w:eastAsia="Times New Roman" w:cstheme="minorHAnsi"/>
          <w:b/>
          <w:kern w:val="0"/>
          <w:sz w:val="24"/>
          <w:szCs w:val="24"/>
          <w:u w:val="single"/>
          <w:lang w:eastAsia="pl-PL"/>
          <w14:ligatures w14:val="none"/>
        </w:rPr>
        <w:br/>
      </w:r>
      <w:r w:rsidRPr="00692B48">
        <w:rPr>
          <w:rFonts w:eastAsia="Times New Roman" w:cstheme="minorHAnsi"/>
          <w:b/>
          <w:kern w:val="0"/>
          <w:sz w:val="24"/>
          <w:szCs w:val="24"/>
          <w:lang w:eastAsia="pl-PL"/>
          <w14:ligatures w14:val="none"/>
        </w:rPr>
        <w:t>OPIS PRZEDMIOTU ZAMÓWIENIA</w:t>
      </w:r>
    </w:p>
    <w:p w14:paraId="2EFF8B8A" w14:textId="77777777" w:rsidR="005268A3" w:rsidRPr="00692B48" w:rsidRDefault="005268A3" w:rsidP="005268A3">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rPr>
          <w:rFonts w:eastAsia="Times New Roman" w:cstheme="minorHAnsi"/>
          <w:b/>
          <w:kern w:val="0"/>
          <w:sz w:val="24"/>
          <w:szCs w:val="24"/>
          <w:lang w:eastAsia="pl-PL"/>
          <w14:ligatures w14:val="none"/>
        </w:rPr>
      </w:pPr>
    </w:p>
    <w:p w14:paraId="1C990BC5" w14:textId="77777777" w:rsidR="005268A3" w:rsidRPr="00692B48" w:rsidRDefault="005268A3" w:rsidP="005268A3">
      <w:pPr>
        <w:tabs>
          <w:tab w:val="left" w:pos="708"/>
          <w:tab w:val="center" w:pos="4536"/>
          <w:tab w:val="right" w:pos="9072"/>
        </w:tabs>
        <w:autoSpaceDE w:val="0"/>
        <w:autoSpaceDN w:val="0"/>
        <w:spacing w:after="0" w:line="240" w:lineRule="auto"/>
        <w:ind w:left="720"/>
        <w:rPr>
          <w:rFonts w:eastAsia="Times New Roman" w:cstheme="minorHAnsi"/>
          <w:b/>
          <w:kern w:val="0"/>
          <w:sz w:val="24"/>
          <w:szCs w:val="24"/>
          <w:lang w:eastAsia="pl-PL"/>
          <w14:ligatures w14:val="none"/>
        </w:rPr>
      </w:pPr>
    </w:p>
    <w:p w14:paraId="366547DA" w14:textId="77777777" w:rsidR="005268A3" w:rsidRPr="00692B48" w:rsidRDefault="005268A3" w:rsidP="005268A3">
      <w:pPr>
        <w:numPr>
          <w:ilvl w:val="0"/>
          <w:numId w:val="11"/>
        </w:numPr>
        <w:tabs>
          <w:tab w:val="num" w:pos="284"/>
          <w:tab w:val="center" w:pos="4536"/>
          <w:tab w:val="right" w:pos="9072"/>
        </w:tabs>
        <w:autoSpaceDE w:val="0"/>
        <w:autoSpaceDN w:val="0"/>
        <w:spacing w:after="0" w:line="240" w:lineRule="auto"/>
        <w:ind w:hanging="72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Przedmiot zamówienia nazwy i kody </w:t>
      </w:r>
      <w:proofErr w:type="gramStart"/>
      <w:r w:rsidRPr="00692B48">
        <w:rPr>
          <w:rFonts w:eastAsia="Times New Roman" w:cstheme="minorHAnsi"/>
          <w:b/>
          <w:kern w:val="0"/>
          <w:sz w:val="24"/>
          <w:szCs w:val="24"/>
          <w:lang w:eastAsia="pl-PL"/>
          <w14:ligatures w14:val="none"/>
        </w:rPr>
        <w:t>CPV :</w:t>
      </w:r>
      <w:proofErr w:type="gramEnd"/>
    </w:p>
    <w:p w14:paraId="66825461" w14:textId="77777777" w:rsidR="005268A3" w:rsidRPr="00692B48" w:rsidRDefault="005268A3" w:rsidP="005268A3">
      <w:pPr>
        <w:spacing w:after="0" w:line="240" w:lineRule="auto"/>
        <w:rPr>
          <w:rFonts w:eastAsia="Times New Roman" w:cstheme="minorHAnsi"/>
          <w:b/>
          <w:kern w:val="0"/>
          <w:sz w:val="24"/>
          <w:szCs w:val="24"/>
          <w:lang w:eastAsia="pl-PL"/>
          <w14:ligatures w14:val="none"/>
        </w:rPr>
      </w:pPr>
    </w:p>
    <w:p w14:paraId="30EBF371" w14:textId="77777777" w:rsidR="005268A3" w:rsidRPr="00692B48" w:rsidRDefault="005268A3" w:rsidP="005268A3">
      <w:pPr>
        <w:tabs>
          <w:tab w:val="left" w:pos="709"/>
          <w:tab w:val="left" w:pos="8222"/>
        </w:tabs>
        <w:spacing w:after="0" w:line="240" w:lineRule="auto"/>
        <w:ind w:left="360"/>
        <w:jc w:val="both"/>
        <w:rPr>
          <w:rFonts w:eastAsia="Times New Roman" w:cstheme="minorHAnsi"/>
          <w:kern w:val="0"/>
          <w:sz w:val="24"/>
          <w:szCs w:val="24"/>
          <w:lang w:eastAsia="pl-PL"/>
          <w14:ligatures w14:val="none"/>
        </w:rPr>
      </w:pPr>
    </w:p>
    <w:p w14:paraId="66E70699" w14:textId="77777777" w:rsidR="005268A3" w:rsidRPr="00692B48" w:rsidRDefault="005268A3" w:rsidP="005268A3">
      <w:pPr>
        <w:widowControl w:val="0"/>
        <w:tabs>
          <w:tab w:val="left" w:pos="709"/>
          <w:tab w:val="left" w:pos="8222"/>
        </w:tabs>
        <w:spacing w:after="200" w:line="276" w:lineRule="auto"/>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1) Przedmiot główny</w:t>
      </w:r>
      <w:r w:rsidRPr="00692B48">
        <w:rPr>
          <w:rFonts w:eastAsia="Times New Roman" w:cstheme="minorHAnsi"/>
          <w:kern w:val="0"/>
          <w:sz w:val="24"/>
          <w:szCs w:val="24"/>
          <w:lang w:eastAsia="pl-PL"/>
          <w14:ligatures w14:val="none"/>
        </w:rPr>
        <w:t xml:space="preserve"> zamówienia zakwalifikowano we Wspólnym Słowniku Zamówień (CPV) pod</w:t>
      </w:r>
      <w:r w:rsidRPr="00692B48">
        <w:rPr>
          <w:rFonts w:eastAsia="Times New Roman" w:cstheme="minorHAnsi"/>
          <w:b/>
          <w:kern w:val="0"/>
          <w:sz w:val="24"/>
          <w:szCs w:val="24"/>
          <w:lang w:eastAsia="pl-PL"/>
          <w14:ligatures w14:val="none"/>
        </w:rPr>
        <w:t xml:space="preserve"> </w:t>
      </w:r>
      <w:r w:rsidRPr="00692B48">
        <w:rPr>
          <w:rFonts w:eastAsia="Times New Roman" w:cstheme="minorHAnsi"/>
          <w:kern w:val="0"/>
          <w:sz w:val="24"/>
          <w:szCs w:val="24"/>
          <w:lang w:eastAsia="pl-PL"/>
          <w14:ligatures w14:val="none"/>
        </w:rPr>
        <w:t>nr:</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CellMar>
          <w:top w:w="15" w:type="dxa"/>
          <w:left w:w="15" w:type="dxa"/>
          <w:bottom w:w="15" w:type="dxa"/>
          <w:right w:w="15" w:type="dxa"/>
        </w:tblCellMar>
        <w:tblLook w:val="0000" w:firstRow="0" w:lastRow="0" w:firstColumn="0" w:lastColumn="0" w:noHBand="0" w:noVBand="0"/>
      </w:tblPr>
      <w:tblGrid>
        <w:gridCol w:w="1555"/>
        <w:gridCol w:w="8363"/>
      </w:tblGrid>
      <w:tr w:rsidR="001E1C93" w:rsidRPr="00692B48" w14:paraId="06C07628" w14:textId="77777777" w:rsidTr="008329C6">
        <w:tc>
          <w:tcPr>
            <w:tcW w:w="1555" w:type="dxa"/>
            <w:tcMar>
              <w:top w:w="45" w:type="dxa"/>
              <w:left w:w="75" w:type="dxa"/>
              <w:bottom w:w="45" w:type="dxa"/>
              <w:right w:w="15" w:type="dxa"/>
            </w:tcMar>
            <w:vAlign w:val="center"/>
          </w:tcPr>
          <w:p w14:paraId="7E45672A" w14:textId="2081854B" w:rsidR="001E1C93" w:rsidRPr="00692B48" w:rsidRDefault="001E1C93" w:rsidP="001E1C93">
            <w:pPr>
              <w:spacing w:before="75" w:after="75" w:line="240" w:lineRule="auto"/>
              <w:jc w:val="center"/>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45232410-9</w:t>
            </w:r>
          </w:p>
        </w:tc>
        <w:tc>
          <w:tcPr>
            <w:tcW w:w="8363" w:type="dxa"/>
          </w:tcPr>
          <w:p w14:paraId="4793A8D3" w14:textId="44447CDB" w:rsidR="001E1C93" w:rsidRPr="00692B48" w:rsidRDefault="001E1C93" w:rsidP="001E1C93">
            <w:pPr>
              <w:spacing w:before="75" w:after="75" w:line="240" w:lineRule="auto"/>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Roboty w zakresie kanalizacji ściekowej</w:t>
            </w:r>
          </w:p>
        </w:tc>
      </w:tr>
    </w:tbl>
    <w:p w14:paraId="66ACB40A" w14:textId="77777777" w:rsidR="00311697" w:rsidRPr="00692B48" w:rsidRDefault="00311697" w:rsidP="00311697">
      <w:pPr>
        <w:widowControl w:val="0"/>
        <w:autoSpaceDE w:val="0"/>
        <w:autoSpaceDN w:val="0"/>
        <w:spacing w:after="200" w:line="276" w:lineRule="auto"/>
        <w:ind w:right="-648"/>
        <w:jc w:val="both"/>
        <w:rPr>
          <w:rFonts w:eastAsia="Times New Roman" w:cstheme="minorHAnsi"/>
          <w:b/>
          <w:bCs/>
          <w:color w:val="000000" w:themeColor="text1"/>
          <w:kern w:val="0"/>
          <w:sz w:val="24"/>
          <w:szCs w:val="24"/>
          <w:lang w:eastAsia="pl-PL"/>
          <w14:ligatures w14:val="none"/>
        </w:rPr>
      </w:pPr>
    </w:p>
    <w:p w14:paraId="32F4B216" w14:textId="0E8A31FF" w:rsidR="005268A3" w:rsidRPr="00692B48" w:rsidRDefault="00311697" w:rsidP="00311697">
      <w:pPr>
        <w:widowControl w:val="0"/>
        <w:autoSpaceDE w:val="0"/>
        <w:autoSpaceDN w:val="0"/>
        <w:spacing w:after="200" w:line="276" w:lineRule="auto"/>
        <w:ind w:right="-648"/>
        <w:jc w:val="both"/>
        <w:rPr>
          <w:rFonts w:eastAsia="Times New Roman" w:cstheme="minorHAnsi"/>
          <w:b/>
          <w:bCs/>
          <w:color w:val="000000" w:themeColor="text1"/>
          <w:kern w:val="0"/>
          <w:sz w:val="24"/>
          <w:szCs w:val="24"/>
          <w:lang w:eastAsia="pl-PL"/>
          <w14:ligatures w14:val="none"/>
        </w:rPr>
      </w:pPr>
      <w:r w:rsidRPr="00692B48">
        <w:rPr>
          <w:rFonts w:eastAsia="Times New Roman" w:cstheme="minorHAnsi"/>
          <w:b/>
          <w:bCs/>
          <w:color w:val="000000" w:themeColor="text1"/>
          <w:kern w:val="0"/>
          <w:sz w:val="24"/>
          <w:szCs w:val="24"/>
          <w:lang w:eastAsia="pl-PL"/>
          <w14:ligatures w14:val="none"/>
        </w:rPr>
        <w:t xml:space="preserve">2) </w:t>
      </w:r>
      <w:r w:rsidR="005268A3" w:rsidRPr="00692B48">
        <w:rPr>
          <w:rFonts w:eastAsia="Times New Roman" w:cstheme="minorHAnsi"/>
          <w:b/>
          <w:bCs/>
          <w:color w:val="000000" w:themeColor="text1"/>
          <w:kern w:val="0"/>
          <w:sz w:val="24"/>
          <w:szCs w:val="24"/>
          <w:lang w:eastAsia="pl-PL"/>
          <w14:ligatures w14:val="none"/>
        </w:rPr>
        <w:t>Przedmioty dodatkowe:</w:t>
      </w:r>
    </w:p>
    <w:tbl>
      <w:tblPr>
        <w:tblStyle w:val="Tabela-Siatka1"/>
        <w:tblW w:w="9923" w:type="dxa"/>
        <w:tblInd w:w="-5" w:type="dxa"/>
        <w:tblLook w:val="04A0" w:firstRow="1" w:lastRow="0" w:firstColumn="1" w:lastColumn="0" w:noHBand="0" w:noVBand="1"/>
      </w:tblPr>
      <w:tblGrid>
        <w:gridCol w:w="1560"/>
        <w:gridCol w:w="8363"/>
      </w:tblGrid>
      <w:tr w:rsidR="00BB6B33" w:rsidRPr="00692B48" w14:paraId="333414B8" w14:textId="77777777" w:rsidTr="009D2624">
        <w:tc>
          <w:tcPr>
            <w:tcW w:w="1560" w:type="dxa"/>
          </w:tcPr>
          <w:p w14:paraId="7060B2AE" w14:textId="3F03274B" w:rsidR="005268A3" w:rsidRPr="00692B48" w:rsidRDefault="001E1C9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45332300-6</w:t>
            </w:r>
          </w:p>
        </w:tc>
        <w:tc>
          <w:tcPr>
            <w:tcW w:w="8363" w:type="dxa"/>
          </w:tcPr>
          <w:p w14:paraId="48B3C25C" w14:textId="66E00053" w:rsidR="005268A3" w:rsidRPr="00692B48" w:rsidRDefault="001E1C9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Roboty instalacyjne kanalizacyjne</w:t>
            </w:r>
          </w:p>
        </w:tc>
      </w:tr>
      <w:tr w:rsidR="00BB6B33" w:rsidRPr="00692B48" w14:paraId="574B6EDE" w14:textId="77777777" w:rsidTr="009D2624">
        <w:tc>
          <w:tcPr>
            <w:tcW w:w="1560" w:type="dxa"/>
          </w:tcPr>
          <w:p w14:paraId="700BB3C1" w14:textId="7C1BE178" w:rsidR="005268A3" w:rsidRPr="00692B48" w:rsidRDefault="005268A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lastRenderedPageBreak/>
              <w:t>4523</w:t>
            </w:r>
            <w:r w:rsidR="00CE1C96" w:rsidRPr="00692B48">
              <w:rPr>
                <w:rFonts w:eastAsia="Times New Roman" w:cstheme="minorHAnsi"/>
                <w:color w:val="000000" w:themeColor="text1"/>
                <w:kern w:val="0"/>
                <w:sz w:val="24"/>
                <w:szCs w:val="24"/>
                <w:lang w:eastAsia="pl-PL"/>
                <w14:ligatures w14:val="none"/>
              </w:rPr>
              <w:t>2411-6</w:t>
            </w:r>
          </w:p>
        </w:tc>
        <w:tc>
          <w:tcPr>
            <w:tcW w:w="8363" w:type="dxa"/>
          </w:tcPr>
          <w:p w14:paraId="0BFBD5F2" w14:textId="64A8C981" w:rsidR="005268A3" w:rsidRPr="00692B48" w:rsidRDefault="005268A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 xml:space="preserve">Roboty budowlane w zakresie rurociągów </w:t>
            </w:r>
            <w:r w:rsidR="00CE1C96" w:rsidRPr="00692B48">
              <w:rPr>
                <w:rFonts w:eastAsia="Times New Roman" w:cstheme="minorHAnsi"/>
                <w:color w:val="000000" w:themeColor="text1"/>
                <w:kern w:val="0"/>
                <w:sz w:val="24"/>
                <w:szCs w:val="24"/>
                <w:lang w:eastAsia="pl-PL"/>
                <w14:ligatures w14:val="none"/>
              </w:rPr>
              <w:t>wody ściekowej</w:t>
            </w:r>
          </w:p>
        </w:tc>
      </w:tr>
      <w:tr w:rsidR="00BB6B33" w:rsidRPr="00692B48" w14:paraId="4F8E1262" w14:textId="77777777" w:rsidTr="009D2624">
        <w:tc>
          <w:tcPr>
            <w:tcW w:w="1560" w:type="dxa"/>
          </w:tcPr>
          <w:p w14:paraId="03E91F35" w14:textId="3DE92AFC" w:rsidR="005268A3" w:rsidRPr="00692B48" w:rsidRDefault="005268A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45232</w:t>
            </w:r>
            <w:r w:rsidR="00CE1C96" w:rsidRPr="00692B48">
              <w:rPr>
                <w:rFonts w:eastAsia="Times New Roman" w:cstheme="minorHAnsi"/>
                <w:color w:val="000000" w:themeColor="text1"/>
                <w:kern w:val="0"/>
                <w:sz w:val="24"/>
                <w:szCs w:val="24"/>
                <w:lang w:eastAsia="pl-PL"/>
                <w14:ligatures w14:val="none"/>
              </w:rPr>
              <w:t>420-2</w:t>
            </w:r>
          </w:p>
        </w:tc>
        <w:tc>
          <w:tcPr>
            <w:tcW w:w="8363" w:type="dxa"/>
          </w:tcPr>
          <w:p w14:paraId="215EDE97" w14:textId="293BB98B" w:rsidR="005268A3" w:rsidRPr="00692B48" w:rsidRDefault="005268A3" w:rsidP="005268A3">
            <w:pPr>
              <w:autoSpaceDE w:val="0"/>
              <w:autoSpaceDN w:val="0"/>
              <w:adjustRightInd w:val="0"/>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 xml:space="preserve">Roboty w zakresie </w:t>
            </w:r>
            <w:r w:rsidR="00CE1C96" w:rsidRPr="00692B48">
              <w:rPr>
                <w:rFonts w:eastAsia="Times New Roman" w:cstheme="minorHAnsi"/>
                <w:color w:val="000000" w:themeColor="text1"/>
                <w:kern w:val="0"/>
                <w:sz w:val="24"/>
                <w:szCs w:val="24"/>
                <w:lang w:eastAsia="pl-PL"/>
                <w14:ligatures w14:val="none"/>
              </w:rPr>
              <w:t>ścieków</w:t>
            </w:r>
          </w:p>
        </w:tc>
      </w:tr>
      <w:tr w:rsidR="00BB6B33" w:rsidRPr="00692B48" w14:paraId="42451859" w14:textId="77777777" w:rsidTr="009D2624">
        <w:tc>
          <w:tcPr>
            <w:tcW w:w="1560" w:type="dxa"/>
          </w:tcPr>
          <w:p w14:paraId="1864170A" w14:textId="40B9CDE2" w:rsidR="005268A3" w:rsidRPr="00692B48" w:rsidRDefault="005268A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4523</w:t>
            </w:r>
            <w:r w:rsidR="00CE1C96" w:rsidRPr="00692B48">
              <w:rPr>
                <w:rFonts w:eastAsia="Times New Roman" w:cstheme="minorHAnsi"/>
                <w:color w:val="000000" w:themeColor="text1"/>
                <w:kern w:val="0"/>
                <w:sz w:val="24"/>
                <w:szCs w:val="24"/>
                <w:lang w:eastAsia="pl-PL"/>
                <w14:ligatures w14:val="none"/>
              </w:rPr>
              <w:t>2423-3</w:t>
            </w:r>
          </w:p>
        </w:tc>
        <w:tc>
          <w:tcPr>
            <w:tcW w:w="8363" w:type="dxa"/>
          </w:tcPr>
          <w:p w14:paraId="52D4A184" w14:textId="47AD6CF1" w:rsidR="005268A3" w:rsidRPr="00692B48" w:rsidRDefault="005268A3" w:rsidP="005268A3">
            <w:pPr>
              <w:spacing w:before="100" w:beforeAutospacing="1" w:after="100" w:afterAutospacing="1"/>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 xml:space="preserve">Roboty budowlane w zakresie </w:t>
            </w:r>
            <w:r w:rsidR="00CE1C96" w:rsidRPr="00692B48">
              <w:rPr>
                <w:rFonts w:eastAsia="Times New Roman" w:cstheme="minorHAnsi"/>
                <w:color w:val="000000" w:themeColor="text1"/>
                <w:kern w:val="0"/>
                <w:sz w:val="24"/>
                <w:szCs w:val="24"/>
                <w:lang w:eastAsia="pl-PL"/>
                <w14:ligatures w14:val="none"/>
              </w:rPr>
              <w:t>przepompowni ścieków</w:t>
            </w:r>
          </w:p>
        </w:tc>
      </w:tr>
      <w:tr w:rsidR="00BB6B33" w:rsidRPr="00692B48" w14:paraId="6B437C33" w14:textId="77777777" w:rsidTr="009D2624">
        <w:tc>
          <w:tcPr>
            <w:tcW w:w="1560" w:type="dxa"/>
          </w:tcPr>
          <w:p w14:paraId="6CA101D5" w14:textId="77777777" w:rsidR="005268A3" w:rsidRPr="00692B48" w:rsidRDefault="00CE1C96" w:rsidP="00CE1C96">
            <w:pPr>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45111000-8</w:t>
            </w:r>
          </w:p>
          <w:p w14:paraId="4FFD431E" w14:textId="77777777" w:rsidR="00CE1C96" w:rsidRPr="00692B48" w:rsidRDefault="00CE1C96" w:rsidP="00CE1C96">
            <w:pPr>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45112000-5</w:t>
            </w:r>
          </w:p>
          <w:p w14:paraId="6FC3EE8A" w14:textId="6D91DD1B" w:rsidR="00CE1C96" w:rsidRPr="00692B48" w:rsidRDefault="00CE1C96" w:rsidP="00CE1C96">
            <w:pPr>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45113000-2</w:t>
            </w:r>
          </w:p>
        </w:tc>
        <w:tc>
          <w:tcPr>
            <w:tcW w:w="8363" w:type="dxa"/>
          </w:tcPr>
          <w:p w14:paraId="4AA306AA" w14:textId="60C3D8B7" w:rsidR="005268A3" w:rsidRPr="00692B48" w:rsidRDefault="00CE1C96" w:rsidP="005268A3">
            <w:pPr>
              <w:autoSpaceDE w:val="0"/>
              <w:autoSpaceDN w:val="0"/>
              <w:adjustRightInd w:val="0"/>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Przygotowanie terenu pod budowę</w:t>
            </w:r>
          </w:p>
        </w:tc>
      </w:tr>
      <w:tr w:rsidR="00CE1C96" w:rsidRPr="00692B48" w14:paraId="5E6A9C13" w14:textId="77777777" w:rsidTr="009D2624">
        <w:tc>
          <w:tcPr>
            <w:tcW w:w="1560" w:type="dxa"/>
          </w:tcPr>
          <w:p w14:paraId="10BA0168" w14:textId="3AF2633D" w:rsidR="00CE1C96" w:rsidRPr="00692B48" w:rsidRDefault="00CE1C96" w:rsidP="00CE1C96">
            <w:pPr>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45231110-9</w:t>
            </w:r>
          </w:p>
        </w:tc>
        <w:tc>
          <w:tcPr>
            <w:tcW w:w="8363" w:type="dxa"/>
          </w:tcPr>
          <w:p w14:paraId="4AD4BD2F" w14:textId="6153455E" w:rsidR="00CE1C96" w:rsidRPr="00692B48" w:rsidRDefault="00A542FF" w:rsidP="005268A3">
            <w:pPr>
              <w:autoSpaceDE w:val="0"/>
              <w:autoSpaceDN w:val="0"/>
              <w:adjustRightInd w:val="0"/>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Roboty budowlane w zakresie rurociągów</w:t>
            </w:r>
          </w:p>
        </w:tc>
      </w:tr>
      <w:tr w:rsidR="00A542FF" w:rsidRPr="00692B48" w14:paraId="0F4745BA" w14:textId="77777777" w:rsidTr="009D2624">
        <w:tc>
          <w:tcPr>
            <w:tcW w:w="1560" w:type="dxa"/>
          </w:tcPr>
          <w:p w14:paraId="0C8DC416" w14:textId="59FD09DD" w:rsidR="00A542FF" w:rsidRPr="00692B48" w:rsidRDefault="00A542FF" w:rsidP="00CE1C96">
            <w:pPr>
              <w:outlineLvl w:val="2"/>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45232100-3</w:t>
            </w:r>
          </w:p>
        </w:tc>
        <w:tc>
          <w:tcPr>
            <w:tcW w:w="8363" w:type="dxa"/>
          </w:tcPr>
          <w:p w14:paraId="35A8295B" w14:textId="1257E2FE" w:rsidR="00A542FF" w:rsidRPr="00692B48" w:rsidRDefault="00A542FF" w:rsidP="005268A3">
            <w:pPr>
              <w:autoSpaceDE w:val="0"/>
              <w:autoSpaceDN w:val="0"/>
              <w:adjustRightInd w:val="0"/>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Roboty pomocnicze w zakresie wodociągów</w:t>
            </w:r>
          </w:p>
        </w:tc>
      </w:tr>
    </w:tbl>
    <w:p w14:paraId="1700A591" w14:textId="77777777" w:rsidR="005268A3" w:rsidRPr="00692B48" w:rsidRDefault="005268A3" w:rsidP="005268A3">
      <w:pPr>
        <w:autoSpaceDE w:val="0"/>
        <w:autoSpaceDN w:val="0"/>
        <w:spacing w:after="0" w:line="240" w:lineRule="auto"/>
        <w:ind w:left="720" w:right="-648"/>
        <w:jc w:val="both"/>
        <w:rPr>
          <w:rFonts w:eastAsia="Times New Roman" w:cstheme="minorHAnsi"/>
          <w:color w:val="000000" w:themeColor="text1"/>
          <w:kern w:val="0"/>
          <w:sz w:val="24"/>
          <w:szCs w:val="24"/>
          <w:lang w:eastAsia="pl-PL"/>
          <w14:ligatures w14:val="none"/>
        </w:rPr>
      </w:pPr>
    </w:p>
    <w:p w14:paraId="0EDC7B07" w14:textId="77777777" w:rsidR="005268A3" w:rsidRPr="00692B48" w:rsidRDefault="005268A3" w:rsidP="005268A3">
      <w:pPr>
        <w:numPr>
          <w:ilvl w:val="0"/>
          <w:numId w:val="11"/>
        </w:numPr>
        <w:tabs>
          <w:tab w:val="num" w:pos="284"/>
        </w:tabs>
        <w:autoSpaceDE w:val="0"/>
        <w:autoSpaceDN w:val="0"/>
        <w:spacing w:after="0" w:line="240" w:lineRule="auto"/>
        <w:ind w:left="284" w:hanging="284"/>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Opis przedmiotu zamówienia wraz z załącznikami (OPZ) – </w:t>
      </w:r>
      <w:r w:rsidRPr="00692B48">
        <w:rPr>
          <w:rFonts w:eastAsia="Times New Roman" w:cstheme="minorHAnsi"/>
          <w:kern w:val="0"/>
          <w:sz w:val="24"/>
          <w:szCs w:val="24"/>
          <w:u w:val="single"/>
          <w:lang w:eastAsia="pl-PL"/>
          <w14:ligatures w14:val="none"/>
        </w:rPr>
        <w:t xml:space="preserve">stanowi </w:t>
      </w:r>
      <w:r w:rsidRPr="00692B48">
        <w:rPr>
          <w:rFonts w:eastAsia="Times New Roman" w:cstheme="minorHAnsi"/>
          <w:b/>
          <w:kern w:val="0"/>
          <w:sz w:val="24"/>
          <w:szCs w:val="24"/>
          <w:u w:val="single"/>
          <w:lang w:eastAsia="pl-PL"/>
          <w14:ligatures w14:val="none"/>
        </w:rPr>
        <w:t>załącznik nr</w:t>
      </w:r>
      <w:r w:rsidRPr="00692B48">
        <w:rPr>
          <w:rFonts w:eastAsia="Times New Roman" w:cstheme="minorHAnsi"/>
          <w:kern w:val="0"/>
          <w:sz w:val="24"/>
          <w:szCs w:val="24"/>
          <w:u w:val="single"/>
          <w:lang w:eastAsia="pl-PL"/>
          <w14:ligatures w14:val="none"/>
        </w:rPr>
        <w:t xml:space="preserve"> 1 do SWZ.</w:t>
      </w:r>
    </w:p>
    <w:p w14:paraId="7CFCC61F" w14:textId="77777777" w:rsidR="00311697" w:rsidRPr="00692B48" w:rsidRDefault="00311697" w:rsidP="00311697">
      <w:pPr>
        <w:tabs>
          <w:tab w:val="num" w:pos="284"/>
        </w:tabs>
        <w:autoSpaceDE w:val="0"/>
        <w:autoSpaceDN w:val="0"/>
        <w:spacing w:after="0" w:line="240" w:lineRule="auto"/>
        <w:ind w:left="284"/>
        <w:jc w:val="both"/>
        <w:rPr>
          <w:rFonts w:eastAsia="Times New Roman" w:cstheme="minorHAnsi"/>
          <w:b/>
          <w:kern w:val="0"/>
          <w:sz w:val="24"/>
          <w:szCs w:val="24"/>
          <w:lang w:eastAsia="pl-PL"/>
          <w14:ligatures w14:val="none"/>
        </w:rPr>
      </w:pPr>
    </w:p>
    <w:p w14:paraId="3285ECD3" w14:textId="77777777" w:rsidR="005268A3" w:rsidRPr="00692B48" w:rsidRDefault="005268A3" w:rsidP="00311697">
      <w:pPr>
        <w:widowControl w:val="0"/>
        <w:tabs>
          <w:tab w:val="num" w:pos="720"/>
        </w:tabs>
        <w:autoSpaceDE w:val="0"/>
        <w:autoSpaceDN w:val="0"/>
        <w:adjustRightInd w:val="0"/>
        <w:spacing w:after="0" w:line="300" w:lineRule="auto"/>
        <w:ind w:hanging="357"/>
        <w:jc w:val="both"/>
        <w:rPr>
          <w:rFonts w:eastAsia="Times New Roman" w:cstheme="minorHAnsi"/>
          <w:b/>
          <w:kern w:val="0"/>
          <w:sz w:val="20"/>
          <w:szCs w:val="20"/>
          <w:lang w:eastAsia="pl-PL"/>
          <w14:ligatures w14:val="none"/>
        </w:rPr>
      </w:pPr>
      <w:r w:rsidRPr="00692B48">
        <w:rPr>
          <w:rFonts w:eastAsia="Times New Roman" w:cstheme="minorHAnsi"/>
          <w:b/>
          <w:kern w:val="0"/>
          <w:sz w:val="24"/>
          <w:szCs w:val="24"/>
          <w:lang w:eastAsia="pl-PL"/>
          <w14:ligatures w14:val="none"/>
        </w:rPr>
        <w:t>3.</w:t>
      </w:r>
      <w:r w:rsidRPr="00692B48">
        <w:rPr>
          <w:rFonts w:eastAsia="Times New Roman" w:cstheme="minorHAnsi"/>
          <w:b/>
          <w:kern w:val="0"/>
          <w:sz w:val="24"/>
          <w:szCs w:val="24"/>
          <w:lang w:eastAsia="pl-PL"/>
          <w14:ligatures w14:val="none"/>
        </w:rPr>
        <w:tab/>
        <w:t>Cechy techniczne i jakościowe przy opisie przedmiotu zamówienia</w:t>
      </w:r>
    </w:p>
    <w:p w14:paraId="30F81D77" w14:textId="77777777" w:rsidR="00311697" w:rsidRPr="00692B48" w:rsidRDefault="005268A3" w:rsidP="00311697">
      <w:pPr>
        <w:widowControl w:val="0"/>
        <w:tabs>
          <w:tab w:val="num" w:pos="720"/>
        </w:tabs>
        <w:autoSpaceDE w:val="0"/>
        <w:autoSpaceDN w:val="0"/>
        <w:adjustRightInd w:val="0"/>
        <w:spacing w:after="0" w:line="276" w:lineRule="auto"/>
        <w:ind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 xml:space="preserve">Specyfikacje techniczne wykonania i odbioru robót budowlanych - </w:t>
      </w:r>
      <w:proofErr w:type="spellStart"/>
      <w:r w:rsidRPr="00692B48">
        <w:rPr>
          <w:rFonts w:eastAsia="Times New Roman" w:cstheme="minorHAnsi"/>
          <w:kern w:val="0"/>
          <w:sz w:val="24"/>
          <w:szCs w:val="24"/>
          <w:lang w:eastAsia="pl-PL"/>
          <w14:ligatures w14:val="none"/>
        </w:rPr>
        <w:t>STWiOR</w:t>
      </w:r>
      <w:proofErr w:type="spellEnd"/>
      <w:r w:rsidRPr="00692B48">
        <w:rPr>
          <w:rFonts w:eastAsia="Times New Roman" w:cstheme="minorHAnsi"/>
          <w:kern w:val="0"/>
          <w:sz w:val="24"/>
          <w:szCs w:val="24"/>
          <w:lang w:eastAsia="pl-PL"/>
          <w14:ligatures w14:val="none"/>
        </w:rPr>
        <w:t xml:space="preserve">, dokumentacja projektowa, projektowane postanowienia umowy wraz załącznikami do niniejszej SWZ, określają zakres realizacji robót budowlanych objętych przedmiotem zamówienia. W związku z powyższym wykonawca przygotowując ofertę, musi uwzględnić wszelkie koszty niezbędne do realizacji zamówienia, wynikające wprost z dokumentacji przetargowej, </w:t>
      </w:r>
      <w:proofErr w:type="spellStart"/>
      <w:r w:rsidRPr="00692B48">
        <w:rPr>
          <w:rFonts w:eastAsia="Times New Roman" w:cstheme="minorHAnsi"/>
          <w:kern w:val="0"/>
          <w:sz w:val="24"/>
          <w:szCs w:val="24"/>
          <w:lang w:eastAsia="pl-PL"/>
          <w14:ligatures w14:val="none"/>
        </w:rPr>
        <w:t>STWiOR</w:t>
      </w:r>
      <w:proofErr w:type="spellEnd"/>
      <w:r w:rsidRPr="00692B48">
        <w:rPr>
          <w:rFonts w:eastAsia="Times New Roman" w:cstheme="minorHAnsi"/>
          <w:kern w:val="0"/>
          <w:sz w:val="24"/>
          <w:szCs w:val="24"/>
          <w:lang w:eastAsia="pl-PL"/>
          <w14:ligatures w14:val="none"/>
        </w:rPr>
        <w:t xml:space="preserve">, dokumentacji </w:t>
      </w:r>
      <w:r w:rsidR="00DA4235" w:rsidRPr="00692B48">
        <w:rPr>
          <w:rFonts w:eastAsia="Times New Roman" w:cstheme="minorHAnsi"/>
          <w:kern w:val="0"/>
          <w:sz w:val="24"/>
          <w:szCs w:val="24"/>
          <w:lang w:eastAsia="pl-PL"/>
          <w14:ligatures w14:val="none"/>
        </w:rPr>
        <w:t>projektowej</w:t>
      </w:r>
      <w:r w:rsidRPr="00692B48">
        <w:rPr>
          <w:rFonts w:eastAsia="Times New Roman" w:cstheme="minorHAnsi"/>
          <w:kern w:val="0"/>
          <w:sz w:val="24"/>
          <w:szCs w:val="24"/>
          <w:lang w:eastAsia="pl-PL"/>
          <w14:ligatures w14:val="none"/>
        </w:rPr>
        <w:t xml:space="preserve"> oraz załączników do niniejszej SWZ, jak również w niej nie ujęte, a bez których nie można wykonać zamówienia. </w:t>
      </w:r>
    </w:p>
    <w:p w14:paraId="6386652C" w14:textId="77777777" w:rsidR="00311697" w:rsidRPr="00692B48" w:rsidRDefault="005268A3" w:rsidP="00311697">
      <w:pPr>
        <w:widowControl w:val="0"/>
        <w:tabs>
          <w:tab w:val="num" w:pos="720"/>
        </w:tabs>
        <w:autoSpaceDE w:val="0"/>
        <w:autoSpaceDN w:val="0"/>
        <w:adjustRightInd w:val="0"/>
        <w:spacing w:after="0" w:line="276" w:lineRule="auto"/>
        <w:ind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 xml:space="preserve">Zamawiający zaleca wykonawcom szczegółowe sprawdzenie i zapoznanie się z dokumentacją przetargową dotyczącą realizacji przedmiotu zamówienia. </w:t>
      </w:r>
    </w:p>
    <w:p w14:paraId="3535C75F" w14:textId="77777777" w:rsidR="00311697" w:rsidRPr="00692B48" w:rsidRDefault="005268A3" w:rsidP="00311697">
      <w:pPr>
        <w:widowControl w:val="0"/>
        <w:tabs>
          <w:tab w:val="num" w:pos="720"/>
        </w:tabs>
        <w:autoSpaceDE w:val="0"/>
        <w:autoSpaceDN w:val="0"/>
        <w:adjustRightInd w:val="0"/>
        <w:spacing w:after="0" w:line="276" w:lineRule="auto"/>
        <w:ind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r>
      <w:r w:rsidR="006634F0" w:rsidRPr="00692B48">
        <w:rPr>
          <w:rFonts w:eastAsia="Times New Roman" w:cstheme="minorHAnsi"/>
          <w:kern w:val="0"/>
          <w:sz w:val="24"/>
          <w:szCs w:val="24"/>
          <w:lang w:eastAsia="pl-PL"/>
          <w14:ligatures w14:val="none"/>
        </w:rPr>
        <w:t xml:space="preserve">Wskazane przez Zamawiającego w dokumentacji przetargowej, w tym w </w:t>
      </w:r>
      <w:proofErr w:type="spellStart"/>
      <w:r w:rsidR="006634F0" w:rsidRPr="00692B48">
        <w:rPr>
          <w:rFonts w:eastAsia="Times New Roman" w:cstheme="minorHAnsi"/>
          <w:kern w:val="0"/>
          <w:sz w:val="24"/>
          <w:szCs w:val="24"/>
          <w:lang w:eastAsia="pl-PL"/>
          <w14:ligatures w14:val="none"/>
        </w:rPr>
        <w:t>STWiOR</w:t>
      </w:r>
      <w:proofErr w:type="spellEnd"/>
      <w:r w:rsidR="006634F0" w:rsidRPr="00692B48">
        <w:rPr>
          <w:rFonts w:eastAsia="Times New Roman" w:cstheme="minorHAnsi"/>
          <w:kern w:val="0"/>
          <w:sz w:val="24"/>
          <w:szCs w:val="24"/>
          <w:lang w:eastAsia="pl-PL"/>
          <w14:ligatures w14:val="none"/>
        </w:rPr>
        <w:t xml:space="preserve"> oraz dokumentacji projektowej, odniesienia do konkretnych produktów, materiałów, urządzeń, technologii lub rozwiązań technicznych mają charakter przykładowy i służą określeniu minimalnych wymagań jakościowych, funkcjonalnych i technicznych.</w:t>
      </w:r>
    </w:p>
    <w:p w14:paraId="0A123C84" w14:textId="10A21614" w:rsidR="005268A3" w:rsidRPr="00692B48" w:rsidRDefault="005268A3" w:rsidP="00311697">
      <w:pPr>
        <w:widowControl w:val="0"/>
        <w:tabs>
          <w:tab w:val="num" w:pos="720"/>
        </w:tabs>
        <w:autoSpaceDE w:val="0"/>
        <w:autoSpaceDN w:val="0"/>
        <w:adjustRightInd w:val="0"/>
        <w:spacing w:after="0" w:line="276" w:lineRule="auto"/>
        <w:ind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4)</w:t>
      </w:r>
      <w:r w:rsidRPr="00692B48">
        <w:rPr>
          <w:rFonts w:eastAsia="Times New Roman" w:cstheme="minorHAnsi"/>
          <w:kern w:val="0"/>
          <w:sz w:val="24"/>
          <w:szCs w:val="24"/>
          <w:lang w:eastAsia="pl-PL"/>
          <w14:ligatures w14:val="none"/>
        </w:rPr>
        <w:tab/>
        <w:t xml:space="preserve">Zamawiający opisując przedmiot zamówienia przez wskazanie znaków towarowych, patentów lub pochodzenia, źródła lub szczególnego procesu, który charakteryzuje produkty lub usługi dostarczane przez konkretnego wykonawcę, dopuszcza rozwiązania równoważne opisywanym, a odniesieniu takiemu towarzyszą wyrazy „lub równoważny”. </w:t>
      </w:r>
    </w:p>
    <w:p w14:paraId="45935BCB" w14:textId="77777777" w:rsidR="009C2454" w:rsidRPr="00692B48" w:rsidRDefault="005268A3" w:rsidP="009C2454">
      <w:pPr>
        <w:widowControl w:val="0"/>
        <w:tabs>
          <w:tab w:val="num" w:pos="720"/>
        </w:tabs>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Zamawiający, mając na uwadze, że jeżeli w jakimkolwiek miejscu specyfikacji istotnych warunków zamówienia oraz jej załącznikach tj. projektach, opisach technicznych, rysunkach oraz specyfikacjach technicznych wykonania i odbioru robót budowlanych zostały wskazane nazwy producenta, nazwy własne, znaki towarowe, patenty lub pochodzenie materiałów czy urządzeń służących do wykonania robót budowlanych będących przedmiotem zamówienia – dopuszcza możliwość zastosowania materiałów i urządzeń równoważnych. Oznacza to, że przewidziane przez wykonawcę do zastosowania na etapie realizacji robót urządzenia i materiały powinny spełniać parametry określone w dokumentacji projektowej i nie powinny być gorsze od jej założeń (równe lub lepsze). Zamawiający dopuszcza wszelkie rynkowe odpowiedniki o parametrach równych lub lepszych niż wskazane. Ciężar udowodnienia, że materiał (wyrób) jest równoważny w stosunku do wymogu określonego przez zamawiającego spoczywa na wykonawcy. W takim wypadku wykonawca musi przedłożyć odpowiednie dokumenty opisujące parametry techniczne, wymagane prawem certyfikaty i inne dokumenty </w:t>
      </w:r>
      <w:r w:rsidRPr="00692B48">
        <w:rPr>
          <w:rFonts w:eastAsia="Times New Roman" w:cstheme="minorHAnsi"/>
          <w:kern w:val="0"/>
          <w:sz w:val="24"/>
          <w:szCs w:val="24"/>
          <w:lang w:eastAsia="pl-PL"/>
          <w14:ligatures w14:val="none"/>
        </w:rPr>
        <w:lastRenderedPageBreak/>
        <w:t>dopuszczające dane materiały (wyroby) do użytkowania, oraz pozwalające jednoznacznie stwierdzić, że są one rzeczywiście równoważne</w:t>
      </w:r>
    </w:p>
    <w:p w14:paraId="6B7870BE" w14:textId="311D214D" w:rsidR="005268A3" w:rsidRPr="00692B48" w:rsidRDefault="009C2454" w:rsidP="009C2454">
      <w:pPr>
        <w:widowControl w:val="0"/>
        <w:tabs>
          <w:tab w:val="num" w:pos="720"/>
        </w:tabs>
        <w:autoSpaceDE w:val="0"/>
        <w:autoSpaceDN w:val="0"/>
        <w:adjustRightInd w:val="0"/>
        <w:spacing w:after="0" w:line="276" w:lineRule="auto"/>
        <w:ind w:left="-39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5) </w:t>
      </w:r>
      <w:r w:rsidR="005268A3" w:rsidRPr="00692B48">
        <w:rPr>
          <w:rFonts w:eastAsia="Times New Roman" w:cstheme="minorHAnsi"/>
          <w:kern w:val="0"/>
          <w:sz w:val="24"/>
          <w:szCs w:val="24"/>
          <w:lang w:eastAsia="pl-PL"/>
          <w14:ligatures w14:val="none"/>
        </w:rPr>
        <w:t>Zamawiający opisując przedmiot zamówienia zgodnie z pkt 4) w opisie zamówienia wskazał kryteria stosowane w celu oceny równoważności.</w:t>
      </w:r>
    </w:p>
    <w:p w14:paraId="068A13A6" w14:textId="77777777" w:rsidR="005268A3" w:rsidRPr="00692B48" w:rsidRDefault="005268A3" w:rsidP="009C2454">
      <w:pPr>
        <w:tabs>
          <w:tab w:val="left" w:pos="360"/>
          <w:tab w:val="left" w:pos="540"/>
        </w:tabs>
        <w:autoSpaceDE w:val="0"/>
        <w:autoSpaceDN w:val="0"/>
        <w:spacing w:after="0" w:line="276" w:lineRule="auto"/>
        <w:ind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6)</w:t>
      </w:r>
      <w:r w:rsidRPr="00692B48">
        <w:rPr>
          <w:rFonts w:eastAsia="Times New Roman" w:cstheme="minorHAnsi"/>
          <w:kern w:val="0"/>
          <w:sz w:val="24"/>
          <w:szCs w:val="24"/>
          <w:lang w:eastAsia="pl-PL"/>
          <w14:ligatures w14:val="none"/>
        </w:rPr>
        <w:tab/>
        <w:t>Opis przedmiotu zamówienia zawiera;</w:t>
      </w:r>
    </w:p>
    <w:p w14:paraId="2C3E412A" w14:textId="77777777" w:rsidR="00692B48" w:rsidRDefault="005268A3" w:rsidP="00692B48">
      <w:pPr>
        <w:numPr>
          <w:ilvl w:val="0"/>
          <w:numId w:val="12"/>
        </w:numPr>
        <w:tabs>
          <w:tab w:val="clear" w:pos="360"/>
          <w:tab w:val="left" w:pos="0"/>
          <w:tab w:val="num" w:pos="540"/>
          <w:tab w:val="left" w:pos="3402"/>
          <w:tab w:val="left" w:pos="9212"/>
        </w:tabs>
        <w:autoSpaceDE w:val="0"/>
        <w:autoSpaceDN w:val="0"/>
        <w:spacing w:after="0" w:line="276" w:lineRule="auto"/>
        <w:ind w:left="0" w:hanging="18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dokumentacja projektowa;</w:t>
      </w:r>
    </w:p>
    <w:p w14:paraId="1D67830C" w14:textId="77777777" w:rsidR="00692B48" w:rsidRDefault="005268A3" w:rsidP="00692B48">
      <w:pPr>
        <w:numPr>
          <w:ilvl w:val="0"/>
          <w:numId w:val="12"/>
        </w:numPr>
        <w:tabs>
          <w:tab w:val="clear" w:pos="360"/>
          <w:tab w:val="left" w:pos="0"/>
          <w:tab w:val="num" w:pos="540"/>
          <w:tab w:val="left" w:pos="3402"/>
          <w:tab w:val="left" w:pos="9212"/>
        </w:tabs>
        <w:autoSpaceDE w:val="0"/>
        <w:autoSpaceDN w:val="0"/>
        <w:spacing w:after="0" w:line="276" w:lineRule="auto"/>
        <w:ind w:left="0" w:hanging="18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specyfikacje techniczne wykonania i odbioru robót budowlanych - (</w:t>
      </w:r>
      <w:proofErr w:type="spellStart"/>
      <w:r w:rsidRPr="00692B48">
        <w:rPr>
          <w:rFonts w:eastAsia="Times New Roman" w:cstheme="minorHAnsi"/>
          <w:kern w:val="0"/>
          <w:sz w:val="24"/>
          <w:szCs w:val="24"/>
          <w:lang w:eastAsia="pl-PL"/>
          <w14:ligatures w14:val="none"/>
        </w:rPr>
        <w:t>STWiOR</w:t>
      </w:r>
      <w:proofErr w:type="spellEnd"/>
      <w:r w:rsidRPr="00692B48">
        <w:rPr>
          <w:rFonts w:eastAsia="Times New Roman" w:cstheme="minorHAnsi"/>
          <w:kern w:val="0"/>
          <w:sz w:val="24"/>
          <w:szCs w:val="24"/>
          <w:lang w:eastAsia="pl-PL"/>
          <w14:ligatures w14:val="none"/>
        </w:rPr>
        <w:t>);</w:t>
      </w:r>
    </w:p>
    <w:p w14:paraId="524F8960" w14:textId="56C35058" w:rsidR="005268A3" w:rsidRPr="00692B48" w:rsidRDefault="005268A3" w:rsidP="00692B48">
      <w:pPr>
        <w:numPr>
          <w:ilvl w:val="0"/>
          <w:numId w:val="12"/>
        </w:numPr>
        <w:tabs>
          <w:tab w:val="clear" w:pos="360"/>
          <w:tab w:val="left" w:pos="0"/>
          <w:tab w:val="num" w:pos="540"/>
          <w:tab w:val="left" w:pos="3402"/>
          <w:tab w:val="left" w:pos="9212"/>
        </w:tabs>
        <w:autoSpaceDE w:val="0"/>
        <w:autoSpaceDN w:val="0"/>
        <w:spacing w:after="0" w:line="276" w:lineRule="auto"/>
        <w:ind w:left="0" w:hanging="18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projektowane postanowienia umowy.</w:t>
      </w:r>
    </w:p>
    <w:p w14:paraId="0B5FFA53" w14:textId="77777777" w:rsidR="00311697" w:rsidRPr="00692B48" w:rsidRDefault="00311697" w:rsidP="00692B48">
      <w:pPr>
        <w:tabs>
          <w:tab w:val="left" w:pos="0"/>
          <w:tab w:val="num" w:pos="540"/>
          <w:tab w:val="left" w:pos="3402"/>
          <w:tab w:val="left" w:pos="9212"/>
        </w:tabs>
        <w:autoSpaceDE w:val="0"/>
        <w:autoSpaceDN w:val="0"/>
        <w:spacing w:after="0" w:line="276" w:lineRule="auto"/>
        <w:ind w:left="357"/>
        <w:jc w:val="both"/>
        <w:rPr>
          <w:rFonts w:eastAsia="Times New Roman" w:cstheme="minorHAnsi"/>
          <w:kern w:val="0"/>
          <w:sz w:val="24"/>
          <w:szCs w:val="24"/>
          <w:lang w:eastAsia="pl-PL"/>
          <w14:ligatures w14:val="none"/>
        </w:rPr>
      </w:pPr>
    </w:p>
    <w:p w14:paraId="43E6C437" w14:textId="77777777" w:rsidR="00311697" w:rsidRPr="00481B4B" w:rsidRDefault="005268A3" w:rsidP="00311697">
      <w:pPr>
        <w:autoSpaceDE w:val="0"/>
        <w:autoSpaceDN w:val="0"/>
        <w:spacing w:after="0" w:line="300" w:lineRule="auto"/>
        <w:ind w:hanging="284"/>
        <w:rPr>
          <w:rFonts w:eastAsia="Times New Roman" w:cstheme="minorHAnsi"/>
          <w:b/>
          <w:bCs/>
          <w:kern w:val="0"/>
          <w:sz w:val="24"/>
          <w:szCs w:val="24"/>
          <w:lang w:eastAsia="pl-PL"/>
          <w14:ligatures w14:val="none"/>
        </w:rPr>
      </w:pPr>
      <w:r w:rsidRPr="00692B48">
        <w:rPr>
          <w:rFonts w:eastAsia="Times New Roman" w:cstheme="minorHAnsi"/>
          <w:b/>
          <w:kern w:val="0"/>
          <w:sz w:val="24"/>
          <w:szCs w:val="24"/>
          <w:lang w:eastAsia="pl-PL"/>
          <w14:ligatures w14:val="none"/>
        </w:rPr>
        <w:t>4.</w:t>
      </w:r>
      <w:r w:rsidRPr="00692B48">
        <w:rPr>
          <w:rFonts w:eastAsia="Times New Roman" w:cstheme="minorHAnsi"/>
          <w:b/>
          <w:kern w:val="0"/>
          <w:sz w:val="24"/>
          <w:szCs w:val="24"/>
          <w:lang w:eastAsia="pl-PL"/>
          <w14:ligatures w14:val="none"/>
        </w:rPr>
        <w:tab/>
      </w:r>
      <w:r w:rsidRPr="00481B4B">
        <w:rPr>
          <w:rFonts w:eastAsia="Times New Roman" w:cstheme="minorHAnsi"/>
          <w:b/>
          <w:kern w:val="0"/>
          <w:sz w:val="24"/>
          <w:szCs w:val="24"/>
          <w:lang w:eastAsia="pl-PL"/>
          <w14:ligatures w14:val="none"/>
        </w:rPr>
        <w:t>Udział w realizacji podwykonawców;</w:t>
      </w:r>
    </w:p>
    <w:p w14:paraId="09DF45FE" w14:textId="77777777" w:rsidR="00311697" w:rsidRPr="00481B4B" w:rsidRDefault="005268A3" w:rsidP="00311697">
      <w:pPr>
        <w:autoSpaceDE w:val="0"/>
        <w:autoSpaceDN w:val="0"/>
        <w:spacing w:after="0" w:line="300" w:lineRule="auto"/>
        <w:ind w:hanging="284"/>
        <w:rPr>
          <w:rFonts w:eastAsia="Times New Roman" w:cstheme="minorHAnsi"/>
          <w:b/>
          <w:bCs/>
          <w:kern w:val="0"/>
          <w:sz w:val="24"/>
          <w:szCs w:val="24"/>
          <w:lang w:eastAsia="pl-PL"/>
          <w14:ligatures w14:val="none"/>
        </w:rPr>
      </w:pPr>
      <w:r w:rsidRPr="00481B4B">
        <w:rPr>
          <w:rFonts w:eastAsia="Times New Roman" w:cstheme="minorHAnsi"/>
          <w:color w:val="000000"/>
          <w:kern w:val="0"/>
          <w:sz w:val="24"/>
          <w:szCs w:val="24"/>
          <w:lang w:eastAsia="pl-PL"/>
          <w14:ligatures w14:val="none"/>
        </w:rPr>
        <w:t>1)</w:t>
      </w:r>
      <w:r w:rsidRPr="00481B4B">
        <w:rPr>
          <w:rFonts w:eastAsia="Times New Roman" w:cstheme="minorHAnsi"/>
          <w:color w:val="000000"/>
          <w:kern w:val="0"/>
          <w:sz w:val="24"/>
          <w:szCs w:val="24"/>
          <w:lang w:eastAsia="pl-PL"/>
          <w14:ligatures w14:val="none"/>
        </w:rPr>
        <w:tab/>
        <w:t>Wykonawca może powierzyć wykonanie części zamówienia podwykonawcy.</w:t>
      </w:r>
    </w:p>
    <w:p w14:paraId="03B25A35" w14:textId="3241301B" w:rsidR="005268A3" w:rsidRPr="00692B48" w:rsidRDefault="005268A3" w:rsidP="00311697">
      <w:pPr>
        <w:autoSpaceDE w:val="0"/>
        <w:autoSpaceDN w:val="0"/>
        <w:spacing w:after="0" w:line="300" w:lineRule="auto"/>
        <w:ind w:hanging="284"/>
        <w:rPr>
          <w:rFonts w:eastAsia="Times New Roman" w:cstheme="minorHAnsi"/>
          <w:b/>
          <w:bCs/>
          <w:kern w:val="0"/>
          <w:sz w:val="24"/>
          <w:szCs w:val="24"/>
          <w:lang w:eastAsia="pl-PL"/>
          <w14:ligatures w14:val="none"/>
        </w:rPr>
      </w:pPr>
      <w:r w:rsidRPr="00481B4B">
        <w:rPr>
          <w:rFonts w:eastAsia="Times New Roman" w:cstheme="minorHAnsi"/>
          <w:color w:val="000000"/>
          <w:kern w:val="0"/>
          <w:sz w:val="24"/>
          <w:szCs w:val="24"/>
          <w:lang w:eastAsia="pl-PL"/>
          <w14:ligatures w14:val="none"/>
        </w:rPr>
        <w:t>2)</w:t>
      </w:r>
      <w:r w:rsidR="00311697" w:rsidRPr="00481B4B">
        <w:rPr>
          <w:rFonts w:eastAsia="Times New Roman" w:cstheme="minorHAnsi"/>
          <w:color w:val="000000"/>
          <w:kern w:val="0"/>
          <w:sz w:val="24"/>
          <w:szCs w:val="24"/>
          <w:lang w:eastAsia="pl-PL"/>
          <w14:ligatures w14:val="none"/>
        </w:rPr>
        <w:t xml:space="preserve"> </w:t>
      </w:r>
      <w:r w:rsidRPr="00481B4B">
        <w:rPr>
          <w:rFonts w:eastAsia="Times New Roman" w:cstheme="minorHAnsi"/>
          <w:color w:val="000000"/>
          <w:kern w:val="0"/>
          <w:sz w:val="24"/>
          <w:szCs w:val="24"/>
          <w:lang w:eastAsia="pl-PL"/>
          <w14:ligatures w14:val="none"/>
        </w:rPr>
        <w:t>Zamawiający może żądać wskazania przez wykonawcę, w ofercie, części zamówienia, których wykonanie zamierza powierzyć</w:t>
      </w:r>
      <w:r w:rsidRPr="00692B48">
        <w:rPr>
          <w:rFonts w:eastAsia="Times New Roman" w:cstheme="minorHAnsi"/>
          <w:color w:val="000000"/>
          <w:kern w:val="0"/>
          <w:sz w:val="24"/>
          <w:szCs w:val="24"/>
          <w:lang w:eastAsia="pl-PL"/>
          <w14:ligatures w14:val="none"/>
        </w:rPr>
        <w:t xml:space="preserve"> podwykonawcom, oraz podania ewentualnych podwykonawców, jeśli są już znani na etapie składania ofert.</w:t>
      </w:r>
    </w:p>
    <w:p w14:paraId="64316C92" w14:textId="77777777" w:rsidR="009C2454" w:rsidRPr="00692B48" w:rsidRDefault="005268A3" w:rsidP="009C2454">
      <w:pPr>
        <w:tabs>
          <w:tab w:val="num" w:pos="360"/>
        </w:tabs>
        <w:autoSpaceDE w:val="0"/>
        <w:autoSpaceDN w:val="0"/>
        <w:spacing w:after="0" w:line="276" w:lineRule="auto"/>
        <w:ind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Zamawiający informuje, że zgodnie z art. 121 pkt 1) ustawy PZP nie zastrzega obowiązku osobistego wykonania przez wykonawcę kluczowych części zadań dotyczących zamówienia na roboty budowlane.</w:t>
      </w:r>
    </w:p>
    <w:p w14:paraId="5E9511FF" w14:textId="77777777" w:rsidR="009C2454" w:rsidRPr="00692B48" w:rsidRDefault="009C2454" w:rsidP="009C2454">
      <w:pPr>
        <w:tabs>
          <w:tab w:val="num" w:pos="360"/>
        </w:tabs>
        <w:autoSpaceDE w:val="0"/>
        <w:autoSpaceDN w:val="0"/>
        <w:spacing w:after="0" w:line="276" w:lineRule="auto"/>
        <w:ind w:hanging="284"/>
        <w:jc w:val="both"/>
        <w:rPr>
          <w:rFonts w:eastAsia="Times New Roman" w:cstheme="minorHAnsi"/>
          <w:kern w:val="0"/>
          <w:sz w:val="24"/>
          <w:szCs w:val="24"/>
          <w:lang w:eastAsia="pl-PL"/>
          <w14:ligatures w14:val="none"/>
        </w:rPr>
      </w:pPr>
    </w:p>
    <w:p w14:paraId="7D3BAFA9" w14:textId="77777777" w:rsidR="009C2454" w:rsidRPr="00692B48" w:rsidRDefault="005268A3" w:rsidP="009C2454">
      <w:pPr>
        <w:tabs>
          <w:tab w:val="num" w:pos="360"/>
        </w:tabs>
        <w:autoSpaceDE w:val="0"/>
        <w:autoSpaceDN w:val="0"/>
        <w:spacing w:after="0" w:line="276" w:lineRule="auto"/>
        <w:ind w:hanging="284"/>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5. Podział zamówienia na części</w:t>
      </w:r>
    </w:p>
    <w:p w14:paraId="2E2EEDEA" w14:textId="77777777" w:rsidR="009C2454" w:rsidRPr="00692B48" w:rsidRDefault="005268A3" w:rsidP="009C2454">
      <w:pPr>
        <w:tabs>
          <w:tab w:val="num" w:pos="360"/>
        </w:tabs>
        <w:autoSpaceDE w:val="0"/>
        <w:autoSpaceDN w:val="0"/>
        <w:spacing w:after="0" w:line="276" w:lineRule="auto"/>
        <w:ind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nie dokonuje podziału zamówienia na części z uwagi na możliwość uzyskania</w:t>
      </w:r>
      <w:r w:rsidR="009C2454" w:rsidRPr="00692B48">
        <w:rPr>
          <w:rFonts w:eastAsia="Times New Roman" w:cstheme="minorHAnsi"/>
          <w:kern w:val="0"/>
          <w:sz w:val="24"/>
          <w:szCs w:val="24"/>
          <w:lang w:eastAsia="pl-PL"/>
          <w14:ligatures w14:val="none"/>
        </w:rPr>
        <w:t xml:space="preserve"> </w:t>
      </w:r>
      <w:r w:rsidRPr="00692B48">
        <w:rPr>
          <w:rFonts w:eastAsia="Times New Roman" w:cstheme="minorHAnsi"/>
          <w:kern w:val="0"/>
          <w:sz w:val="24"/>
          <w:szCs w:val="24"/>
          <w:lang w:eastAsia="pl-PL"/>
          <w14:ligatures w14:val="none"/>
        </w:rPr>
        <w:t>korzystniejszych cen od wykonawców.</w:t>
      </w:r>
    </w:p>
    <w:p w14:paraId="4FD96E83" w14:textId="3A000790" w:rsidR="005268A3" w:rsidRPr="00692B48" w:rsidRDefault="005268A3" w:rsidP="009C2454">
      <w:pPr>
        <w:tabs>
          <w:tab w:val="num" w:pos="360"/>
        </w:tabs>
        <w:autoSpaceDE w:val="0"/>
        <w:autoSpaceDN w:val="0"/>
        <w:spacing w:after="0" w:line="276" w:lineRule="auto"/>
        <w:ind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Podział zamówienia na części groziłby nadmiernymi kosztami jego realizacji oraz trudnościami technicznymi w realizacji zadania.</w:t>
      </w:r>
    </w:p>
    <w:p w14:paraId="63717326" w14:textId="77777777" w:rsidR="005268A3" w:rsidRPr="00692B48" w:rsidRDefault="005268A3" w:rsidP="005268A3">
      <w:pPr>
        <w:tabs>
          <w:tab w:val="num" w:pos="360"/>
        </w:tabs>
        <w:autoSpaceDE w:val="0"/>
        <w:autoSpaceDN w:val="0"/>
        <w:spacing w:after="0" w:line="24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b/>
      </w:r>
    </w:p>
    <w:p w14:paraId="125B77A9" w14:textId="77777777" w:rsidR="005268A3" w:rsidRPr="00692B48" w:rsidRDefault="005268A3" w:rsidP="005268A3">
      <w:pPr>
        <w:tabs>
          <w:tab w:val="num" w:pos="360"/>
        </w:tabs>
        <w:autoSpaceDE w:val="0"/>
        <w:autoSpaceDN w:val="0"/>
        <w:spacing w:after="0" w:line="240" w:lineRule="auto"/>
        <w:ind w:left="284" w:hanging="284"/>
        <w:jc w:val="both"/>
        <w:rPr>
          <w:rFonts w:eastAsia="Times New Roman" w:cstheme="minorHAnsi"/>
          <w:kern w:val="0"/>
          <w:sz w:val="24"/>
          <w:szCs w:val="24"/>
          <w:lang w:eastAsia="pl-PL"/>
          <w14:ligatures w14:val="none"/>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2"/>
      </w:tblGrid>
      <w:tr w:rsidR="005268A3" w:rsidRPr="00692B48" w14:paraId="44A2C2B0" w14:textId="77777777" w:rsidTr="0080494D">
        <w:trPr>
          <w:trHeight w:val="761"/>
          <w:jc w:val="center"/>
        </w:trPr>
        <w:tc>
          <w:tcPr>
            <w:tcW w:w="10330" w:type="dxa"/>
            <w:tcBorders>
              <w:top w:val="single" w:sz="4" w:space="0" w:color="auto"/>
              <w:left w:val="single" w:sz="4" w:space="0" w:color="auto"/>
              <w:bottom w:val="single" w:sz="4" w:space="0" w:color="auto"/>
              <w:right w:val="single" w:sz="4" w:space="0" w:color="auto"/>
            </w:tcBorders>
            <w:shd w:val="pct10" w:color="auto" w:fill="auto"/>
            <w:vAlign w:val="center"/>
          </w:tcPr>
          <w:p w14:paraId="5A0A55BA" w14:textId="77777777" w:rsidR="005268A3" w:rsidRPr="00692B48" w:rsidRDefault="005268A3" w:rsidP="005268A3">
            <w:pPr>
              <w:tabs>
                <w:tab w:val="num" w:pos="144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kern w:val="0"/>
                <w:sz w:val="24"/>
                <w:szCs w:val="24"/>
                <w:u w:val="single"/>
                <w:lang w:eastAsia="pl-PL"/>
                <w14:ligatures w14:val="none"/>
              </w:rPr>
              <w:t>Część 3</w:t>
            </w:r>
            <w:r w:rsidRPr="00692B48">
              <w:rPr>
                <w:rFonts w:eastAsia="Times New Roman" w:cstheme="minorHAnsi"/>
                <w:b/>
                <w:kern w:val="0"/>
                <w:sz w:val="24"/>
                <w:szCs w:val="24"/>
                <w:u w:val="single"/>
                <w:lang w:eastAsia="pl-PL"/>
                <w14:ligatures w14:val="none"/>
              </w:rPr>
              <w:br/>
            </w:r>
            <w:r w:rsidRPr="00692B48">
              <w:rPr>
                <w:rFonts w:eastAsia="Times New Roman" w:cstheme="minorHAnsi"/>
                <w:b/>
                <w:caps/>
                <w:kern w:val="0"/>
                <w:sz w:val="24"/>
                <w:szCs w:val="24"/>
                <w:lang w:eastAsia="pl-PL"/>
                <w14:ligatures w14:val="none"/>
              </w:rPr>
              <w:t>TERMIN WYKONANIA ZAMÓWIENIA</w:t>
            </w:r>
          </w:p>
          <w:p w14:paraId="59879769"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caps/>
                <w:kern w:val="0"/>
                <w:sz w:val="24"/>
                <w:szCs w:val="24"/>
                <w:lang w:eastAsia="pl-PL"/>
                <w14:ligatures w14:val="none"/>
              </w:rPr>
              <w:t>GWARANCJA JAKOŚCI ORAZ POSTANOWIENIA UMOWY</w:t>
            </w:r>
          </w:p>
          <w:p w14:paraId="41C884FD"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p>
        </w:tc>
      </w:tr>
    </w:tbl>
    <w:p w14:paraId="3313BF8B" w14:textId="77777777" w:rsidR="005268A3" w:rsidRPr="00692B48" w:rsidRDefault="005268A3" w:rsidP="005268A3">
      <w:pPr>
        <w:autoSpaceDE w:val="0"/>
        <w:autoSpaceDN w:val="0"/>
        <w:spacing w:after="0" w:line="240" w:lineRule="auto"/>
        <w:ind w:left="360" w:hanging="360"/>
        <w:jc w:val="center"/>
        <w:rPr>
          <w:rFonts w:eastAsia="Times New Roman" w:cstheme="minorHAnsi"/>
          <w:b/>
          <w:caps/>
          <w:kern w:val="0"/>
          <w:sz w:val="24"/>
          <w:szCs w:val="24"/>
          <w:lang w:eastAsia="pl-PL"/>
          <w14:ligatures w14:val="none"/>
        </w:rPr>
      </w:pPr>
    </w:p>
    <w:p w14:paraId="17A7F6AA" w14:textId="77777777" w:rsidR="005268A3" w:rsidRPr="00692B48" w:rsidRDefault="005268A3" w:rsidP="005268A3">
      <w:pPr>
        <w:widowControl w:val="0"/>
        <w:numPr>
          <w:ilvl w:val="3"/>
          <w:numId w:val="13"/>
        </w:numPr>
        <w:autoSpaceDE w:val="0"/>
        <w:autoSpaceDN w:val="0"/>
        <w:spacing w:after="0" w:line="276" w:lineRule="auto"/>
        <w:ind w:left="284" w:hanging="284"/>
        <w:jc w:val="both"/>
        <w:outlineLvl w:val="1"/>
        <w:rPr>
          <w:rFonts w:eastAsia="Times New Roman" w:cstheme="minorHAnsi"/>
          <w:b/>
          <w:bCs/>
          <w:iCs/>
          <w:kern w:val="0"/>
          <w:sz w:val="24"/>
          <w:szCs w:val="24"/>
          <w:lang w:eastAsia="pl-PL"/>
          <w14:ligatures w14:val="none"/>
        </w:rPr>
      </w:pPr>
      <w:r w:rsidRPr="00692B48">
        <w:rPr>
          <w:rFonts w:eastAsia="Times New Roman" w:cstheme="minorHAnsi"/>
          <w:b/>
          <w:bCs/>
          <w:iCs/>
          <w:kern w:val="0"/>
          <w:sz w:val="24"/>
          <w:szCs w:val="24"/>
          <w:lang w:eastAsia="pl-PL"/>
          <w14:ligatures w14:val="none"/>
        </w:rPr>
        <w:t>Termin i miejsce wykonania zamówienia oraz gwarancja jakości</w:t>
      </w:r>
    </w:p>
    <w:p w14:paraId="21AE8FF5" w14:textId="0C74CBD5" w:rsidR="005268A3" w:rsidRPr="00692B48" w:rsidRDefault="005268A3" w:rsidP="005268A3">
      <w:pPr>
        <w:widowControl w:val="0"/>
        <w:numPr>
          <w:ilvl w:val="0"/>
          <w:numId w:val="7"/>
        </w:numPr>
        <w:tabs>
          <w:tab w:val="num" w:pos="284"/>
        </w:tabs>
        <w:autoSpaceDE w:val="0"/>
        <w:autoSpaceDN w:val="0"/>
        <w:spacing w:after="0" w:line="276" w:lineRule="auto"/>
        <w:ind w:left="284" w:hanging="284"/>
        <w:jc w:val="both"/>
        <w:outlineLvl w:val="2"/>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 xml:space="preserve">Zamawiający wymaga, aby wykonawca </w:t>
      </w:r>
      <w:r w:rsidRPr="00481B4B">
        <w:rPr>
          <w:rFonts w:eastAsia="Times New Roman" w:cstheme="minorHAnsi"/>
          <w:bCs/>
          <w:kern w:val="0"/>
          <w:sz w:val="24"/>
          <w:szCs w:val="24"/>
          <w:lang w:eastAsia="pl-PL"/>
          <w14:ligatures w14:val="none"/>
        </w:rPr>
        <w:t xml:space="preserve">przystąpił do wykonania zamówienia od dnia zawarcia umowy. Umowa zostanie zawarta na okres </w:t>
      </w:r>
      <w:r w:rsidRPr="00481B4B">
        <w:rPr>
          <w:rFonts w:eastAsia="Times New Roman" w:cstheme="minorHAnsi"/>
          <w:b/>
          <w:bCs/>
          <w:kern w:val="0"/>
          <w:sz w:val="24"/>
          <w:szCs w:val="24"/>
          <w:lang w:eastAsia="pl-PL"/>
          <w14:ligatures w14:val="none"/>
        </w:rPr>
        <w:t xml:space="preserve">do </w:t>
      </w:r>
      <w:r w:rsidR="00D25155" w:rsidRPr="00692B48">
        <w:rPr>
          <w:rFonts w:eastAsia="Times New Roman" w:cstheme="minorHAnsi"/>
          <w:b/>
          <w:bCs/>
          <w:kern w:val="0"/>
          <w:sz w:val="24"/>
          <w:szCs w:val="24"/>
          <w:highlight w:val="yellow"/>
          <w:lang w:eastAsia="pl-PL"/>
          <w14:ligatures w14:val="none"/>
        </w:rPr>
        <w:t>1</w:t>
      </w:r>
      <w:r w:rsidR="00A315A8" w:rsidRPr="00692B48">
        <w:rPr>
          <w:rFonts w:eastAsia="Times New Roman" w:cstheme="minorHAnsi"/>
          <w:b/>
          <w:bCs/>
          <w:kern w:val="0"/>
          <w:sz w:val="24"/>
          <w:szCs w:val="24"/>
          <w:highlight w:val="yellow"/>
          <w:lang w:eastAsia="pl-PL"/>
          <w14:ligatures w14:val="none"/>
        </w:rPr>
        <w:t>8</w:t>
      </w:r>
      <w:r w:rsidRPr="00692B48">
        <w:rPr>
          <w:rFonts w:eastAsia="Times New Roman" w:cstheme="minorHAnsi"/>
          <w:b/>
          <w:bCs/>
          <w:color w:val="FF0000"/>
          <w:kern w:val="0"/>
          <w:sz w:val="24"/>
          <w:szCs w:val="24"/>
          <w:highlight w:val="yellow"/>
          <w:lang w:eastAsia="pl-PL"/>
          <w14:ligatures w14:val="none"/>
        </w:rPr>
        <w:t xml:space="preserve"> </w:t>
      </w:r>
      <w:r w:rsidRPr="00692B48">
        <w:rPr>
          <w:rFonts w:eastAsia="Times New Roman" w:cstheme="minorHAnsi"/>
          <w:b/>
          <w:bCs/>
          <w:kern w:val="0"/>
          <w:sz w:val="24"/>
          <w:szCs w:val="24"/>
          <w:highlight w:val="yellow"/>
          <w:lang w:eastAsia="pl-PL"/>
          <w14:ligatures w14:val="none"/>
        </w:rPr>
        <w:t>miesięcy</w:t>
      </w:r>
      <w:r w:rsidRPr="00692B48">
        <w:rPr>
          <w:rFonts w:eastAsia="Times New Roman" w:cstheme="minorHAnsi"/>
          <w:b/>
          <w:bCs/>
          <w:kern w:val="0"/>
          <w:sz w:val="24"/>
          <w:szCs w:val="24"/>
          <w:lang w:eastAsia="pl-PL"/>
          <w14:ligatures w14:val="none"/>
        </w:rPr>
        <w:t>.</w:t>
      </w:r>
    </w:p>
    <w:p w14:paraId="40D56652" w14:textId="2797A71D" w:rsidR="005268A3" w:rsidRPr="00481B4B" w:rsidRDefault="005268A3" w:rsidP="005268A3">
      <w:pPr>
        <w:widowControl w:val="0"/>
        <w:numPr>
          <w:ilvl w:val="0"/>
          <w:numId w:val="7"/>
        </w:numPr>
        <w:tabs>
          <w:tab w:val="num" w:pos="284"/>
        </w:tabs>
        <w:autoSpaceDE w:val="0"/>
        <w:autoSpaceDN w:val="0"/>
        <w:spacing w:after="0" w:line="276" w:lineRule="auto"/>
        <w:ind w:left="284" w:hanging="284"/>
        <w:jc w:val="both"/>
        <w:outlineLvl w:val="2"/>
        <w:rPr>
          <w:rFonts w:eastAsia="Times New Roman" w:cstheme="minorHAnsi"/>
          <w:color w:val="000000" w:themeColor="text1"/>
          <w:kern w:val="0"/>
          <w:sz w:val="20"/>
          <w:szCs w:val="20"/>
          <w:lang w:eastAsia="pl-PL"/>
          <w14:ligatures w14:val="none"/>
        </w:rPr>
      </w:pPr>
      <w:r w:rsidRPr="00692B48">
        <w:rPr>
          <w:rFonts w:eastAsia="Times New Roman" w:cstheme="minorHAnsi"/>
          <w:bCs/>
          <w:kern w:val="0"/>
          <w:sz w:val="24"/>
          <w:szCs w:val="24"/>
          <w:lang w:eastAsia="pl-PL"/>
          <w14:ligatures w14:val="none"/>
        </w:rPr>
        <w:t xml:space="preserve">Miejscem wykonania zamówienia jest </w:t>
      </w:r>
      <w:r w:rsidRPr="00692B48">
        <w:rPr>
          <w:rFonts w:eastAsia="Times New Roman" w:cstheme="minorHAnsi"/>
          <w:b/>
          <w:bCs/>
          <w:kern w:val="0"/>
          <w:sz w:val="24"/>
          <w:szCs w:val="24"/>
          <w:lang w:eastAsia="pl-PL"/>
          <w14:ligatures w14:val="none"/>
        </w:rPr>
        <w:t xml:space="preserve">teren gminy Górzno – </w:t>
      </w:r>
      <w:r w:rsidRPr="00481B4B">
        <w:rPr>
          <w:rFonts w:eastAsia="Times New Roman" w:cstheme="minorHAnsi"/>
          <w:b/>
          <w:bCs/>
          <w:color w:val="000000" w:themeColor="text1"/>
          <w:kern w:val="0"/>
          <w:sz w:val="24"/>
          <w:szCs w:val="24"/>
          <w:lang w:eastAsia="pl-PL"/>
          <w14:ligatures w14:val="none"/>
        </w:rPr>
        <w:t xml:space="preserve">miejscowość </w:t>
      </w:r>
      <w:r w:rsidR="00143F43" w:rsidRPr="00481B4B">
        <w:rPr>
          <w:rFonts w:eastAsia="Times New Roman" w:cstheme="minorHAnsi"/>
          <w:b/>
          <w:bCs/>
          <w:color w:val="000000" w:themeColor="text1"/>
          <w:kern w:val="0"/>
          <w:sz w:val="24"/>
          <w:szCs w:val="24"/>
          <w:lang w:eastAsia="pl-PL"/>
          <w14:ligatures w14:val="none"/>
        </w:rPr>
        <w:t>Chęciny</w:t>
      </w:r>
      <w:r w:rsidRPr="00481B4B">
        <w:rPr>
          <w:rFonts w:eastAsia="Times New Roman" w:cstheme="minorHAnsi"/>
          <w:b/>
          <w:bCs/>
          <w:color w:val="000000" w:themeColor="text1"/>
          <w:kern w:val="0"/>
          <w:sz w:val="24"/>
          <w:szCs w:val="24"/>
          <w:lang w:eastAsia="pl-PL"/>
          <w14:ligatures w14:val="none"/>
        </w:rPr>
        <w:t xml:space="preserve">, </w:t>
      </w:r>
      <w:r w:rsidR="00143F43" w:rsidRPr="00481B4B">
        <w:rPr>
          <w:rFonts w:eastAsia="Times New Roman" w:cstheme="minorHAnsi"/>
          <w:b/>
          <w:bCs/>
          <w:color w:val="000000" w:themeColor="text1"/>
          <w:kern w:val="0"/>
          <w:sz w:val="24"/>
          <w:szCs w:val="24"/>
          <w:lang w:eastAsia="pl-PL"/>
          <w14:ligatures w14:val="none"/>
        </w:rPr>
        <w:t>Reducin, Łąki</w:t>
      </w:r>
      <w:r w:rsidRPr="00481B4B">
        <w:rPr>
          <w:rFonts w:eastAsia="Times New Roman" w:cstheme="minorHAnsi"/>
          <w:b/>
          <w:bCs/>
          <w:color w:val="000000" w:themeColor="text1"/>
          <w:kern w:val="0"/>
          <w:sz w:val="24"/>
          <w:szCs w:val="24"/>
          <w:lang w:eastAsia="pl-PL"/>
          <w14:ligatures w14:val="none"/>
        </w:rPr>
        <w:t>.</w:t>
      </w:r>
    </w:p>
    <w:p w14:paraId="55C33A18" w14:textId="77777777" w:rsidR="005268A3" w:rsidRPr="00692B48" w:rsidRDefault="005268A3" w:rsidP="005268A3">
      <w:pPr>
        <w:numPr>
          <w:ilvl w:val="1"/>
          <w:numId w:val="7"/>
        </w:numPr>
        <w:tabs>
          <w:tab w:val="num" w:pos="0"/>
          <w:tab w:val="num" w:pos="284"/>
        </w:tabs>
        <w:autoSpaceDE w:val="0"/>
        <w:autoSpaceDN w:val="0"/>
        <w:spacing w:after="0" w:line="276" w:lineRule="auto"/>
        <w:ind w:left="284" w:hanging="284"/>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Gwarancja jakości na wykonane roboty budowlane i użyte do nich materiały i urządzenia</w:t>
      </w:r>
    </w:p>
    <w:p w14:paraId="3D98908C" w14:textId="77777777" w:rsidR="005268A3" w:rsidRPr="00692B48" w:rsidRDefault="005268A3" w:rsidP="005268A3">
      <w:pPr>
        <w:autoSpaceDE w:val="0"/>
        <w:autoSpaceDN w:val="0"/>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Wykonawca zobowiązany jest udzielić na wykonane roboty budowlane gwarancji jakości, która będzie podlegała ocenie w kryteriach oceny ofert opisanych w niniejszej SWZ.</w:t>
      </w:r>
    </w:p>
    <w:p w14:paraId="20EE1EEE" w14:textId="77777777" w:rsidR="005268A3" w:rsidRPr="00692B48" w:rsidRDefault="005268A3" w:rsidP="005268A3">
      <w:pPr>
        <w:autoSpaceDE w:val="0"/>
        <w:autoSpaceDN w:val="0"/>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r>
      <w:r w:rsidRPr="00692B48">
        <w:rPr>
          <w:rFonts w:eastAsia="Times New Roman" w:cstheme="minorHAnsi"/>
          <w:color w:val="000000"/>
          <w:kern w:val="0"/>
          <w:sz w:val="24"/>
          <w:szCs w:val="24"/>
          <w:lang w:eastAsia="pl-PL"/>
          <w14:ligatures w14:val="none"/>
        </w:rPr>
        <w:t xml:space="preserve">Okres gwarancji jakości na wykonane roboty </w:t>
      </w:r>
      <w:r w:rsidRPr="00692B48">
        <w:rPr>
          <w:rFonts w:eastAsia="Times New Roman" w:cstheme="minorHAnsi"/>
          <w:kern w:val="0"/>
          <w:sz w:val="24"/>
          <w:szCs w:val="24"/>
          <w:lang w:eastAsia="pl-PL"/>
          <w14:ligatures w14:val="none"/>
        </w:rPr>
        <w:t>budowlane i użyte do nich materiały i urządzenia</w:t>
      </w:r>
      <w:r w:rsidRPr="00692B48">
        <w:rPr>
          <w:rFonts w:eastAsia="Times New Roman" w:cstheme="minorHAnsi"/>
          <w:color w:val="000000"/>
          <w:kern w:val="0"/>
          <w:sz w:val="24"/>
          <w:szCs w:val="24"/>
          <w:lang w:eastAsia="pl-PL"/>
          <w14:ligatures w14:val="none"/>
        </w:rPr>
        <w:t xml:space="preserve"> nie krótszy </w:t>
      </w:r>
      <w:r w:rsidRPr="00692B48">
        <w:rPr>
          <w:rFonts w:eastAsia="Times New Roman" w:cstheme="minorHAnsi"/>
          <w:b/>
          <w:color w:val="000000"/>
          <w:kern w:val="0"/>
          <w:sz w:val="24"/>
          <w:szCs w:val="24"/>
          <w:highlight w:val="yellow"/>
          <w:lang w:eastAsia="pl-PL"/>
          <w14:ligatures w14:val="none"/>
        </w:rPr>
        <w:t>niż 36 miesięcy.</w:t>
      </w:r>
      <w:r w:rsidRPr="00692B48">
        <w:rPr>
          <w:rFonts w:eastAsia="Times New Roman" w:cstheme="minorHAnsi"/>
          <w:color w:val="000000"/>
          <w:kern w:val="0"/>
          <w:sz w:val="24"/>
          <w:szCs w:val="24"/>
          <w:lang w:eastAsia="pl-PL"/>
          <w14:ligatures w14:val="none"/>
        </w:rPr>
        <w:t xml:space="preserve"> </w:t>
      </w:r>
    </w:p>
    <w:p w14:paraId="6A2562A8" w14:textId="77777777" w:rsidR="005268A3" w:rsidRPr="00692B48" w:rsidRDefault="005268A3" w:rsidP="005268A3">
      <w:pPr>
        <w:numPr>
          <w:ilvl w:val="1"/>
          <w:numId w:val="7"/>
        </w:numPr>
        <w:tabs>
          <w:tab w:val="num" w:pos="284"/>
        </w:tabs>
        <w:autoSpaceDE w:val="0"/>
        <w:autoSpaceDN w:val="0"/>
        <w:spacing w:after="0" w:line="276" w:lineRule="auto"/>
        <w:ind w:hanging="1440"/>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Projektowane postanowienia umowy w sprawie zamówienia publicznego</w:t>
      </w:r>
    </w:p>
    <w:p w14:paraId="3746AAD6" w14:textId="77777777" w:rsidR="005268A3" w:rsidRPr="00692B48" w:rsidRDefault="005268A3" w:rsidP="005268A3">
      <w:pPr>
        <w:numPr>
          <w:ilvl w:val="0"/>
          <w:numId w:val="14"/>
        </w:numPr>
        <w:autoSpaceDE w:val="0"/>
        <w:autoSpaceDN w:val="0"/>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Umowa zawiera postanowienia zgodnie z art. 436 oraz 437 (roboty budowlane) ustawy PZP,</w:t>
      </w:r>
    </w:p>
    <w:p w14:paraId="2D14AB7C" w14:textId="77777777" w:rsidR="005268A3" w:rsidRPr="00692B48" w:rsidRDefault="005268A3" w:rsidP="005268A3">
      <w:pPr>
        <w:numPr>
          <w:ilvl w:val="0"/>
          <w:numId w:val="14"/>
        </w:numPr>
        <w:autoSpaceDE w:val="0"/>
        <w:autoSpaceDN w:val="0"/>
        <w:spacing w:after="0" w:line="276" w:lineRule="auto"/>
        <w:ind w:left="284" w:hanging="284"/>
        <w:jc w:val="both"/>
        <w:rPr>
          <w:rFonts w:eastAsia="Times New Roman" w:cstheme="minorHAnsi"/>
          <w:kern w:val="0"/>
          <w:sz w:val="24"/>
          <w:szCs w:val="24"/>
          <w:u w:val="single"/>
          <w:lang w:eastAsia="pl-PL"/>
          <w14:ligatures w14:val="none"/>
        </w:rPr>
      </w:pPr>
      <w:r w:rsidRPr="00692B48">
        <w:rPr>
          <w:rFonts w:eastAsia="Times New Roman" w:cstheme="minorHAnsi"/>
          <w:kern w:val="0"/>
          <w:sz w:val="24"/>
          <w:szCs w:val="24"/>
          <w:u w:val="single"/>
          <w:lang w:eastAsia="pl-PL"/>
          <w14:ligatures w14:val="none"/>
        </w:rPr>
        <w:t xml:space="preserve">Projektowane postanowienia umowy stanowią </w:t>
      </w:r>
      <w:r w:rsidRPr="00692B48">
        <w:rPr>
          <w:rFonts w:eastAsia="Times New Roman" w:cstheme="minorHAnsi"/>
          <w:b/>
          <w:kern w:val="0"/>
          <w:sz w:val="24"/>
          <w:szCs w:val="24"/>
          <w:u w:val="single"/>
          <w:lang w:eastAsia="pl-PL"/>
          <w14:ligatures w14:val="none"/>
        </w:rPr>
        <w:t>załącznik nr 2</w:t>
      </w:r>
      <w:r w:rsidRPr="00692B48">
        <w:rPr>
          <w:rFonts w:eastAsia="Times New Roman" w:cstheme="minorHAnsi"/>
          <w:kern w:val="0"/>
          <w:sz w:val="24"/>
          <w:szCs w:val="24"/>
          <w:u w:val="single"/>
          <w:lang w:eastAsia="pl-PL"/>
          <w14:ligatures w14:val="none"/>
        </w:rPr>
        <w:t xml:space="preserve"> do SWZ.</w:t>
      </w:r>
    </w:p>
    <w:p w14:paraId="0D03826D" w14:textId="77777777" w:rsidR="005268A3" w:rsidRPr="00692B48" w:rsidRDefault="005268A3" w:rsidP="005268A3">
      <w:pPr>
        <w:autoSpaceDE w:val="0"/>
        <w:autoSpaceDN w:val="0"/>
        <w:spacing w:after="0" w:line="276" w:lineRule="auto"/>
        <w:jc w:val="both"/>
        <w:rPr>
          <w:rFonts w:eastAsia="Times New Roman" w:cstheme="minorHAnsi"/>
          <w:kern w:val="0"/>
          <w:sz w:val="24"/>
          <w:szCs w:val="24"/>
          <w:lang w:eastAsia="pl-PL"/>
          <w14:ligatures w14:val="none"/>
        </w:rPr>
      </w:pPr>
    </w:p>
    <w:p w14:paraId="5AAF42EC"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p w14:paraId="10A741D6" w14:textId="77777777" w:rsidR="005268A3" w:rsidRPr="00692B48" w:rsidRDefault="005268A3" w:rsidP="005268A3">
      <w:pPr>
        <w:keepNext/>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ind w:left="360" w:hanging="360"/>
        <w:jc w:val="center"/>
        <w:outlineLvl w:val="4"/>
        <w:rPr>
          <w:rFonts w:eastAsia="Times New Roman" w:cstheme="minorHAnsi"/>
          <w:b/>
          <w:bCs/>
          <w:kern w:val="0"/>
          <w:sz w:val="24"/>
          <w:szCs w:val="24"/>
          <w:u w:val="single"/>
          <w:lang w:eastAsia="pl-PL"/>
          <w14:ligatures w14:val="none"/>
        </w:rPr>
      </w:pPr>
      <w:r w:rsidRPr="00692B48">
        <w:rPr>
          <w:rFonts w:eastAsia="Times New Roman" w:cstheme="minorHAnsi"/>
          <w:b/>
          <w:bCs/>
          <w:kern w:val="0"/>
          <w:sz w:val="24"/>
          <w:szCs w:val="24"/>
          <w:u w:val="single"/>
          <w:lang w:eastAsia="pl-PL"/>
          <w14:ligatures w14:val="none"/>
        </w:rPr>
        <w:t>Część 4</w:t>
      </w:r>
    </w:p>
    <w:p w14:paraId="30B4114D" w14:textId="070886ED" w:rsidR="00481B4B" w:rsidRDefault="005268A3" w:rsidP="00481B4B">
      <w:pPr>
        <w:keepNext/>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ind w:left="360" w:hanging="360"/>
        <w:jc w:val="center"/>
        <w:outlineLvl w:val="4"/>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INFORMACJE O ŚRODKACH KOMUNIKACJI ELEKTRONICZNEJ O SPOSOBIE KOMUNIKOWANIA SIĘ ZAMAWIAJĄCEGO Z WYKONAWCAMI</w:t>
      </w:r>
    </w:p>
    <w:p w14:paraId="6D59369E" w14:textId="77777777" w:rsidR="00481B4B" w:rsidRPr="00481B4B" w:rsidRDefault="00481B4B" w:rsidP="00481B4B">
      <w:pPr>
        <w:keepNext/>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ind w:left="360" w:hanging="360"/>
        <w:jc w:val="center"/>
        <w:outlineLvl w:val="4"/>
        <w:rPr>
          <w:rFonts w:eastAsia="Times New Roman" w:cstheme="minorHAnsi"/>
          <w:b/>
          <w:bCs/>
          <w:kern w:val="0"/>
          <w:sz w:val="24"/>
          <w:szCs w:val="24"/>
          <w:lang w:eastAsia="pl-PL"/>
          <w14:ligatures w14:val="none"/>
        </w:rPr>
      </w:pPr>
    </w:p>
    <w:p w14:paraId="122322AC" w14:textId="77777777" w:rsidR="009C2454" w:rsidRPr="00481B4B" w:rsidRDefault="009C2454" w:rsidP="009C2454">
      <w:pPr>
        <w:widowControl w:val="0"/>
        <w:autoSpaceDE w:val="0"/>
        <w:autoSpaceDN w:val="0"/>
        <w:adjustRightInd w:val="0"/>
        <w:spacing w:after="0" w:line="240" w:lineRule="auto"/>
        <w:ind w:left="360"/>
        <w:jc w:val="both"/>
        <w:rPr>
          <w:rFonts w:eastAsia="Avenir-Light" w:cstheme="minorHAnsi"/>
          <w:bCs/>
          <w:color w:val="000000"/>
          <w:sz w:val="24"/>
          <w:szCs w:val="24"/>
        </w:rPr>
      </w:pPr>
    </w:p>
    <w:p w14:paraId="5264034C" w14:textId="39C9C284" w:rsidR="00311697" w:rsidRPr="00481B4B" w:rsidRDefault="00311697" w:rsidP="00311697">
      <w:pPr>
        <w:widowControl w:val="0"/>
        <w:numPr>
          <w:ilvl w:val="0"/>
          <w:numId w:val="57"/>
        </w:numPr>
        <w:autoSpaceDE w:val="0"/>
        <w:autoSpaceDN w:val="0"/>
        <w:adjustRightInd w:val="0"/>
        <w:spacing w:after="0" w:line="240" w:lineRule="auto"/>
        <w:jc w:val="both"/>
        <w:rPr>
          <w:rFonts w:eastAsia="Avenir-Light" w:cstheme="minorHAnsi"/>
          <w:bCs/>
          <w:color w:val="000000"/>
          <w:sz w:val="24"/>
          <w:szCs w:val="24"/>
        </w:rPr>
      </w:pPr>
      <w:r w:rsidRPr="00481B4B">
        <w:rPr>
          <w:rFonts w:eastAsia="Avenir-Light" w:cstheme="minorHAnsi"/>
          <w:bCs/>
          <w:color w:val="000000"/>
          <w:sz w:val="24"/>
          <w:szCs w:val="24"/>
        </w:rPr>
        <w:t xml:space="preserve">Komunikacja w postępowaniu odbywa się przy użyciu środków komunikacji elektronicznej. </w:t>
      </w:r>
    </w:p>
    <w:p w14:paraId="616955C0" w14:textId="77777777" w:rsidR="00311697" w:rsidRPr="00481B4B" w:rsidRDefault="00311697" w:rsidP="00311697">
      <w:pPr>
        <w:widowControl w:val="0"/>
        <w:autoSpaceDE w:val="0"/>
        <w:autoSpaceDN w:val="0"/>
        <w:adjustRightInd w:val="0"/>
        <w:spacing w:after="0" w:line="240" w:lineRule="auto"/>
        <w:ind w:left="360"/>
        <w:jc w:val="both"/>
        <w:rPr>
          <w:rFonts w:eastAsia="Avenir-Light" w:cstheme="minorHAnsi"/>
          <w:bCs/>
          <w:color w:val="000000"/>
          <w:sz w:val="24"/>
          <w:szCs w:val="24"/>
        </w:rPr>
      </w:pPr>
    </w:p>
    <w:p w14:paraId="61DF5B6A" w14:textId="77777777" w:rsidR="00311697" w:rsidRPr="00481B4B" w:rsidRDefault="00311697" w:rsidP="00311697">
      <w:pPr>
        <w:widowControl w:val="0"/>
        <w:numPr>
          <w:ilvl w:val="0"/>
          <w:numId w:val="57"/>
        </w:numPr>
        <w:autoSpaceDE w:val="0"/>
        <w:autoSpaceDN w:val="0"/>
        <w:adjustRightInd w:val="0"/>
        <w:spacing w:after="0" w:line="240" w:lineRule="auto"/>
        <w:rPr>
          <w:rFonts w:eastAsia="Avenir-Light" w:cstheme="minorHAnsi"/>
          <w:b/>
          <w:bCs/>
          <w:color w:val="000000"/>
          <w:sz w:val="24"/>
          <w:szCs w:val="24"/>
        </w:rPr>
      </w:pPr>
      <w:r w:rsidRPr="00481B4B">
        <w:rPr>
          <w:rFonts w:eastAsia="Avenir-Light" w:cstheme="minorHAnsi"/>
          <w:bCs/>
          <w:color w:val="000000"/>
          <w:sz w:val="24"/>
          <w:szCs w:val="24"/>
        </w:rPr>
        <w:t xml:space="preserve">Zamawiający informuje, iż będzie komunikował się z wykonawcami za pomocą Platformy zakupowej </w:t>
      </w:r>
      <w:r w:rsidRPr="00481B4B">
        <w:rPr>
          <w:rFonts w:eastAsia="Avenir-Light" w:cstheme="minorHAnsi"/>
          <w:bCs/>
          <w:sz w:val="24"/>
          <w:szCs w:val="24"/>
        </w:rPr>
        <w:t>znajdującej się pod adresem:</w:t>
      </w:r>
      <w:r w:rsidRPr="00481B4B">
        <w:rPr>
          <w:rFonts w:eastAsia="Avenir-Light" w:cstheme="minorHAnsi"/>
          <w:b/>
          <w:bCs/>
          <w:sz w:val="24"/>
          <w:szCs w:val="24"/>
        </w:rPr>
        <w:t xml:space="preserve"> </w:t>
      </w:r>
      <w:hyperlink r:id="rId12" w:history="1">
        <w:r w:rsidRPr="00481B4B">
          <w:rPr>
            <w:rStyle w:val="Hipercze"/>
            <w:rFonts w:cstheme="minorHAnsi"/>
            <w:bCs/>
            <w:sz w:val="24"/>
            <w:szCs w:val="24"/>
            <w:lang w:val="de-DE"/>
          </w:rPr>
          <w:t>https://gorznogm.ezamawiajacy.pl/servlet/HomeServlet</w:t>
        </w:r>
      </w:hyperlink>
      <w:r w:rsidRPr="00481B4B">
        <w:rPr>
          <w:rFonts w:eastAsia="Avenir-Light" w:cstheme="minorHAnsi"/>
          <w:bCs/>
          <w:sz w:val="24"/>
          <w:szCs w:val="24"/>
        </w:rPr>
        <w:t>.</w:t>
      </w:r>
    </w:p>
    <w:p w14:paraId="55DA3E47" w14:textId="77777777" w:rsidR="00311697" w:rsidRPr="00481B4B" w:rsidRDefault="00311697" w:rsidP="00311697">
      <w:pPr>
        <w:widowControl w:val="0"/>
        <w:autoSpaceDE w:val="0"/>
        <w:autoSpaceDN w:val="0"/>
        <w:adjustRightInd w:val="0"/>
        <w:spacing w:after="0" w:line="240" w:lineRule="auto"/>
        <w:rPr>
          <w:rFonts w:eastAsia="Avenir-Light" w:cstheme="minorHAnsi"/>
          <w:b/>
          <w:bCs/>
          <w:color w:val="000000"/>
          <w:sz w:val="24"/>
          <w:szCs w:val="24"/>
        </w:rPr>
      </w:pPr>
    </w:p>
    <w:p w14:paraId="50C2E56C" w14:textId="77777777" w:rsidR="00311697" w:rsidRPr="00481B4B" w:rsidRDefault="00311697" w:rsidP="00311697">
      <w:pPr>
        <w:widowControl w:val="0"/>
        <w:numPr>
          <w:ilvl w:val="0"/>
          <w:numId w:val="57"/>
        </w:numPr>
        <w:autoSpaceDE w:val="0"/>
        <w:autoSpaceDN w:val="0"/>
        <w:spacing w:after="0" w:line="240" w:lineRule="auto"/>
        <w:jc w:val="both"/>
        <w:rPr>
          <w:rFonts w:eastAsia="Avenir-Light" w:cstheme="minorHAnsi"/>
          <w:sz w:val="24"/>
          <w:szCs w:val="24"/>
        </w:rPr>
      </w:pPr>
      <w:r w:rsidRPr="00481B4B">
        <w:rPr>
          <w:rFonts w:eastAsia="Avenir-Light" w:cstheme="minorHAnsi"/>
          <w:sz w:val="24"/>
          <w:szCs w:val="24"/>
        </w:rPr>
        <w:t>Zamawiający określa niezbędne wymagania sprzętowo- aplikacyjne umożliwiające pracę na Platformie zakupowej tj.:</w:t>
      </w:r>
    </w:p>
    <w:p w14:paraId="5FE839FF" w14:textId="77777777" w:rsidR="00311697" w:rsidRPr="00481B4B" w:rsidRDefault="00311697" w:rsidP="00311697">
      <w:pPr>
        <w:widowControl w:val="0"/>
        <w:autoSpaceDE w:val="0"/>
        <w:autoSpaceDN w:val="0"/>
        <w:ind w:left="284" w:hanging="142"/>
        <w:jc w:val="both"/>
        <w:rPr>
          <w:rFonts w:eastAsia="Calibri" w:cstheme="minorHAnsi"/>
          <w:kern w:val="1"/>
          <w:sz w:val="24"/>
          <w:szCs w:val="24"/>
          <w:lang w:eastAsia="ar-SA"/>
        </w:rPr>
      </w:pPr>
      <w:r w:rsidRPr="00481B4B">
        <w:rPr>
          <w:rFonts w:eastAsia="Calibri" w:cstheme="minorHAnsi"/>
          <w:kern w:val="1"/>
          <w:sz w:val="24"/>
          <w:szCs w:val="24"/>
          <w:lang w:eastAsia="ar-SA"/>
        </w:rPr>
        <w:t xml:space="preserve">- Stały dostęp do sieci Internet o gwarantowanej przepustowości nie mniejszej niż 512 </w:t>
      </w:r>
      <w:proofErr w:type="spellStart"/>
      <w:r w:rsidRPr="00481B4B">
        <w:rPr>
          <w:rFonts w:eastAsia="Calibri" w:cstheme="minorHAnsi"/>
          <w:kern w:val="1"/>
          <w:sz w:val="24"/>
          <w:szCs w:val="24"/>
          <w:lang w:eastAsia="ar-SA"/>
        </w:rPr>
        <w:t>kb</w:t>
      </w:r>
      <w:proofErr w:type="spellEnd"/>
      <w:r w:rsidRPr="00481B4B">
        <w:rPr>
          <w:rFonts w:eastAsia="Calibri" w:cstheme="minorHAnsi"/>
          <w:kern w:val="1"/>
          <w:sz w:val="24"/>
          <w:szCs w:val="24"/>
          <w:lang w:eastAsia="ar-SA"/>
        </w:rPr>
        <w:t>/s;</w:t>
      </w:r>
    </w:p>
    <w:p w14:paraId="6B05DCB4" w14:textId="77777777" w:rsidR="00311697" w:rsidRPr="00481B4B" w:rsidRDefault="00311697" w:rsidP="00311697">
      <w:pPr>
        <w:widowControl w:val="0"/>
        <w:autoSpaceDE w:val="0"/>
        <w:autoSpaceDN w:val="0"/>
        <w:ind w:left="284" w:hanging="142"/>
        <w:jc w:val="both"/>
        <w:rPr>
          <w:rFonts w:eastAsia="Calibri" w:cstheme="minorHAnsi"/>
          <w:kern w:val="1"/>
          <w:sz w:val="24"/>
          <w:szCs w:val="24"/>
          <w:lang w:eastAsia="ar-SA"/>
        </w:rPr>
      </w:pPr>
      <w:r w:rsidRPr="00481B4B">
        <w:rPr>
          <w:rFonts w:eastAsia="Calibri" w:cstheme="minorHAnsi"/>
          <w:kern w:val="1"/>
          <w:sz w:val="24"/>
          <w:szCs w:val="24"/>
          <w:lang w:eastAsia="ar-SA"/>
        </w:rPr>
        <w:t xml:space="preserve">- Komputer klasy PC lub MAC, o następującej konfiguracji: pamięć min 2GB Ram, procesor Intel IV 2GHZ, jeden z systemów operacyjnych - MS Windows </w:t>
      </w:r>
      <w:proofErr w:type="gramStart"/>
      <w:r w:rsidRPr="00481B4B">
        <w:rPr>
          <w:rFonts w:eastAsia="Calibri" w:cstheme="minorHAnsi"/>
          <w:kern w:val="1"/>
          <w:sz w:val="24"/>
          <w:szCs w:val="24"/>
          <w:lang w:eastAsia="ar-SA"/>
        </w:rPr>
        <w:t>7 ,</w:t>
      </w:r>
      <w:proofErr w:type="gramEnd"/>
      <w:r w:rsidRPr="00481B4B">
        <w:rPr>
          <w:rFonts w:eastAsia="Calibri" w:cstheme="minorHAnsi"/>
          <w:kern w:val="1"/>
          <w:sz w:val="24"/>
          <w:szCs w:val="24"/>
          <w:lang w:eastAsia="ar-SA"/>
        </w:rPr>
        <w:t xml:space="preserve"> Mac Os x 10.4, Linux, lub ich nowsze wersje;</w:t>
      </w:r>
    </w:p>
    <w:p w14:paraId="5AF0C2E6" w14:textId="77777777" w:rsidR="00311697" w:rsidRPr="00481B4B" w:rsidRDefault="00311697" w:rsidP="00311697">
      <w:pPr>
        <w:widowControl w:val="0"/>
        <w:autoSpaceDE w:val="0"/>
        <w:autoSpaceDN w:val="0"/>
        <w:ind w:left="284"/>
        <w:jc w:val="both"/>
        <w:rPr>
          <w:rFonts w:eastAsia="Calibri" w:cstheme="minorHAnsi"/>
          <w:kern w:val="1"/>
          <w:sz w:val="24"/>
          <w:szCs w:val="24"/>
          <w:lang w:eastAsia="ar-SA"/>
        </w:rPr>
      </w:pPr>
      <w:r w:rsidRPr="00481B4B">
        <w:rPr>
          <w:rFonts w:eastAsia="Calibri" w:cstheme="minorHAnsi"/>
          <w:kern w:val="1"/>
          <w:sz w:val="24"/>
          <w:szCs w:val="24"/>
          <w:lang w:eastAsia="ar-SA"/>
        </w:rPr>
        <w:t xml:space="preserve">- Zainstalowana dowolna przeglądarka internetowa obsługująca TLS 1.2, najlepiej </w:t>
      </w:r>
      <w:proofErr w:type="spellStart"/>
      <w:r w:rsidRPr="00481B4B">
        <w:rPr>
          <w:rFonts w:eastAsia="Calibri" w:cstheme="minorHAnsi"/>
          <w:kern w:val="1"/>
          <w:sz w:val="24"/>
          <w:szCs w:val="24"/>
          <w:lang w:eastAsia="ar-SA"/>
        </w:rPr>
        <w:t>Firefox</w:t>
      </w:r>
      <w:proofErr w:type="spellEnd"/>
      <w:r w:rsidRPr="00481B4B">
        <w:rPr>
          <w:rFonts w:eastAsia="Calibri" w:cstheme="minorHAnsi"/>
          <w:kern w:val="1"/>
          <w:sz w:val="24"/>
          <w:szCs w:val="24"/>
          <w:lang w:eastAsia="ar-SA"/>
        </w:rPr>
        <w:t>, Chrome, Edge</w:t>
      </w:r>
    </w:p>
    <w:p w14:paraId="6171E5C4" w14:textId="77777777" w:rsidR="00311697" w:rsidRPr="00481B4B" w:rsidRDefault="00311697" w:rsidP="00311697">
      <w:pPr>
        <w:widowControl w:val="0"/>
        <w:autoSpaceDE w:val="0"/>
        <w:autoSpaceDN w:val="0"/>
        <w:ind w:left="284"/>
        <w:jc w:val="both"/>
        <w:rPr>
          <w:rFonts w:eastAsia="Calibri" w:cstheme="minorHAnsi"/>
          <w:kern w:val="1"/>
          <w:sz w:val="24"/>
          <w:szCs w:val="24"/>
          <w:lang w:eastAsia="ar-SA"/>
        </w:rPr>
      </w:pPr>
      <w:r w:rsidRPr="00481B4B">
        <w:rPr>
          <w:rFonts w:eastAsia="Calibri" w:cstheme="minorHAnsi"/>
          <w:kern w:val="1"/>
          <w:sz w:val="24"/>
          <w:szCs w:val="24"/>
          <w:lang w:eastAsia="ar-SA"/>
        </w:rPr>
        <w:t>- Włączona obsługa JavaScript;</w:t>
      </w:r>
    </w:p>
    <w:p w14:paraId="698885D7" w14:textId="77777777" w:rsidR="00311697" w:rsidRPr="00481B4B" w:rsidRDefault="00311697" w:rsidP="00311697">
      <w:pPr>
        <w:widowControl w:val="0"/>
        <w:autoSpaceDE w:val="0"/>
        <w:autoSpaceDN w:val="0"/>
        <w:ind w:left="284"/>
        <w:jc w:val="both"/>
        <w:rPr>
          <w:rFonts w:eastAsia="Calibri" w:cstheme="minorHAnsi"/>
          <w:kern w:val="1"/>
          <w:sz w:val="24"/>
          <w:szCs w:val="24"/>
          <w:lang w:eastAsia="ar-SA"/>
        </w:rPr>
      </w:pPr>
      <w:r w:rsidRPr="00481B4B">
        <w:rPr>
          <w:rFonts w:eastAsia="Calibri" w:cstheme="minorHAnsi"/>
          <w:kern w:val="1"/>
          <w:sz w:val="24"/>
          <w:szCs w:val="24"/>
          <w:lang w:eastAsia="ar-SA"/>
        </w:rPr>
        <w:t xml:space="preserve">- Zainstalowany program </w:t>
      </w:r>
      <w:proofErr w:type="spellStart"/>
      <w:r w:rsidRPr="00481B4B">
        <w:rPr>
          <w:rFonts w:eastAsia="Calibri" w:cstheme="minorHAnsi"/>
          <w:kern w:val="1"/>
          <w:sz w:val="24"/>
          <w:szCs w:val="24"/>
          <w:lang w:eastAsia="ar-SA"/>
        </w:rPr>
        <w:t>Acrobat</w:t>
      </w:r>
      <w:proofErr w:type="spellEnd"/>
      <w:r w:rsidRPr="00481B4B">
        <w:rPr>
          <w:rFonts w:eastAsia="Calibri" w:cstheme="minorHAnsi"/>
          <w:kern w:val="1"/>
          <w:sz w:val="24"/>
          <w:szCs w:val="24"/>
          <w:lang w:eastAsia="ar-SA"/>
        </w:rPr>
        <w:t xml:space="preserve"> Reader lub inny obsługujący pliki w formacie pdf.</w:t>
      </w:r>
    </w:p>
    <w:p w14:paraId="358369B0" w14:textId="77777777" w:rsidR="00311697" w:rsidRPr="00481B4B" w:rsidRDefault="00311697" w:rsidP="00311697">
      <w:pPr>
        <w:widowControl w:val="0"/>
        <w:numPr>
          <w:ilvl w:val="0"/>
          <w:numId w:val="5"/>
        </w:numPr>
        <w:autoSpaceDE w:val="0"/>
        <w:autoSpaceDN w:val="0"/>
        <w:spacing w:after="0" w:line="240" w:lineRule="auto"/>
        <w:jc w:val="both"/>
        <w:rPr>
          <w:rFonts w:eastAsia="Calibri" w:cstheme="minorHAnsi"/>
          <w:kern w:val="1"/>
          <w:sz w:val="24"/>
          <w:szCs w:val="24"/>
          <w:lang w:eastAsia="ar-SA"/>
        </w:rPr>
      </w:pPr>
      <w:r w:rsidRPr="00481B4B">
        <w:rPr>
          <w:rFonts w:eastAsia="Calibri" w:cstheme="minorHAnsi"/>
          <w:kern w:val="1"/>
          <w:sz w:val="24"/>
          <w:szCs w:val="24"/>
          <w:lang w:eastAsia="ar-SA"/>
        </w:rPr>
        <w:t>Zamawiający określa niezbędne wymagania sprzętowo-aplikacyjne umożliwiające prawidłowe złożenie podpisu elektronicznego:</w:t>
      </w:r>
    </w:p>
    <w:p w14:paraId="37A8EC0D" w14:textId="77777777" w:rsidR="00311697" w:rsidRPr="00481B4B" w:rsidRDefault="00311697" w:rsidP="00311697">
      <w:pPr>
        <w:widowControl w:val="0"/>
        <w:autoSpaceDE w:val="0"/>
        <w:autoSpaceDN w:val="0"/>
        <w:spacing w:after="0" w:line="240" w:lineRule="auto"/>
        <w:ind w:left="360"/>
        <w:jc w:val="both"/>
        <w:rPr>
          <w:rFonts w:eastAsia="Calibri" w:cstheme="minorHAnsi"/>
          <w:kern w:val="1"/>
          <w:sz w:val="24"/>
          <w:szCs w:val="24"/>
          <w:lang w:eastAsia="ar-SA"/>
        </w:rPr>
      </w:pPr>
    </w:p>
    <w:p w14:paraId="0D7A63F3" w14:textId="77777777" w:rsidR="00311697" w:rsidRPr="00481B4B" w:rsidRDefault="00311697" w:rsidP="00311697">
      <w:pPr>
        <w:ind w:left="284" w:hanging="284"/>
        <w:jc w:val="both"/>
        <w:rPr>
          <w:rFonts w:cstheme="minorHAnsi"/>
          <w:sz w:val="24"/>
          <w:szCs w:val="24"/>
          <w:shd w:val="clear" w:color="auto" w:fill="FFFFFF"/>
        </w:rPr>
      </w:pPr>
      <w:r w:rsidRPr="00481B4B">
        <w:rPr>
          <w:rFonts w:cstheme="minorHAnsi"/>
          <w:sz w:val="24"/>
          <w:szCs w:val="24"/>
          <w:shd w:val="clear" w:color="auto" w:fill="FFFFFF"/>
        </w:rPr>
        <w:t xml:space="preserve">4.1. Rekomendowaną przeglądarką do złożenia oferty jest MS Internet Explorer lub </w:t>
      </w:r>
      <w:proofErr w:type="spellStart"/>
      <w:r w:rsidRPr="00481B4B">
        <w:rPr>
          <w:rFonts w:cstheme="minorHAnsi"/>
          <w:sz w:val="24"/>
          <w:szCs w:val="24"/>
          <w:shd w:val="clear" w:color="auto" w:fill="FFFFFF"/>
        </w:rPr>
        <w:t>Firefox</w:t>
      </w:r>
      <w:proofErr w:type="spellEnd"/>
      <w:r w:rsidRPr="00481B4B">
        <w:rPr>
          <w:rFonts w:cstheme="minorHAnsi"/>
          <w:b/>
          <w:sz w:val="24"/>
          <w:szCs w:val="24"/>
          <w:shd w:val="clear" w:color="auto" w:fill="FFFFFF"/>
        </w:rPr>
        <w:t> </w:t>
      </w:r>
      <w:r w:rsidRPr="00481B4B">
        <w:rPr>
          <w:rFonts w:cstheme="minorHAnsi"/>
          <w:sz w:val="24"/>
          <w:szCs w:val="24"/>
          <w:shd w:val="clear" w:color="auto" w:fill="FFFFFF"/>
        </w:rPr>
        <w:t>w wersji wpieranej przez producenta.</w:t>
      </w:r>
    </w:p>
    <w:p w14:paraId="2B59210B" w14:textId="77777777" w:rsidR="00311697" w:rsidRPr="00481B4B" w:rsidRDefault="00311697" w:rsidP="00311697">
      <w:pPr>
        <w:ind w:left="284" w:hanging="284"/>
        <w:jc w:val="both"/>
        <w:rPr>
          <w:rFonts w:cstheme="minorHAnsi"/>
          <w:sz w:val="24"/>
          <w:szCs w:val="24"/>
          <w:shd w:val="clear" w:color="auto" w:fill="FFFFFF"/>
        </w:rPr>
      </w:pPr>
      <w:r w:rsidRPr="00481B4B">
        <w:rPr>
          <w:rFonts w:cstheme="minorHAnsi"/>
          <w:sz w:val="24"/>
          <w:szCs w:val="24"/>
          <w:shd w:val="clear" w:color="auto" w:fill="FFFFFF"/>
        </w:rPr>
        <w:t>4.2. Uruchomienie oprogramowania do składania podpisu wymaga również zainstalowania </w:t>
      </w:r>
      <w:hyperlink r:id="rId13" w:tgtFrame="_blank" w:history="1">
        <w:r w:rsidRPr="00481B4B">
          <w:rPr>
            <w:rFonts w:cstheme="minorHAnsi"/>
            <w:color w:val="0000FF"/>
            <w:sz w:val="24"/>
            <w:szCs w:val="24"/>
            <w:u w:val="single"/>
            <w:shd w:val="clear" w:color="auto" w:fill="FFFFFF"/>
          </w:rPr>
          <w:t>Java w wersji 1.8.0_65 lub nowszej, koniecznie w wersji 32-bitowej</w:t>
        </w:r>
      </w:hyperlink>
      <w:r w:rsidRPr="00481B4B">
        <w:rPr>
          <w:rFonts w:cstheme="minorHAnsi"/>
          <w:sz w:val="24"/>
          <w:szCs w:val="24"/>
          <w:shd w:val="clear" w:color="auto" w:fill="FFFFFF"/>
        </w:rPr>
        <w:t>, pozwalające na przyjmowanie przez użytkownika sesyjnych plików cookie oraz obsługującej szyfrowanie. Konieczne jest również dodanie adresu witryny platformy eZamawiający (ezamawiający.pl) do wyjątków (</w:t>
      </w:r>
      <w:proofErr w:type="spellStart"/>
      <w:r w:rsidRPr="00481B4B">
        <w:rPr>
          <w:rFonts w:cstheme="minorHAnsi"/>
          <w:sz w:val="24"/>
          <w:szCs w:val="24"/>
          <w:shd w:val="clear" w:color="auto" w:fill="FFFFFF"/>
        </w:rPr>
        <w:t>exception</w:t>
      </w:r>
      <w:proofErr w:type="spellEnd"/>
      <w:r w:rsidRPr="00481B4B">
        <w:rPr>
          <w:rFonts w:cstheme="minorHAnsi"/>
          <w:sz w:val="24"/>
          <w:szCs w:val="24"/>
          <w:shd w:val="clear" w:color="auto" w:fill="FFFFFF"/>
        </w:rPr>
        <w:t xml:space="preserve"> </w:t>
      </w:r>
      <w:proofErr w:type="spellStart"/>
      <w:r w:rsidRPr="00481B4B">
        <w:rPr>
          <w:rFonts w:cstheme="minorHAnsi"/>
          <w:sz w:val="24"/>
          <w:szCs w:val="24"/>
          <w:shd w:val="clear" w:color="auto" w:fill="FFFFFF"/>
        </w:rPr>
        <w:t>site</w:t>
      </w:r>
      <w:proofErr w:type="spellEnd"/>
      <w:r w:rsidRPr="00481B4B">
        <w:rPr>
          <w:rFonts w:cstheme="minorHAnsi"/>
          <w:sz w:val="24"/>
          <w:szCs w:val="24"/>
          <w:shd w:val="clear" w:color="auto" w:fill="FFFFFF"/>
        </w:rPr>
        <w:t xml:space="preserve"> list) w Javie. Uwaga: wymaga to uprawnień administracyjnych na komputerze.</w:t>
      </w:r>
    </w:p>
    <w:p w14:paraId="15556C94" w14:textId="77777777" w:rsidR="00311697" w:rsidRPr="00481B4B" w:rsidRDefault="00311697" w:rsidP="00311697">
      <w:pPr>
        <w:widowControl w:val="0"/>
        <w:numPr>
          <w:ilvl w:val="1"/>
          <w:numId w:val="58"/>
        </w:numPr>
        <w:autoSpaceDE w:val="0"/>
        <w:autoSpaceDN w:val="0"/>
        <w:spacing w:after="0" w:line="240" w:lineRule="auto"/>
        <w:ind w:left="432"/>
        <w:jc w:val="both"/>
        <w:rPr>
          <w:rFonts w:eastAsia="Calibri" w:cstheme="minorHAnsi"/>
          <w:kern w:val="1"/>
          <w:sz w:val="24"/>
          <w:szCs w:val="24"/>
          <w:shd w:val="clear" w:color="auto" w:fill="FFFFFF"/>
          <w:lang w:eastAsia="ar-SA"/>
        </w:rPr>
      </w:pPr>
      <w:r w:rsidRPr="00481B4B">
        <w:rPr>
          <w:rFonts w:eastAsia="Calibri" w:cstheme="minorHAnsi"/>
          <w:kern w:val="1"/>
          <w:sz w:val="24"/>
          <w:szCs w:val="24"/>
          <w:shd w:val="clear" w:color="auto" w:fill="FFFFFF"/>
          <w:lang w:eastAsia="ar-SA"/>
        </w:rPr>
        <w:t>Zainstaluj</w:t>
      </w:r>
      <w:r w:rsidRPr="00481B4B">
        <w:rPr>
          <w:rFonts w:eastAsia="Calibri" w:cstheme="minorHAnsi"/>
          <w:b/>
          <w:bCs/>
          <w:kern w:val="1"/>
          <w:sz w:val="24"/>
          <w:szCs w:val="24"/>
          <w:shd w:val="clear" w:color="auto" w:fill="FFFFFF"/>
          <w:lang w:eastAsia="ar-SA"/>
        </w:rPr>
        <w:t> </w:t>
      </w:r>
      <w:r w:rsidRPr="00481B4B">
        <w:rPr>
          <w:rFonts w:eastAsia="Calibri" w:cstheme="minorHAnsi"/>
          <w:kern w:val="1"/>
          <w:sz w:val="24"/>
          <w:szCs w:val="24"/>
          <w:shd w:val="clear" w:color="auto" w:fill="FFFFFF"/>
          <w:lang w:eastAsia="ar-SA"/>
        </w:rPr>
        <w:t>dedykowany komponent Szafir SDK oraz aplikację Szafir Host, który odpowiada za obsługę funkcjonalności podpisu elektronicznego w platformie eZamawiający. Rozszerzenie Szafir SDK można pobrać </w:t>
      </w:r>
      <w:hyperlink r:id="rId14" w:tgtFrame="_blank" w:history="1">
        <w:r w:rsidRPr="00481B4B">
          <w:rPr>
            <w:rFonts w:eastAsia="Calibri" w:cstheme="minorHAnsi"/>
            <w:color w:val="0000FF"/>
            <w:kern w:val="1"/>
            <w:sz w:val="24"/>
            <w:szCs w:val="24"/>
            <w:u w:val="single"/>
            <w:shd w:val="clear" w:color="auto" w:fill="FFFFFF"/>
            <w:lang w:eastAsia="ar-SA"/>
          </w:rPr>
          <w:t>tutaj</w:t>
        </w:r>
      </w:hyperlink>
      <w:r w:rsidRPr="00481B4B">
        <w:rPr>
          <w:rFonts w:eastAsia="Calibri" w:cstheme="minorHAnsi"/>
          <w:kern w:val="1"/>
          <w:sz w:val="24"/>
          <w:szCs w:val="24"/>
          <w:shd w:val="clear" w:color="auto" w:fill="FFFFFF"/>
          <w:lang w:eastAsia="ar-SA"/>
        </w:rPr>
        <w:t>. Po zainstalowaniu rozszerzenia Szafir SDK oraz aplikacji Szafir Host należy przeładować bieżącą stronę.</w:t>
      </w:r>
    </w:p>
    <w:p w14:paraId="1D9F8565" w14:textId="77777777" w:rsidR="00311697" w:rsidRPr="00481B4B" w:rsidRDefault="00311697" w:rsidP="00311697">
      <w:pPr>
        <w:widowControl w:val="0"/>
        <w:autoSpaceDE w:val="0"/>
        <w:autoSpaceDN w:val="0"/>
        <w:spacing w:after="0" w:line="240" w:lineRule="auto"/>
        <w:ind w:left="432"/>
        <w:jc w:val="both"/>
        <w:rPr>
          <w:rFonts w:eastAsia="Calibri" w:cstheme="minorHAnsi"/>
          <w:kern w:val="1"/>
          <w:sz w:val="24"/>
          <w:szCs w:val="24"/>
          <w:shd w:val="clear" w:color="auto" w:fill="FFFFFF"/>
          <w:lang w:eastAsia="ar-SA"/>
        </w:rPr>
      </w:pPr>
    </w:p>
    <w:p w14:paraId="09332B7B" w14:textId="77777777" w:rsidR="00311697" w:rsidRPr="00481B4B" w:rsidRDefault="00311697" w:rsidP="00311697">
      <w:pPr>
        <w:widowControl w:val="0"/>
        <w:numPr>
          <w:ilvl w:val="1"/>
          <w:numId w:val="58"/>
        </w:numPr>
        <w:autoSpaceDE w:val="0"/>
        <w:autoSpaceDN w:val="0"/>
        <w:spacing w:after="0" w:line="240" w:lineRule="auto"/>
        <w:ind w:left="432"/>
        <w:jc w:val="both"/>
        <w:rPr>
          <w:rFonts w:eastAsia="Calibri" w:cstheme="minorHAnsi"/>
          <w:kern w:val="1"/>
          <w:sz w:val="24"/>
          <w:szCs w:val="24"/>
          <w:shd w:val="clear" w:color="auto" w:fill="FFFFFF"/>
          <w:lang w:eastAsia="ar-SA"/>
        </w:rPr>
      </w:pPr>
      <w:r w:rsidRPr="00481B4B">
        <w:rPr>
          <w:rFonts w:eastAsia="Calibri" w:cstheme="minorHAnsi"/>
          <w:kern w:val="1"/>
          <w:sz w:val="24"/>
          <w:szCs w:val="24"/>
          <w:shd w:val="clear" w:color="auto" w:fill="FFFFFF"/>
          <w:lang w:eastAsia="ar-SA"/>
        </w:rPr>
        <w:t>Przed uruchomieniem platformy eZamawiający, w pierwszej kolejności podłącz czytnik z kartą kryptograficzną do komputera.</w:t>
      </w:r>
    </w:p>
    <w:p w14:paraId="0B17CCA0" w14:textId="77777777" w:rsidR="00311697" w:rsidRPr="00481B4B" w:rsidRDefault="00311697" w:rsidP="00311697">
      <w:pPr>
        <w:widowControl w:val="0"/>
        <w:autoSpaceDE w:val="0"/>
        <w:autoSpaceDN w:val="0"/>
        <w:ind w:left="360" w:hanging="76"/>
        <w:jc w:val="both"/>
        <w:rPr>
          <w:rFonts w:eastAsia="Avenir-Light" w:cstheme="minorHAnsi"/>
          <w:sz w:val="24"/>
          <w:szCs w:val="24"/>
        </w:rPr>
      </w:pPr>
      <w:r w:rsidRPr="00481B4B">
        <w:rPr>
          <w:rFonts w:eastAsia="Avenir-Light" w:cstheme="minorHAnsi"/>
          <w:sz w:val="24"/>
          <w:szCs w:val="24"/>
        </w:rPr>
        <w:t>Informacje dotyczące odpowiedniego przygotowania stanowiska znajdą Państwo na stronie:</w:t>
      </w:r>
    </w:p>
    <w:p w14:paraId="2B11DFC8" w14:textId="77777777" w:rsidR="00311697" w:rsidRPr="00481B4B" w:rsidRDefault="00311697" w:rsidP="00311697">
      <w:pPr>
        <w:widowControl w:val="0"/>
        <w:jc w:val="both"/>
        <w:rPr>
          <w:rFonts w:eastAsia="Calibri" w:cstheme="minorHAnsi"/>
          <w:bCs/>
          <w:kern w:val="1"/>
          <w:sz w:val="24"/>
          <w:szCs w:val="24"/>
          <w:shd w:val="clear" w:color="auto" w:fill="FFFFFF"/>
          <w:lang w:eastAsia="ar-SA"/>
        </w:rPr>
      </w:pPr>
      <w:r w:rsidRPr="00481B4B">
        <w:rPr>
          <w:rFonts w:eastAsia="Calibri" w:cstheme="minorHAnsi"/>
          <w:b/>
          <w:bCs/>
          <w:kern w:val="1"/>
          <w:sz w:val="24"/>
          <w:szCs w:val="24"/>
          <w:shd w:val="clear" w:color="auto" w:fill="FFFFFF"/>
          <w:lang w:eastAsia="ar-SA"/>
        </w:rPr>
        <w:t xml:space="preserve">      https://oneplace.marketplanet.pl/przygotuj-stanowisko-pc-wykonujac-ponizsze-kroki</w:t>
      </w:r>
    </w:p>
    <w:p w14:paraId="67C2C456" w14:textId="77777777" w:rsidR="00311697" w:rsidRPr="00481B4B" w:rsidRDefault="00311697" w:rsidP="00311697">
      <w:pPr>
        <w:widowControl w:val="0"/>
        <w:numPr>
          <w:ilvl w:val="0"/>
          <w:numId w:val="57"/>
        </w:numPr>
        <w:autoSpaceDE w:val="0"/>
        <w:autoSpaceDN w:val="0"/>
        <w:spacing w:after="0" w:line="240" w:lineRule="auto"/>
        <w:jc w:val="both"/>
        <w:rPr>
          <w:rFonts w:eastAsia="Avenir-Light" w:cstheme="minorHAnsi"/>
          <w:sz w:val="24"/>
          <w:szCs w:val="24"/>
        </w:rPr>
      </w:pPr>
      <w:r w:rsidRPr="00481B4B">
        <w:rPr>
          <w:rFonts w:eastAsia="Avenir-Light" w:cstheme="minorHAnsi"/>
          <w:sz w:val="24"/>
          <w:szCs w:val="24"/>
        </w:rPr>
        <w:t xml:space="preserve">Zamawiający określa dopuszczalne formaty przesyłanych danych tj. plików o wielkości do 100 MB w </w:t>
      </w:r>
      <w:r w:rsidRPr="00481B4B">
        <w:rPr>
          <w:rFonts w:eastAsia="Avenir-Light" w:cstheme="minorHAnsi"/>
          <w:bCs/>
          <w:color w:val="000000"/>
          <w:sz w:val="24"/>
          <w:szCs w:val="24"/>
        </w:rPr>
        <w:t xml:space="preserve">txt, rtf, </w:t>
      </w:r>
      <w:proofErr w:type="gramStart"/>
      <w:r w:rsidRPr="00481B4B">
        <w:rPr>
          <w:rFonts w:eastAsia="Avenir-Light" w:cstheme="minorHAnsi"/>
          <w:bCs/>
          <w:color w:val="000000"/>
          <w:sz w:val="24"/>
          <w:szCs w:val="24"/>
        </w:rPr>
        <w:t>pdf ,</w:t>
      </w:r>
      <w:proofErr w:type="spellStart"/>
      <w:r w:rsidRPr="00481B4B">
        <w:rPr>
          <w:rFonts w:eastAsia="Avenir-Light" w:cstheme="minorHAnsi"/>
          <w:bCs/>
          <w:color w:val="000000"/>
          <w:sz w:val="24"/>
          <w:szCs w:val="24"/>
        </w:rPr>
        <w:t>xps</w:t>
      </w:r>
      <w:proofErr w:type="spellEnd"/>
      <w:proofErr w:type="gram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odt</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ods</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odp</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doc</w:t>
      </w:r>
      <w:proofErr w:type="spellEnd"/>
      <w:r w:rsidRPr="00481B4B">
        <w:rPr>
          <w:rFonts w:eastAsia="Avenir-Light" w:cstheme="minorHAnsi"/>
          <w:bCs/>
          <w:color w:val="000000"/>
          <w:sz w:val="24"/>
          <w:szCs w:val="24"/>
        </w:rPr>
        <w:t xml:space="preserve">, xls, </w:t>
      </w:r>
      <w:proofErr w:type="spellStart"/>
      <w:r w:rsidRPr="00481B4B">
        <w:rPr>
          <w:rFonts w:eastAsia="Avenir-Light" w:cstheme="minorHAnsi"/>
          <w:bCs/>
          <w:color w:val="000000"/>
          <w:sz w:val="24"/>
          <w:szCs w:val="24"/>
        </w:rPr>
        <w:t>ppt</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docx</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xlsx</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pptx</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csv</w:t>
      </w:r>
      <w:proofErr w:type="spellEnd"/>
      <w:r w:rsidRPr="00481B4B">
        <w:rPr>
          <w:rFonts w:eastAsia="Avenir-Light" w:cstheme="minorHAnsi"/>
          <w:bCs/>
          <w:color w:val="000000"/>
          <w:sz w:val="24"/>
          <w:szCs w:val="24"/>
        </w:rPr>
        <w:t xml:space="preserve">, jpg, </w:t>
      </w:r>
      <w:proofErr w:type="spellStart"/>
      <w:r w:rsidRPr="00481B4B">
        <w:rPr>
          <w:rFonts w:eastAsia="Avenir-Light" w:cstheme="minorHAnsi"/>
          <w:bCs/>
          <w:color w:val="000000"/>
          <w:sz w:val="24"/>
          <w:szCs w:val="24"/>
        </w:rPr>
        <w:t>jpeg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tif</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tiff</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geotiff</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png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svg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wav</w:t>
      </w:r>
      <w:proofErr w:type="spellEnd"/>
      <w:r w:rsidRPr="00481B4B">
        <w:rPr>
          <w:rFonts w:eastAsia="Avenir-Light" w:cstheme="minorHAnsi"/>
          <w:bCs/>
          <w:color w:val="000000"/>
          <w:sz w:val="24"/>
          <w:szCs w:val="24"/>
        </w:rPr>
        <w:t xml:space="preserve">, mp3, </w:t>
      </w:r>
      <w:proofErr w:type="spellStart"/>
      <w:r w:rsidRPr="00481B4B">
        <w:rPr>
          <w:rFonts w:eastAsia="Avenir-Light" w:cstheme="minorHAnsi"/>
          <w:bCs/>
          <w:color w:val="000000"/>
          <w:sz w:val="24"/>
          <w:szCs w:val="24"/>
        </w:rPr>
        <w:t>avi</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mpg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mpeg</w:t>
      </w:r>
      <w:proofErr w:type="spellEnd"/>
      <w:r w:rsidRPr="00481B4B">
        <w:rPr>
          <w:rFonts w:eastAsia="Avenir-Light" w:cstheme="minorHAnsi"/>
          <w:bCs/>
          <w:color w:val="000000"/>
          <w:sz w:val="24"/>
          <w:szCs w:val="24"/>
        </w:rPr>
        <w:t xml:space="preserve">, mp4, m4a, mpeg4, </w:t>
      </w:r>
      <w:proofErr w:type="spellStart"/>
      <w:r w:rsidRPr="00481B4B">
        <w:rPr>
          <w:rFonts w:eastAsia="Avenir-Light" w:cstheme="minorHAnsi"/>
          <w:bCs/>
          <w:color w:val="000000"/>
          <w:sz w:val="24"/>
          <w:szCs w:val="24"/>
        </w:rPr>
        <w:t>ogg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ogv</w:t>
      </w:r>
      <w:proofErr w:type="spellEnd"/>
      <w:r w:rsidRPr="00481B4B">
        <w:rPr>
          <w:rFonts w:eastAsia="Avenir-Light" w:cstheme="minorHAnsi"/>
          <w:bCs/>
          <w:color w:val="000000"/>
          <w:sz w:val="24"/>
          <w:szCs w:val="24"/>
        </w:rPr>
        <w:t xml:space="preserve">, zip, tar, </w:t>
      </w:r>
      <w:proofErr w:type="spellStart"/>
      <w:r w:rsidRPr="00481B4B">
        <w:rPr>
          <w:rFonts w:eastAsia="Avenir-Light" w:cstheme="minorHAnsi"/>
          <w:bCs/>
          <w:color w:val="000000"/>
          <w:sz w:val="24"/>
          <w:szCs w:val="24"/>
        </w:rPr>
        <w:t>gz</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gzip</w:t>
      </w:r>
      <w:proofErr w:type="spellEnd"/>
      <w:r w:rsidRPr="00481B4B">
        <w:rPr>
          <w:rFonts w:eastAsia="Avenir-Light" w:cstheme="minorHAnsi"/>
          <w:bCs/>
          <w:color w:val="000000"/>
          <w:sz w:val="24"/>
          <w:szCs w:val="24"/>
        </w:rPr>
        <w:t xml:space="preserve">, 7z, </w:t>
      </w:r>
      <w:proofErr w:type="spellStart"/>
      <w:r w:rsidRPr="00481B4B">
        <w:rPr>
          <w:rFonts w:eastAsia="Avenir-Light" w:cstheme="minorHAnsi"/>
          <w:bCs/>
          <w:color w:val="000000"/>
          <w:sz w:val="24"/>
          <w:szCs w:val="24"/>
        </w:rPr>
        <w:t>html</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xhtml</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css</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xml</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xsd</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gml</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rng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xsl</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xslt</w:t>
      </w:r>
      <w:proofErr w:type="spellEnd"/>
      <w:r w:rsidRPr="00481B4B">
        <w:rPr>
          <w:rFonts w:eastAsia="Avenir-Light" w:cstheme="minorHAnsi"/>
          <w:bCs/>
          <w:color w:val="000000"/>
          <w:sz w:val="24"/>
          <w:szCs w:val="24"/>
        </w:rPr>
        <w:t xml:space="preserve">, TSL, </w:t>
      </w:r>
      <w:proofErr w:type="spellStart"/>
      <w:r w:rsidRPr="00481B4B">
        <w:rPr>
          <w:rFonts w:eastAsia="Avenir-Light" w:cstheme="minorHAnsi"/>
          <w:bCs/>
          <w:color w:val="000000"/>
          <w:sz w:val="24"/>
          <w:szCs w:val="24"/>
        </w:rPr>
        <w:t>XMLsig</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XAdES</w:t>
      </w:r>
      <w:proofErr w:type="spellEnd"/>
      <w:r w:rsidRPr="00481B4B">
        <w:rPr>
          <w:rFonts w:eastAsia="Avenir-Light" w:cstheme="minorHAnsi"/>
          <w:bCs/>
          <w:color w:val="000000"/>
          <w:sz w:val="24"/>
          <w:szCs w:val="24"/>
        </w:rPr>
        <w:t xml:space="preserve">, </w:t>
      </w:r>
      <w:proofErr w:type="spellStart"/>
      <w:r w:rsidRPr="00481B4B">
        <w:rPr>
          <w:rFonts w:eastAsia="Avenir-Light" w:cstheme="minorHAnsi"/>
          <w:bCs/>
          <w:color w:val="000000"/>
          <w:sz w:val="24"/>
          <w:szCs w:val="24"/>
        </w:rPr>
        <w:t>CAdES</w:t>
      </w:r>
      <w:proofErr w:type="spellEnd"/>
      <w:r w:rsidRPr="00481B4B">
        <w:rPr>
          <w:rFonts w:eastAsia="Avenir-Light" w:cstheme="minorHAnsi"/>
          <w:bCs/>
          <w:color w:val="000000"/>
          <w:sz w:val="24"/>
          <w:szCs w:val="24"/>
        </w:rPr>
        <w:t xml:space="preserve">, ASIC, </w:t>
      </w:r>
      <w:proofErr w:type="spellStart"/>
      <w:r w:rsidRPr="00481B4B">
        <w:rPr>
          <w:rFonts w:eastAsia="Avenir-Light" w:cstheme="minorHAnsi"/>
          <w:bCs/>
          <w:color w:val="000000"/>
          <w:sz w:val="24"/>
          <w:szCs w:val="24"/>
        </w:rPr>
        <w:t>XMLenc</w:t>
      </w:r>
      <w:proofErr w:type="spellEnd"/>
      <w:r w:rsidRPr="00481B4B">
        <w:rPr>
          <w:rFonts w:eastAsia="Avenir-Light" w:cstheme="minorHAnsi"/>
          <w:color w:val="000000"/>
          <w:sz w:val="24"/>
          <w:szCs w:val="24"/>
        </w:rPr>
        <w:t>.</w:t>
      </w:r>
    </w:p>
    <w:p w14:paraId="5ADFB1B6" w14:textId="77777777" w:rsidR="00311697" w:rsidRPr="00481B4B" w:rsidRDefault="00311697" w:rsidP="00311697">
      <w:pPr>
        <w:widowControl w:val="0"/>
        <w:autoSpaceDE w:val="0"/>
        <w:autoSpaceDN w:val="0"/>
        <w:spacing w:after="0" w:line="240" w:lineRule="auto"/>
        <w:ind w:left="360"/>
        <w:jc w:val="both"/>
        <w:rPr>
          <w:rFonts w:eastAsia="Avenir-Light" w:cstheme="minorHAnsi"/>
          <w:sz w:val="24"/>
          <w:szCs w:val="24"/>
        </w:rPr>
      </w:pPr>
    </w:p>
    <w:p w14:paraId="35F2F86D" w14:textId="77777777" w:rsidR="00311697" w:rsidRPr="00481B4B" w:rsidRDefault="00311697" w:rsidP="00311697">
      <w:pPr>
        <w:widowControl w:val="0"/>
        <w:numPr>
          <w:ilvl w:val="0"/>
          <w:numId w:val="57"/>
        </w:numPr>
        <w:autoSpaceDE w:val="0"/>
        <w:autoSpaceDN w:val="0"/>
        <w:spacing w:after="0" w:line="240" w:lineRule="auto"/>
        <w:jc w:val="both"/>
        <w:rPr>
          <w:rFonts w:eastAsia="Avenir-Light" w:cstheme="minorHAnsi"/>
          <w:sz w:val="24"/>
          <w:szCs w:val="24"/>
        </w:rPr>
      </w:pPr>
      <w:r w:rsidRPr="00481B4B">
        <w:rPr>
          <w:rFonts w:eastAsia="Avenir-Light" w:cstheme="minorHAnsi"/>
          <w:sz w:val="24"/>
          <w:szCs w:val="24"/>
        </w:rPr>
        <w:t>Zamawiający zgodnie z § 3 ust. 3 ww. Rozporządzenia określa informacje na temat kodowania i czasu odbioru danych tj.: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D1AD43F" w14:textId="77777777" w:rsidR="00311697" w:rsidRPr="00481B4B" w:rsidRDefault="00311697" w:rsidP="00311697">
      <w:pPr>
        <w:widowControl w:val="0"/>
        <w:autoSpaceDE w:val="0"/>
        <w:autoSpaceDN w:val="0"/>
        <w:spacing w:after="0" w:line="240" w:lineRule="auto"/>
        <w:jc w:val="both"/>
        <w:rPr>
          <w:rFonts w:eastAsia="Avenir-Light" w:cstheme="minorHAnsi"/>
          <w:sz w:val="24"/>
          <w:szCs w:val="24"/>
        </w:rPr>
      </w:pPr>
    </w:p>
    <w:p w14:paraId="453137A0" w14:textId="77777777" w:rsidR="00311697" w:rsidRPr="00481B4B" w:rsidRDefault="00311697" w:rsidP="00311697">
      <w:pPr>
        <w:widowControl w:val="0"/>
        <w:numPr>
          <w:ilvl w:val="0"/>
          <w:numId w:val="57"/>
        </w:numPr>
        <w:autoSpaceDE w:val="0"/>
        <w:autoSpaceDN w:val="0"/>
        <w:spacing w:after="0" w:line="240" w:lineRule="auto"/>
        <w:jc w:val="both"/>
        <w:rPr>
          <w:rFonts w:eastAsia="Avenir-Light" w:cstheme="minorHAnsi"/>
          <w:sz w:val="24"/>
          <w:szCs w:val="24"/>
        </w:rPr>
      </w:pPr>
      <w:r w:rsidRPr="00481B4B">
        <w:rPr>
          <w:rFonts w:eastAsia="Avenir-Light" w:cstheme="minorHAnsi"/>
          <w:sz w:val="24"/>
          <w:szCs w:val="24"/>
        </w:rPr>
        <w:t>Oznaczenie czasu odbioru danych przez Platformę stanowi datę oraz dokładny czas (</w:t>
      </w:r>
      <w:proofErr w:type="spellStart"/>
      <w:r w:rsidRPr="00481B4B">
        <w:rPr>
          <w:rFonts w:eastAsia="Avenir-Light" w:cstheme="minorHAnsi"/>
          <w:sz w:val="24"/>
          <w:szCs w:val="24"/>
        </w:rPr>
        <w:t>hh:</w:t>
      </w:r>
      <w:proofErr w:type="gramStart"/>
      <w:r w:rsidRPr="00481B4B">
        <w:rPr>
          <w:rFonts w:eastAsia="Avenir-Light" w:cstheme="minorHAnsi"/>
          <w:sz w:val="24"/>
          <w:szCs w:val="24"/>
        </w:rPr>
        <w:t>mm:ss</w:t>
      </w:r>
      <w:proofErr w:type="spellEnd"/>
      <w:proofErr w:type="gramEnd"/>
      <w:r w:rsidRPr="00481B4B">
        <w:rPr>
          <w:rFonts w:eastAsia="Avenir-Light" w:cstheme="minorHAnsi"/>
          <w:sz w:val="24"/>
          <w:szCs w:val="24"/>
        </w:rPr>
        <w:t>) generowany wg. czasu lokalnego serwera synchronizowanego odpowiednim źródłem czasu.</w:t>
      </w:r>
    </w:p>
    <w:p w14:paraId="60EFAD94" w14:textId="77777777" w:rsidR="00311697" w:rsidRPr="00481B4B" w:rsidRDefault="00311697" w:rsidP="00311697">
      <w:pPr>
        <w:widowControl w:val="0"/>
        <w:autoSpaceDE w:val="0"/>
        <w:autoSpaceDN w:val="0"/>
        <w:spacing w:after="0" w:line="240" w:lineRule="auto"/>
        <w:jc w:val="both"/>
        <w:rPr>
          <w:rFonts w:eastAsia="Avenir-Light" w:cstheme="minorHAnsi"/>
          <w:sz w:val="24"/>
          <w:szCs w:val="24"/>
        </w:rPr>
      </w:pPr>
    </w:p>
    <w:p w14:paraId="0C2FE0A7" w14:textId="77777777" w:rsidR="00311697" w:rsidRPr="00481B4B" w:rsidRDefault="00311697" w:rsidP="00311697">
      <w:pPr>
        <w:widowControl w:val="0"/>
        <w:numPr>
          <w:ilvl w:val="0"/>
          <w:numId w:val="57"/>
        </w:numPr>
        <w:autoSpaceDE w:val="0"/>
        <w:autoSpaceDN w:val="0"/>
        <w:spacing w:after="0" w:line="240" w:lineRule="auto"/>
        <w:ind w:left="357" w:hanging="357"/>
        <w:jc w:val="both"/>
        <w:rPr>
          <w:rFonts w:eastAsia="Avenir-Light" w:cstheme="minorHAnsi"/>
          <w:sz w:val="24"/>
          <w:szCs w:val="24"/>
        </w:rPr>
      </w:pPr>
      <w:r w:rsidRPr="00481B4B">
        <w:rPr>
          <w:rFonts w:eastAsia="Avenir-Light" w:cstheme="minorHAnsi"/>
          <w:sz w:val="24"/>
          <w:szCs w:val="24"/>
        </w:rPr>
        <w:t>Zamawiający zgodnie z § 4 Rozporządzenia Prezesa Rady Ministrów w sprawie użycia środków komunikacji elektronicznej w postępowaniu o udzielenie zamówienia publicznego oraz udostępnienia i przechowywania dokumentów elektronicznych (Dz. U. z 2020 r. poz. 1261) - określa dopuszczalny format podpisu elektronicznego, jako:</w:t>
      </w:r>
    </w:p>
    <w:p w14:paraId="4C6AA33C" w14:textId="77777777" w:rsidR="00311697" w:rsidRPr="00481B4B" w:rsidRDefault="00311697" w:rsidP="00311697">
      <w:pPr>
        <w:widowControl w:val="0"/>
        <w:autoSpaceDE w:val="0"/>
        <w:autoSpaceDN w:val="0"/>
        <w:ind w:left="432"/>
        <w:jc w:val="both"/>
        <w:rPr>
          <w:rFonts w:eastAsia="Calibri" w:cstheme="minorHAnsi"/>
          <w:kern w:val="1"/>
          <w:sz w:val="24"/>
          <w:szCs w:val="24"/>
          <w:lang w:eastAsia="ar-SA"/>
        </w:rPr>
      </w:pPr>
      <w:r w:rsidRPr="00481B4B">
        <w:rPr>
          <w:rFonts w:eastAsia="Calibri" w:cstheme="minorHAnsi"/>
          <w:kern w:val="1"/>
          <w:sz w:val="24"/>
          <w:szCs w:val="24"/>
          <w:lang w:eastAsia="ar-SA"/>
        </w:rPr>
        <w:t xml:space="preserve">- dokumenty w formacie „pdf" zaleca się podpisywać formatem </w:t>
      </w:r>
      <w:proofErr w:type="spellStart"/>
      <w:r w:rsidRPr="00481B4B">
        <w:rPr>
          <w:rFonts w:eastAsia="Calibri" w:cstheme="minorHAnsi"/>
          <w:kern w:val="1"/>
          <w:sz w:val="24"/>
          <w:szCs w:val="24"/>
          <w:lang w:eastAsia="ar-SA"/>
        </w:rPr>
        <w:t>PAdES</w:t>
      </w:r>
      <w:proofErr w:type="spellEnd"/>
      <w:r w:rsidRPr="00481B4B">
        <w:rPr>
          <w:rFonts w:eastAsia="Calibri" w:cstheme="minorHAnsi"/>
          <w:kern w:val="1"/>
          <w:sz w:val="24"/>
          <w:szCs w:val="24"/>
          <w:lang w:eastAsia="ar-SA"/>
        </w:rPr>
        <w:t>,</w:t>
      </w:r>
    </w:p>
    <w:p w14:paraId="195D0602" w14:textId="33F15585" w:rsidR="00311697" w:rsidRPr="00481B4B" w:rsidRDefault="00311697" w:rsidP="00311697">
      <w:pPr>
        <w:widowControl w:val="0"/>
        <w:autoSpaceDE w:val="0"/>
        <w:autoSpaceDN w:val="0"/>
        <w:ind w:left="432"/>
        <w:jc w:val="both"/>
        <w:rPr>
          <w:rFonts w:eastAsia="Calibri" w:cstheme="minorHAnsi"/>
          <w:kern w:val="1"/>
          <w:sz w:val="24"/>
          <w:szCs w:val="24"/>
          <w:lang w:eastAsia="ar-SA"/>
        </w:rPr>
      </w:pPr>
      <w:r w:rsidRPr="00481B4B">
        <w:rPr>
          <w:rFonts w:eastAsia="Calibri" w:cstheme="minorHAnsi"/>
          <w:kern w:val="1"/>
          <w:sz w:val="24"/>
          <w:szCs w:val="24"/>
          <w:lang w:eastAsia="ar-SA"/>
        </w:rPr>
        <w:t>- dopuszcza się podpisanie dokumentów w formacie innym niż „pdf", wtedy będzie wymagany oddzielny plik z podpisem. W związku z tym Wykonawca będzie zobowiązany załączyć, prócz podpisanego dokumentu, oddzielny plik z podpisem.</w:t>
      </w:r>
    </w:p>
    <w:p w14:paraId="20BC2E48" w14:textId="77777777" w:rsidR="00311697" w:rsidRPr="00481B4B" w:rsidRDefault="00311697" w:rsidP="00311697">
      <w:pPr>
        <w:widowControl w:val="0"/>
        <w:numPr>
          <w:ilvl w:val="0"/>
          <w:numId w:val="57"/>
        </w:numPr>
        <w:autoSpaceDE w:val="0"/>
        <w:autoSpaceDN w:val="0"/>
        <w:spacing w:after="0" w:line="240" w:lineRule="auto"/>
        <w:rPr>
          <w:rFonts w:eastAsia="Avenir-Light" w:cstheme="minorHAnsi"/>
          <w:sz w:val="24"/>
          <w:szCs w:val="24"/>
        </w:rPr>
      </w:pPr>
      <w:r w:rsidRPr="00481B4B">
        <w:rPr>
          <w:rFonts w:eastAsia="Avenir-Light" w:cstheme="minorHAnsi"/>
          <w:sz w:val="24"/>
          <w:szCs w:val="24"/>
        </w:rPr>
        <w:t xml:space="preserve">Zgłoszenie do postępowania wymaga zalogowania Wykonawcy do platformy zakupowej na subdomenie Gminy Górzno </w:t>
      </w:r>
      <w:hyperlink r:id="rId15" w:history="1">
        <w:r w:rsidRPr="00481B4B">
          <w:rPr>
            <w:rStyle w:val="Hipercze"/>
            <w:rFonts w:cstheme="minorHAnsi"/>
            <w:bCs/>
            <w:sz w:val="24"/>
            <w:szCs w:val="24"/>
            <w:lang w:val="de-DE"/>
          </w:rPr>
          <w:t>https://gorznogm.ezamawiajacy.pl/servlet/HomeServlet</w:t>
        </w:r>
      </w:hyperlink>
      <w:r w:rsidRPr="00481B4B">
        <w:rPr>
          <w:rFonts w:eastAsia="Avenir-Light" w:cstheme="minorHAnsi"/>
          <w:b/>
          <w:bCs/>
          <w:sz w:val="24"/>
          <w:szCs w:val="24"/>
        </w:rPr>
        <w:t>,</w:t>
      </w:r>
      <w:r w:rsidRPr="00481B4B">
        <w:rPr>
          <w:rFonts w:eastAsia="Avenir-Light" w:cstheme="minorHAnsi"/>
          <w:sz w:val="24"/>
          <w:szCs w:val="24"/>
        </w:rPr>
        <w:t xml:space="preserve"> lub </w:t>
      </w:r>
      <w:hyperlink r:id="rId16" w:history="1">
        <w:r w:rsidRPr="00481B4B">
          <w:rPr>
            <w:rFonts w:eastAsia="Avenir-Light" w:cstheme="minorHAnsi"/>
            <w:b/>
            <w:color w:val="0000FF"/>
            <w:sz w:val="24"/>
            <w:szCs w:val="24"/>
            <w:u w:val="single"/>
          </w:rPr>
          <w:t>https://oneplace.marketplanet.pl</w:t>
        </w:r>
      </w:hyperlink>
      <w:r w:rsidRPr="00481B4B">
        <w:rPr>
          <w:rFonts w:eastAsia="Avenir-Light" w:cstheme="minorHAnsi"/>
          <w:b/>
          <w:sz w:val="24"/>
          <w:szCs w:val="24"/>
        </w:rPr>
        <w:t xml:space="preserve"> </w:t>
      </w:r>
    </w:p>
    <w:p w14:paraId="099337EC" w14:textId="77777777" w:rsidR="00311697" w:rsidRPr="00481B4B" w:rsidRDefault="00311697" w:rsidP="00311697">
      <w:pPr>
        <w:widowControl w:val="0"/>
        <w:autoSpaceDE w:val="0"/>
        <w:autoSpaceDN w:val="0"/>
        <w:spacing w:after="0" w:line="240" w:lineRule="auto"/>
        <w:ind w:left="360"/>
        <w:rPr>
          <w:rFonts w:eastAsia="Avenir-Light" w:cstheme="minorHAnsi"/>
          <w:sz w:val="24"/>
          <w:szCs w:val="24"/>
        </w:rPr>
      </w:pPr>
    </w:p>
    <w:p w14:paraId="6E48326E" w14:textId="77777777" w:rsidR="00311697" w:rsidRPr="00481B4B" w:rsidRDefault="00311697" w:rsidP="00311697">
      <w:pPr>
        <w:widowControl w:val="0"/>
        <w:numPr>
          <w:ilvl w:val="0"/>
          <w:numId w:val="5"/>
        </w:numPr>
        <w:autoSpaceDE w:val="0"/>
        <w:autoSpaceDN w:val="0"/>
        <w:spacing w:after="0" w:line="240" w:lineRule="auto"/>
        <w:ind w:left="357" w:hanging="357"/>
        <w:jc w:val="both"/>
        <w:rPr>
          <w:rFonts w:eastAsia="Calibri" w:cstheme="minorHAnsi"/>
          <w:bCs/>
          <w:kern w:val="1"/>
          <w:sz w:val="24"/>
          <w:szCs w:val="24"/>
          <w:lang w:eastAsia="ar-SA"/>
        </w:rPr>
      </w:pPr>
      <w:r w:rsidRPr="00481B4B">
        <w:rPr>
          <w:rFonts w:eastAsia="Calibri" w:cstheme="minorHAnsi"/>
          <w:bCs/>
          <w:kern w:val="1"/>
          <w:sz w:val="24"/>
          <w:szCs w:val="24"/>
          <w:lang w:eastAsia="ar-SA"/>
        </w:rPr>
        <w:t>Rejestracja Wykonawcy trwa maksymalnie do 2 dni roboczych. W związku z tym Zamawiający zaleca Wykonawcom uwzględnienie czasu niezbędnego na rejestrację w procesie złożenia Oferty w postaci elektronicznej</w:t>
      </w:r>
    </w:p>
    <w:p w14:paraId="5AD50A34" w14:textId="77777777" w:rsidR="00311697" w:rsidRPr="00481B4B" w:rsidRDefault="00311697" w:rsidP="00311697">
      <w:pPr>
        <w:widowControl w:val="0"/>
        <w:autoSpaceDE w:val="0"/>
        <w:autoSpaceDN w:val="0"/>
        <w:spacing w:after="0" w:line="240" w:lineRule="auto"/>
        <w:ind w:left="357"/>
        <w:jc w:val="both"/>
        <w:rPr>
          <w:rFonts w:eastAsia="Calibri" w:cstheme="minorHAnsi"/>
          <w:kern w:val="1"/>
          <w:sz w:val="24"/>
          <w:szCs w:val="24"/>
          <w:lang w:eastAsia="ar-SA"/>
        </w:rPr>
      </w:pPr>
    </w:p>
    <w:p w14:paraId="62C3A197" w14:textId="77777777" w:rsidR="00311697" w:rsidRPr="00481B4B" w:rsidRDefault="00311697" w:rsidP="00311697">
      <w:pPr>
        <w:pStyle w:val="TableParagraph"/>
        <w:ind w:left="357" w:hanging="357"/>
        <w:jc w:val="both"/>
        <w:rPr>
          <w:rFonts w:asciiTheme="minorHAnsi" w:hAnsiTheme="minorHAnsi" w:cstheme="minorHAnsi"/>
          <w:sz w:val="24"/>
          <w:szCs w:val="24"/>
        </w:rPr>
      </w:pPr>
      <w:proofErr w:type="spellStart"/>
      <w:r w:rsidRPr="00481B4B">
        <w:rPr>
          <w:rFonts w:asciiTheme="minorHAnsi" w:hAnsiTheme="minorHAnsi" w:cstheme="minorHAnsi"/>
          <w:sz w:val="24"/>
          <w:szCs w:val="24"/>
        </w:rPr>
        <w:t>Zamawiający</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informuje</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iż</w:t>
      </w:r>
      <w:proofErr w:type="spellEnd"/>
      <w:r w:rsidRPr="00481B4B">
        <w:rPr>
          <w:rFonts w:asciiTheme="minorHAnsi" w:hAnsiTheme="minorHAnsi" w:cstheme="minorHAnsi"/>
          <w:sz w:val="24"/>
          <w:szCs w:val="24"/>
        </w:rPr>
        <w:t xml:space="preserve"> w </w:t>
      </w:r>
      <w:proofErr w:type="spellStart"/>
      <w:r w:rsidRPr="00481B4B">
        <w:rPr>
          <w:rFonts w:asciiTheme="minorHAnsi" w:hAnsiTheme="minorHAnsi" w:cstheme="minorHAnsi"/>
          <w:sz w:val="24"/>
          <w:szCs w:val="24"/>
        </w:rPr>
        <w:t>przypadku</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jakichkolwiek</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wątpliwości</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związanych</w:t>
      </w:r>
      <w:proofErr w:type="spellEnd"/>
      <w:r w:rsidRPr="00481B4B">
        <w:rPr>
          <w:rFonts w:asciiTheme="minorHAnsi" w:hAnsiTheme="minorHAnsi" w:cstheme="minorHAnsi"/>
          <w:sz w:val="24"/>
          <w:szCs w:val="24"/>
        </w:rPr>
        <w:t xml:space="preserve"> z </w:t>
      </w:r>
      <w:proofErr w:type="spellStart"/>
      <w:r w:rsidRPr="00481B4B">
        <w:rPr>
          <w:rFonts w:asciiTheme="minorHAnsi" w:hAnsiTheme="minorHAnsi" w:cstheme="minorHAnsi"/>
          <w:sz w:val="24"/>
          <w:szCs w:val="24"/>
        </w:rPr>
        <w:t>zasadami</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korzystania</w:t>
      </w:r>
      <w:proofErr w:type="spellEnd"/>
      <w:r w:rsidRPr="00481B4B">
        <w:rPr>
          <w:rFonts w:asciiTheme="minorHAnsi" w:hAnsiTheme="minorHAnsi" w:cstheme="minorHAnsi"/>
          <w:sz w:val="24"/>
          <w:szCs w:val="24"/>
        </w:rPr>
        <w:t xml:space="preserve"> z Platformy, </w:t>
      </w:r>
      <w:proofErr w:type="spellStart"/>
      <w:r w:rsidRPr="00481B4B">
        <w:rPr>
          <w:rFonts w:asciiTheme="minorHAnsi" w:hAnsiTheme="minorHAnsi" w:cstheme="minorHAnsi"/>
          <w:sz w:val="24"/>
          <w:szCs w:val="24"/>
        </w:rPr>
        <w:t>Wykonawca</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winien</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skontaktować</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się</w:t>
      </w:r>
      <w:proofErr w:type="spellEnd"/>
      <w:r w:rsidRPr="00481B4B">
        <w:rPr>
          <w:rFonts w:asciiTheme="minorHAnsi" w:hAnsiTheme="minorHAnsi" w:cstheme="minorHAnsi"/>
          <w:sz w:val="24"/>
          <w:szCs w:val="24"/>
        </w:rPr>
        <w:t xml:space="preserve"> z </w:t>
      </w:r>
      <w:proofErr w:type="spellStart"/>
      <w:r w:rsidRPr="00481B4B">
        <w:rPr>
          <w:rFonts w:asciiTheme="minorHAnsi" w:hAnsiTheme="minorHAnsi" w:cstheme="minorHAnsi"/>
          <w:sz w:val="24"/>
          <w:szCs w:val="24"/>
        </w:rPr>
        <w:t>dostawcą</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rozwiązania</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teleinformatycznego</w:t>
      </w:r>
      <w:proofErr w:type="spellEnd"/>
      <w:r w:rsidRPr="00481B4B">
        <w:rPr>
          <w:rFonts w:asciiTheme="minorHAnsi" w:hAnsiTheme="minorHAnsi" w:cstheme="minorHAnsi"/>
          <w:sz w:val="24"/>
          <w:szCs w:val="24"/>
        </w:rPr>
        <w:t xml:space="preserve"> Platformy </w:t>
      </w:r>
      <w:proofErr w:type="spellStart"/>
      <w:r w:rsidRPr="00481B4B">
        <w:rPr>
          <w:rFonts w:asciiTheme="minorHAnsi" w:hAnsiTheme="minorHAnsi" w:cstheme="minorHAnsi"/>
          <w:sz w:val="24"/>
          <w:szCs w:val="24"/>
        </w:rPr>
        <w:t>zakupowej</w:t>
      </w:r>
      <w:proofErr w:type="spellEnd"/>
      <w:r w:rsidRPr="00481B4B">
        <w:rPr>
          <w:rFonts w:asciiTheme="minorHAnsi" w:hAnsiTheme="minorHAnsi" w:cstheme="minorHAnsi"/>
          <w:sz w:val="24"/>
          <w:szCs w:val="24"/>
        </w:rPr>
        <w:t xml:space="preserve"> Gminy Górzno: </w:t>
      </w:r>
      <w:hyperlink r:id="rId17" w:history="1">
        <w:r w:rsidRPr="00481B4B">
          <w:rPr>
            <w:rStyle w:val="Hipercze"/>
            <w:rFonts w:asciiTheme="minorHAnsi" w:hAnsiTheme="minorHAnsi" w:cstheme="minorHAnsi"/>
            <w:bCs/>
            <w:sz w:val="24"/>
            <w:szCs w:val="24"/>
            <w:lang w:val="de-DE"/>
          </w:rPr>
          <w:t>https://gorznogm.ezamawiajacy.pl/servlet/HomeServlet</w:t>
        </w:r>
      </w:hyperlink>
      <w:r w:rsidRPr="00481B4B">
        <w:rPr>
          <w:rFonts w:asciiTheme="minorHAnsi" w:hAnsiTheme="minorHAnsi" w:cstheme="minorHAnsi"/>
          <w:sz w:val="24"/>
          <w:szCs w:val="24"/>
        </w:rPr>
        <w:t>, tel. +48 22 576 22 23 (</w:t>
      </w:r>
      <w:proofErr w:type="spellStart"/>
      <w:r w:rsidRPr="00481B4B">
        <w:rPr>
          <w:rFonts w:asciiTheme="minorHAnsi" w:hAnsiTheme="minorHAnsi" w:cstheme="minorHAnsi"/>
          <w:sz w:val="24"/>
          <w:szCs w:val="24"/>
        </w:rPr>
        <w:t>infolinia</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dostępna</w:t>
      </w:r>
      <w:proofErr w:type="spellEnd"/>
      <w:r w:rsidRPr="00481B4B">
        <w:rPr>
          <w:rFonts w:asciiTheme="minorHAnsi" w:hAnsiTheme="minorHAnsi" w:cstheme="minorHAnsi"/>
          <w:sz w:val="24"/>
          <w:szCs w:val="24"/>
        </w:rPr>
        <w:t xml:space="preserve"> w </w:t>
      </w:r>
      <w:proofErr w:type="spellStart"/>
      <w:r w:rsidRPr="00481B4B">
        <w:rPr>
          <w:rFonts w:asciiTheme="minorHAnsi" w:hAnsiTheme="minorHAnsi" w:cstheme="minorHAnsi"/>
          <w:sz w:val="24"/>
          <w:szCs w:val="24"/>
        </w:rPr>
        <w:t>dni</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robocze</w:t>
      </w:r>
      <w:proofErr w:type="spellEnd"/>
      <w:r w:rsidRPr="00481B4B">
        <w:rPr>
          <w:rFonts w:asciiTheme="minorHAnsi" w:hAnsiTheme="minorHAnsi" w:cstheme="minorHAnsi"/>
          <w:sz w:val="24"/>
          <w:szCs w:val="24"/>
        </w:rPr>
        <w:t xml:space="preserve">, w </w:t>
      </w:r>
      <w:proofErr w:type="spellStart"/>
      <w:r w:rsidRPr="00481B4B">
        <w:rPr>
          <w:rFonts w:asciiTheme="minorHAnsi" w:hAnsiTheme="minorHAnsi" w:cstheme="minorHAnsi"/>
          <w:sz w:val="24"/>
          <w:szCs w:val="24"/>
        </w:rPr>
        <w:t>godzinach</w:t>
      </w:r>
      <w:proofErr w:type="spellEnd"/>
      <w:r w:rsidRPr="00481B4B">
        <w:rPr>
          <w:rFonts w:asciiTheme="minorHAnsi" w:hAnsiTheme="minorHAnsi" w:cstheme="minorHAnsi"/>
          <w:sz w:val="24"/>
          <w:szCs w:val="24"/>
        </w:rPr>
        <w:t xml:space="preserve"> 9.00-17.00), e-mail: oneplace@marketplanet.pl</w:t>
      </w:r>
    </w:p>
    <w:p w14:paraId="120EC0F4" w14:textId="77777777" w:rsidR="00311697" w:rsidRPr="00481B4B" w:rsidRDefault="00311697" w:rsidP="00311697">
      <w:pPr>
        <w:pStyle w:val="TableParagraph"/>
        <w:numPr>
          <w:ilvl w:val="0"/>
          <w:numId w:val="0"/>
        </w:numPr>
        <w:ind w:left="357"/>
        <w:jc w:val="both"/>
        <w:rPr>
          <w:rFonts w:asciiTheme="minorHAnsi" w:hAnsiTheme="minorHAnsi" w:cstheme="minorHAnsi"/>
          <w:sz w:val="24"/>
          <w:szCs w:val="24"/>
        </w:rPr>
      </w:pPr>
    </w:p>
    <w:p w14:paraId="061B12F9" w14:textId="77777777" w:rsidR="00311697" w:rsidRPr="00481B4B" w:rsidRDefault="00311697" w:rsidP="00311697">
      <w:pPr>
        <w:widowControl w:val="0"/>
        <w:numPr>
          <w:ilvl w:val="0"/>
          <w:numId w:val="5"/>
        </w:numPr>
        <w:autoSpaceDE w:val="0"/>
        <w:autoSpaceDN w:val="0"/>
        <w:spacing w:after="0" w:line="240" w:lineRule="auto"/>
        <w:ind w:left="357" w:hanging="357"/>
        <w:jc w:val="both"/>
        <w:rPr>
          <w:rFonts w:eastAsia="Calibri" w:cstheme="minorHAnsi"/>
          <w:kern w:val="1"/>
          <w:sz w:val="24"/>
          <w:szCs w:val="24"/>
          <w:lang w:eastAsia="ar-SA"/>
        </w:rPr>
      </w:pPr>
      <w:r w:rsidRPr="00481B4B">
        <w:rPr>
          <w:rFonts w:eastAsia="Calibri" w:cstheme="minorHAnsi"/>
          <w:kern w:val="1"/>
          <w:sz w:val="24"/>
          <w:szCs w:val="24"/>
          <w:lang w:eastAsia="ar-SA"/>
        </w:rPr>
        <w:t xml:space="preserve">Wykonawca może zwrócić się do Zamawiającego o wyjaśnienie treści SWZ. Wniosek należy </w:t>
      </w:r>
      <w:r w:rsidRPr="00481B4B">
        <w:rPr>
          <w:rFonts w:eastAsia="Calibri" w:cstheme="minorHAnsi"/>
          <w:kern w:val="1"/>
          <w:sz w:val="24"/>
          <w:szCs w:val="24"/>
          <w:lang w:eastAsia="ar-SA"/>
        </w:rPr>
        <w:lastRenderedPageBreak/>
        <w:t xml:space="preserve">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r w:rsidRPr="00481B4B">
        <w:rPr>
          <w:rFonts w:eastAsia="Calibri" w:cstheme="minorHAnsi"/>
          <w:kern w:val="1"/>
          <w:sz w:val="24"/>
          <w:szCs w:val="24"/>
          <w:lang w:eastAsia="ar-SA"/>
        </w:rPr>
        <w:br/>
        <w:t>Zamawiający udzieli wyjaśnień niezwłocznie, jednak nie później niż na 2 dni przed upływem terminu składania ofert, pod warunkiem, że wniosek o wyjaśnienie treści SWZ wpłynął do Zamawiającego nie później niż do na 4 dni przed upływem terminu składania ofert. Jeżeli wniosek o wyjaśnienie treści SWZ wpłynie po upływie terminu, o którym mowa powyżej, lub dotyczy udzielonych wyjaśnień, Zamawiający może udzielić wyjaśnień albo pozostawić wniosek bez rozpoznania.</w:t>
      </w:r>
    </w:p>
    <w:p w14:paraId="2FF05A61" w14:textId="77777777" w:rsidR="00311697" w:rsidRPr="00481B4B" w:rsidRDefault="00311697" w:rsidP="00311697">
      <w:pPr>
        <w:widowControl w:val="0"/>
        <w:autoSpaceDE w:val="0"/>
        <w:autoSpaceDN w:val="0"/>
        <w:spacing w:after="0" w:line="240" w:lineRule="auto"/>
        <w:jc w:val="both"/>
        <w:rPr>
          <w:rFonts w:eastAsia="Calibri" w:cstheme="minorHAnsi"/>
          <w:kern w:val="1"/>
          <w:sz w:val="24"/>
          <w:szCs w:val="24"/>
          <w:lang w:eastAsia="ar-SA"/>
        </w:rPr>
      </w:pPr>
    </w:p>
    <w:p w14:paraId="57B38A43" w14:textId="77777777" w:rsidR="00311697" w:rsidRPr="00481B4B" w:rsidRDefault="00311697" w:rsidP="00311697">
      <w:pPr>
        <w:widowControl w:val="0"/>
        <w:numPr>
          <w:ilvl w:val="0"/>
          <w:numId w:val="5"/>
        </w:numPr>
        <w:autoSpaceDE w:val="0"/>
        <w:autoSpaceDN w:val="0"/>
        <w:spacing w:after="0" w:line="240" w:lineRule="auto"/>
        <w:jc w:val="both"/>
        <w:rPr>
          <w:rFonts w:eastAsia="Calibri" w:cstheme="minorHAnsi"/>
          <w:kern w:val="1"/>
          <w:sz w:val="24"/>
          <w:szCs w:val="24"/>
          <w:lang w:eastAsia="ar-SA"/>
        </w:rPr>
      </w:pPr>
      <w:r w:rsidRPr="00481B4B">
        <w:rPr>
          <w:rFonts w:eastAsia="Calibri" w:cstheme="minorHAnsi"/>
          <w:kern w:val="1"/>
          <w:sz w:val="24"/>
          <w:szCs w:val="24"/>
          <w:lang w:eastAsia="ar-SA"/>
        </w:rPr>
        <w:t>Treść pytań (bez ujawniania źródła zapytania) wraz z wyjaśnieniami bądź informacje o dokonaniu modyfikacji SWZ, Zamawiający przekaże Wykonawcom za pośrednictwem Platformy Zakupowej.</w:t>
      </w:r>
    </w:p>
    <w:p w14:paraId="6AA3570D" w14:textId="77777777" w:rsidR="00311697" w:rsidRPr="00481B4B" w:rsidRDefault="00311697" w:rsidP="00311697">
      <w:pPr>
        <w:widowControl w:val="0"/>
        <w:autoSpaceDE w:val="0"/>
        <w:autoSpaceDN w:val="0"/>
        <w:spacing w:after="0" w:line="240" w:lineRule="auto"/>
        <w:ind w:left="360"/>
        <w:jc w:val="both"/>
        <w:rPr>
          <w:rFonts w:eastAsia="Calibri" w:cstheme="minorHAnsi"/>
          <w:kern w:val="1"/>
          <w:sz w:val="24"/>
          <w:szCs w:val="24"/>
          <w:lang w:eastAsia="ar-SA"/>
        </w:rPr>
      </w:pPr>
    </w:p>
    <w:p w14:paraId="1DCC01D6" w14:textId="77777777" w:rsidR="00311697" w:rsidRPr="00481B4B" w:rsidRDefault="00311697" w:rsidP="00311697">
      <w:pPr>
        <w:autoSpaceDE w:val="0"/>
        <w:autoSpaceDN w:val="0"/>
        <w:adjustRightInd w:val="0"/>
        <w:ind w:left="284" w:hanging="284"/>
        <w:jc w:val="both"/>
        <w:rPr>
          <w:rFonts w:cstheme="minorHAnsi"/>
          <w:color w:val="000000"/>
          <w:sz w:val="24"/>
          <w:szCs w:val="24"/>
        </w:rPr>
      </w:pPr>
      <w:r w:rsidRPr="00481B4B">
        <w:rPr>
          <w:rFonts w:cstheme="minorHAnsi"/>
          <w:color w:val="000000"/>
          <w:sz w:val="24"/>
          <w:szCs w:val="24"/>
        </w:rPr>
        <w:t>14. Ofertę, Oświadczenie z art. 125 ust. 1, składa się, pod rygorem nieważności, w formie elektronicznej</w:t>
      </w:r>
      <w:r w:rsidRPr="00481B4B">
        <w:rPr>
          <w:rFonts w:cstheme="minorHAnsi"/>
          <w:sz w:val="24"/>
          <w:szCs w:val="24"/>
        </w:rPr>
        <w:t xml:space="preserve"> podpisanej kwalifikowanym podpisem elektronicznym </w:t>
      </w:r>
      <w:r w:rsidRPr="00481B4B">
        <w:rPr>
          <w:rFonts w:cstheme="minorHAnsi"/>
          <w:color w:val="000000"/>
          <w:sz w:val="24"/>
          <w:szCs w:val="24"/>
        </w:rPr>
        <w:t xml:space="preserve">lub w postaci elektronicznej opatrzonej podpisem zaufanym lub podpisem osobistym. </w:t>
      </w:r>
    </w:p>
    <w:p w14:paraId="366F2BE2" w14:textId="77777777" w:rsidR="00311697" w:rsidRPr="00481B4B" w:rsidRDefault="00311697" w:rsidP="00311697">
      <w:pPr>
        <w:autoSpaceDE w:val="0"/>
        <w:autoSpaceDN w:val="0"/>
        <w:ind w:left="284" w:hanging="284"/>
        <w:jc w:val="both"/>
        <w:rPr>
          <w:rFonts w:cstheme="minorHAnsi"/>
          <w:sz w:val="24"/>
          <w:szCs w:val="24"/>
        </w:rPr>
      </w:pPr>
      <w:r w:rsidRPr="00481B4B">
        <w:rPr>
          <w:rFonts w:cstheme="minorHAnsi"/>
          <w:color w:val="000000"/>
          <w:sz w:val="24"/>
          <w:szCs w:val="24"/>
        </w:rPr>
        <w:t xml:space="preserve">15. </w:t>
      </w:r>
      <w:r w:rsidRPr="00481B4B">
        <w:rPr>
          <w:rFonts w:cstheme="minorHAnsi"/>
          <w:sz w:val="24"/>
          <w:szCs w:val="24"/>
        </w:rPr>
        <w:t xml:space="preserve">Podmiotowe środki dowodowe składa się w formie elektronicznej opatrzonej kwalifikowanym podpisem elektronicznym, w postaci elektronicznej opatrzonej podpisem zaufanym lub podpisem osobistym, w formie pisemnej lub w formie dokumentowej, w zakresie i w sposób określony w przepisach wydanych na podstawie art. 70 ustawy </w:t>
      </w:r>
      <w:proofErr w:type="spellStart"/>
      <w:r w:rsidRPr="00481B4B">
        <w:rPr>
          <w:rFonts w:cstheme="minorHAnsi"/>
          <w:sz w:val="24"/>
          <w:szCs w:val="24"/>
        </w:rPr>
        <w:t>Pzp</w:t>
      </w:r>
      <w:proofErr w:type="spellEnd"/>
      <w:r w:rsidRPr="00481B4B">
        <w:rPr>
          <w:rFonts w:cstheme="minorHAnsi"/>
          <w:sz w:val="24"/>
          <w:szCs w:val="24"/>
        </w:rPr>
        <w:t>.</w:t>
      </w:r>
    </w:p>
    <w:p w14:paraId="61F35F55" w14:textId="77777777" w:rsidR="00311697" w:rsidRPr="00481B4B" w:rsidRDefault="00311697" w:rsidP="00311697">
      <w:pPr>
        <w:autoSpaceDE w:val="0"/>
        <w:autoSpaceDN w:val="0"/>
        <w:ind w:left="284" w:hanging="284"/>
        <w:jc w:val="both"/>
        <w:rPr>
          <w:rFonts w:cstheme="minorHAnsi"/>
          <w:sz w:val="24"/>
          <w:szCs w:val="24"/>
        </w:rPr>
      </w:pPr>
      <w:r w:rsidRPr="00481B4B">
        <w:rPr>
          <w:rFonts w:cstheme="minorHAnsi"/>
          <w:sz w:val="24"/>
          <w:szCs w:val="24"/>
        </w:rPr>
        <w:t xml:space="preserve">16. </w:t>
      </w:r>
      <w:r w:rsidRPr="00481B4B">
        <w:rPr>
          <w:rFonts w:cstheme="minorHAnsi"/>
          <w:color w:val="000000"/>
          <w:sz w:val="24"/>
          <w:szCs w:val="24"/>
        </w:rPr>
        <w:t xml:space="preserve">Informacje, oświadczenia lub dokumenty, inne niż określone w pkt. 14, przekazywane w postępowaniu, sporządza się w postaci elektronicznej, w formatach danych określonych w przepisach wydanych na podstawie art. 18 ustawy z dnia 17 lutego 2005 r. o informatyzacji działalności podmiotów realizujących zadania publiczne. </w:t>
      </w:r>
    </w:p>
    <w:p w14:paraId="509D1EBD" w14:textId="77777777" w:rsidR="00311697" w:rsidRPr="00481B4B" w:rsidRDefault="00311697" w:rsidP="00311697">
      <w:pPr>
        <w:pStyle w:val="TableParagraph"/>
        <w:numPr>
          <w:ilvl w:val="0"/>
          <w:numId w:val="59"/>
        </w:numPr>
        <w:jc w:val="both"/>
        <w:rPr>
          <w:rFonts w:asciiTheme="minorHAnsi" w:hAnsiTheme="minorHAnsi" w:cstheme="minorHAnsi"/>
          <w:bCs/>
          <w:sz w:val="24"/>
          <w:szCs w:val="24"/>
          <w:lang w:val="pl-PL"/>
        </w:rPr>
      </w:pPr>
      <w:r w:rsidRPr="00481B4B">
        <w:rPr>
          <w:rFonts w:asciiTheme="minorHAnsi" w:hAnsiTheme="minorHAnsi" w:cstheme="minorHAnsi"/>
          <w:sz w:val="24"/>
          <w:szCs w:val="24"/>
          <w:lang w:val="pl-PL"/>
        </w:rPr>
        <w:t xml:space="preserve">Dokumenty elektroniczne przekazuje się w postępowaniu przy użyciu środków komunikacji </w:t>
      </w:r>
      <w:proofErr w:type="spellStart"/>
      <w:r w:rsidRPr="00481B4B">
        <w:rPr>
          <w:rFonts w:asciiTheme="minorHAnsi" w:hAnsiTheme="minorHAnsi" w:cstheme="minorHAnsi"/>
          <w:sz w:val="24"/>
          <w:szCs w:val="24"/>
        </w:rPr>
        <w:t>elektronicznej</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wskazanych</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przez</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zamawiającego</w:t>
      </w:r>
      <w:proofErr w:type="spellEnd"/>
      <w:r w:rsidRPr="00481B4B">
        <w:rPr>
          <w:rFonts w:asciiTheme="minorHAnsi" w:hAnsiTheme="minorHAnsi" w:cstheme="minorHAnsi"/>
          <w:sz w:val="24"/>
          <w:szCs w:val="24"/>
        </w:rPr>
        <w:t xml:space="preserve"> za </w:t>
      </w:r>
      <w:proofErr w:type="spellStart"/>
      <w:r w:rsidRPr="00481B4B">
        <w:rPr>
          <w:rFonts w:asciiTheme="minorHAnsi" w:hAnsiTheme="minorHAnsi" w:cstheme="minorHAnsi"/>
          <w:sz w:val="24"/>
          <w:szCs w:val="24"/>
        </w:rPr>
        <w:t>pomocą</w:t>
      </w:r>
      <w:proofErr w:type="spellEnd"/>
      <w:r w:rsidRPr="00481B4B">
        <w:rPr>
          <w:rFonts w:asciiTheme="minorHAnsi" w:hAnsiTheme="minorHAnsi" w:cstheme="minorHAnsi"/>
          <w:sz w:val="24"/>
          <w:szCs w:val="24"/>
        </w:rPr>
        <w:t xml:space="preserve"> Platformy </w:t>
      </w:r>
      <w:proofErr w:type="spellStart"/>
      <w:r w:rsidRPr="00481B4B">
        <w:rPr>
          <w:rFonts w:asciiTheme="minorHAnsi" w:hAnsiTheme="minorHAnsi" w:cstheme="minorHAnsi"/>
          <w:color w:val="000000"/>
          <w:sz w:val="24"/>
          <w:szCs w:val="24"/>
        </w:rPr>
        <w:t>zakupowej</w:t>
      </w:r>
      <w:proofErr w:type="spellEnd"/>
      <w:r w:rsidRPr="00481B4B">
        <w:rPr>
          <w:rFonts w:asciiTheme="minorHAnsi" w:hAnsiTheme="minorHAnsi" w:cstheme="minorHAnsi"/>
          <w:color w:val="000000"/>
          <w:sz w:val="24"/>
          <w:szCs w:val="24"/>
        </w:rPr>
        <w:t xml:space="preserve"> </w:t>
      </w:r>
      <w:proofErr w:type="spellStart"/>
      <w:r w:rsidRPr="00481B4B">
        <w:rPr>
          <w:rFonts w:asciiTheme="minorHAnsi" w:hAnsiTheme="minorHAnsi" w:cstheme="minorHAnsi"/>
          <w:sz w:val="24"/>
          <w:szCs w:val="24"/>
        </w:rPr>
        <w:t>znajdującej</w:t>
      </w:r>
      <w:proofErr w:type="spellEnd"/>
      <w:r w:rsidRPr="00481B4B">
        <w:rPr>
          <w:rFonts w:asciiTheme="minorHAnsi" w:hAnsiTheme="minorHAnsi" w:cstheme="minorHAnsi"/>
          <w:sz w:val="24"/>
          <w:szCs w:val="24"/>
        </w:rPr>
        <w:t xml:space="preserve"> </w:t>
      </w:r>
      <w:proofErr w:type="spellStart"/>
      <w:r w:rsidRPr="00481B4B">
        <w:rPr>
          <w:rFonts w:asciiTheme="minorHAnsi" w:hAnsiTheme="minorHAnsi" w:cstheme="minorHAnsi"/>
          <w:sz w:val="24"/>
          <w:szCs w:val="24"/>
        </w:rPr>
        <w:t>się</w:t>
      </w:r>
      <w:proofErr w:type="spellEnd"/>
      <w:r w:rsidRPr="00481B4B">
        <w:rPr>
          <w:rFonts w:asciiTheme="minorHAnsi" w:hAnsiTheme="minorHAnsi" w:cstheme="minorHAnsi"/>
          <w:sz w:val="24"/>
          <w:szCs w:val="24"/>
        </w:rPr>
        <w:t xml:space="preserve"> pod </w:t>
      </w:r>
      <w:proofErr w:type="spellStart"/>
      <w:r w:rsidRPr="00481B4B">
        <w:rPr>
          <w:rFonts w:asciiTheme="minorHAnsi" w:hAnsiTheme="minorHAnsi" w:cstheme="minorHAnsi"/>
          <w:sz w:val="24"/>
          <w:szCs w:val="24"/>
        </w:rPr>
        <w:t>adresem</w:t>
      </w:r>
      <w:proofErr w:type="spellEnd"/>
      <w:r w:rsidRPr="00481B4B">
        <w:rPr>
          <w:rFonts w:asciiTheme="minorHAnsi" w:hAnsiTheme="minorHAnsi" w:cstheme="minorHAnsi"/>
          <w:sz w:val="24"/>
          <w:szCs w:val="24"/>
        </w:rPr>
        <w:t>:</w:t>
      </w:r>
      <w:r w:rsidRPr="00481B4B">
        <w:rPr>
          <w:rFonts w:asciiTheme="minorHAnsi" w:hAnsiTheme="minorHAnsi" w:cstheme="minorHAnsi"/>
          <w:b/>
          <w:bCs/>
          <w:sz w:val="24"/>
          <w:szCs w:val="24"/>
        </w:rPr>
        <w:t xml:space="preserve"> </w:t>
      </w:r>
      <w:hyperlink r:id="rId18" w:history="1">
        <w:r w:rsidRPr="00481B4B">
          <w:rPr>
            <w:rStyle w:val="Hipercze"/>
            <w:rFonts w:asciiTheme="minorHAnsi" w:hAnsiTheme="minorHAnsi" w:cstheme="minorHAnsi"/>
            <w:bCs/>
            <w:sz w:val="24"/>
            <w:szCs w:val="24"/>
            <w:lang w:val="de-DE"/>
          </w:rPr>
          <w:t>https://gorznogm.ezamawiajacy.pl/servlet/HomeServlet</w:t>
        </w:r>
      </w:hyperlink>
      <w:r w:rsidRPr="00481B4B">
        <w:rPr>
          <w:rFonts w:asciiTheme="minorHAnsi" w:hAnsiTheme="minorHAnsi" w:cstheme="minorHAnsi"/>
          <w:bCs/>
          <w:color w:val="FF0000"/>
          <w:sz w:val="24"/>
          <w:szCs w:val="24"/>
        </w:rPr>
        <w:t xml:space="preserve"> </w:t>
      </w:r>
      <w:r w:rsidRPr="00481B4B">
        <w:rPr>
          <w:rFonts w:asciiTheme="minorHAnsi" w:hAnsiTheme="minorHAnsi" w:cstheme="minorHAnsi"/>
          <w:bCs/>
          <w:color w:val="000000"/>
          <w:sz w:val="24"/>
          <w:szCs w:val="24"/>
        </w:rPr>
        <w:t xml:space="preserve"> </w:t>
      </w:r>
    </w:p>
    <w:p w14:paraId="0881F984" w14:textId="77777777" w:rsidR="00311697" w:rsidRPr="00481B4B" w:rsidRDefault="00311697" w:rsidP="00311697">
      <w:pPr>
        <w:pStyle w:val="TableParagraph"/>
        <w:numPr>
          <w:ilvl w:val="0"/>
          <w:numId w:val="0"/>
        </w:numPr>
        <w:ind w:left="360"/>
        <w:jc w:val="both"/>
        <w:rPr>
          <w:rFonts w:asciiTheme="minorHAnsi" w:hAnsiTheme="minorHAnsi" w:cstheme="minorHAnsi"/>
          <w:bCs/>
          <w:sz w:val="24"/>
          <w:szCs w:val="24"/>
          <w:lang w:val="pl-PL"/>
        </w:rPr>
      </w:pPr>
    </w:p>
    <w:p w14:paraId="36B110DA" w14:textId="77777777" w:rsidR="00311697" w:rsidRPr="00481B4B" w:rsidRDefault="00311697" w:rsidP="00311697">
      <w:pPr>
        <w:autoSpaceDE w:val="0"/>
        <w:autoSpaceDN w:val="0"/>
        <w:adjustRightInd w:val="0"/>
        <w:ind w:left="284" w:hanging="284"/>
        <w:jc w:val="both"/>
        <w:rPr>
          <w:rFonts w:cstheme="minorHAnsi"/>
          <w:bCs/>
          <w:color w:val="000000"/>
          <w:sz w:val="24"/>
          <w:szCs w:val="24"/>
        </w:rPr>
      </w:pPr>
      <w:r w:rsidRPr="00481B4B">
        <w:rPr>
          <w:rFonts w:cstheme="minorHAnsi"/>
          <w:bCs/>
          <w:color w:val="000000"/>
          <w:sz w:val="24"/>
          <w:szCs w:val="24"/>
        </w:rPr>
        <w:t xml:space="preserve">18.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p>
    <w:p w14:paraId="41E04D04" w14:textId="77777777" w:rsidR="00311697" w:rsidRPr="00481B4B" w:rsidRDefault="00311697" w:rsidP="00311697">
      <w:pPr>
        <w:autoSpaceDE w:val="0"/>
        <w:autoSpaceDN w:val="0"/>
        <w:adjustRightInd w:val="0"/>
        <w:ind w:left="142" w:hanging="142"/>
        <w:jc w:val="both"/>
        <w:rPr>
          <w:rFonts w:cstheme="minorHAnsi"/>
          <w:bCs/>
          <w:color w:val="000000"/>
          <w:sz w:val="24"/>
          <w:szCs w:val="24"/>
        </w:rPr>
      </w:pPr>
      <w:r w:rsidRPr="00481B4B">
        <w:rPr>
          <w:rFonts w:cstheme="minorHAnsi"/>
          <w:bCs/>
          <w:color w:val="000000"/>
          <w:sz w:val="24"/>
          <w:szCs w:val="24"/>
        </w:rPr>
        <w:t xml:space="preserve">19. Podmiotowe środki dowodowe, przedmiotowe środki dowodowe oraz inne dokumenty lub oświadczenia, sporządzone w języku obcym przekazuje się wraz z tłumaczeniem na język polski. </w:t>
      </w:r>
    </w:p>
    <w:p w14:paraId="54F779C7" w14:textId="77777777" w:rsidR="00311697" w:rsidRPr="00481B4B" w:rsidRDefault="00311697" w:rsidP="00311697">
      <w:pPr>
        <w:autoSpaceDE w:val="0"/>
        <w:autoSpaceDN w:val="0"/>
        <w:adjustRightInd w:val="0"/>
        <w:ind w:left="284" w:hanging="284"/>
        <w:jc w:val="both"/>
        <w:rPr>
          <w:rFonts w:cstheme="minorHAnsi"/>
          <w:bCs/>
          <w:sz w:val="24"/>
          <w:szCs w:val="24"/>
        </w:rPr>
      </w:pPr>
      <w:r w:rsidRPr="00481B4B">
        <w:rPr>
          <w:rFonts w:cstheme="minorHAnsi"/>
          <w:bCs/>
          <w:color w:val="000000"/>
          <w:sz w:val="24"/>
          <w:szCs w:val="24"/>
        </w:rPr>
        <w:lastRenderedPageBreak/>
        <w:t xml:space="preserve">20. </w:t>
      </w:r>
      <w:r w:rsidRPr="00481B4B">
        <w:rPr>
          <w:rFonts w:cstheme="minorHAnsi"/>
          <w:bCs/>
          <w:sz w:val="24"/>
          <w:szCs w:val="24"/>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507B3A4" w14:textId="77777777" w:rsidR="00311697" w:rsidRPr="00481B4B" w:rsidRDefault="00311697" w:rsidP="00311697">
      <w:pPr>
        <w:widowControl w:val="0"/>
        <w:autoSpaceDE w:val="0"/>
        <w:autoSpaceDN w:val="0"/>
        <w:ind w:left="360" w:hanging="360"/>
        <w:jc w:val="both"/>
        <w:rPr>
          <w:rFonts w:eastAsia="Avenir-Light" w:cstheme="minorHAnsi"/>
          <w:bCs/>
          <w:sz w:val="24"/>
          <w:szCs w:val="24"/>
        </w:rPr>
      </w:pPr>
      <w:r w:rsidRPr="00481B4B">
        <w:rPr>
          <w:rFonts w:eastAsia="Avenir-Light" w:cstheme="minorHAnsi"/>
          <w:bCs/>
          <w:sz w:val="24"/>
          <w:szCs w:val="24"/>
        </w:rPr>
        <w:t>21. Szczegółowy opis sporządzania i przekazywania dokumentów w postępowaniu o udzielenie zamówienia publicznego opisany jest w Rozporządzeniu Prezesa Rady Ministrów z dnia 30.12.2020 r. w sprawie sposobu sporządzania i przekazywania informacji oraz wymagań technicznych dla dokumentów elektronicznych oraz środków komunikacji elektronicznej w postępowaniu o udzielenie zamówienia publicznego lub konkursie (Dz. U. z 2020 r. poz. 2452).</w:t>
      </w:r>
    </w:p>
    <w:p w14:paraId="03836715" w14:textId="77777777" w:rsidR="00311697" w:rsidRPr="00481B4B" w:rsidRDefault="00311697" w:rsidP="00311697">
      <w:pPr>
        <w:autoSpaceDE w:val="0"/>
        <w:autoSpaceDN w:val="0"/>
        <w:spacing w:before="120"/>
        <w:ind w:left="284" w:hanging="284"/>
        <w:rPr>
          <w:rFonts w:cstheme="minorHAnsi"/>
          <w:bCs/>
          <w:sz w:val="24"/>
          <w:szCs w:val="24"/>
        </w:rPr>
      </w:pPr>
      <w:r w:rsidRPr="00481B4B">
        <w:rPr>
          <w:rFonts w:cstheme="minorHAnsi"/>
          <w:bCs/>
          <w:sz w:val="24"/>
          <w:szCs w:val="24"/>
        </w:rPr>
        <w:t xml:space="preserve">22. Wykaz osób uprawnionych do komunikowania się z wykonawcami </w:t>
      </w:r>
    </w:p>
    <w:p w14:paraId="63165590" w14:textId="77777777" w:rsidR="00311697" w:rsidRPr="00481B4B" w:rsidRDefault="00311697" w:rsidP="00311697">
      <w:pPr>
        <w:autoSpaceDE w:val="0"/>
        <w:autoSpaceDN w:val="0"/>
        <w:ind w:left="360"/>
        <w:jc w:val="both"/>
        <w:rPr>
          <w:rFonts w:cstheme="minorHAnsi"/>
          <w:color w:val="000000"/>
          <w:sz w:val="24"/>
          <w:szCs w:val="24"/>
        </w:rPr>
      </w:pPr>
      <w:r w:rsidRPr="00481B4B">
        <w:rPr>
          <w:rFonts w:cstheme="minorHAnsi"/>
          <w:color w:val="000000"/>
          <w:sz w:val="24"/>
          <w:szCs w:val="24"/>
        </w:rPr>
        <w:t>Osobami upoważnionymi do kontaktów z Wykonawcami są:</w:t>
      </w:r>
    </w:p>
    <w:p w14:paraId="6ADD5358" w14:textId="77777777" w:rsidR="00311697" w:rsidRPr="00481B4B" w:rsidRDefault="00311697" w:rsidP="00311697">
      <w:pPr>
        <w:autoSpaceDE w:val="0"/>
        <w:autoSpaceDN w:val="0"/>
        <w:ind w:left="360"/>
        <w:jc w:val="both"/>
        <w:rPr>
          <w:rFonts w:cstheme="minorHAnsi"/>
          <w:iCs/>
          <w:color w:val="000000"/>
          <w:sz w:val="24"/>
          <w:szCs w:val="24"/>
          <w:u w:val="single"/>
        </w:rPr>
      </w:pPr>
      <w:r w:rsidRPr="00481B4B">
        <w:rPr>
          <w:rFonts w:cstheme="minorHAnsi"/>
          <w:iCs/>
          <w:color w:val="000000"/>
          <w:sz w:val="24"/>
          <w:szCs w:val="24"/>
          <w:u w:val="single"/>
        </w:rPr>
        <w:t xml:space="preserve">w zakresie procedury: </w:t>
      </w:r>
      <w:proofErr w:type="gramStart"/>
      <w:r w:rsidRPr="00481B4B">
        <w:rPr>
          <w:rFonts w:cstheme="minorHAnsi"/>
          <w:iCs/>
          <w:color w:val="000000"/>
          <w:sz w:val="24"/>
          <w:szCs w:val="24"/>
        </w:rPr>
        <w:t>–  Agnieszka</w:t>
      </w:r>
      <w:proofErr w:type="gramEnd"/>
      <w:r w:rsidRPr="00481B4B">
        <w:rPr>
          <w:rFonts w:cstheme="minorHAnsi"/>
          <w:iCs/>
          <w:color w:val="000000"/>
          <w:sz w:val="24"/>
          <w:szCs w:val="24"/>
        </w:rPr>
        <w:t xml:space="preserve"> Talarek tel. 25 681 22 54 wew. 36</w:t>
      </w:r>
    </w:p>
    <w:p w14:paraId="47D35599" w14:textId="77777777" w:rsidR="00311697" w:rsidRPr="00481B4B" w:rsidRDefault="00311697" w:rsidP="00311697">
      <w:pPr>
        <w:autoSpaceDE w:val="0"/>
        <w:autoSpaceDN w:val="0"/>
        <w:ind w:left="360"/>
        <w:jc w:val="both"/>
        <w:rPr>
          <w:rFonts w:cstheme="minorHAnsi"/>
          <w:iCs/>
          <w:color w:val="000000"/>
          <w:sz w:val="24"/>
          <w:szCs w:val="24"/>
          <w:u w:val="single"/>
        </w:rPr>
      </w:pPr>
      <w:r w:rsidRPr="00481B4B">
        <w:rPr>
          <w:rFonts w:cstheme="minorHAnsi"/>
          <w:iCs/>
          <w:color w:val="000000"/>
          <w:sz w:val="24"/>
          <w:szCs w:val="24"/>
          <w:u w:val="single"/>
        </w:rPr>
        <w:t xml:space="preserve">w zakresie technicznym: </w:t>
      </w:r>
      <w:r w:rsidRPr="00481B4B">
        <w:rPr>
          <w:rFonts w:cstheme="minorHAnsi"/>
          <w:iCs/>
          <w:color w:val="000000"/>
          <w:sz w:val="24"/>
          <w:szCs w:val="24"/>
        </w:rPr>
        <w:t>- Piotr Zając tel. 25 681 22 54 wew. 36</w:t>
      </w:r>
    </w:p>
    <w:p w14:paraId="346E3353" w14:textId="77777777" w:rsidR="005268A3" w:rsidRPr="00692B48" w:rsidRDefault="005268A3" w:rsidP="005268A3">
      <w:pPr>
        <w:autoSpaceDE w:val="0"/>
        <w:autoSpaceDN w:val="0"/>
        <w:spacing w:after="0" w:line="240" w:lineRule="auto"/>
        <w:ind w:left="360"/>
        <w:jc w:val="both"/>
        <w:rPr>
          <w:rFonts w:eastAsia="Times New Roman" w:cstheme="minorHAnsi"/>
          <w:iCs/>
          <w:color w:val="000000"/>
          <w:kern w:val="0"/>
          <w:sz w:val="24"/>
          <w:szCs w:val="24"/>
          <w:lang w:eastAsia="pl-PL"/>
          <w14:ligatures w14:val="none"/>
        </w:rPr>
      </w:pPr>
      <w:r w:rsidRPr="00692B48">
        <w:rPr>
          <w:rFonts w:eastAsia="Times New Roman" w:cstheme="minorHAnsi"/>
          <w:iCs/>
          <w:color w:val="000000"/>
          <w:kern w:val="0"/>
          <w:sz w:val="24"/>
          <w:szCs w:val="24"/>
          <w:lang w:eastAsia="pl-PL"/>
          <w14:ligatures w14:val="none"/>
        </w:rPr>
        <w:tab/>
      </w: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2"/>
      </w:tblGrid>
      <w:tr w:rsidR="005268A3" w:rsidRPr="00692B48" w14:paraId="09E7B8B6" w14:textId="77777777" w:rsidTr="0080494D">
        <w:trPr>
          <w:trHeight w:val="761"/>
          <w:jc w:val="center"/>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tcPr>
          <w:p w14:paraId="02B3B9C5" w14:textId="77777777" w:rsidR="005268A3" w:rsidRPr="00692B48" w:rsidRDefault="005268A3" w:rsidP="005268A3">
            <w:pPr>
              <w:tabs>
                <w:tab w:val="num" w:pos="1440"/>
              </w:tabs>
              <w:autoSpaceDE w:val="0"/>
              <w:autoSpaceDN w:val="0"/>
              <w:spacing w:after="0" w:line="240" w:lineRule="auto"/>
              <w:jc w:val="center"/>
              <w:rPr>
                <w:rFonts w:eastAsia="Times New Roman" w:cstheme="minorHAnsi"/>
                <w:b/>
                <w:caps/>
                <w:kern w:val="0"/>
                <w:sz w:val="24"/>
                <w:szCs w:val="24"/>
                <w:lang w:eastAsia="pl-PL"/>
                <w14:ligatures w14:val="none"/>
              </w:rPr>
            </w:pPr>
            <w:r w:rsidRPr="00692B48">
              <w:rPr>
                <w:rFonts w:eastAsia="Times New Roman" w:cstheme="minorHAnsi"/>
                <w:b/>
                <w:kern w:val="0"/>
                <w:sz w:val="24"/>
                <w:szCs w:val="24"/>
                <w:u w:val="single"/>
                <w:lang w:eastAsia="pl-PL"/>
                <w14:ligatures w14:val="none"/>
              </w:rPr>
              <w:t>Część 5</w:t>
            </w:r>
            <w:r w:rsidRPr="00692B48">
              <w:rPr>
                <w:rFonts w:eastAsia="Times New Roman" w:cstheme="minorHAnsi"/>
                <w:b/>
                <w:kern w:val="0"/>
                <w:sz w:val="24"/>
                <w:szCs w:val="24"/>
                <w:u w:val="single"/>
                <w:lang w:eastAsia="pl-PL"/>
                <w14:ligatures w14:val="none"/>
              </w:rPr>
              <w:br/>
            </w:r>
            <w:r w:rsidRPr="00692B48">
              <w:rPr>
                <w:rFonts w:eastAsia="Times New Roman" w:cstheme="minorHAnsi"/>
                <w:b/>
                <w:caps/>
                <w:kern w:val="0"/>
                <w:sz w:val="24"/>
                <w:szCs w:val="24"/>
                <w:lang w:eastAsia="pl-PL"/>
                <w14:ligatures w14:val="none"/>
              </w:rPr>
              <w:t>termin związania ofertą</w:t>
            </w:r>
          </w:p>
          <w:p w14:paraId="43EA5A09"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caps/>
                <w:kern w:val="0"/>
                <w:sz w:val="24"/>
                <w:szCs w:val="24"/>
                <w:lang w:eastAsia="pl-PL"/>
                <w14:ligatures w14:val="none"/>
              </w:rPr>
              <w:t>opis sposobu przygotowania oferty</w:t>
            </w:r>
          </w:p>
          <w:p w14:paraId="108CF034"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p>
        </w:tc>
      </w:tr>
    </w:tbl>
    <w:p w14:paraId="19A5CBFA" w14:textId="77777777" w:rsidR="005268A3" w:rsidRPr="00692B48" w:rsidRDefault="005268A3" w:rsidP="005268A3">
      <w:pPr>
        <w:autoSpaceDE w:val="0"/>
        <w:autoSpaceDN w:val="0"/>
        <w:spacing w:after="0" w:line="240" w:lineRule="auto"/>
        <w:rPr>
          <w:rFonts w:eastAsia="Times New Roman" w:cstheme="minorHAnsi"/>
          <w:b/>
          <w:caps/>
          <w:kern w:val="0"/>
          <w:sz w:val="24"/>
          <w:szCs w:val="24"/>
          <w:lang w:eastAsia="pl-PL"/>
          <w14:ligatures w14:val="none"/>
        </w:rPr>
      </w:pPr>
    </w:p>
    <w:p w14:paraId="088EEF98" w14:textId="77777777" w:rsidR="005268A3" w:rsidRPr="00692B48" w:rsidRDefault="005268A3" w:rsidP="005268A3">
      <w:pPr>
        <w:autoSpaceDE w:val="0"/>
        <w:autoSpaceDN w:val="0"/>
        <w:spacing w:after="120" w:line="300" w:lineRule="auto"/>
        <w:ind w:left="425" w:hanging="425"/>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b/>
          <w:kern w:val="0"/>
          <w:sz w:val="24"/>
          <w:szCs w:val="24"/>
          <w:lang w:eastAsia="pl-PL"/>
          <w14:ligatures w14:val="none"/>
        </w:rPr>
        <w:tab/>
        <w:t>Termin związania ofertą</w:t>
      </w:r>
    </w:p>
    <w:p w14:paraId="6E8A4F6A" w14:textId="0DB56FD6" w:rsidR="005268A3" w:rsidRPr="00692B48" w:rsidRDefault="005268A3">
      <w:pPr>
        <w:numPr>
          <w:ilvl w:val="0"/>
          <w:numId w:val="63"/>
        </w:numPr>
        <w:autoSpaceDE w:val="0"/>
        <w:autoSpaceDN w:val="0"/>
        <w:spacing w:after="120" w:line="300" w:lineRule="auto"/>
        <w:contextualSpacing/>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 xml:space="preserve"> Wykonawca jest związany ofertą do dnia </w:t>
      </w:r>
      <w:r w:rsidR="005E6582">
        <w:rPr>
          <w:rFonts w:eastAsia="Times New Roman" w:cstheme="minorHAnsi"/>
          <w:b/>
          <w:kern w:val="0"/>
          <w:sz w:val="24"/>
          <w:szCs w:val="24"/>
          <w:highlight w:val="yellow"/>
          <w:u w:val="single"/>
          <w:lang w:eastAsia="pl-PL"/>
          <w14:ligatures w14:val="none"/>
        </w:rPr>
        <w:t>20</w:t>
      </w:r>
      <w:r w:rsidRPr="00692B48">
        <w:rPr>
          <w:rFonts w:eastAsia="Times New Roman" w:cstheme="minorHAnsi"/>
          <w:b/>
          <w:kern w:val="0"/>
          <w:sz w:val="24"/>
          <w:szCs w:val="24"/>
          <w:highlight w:val="yellow"/>
          <w:u w:val="single"/>
          <w:lang w:eastAsia="pl-PL"/>
          <w14:ligatures w14:val="none"/>
        </w:rPr>
        <w:t>.0</w:t>
      </w:r>
      <w:r w:rsidR="00A12F6D" w:rsidRPr="00692B48">
        <w:rPr>
          <w:rFonts w:eastAsia="Times New Roman" w:cstheme="minorHAnsi"/>
          <w:b/>
          <w:kern w:val="0"/>
          <w:sz w:val="24"/>
          <w:szCs w:val="24"/>
          <w:highlight w:val="yellow"/>
          <w:u w:val="single"/>
          <w:lang w:eastAsia="pl-PL"/>
          <w14:ligatures w14:val="none"/>
        </w:rPr>
        <w:t>6</w:t>
      </w:r>
      <w:r w:rsidRPr="00692B48">
        <w:rPr>
          <w:rFonts w:eastAsia="Times New Roman" w:cstheme="minorHAnsi"/>
          <w:b/>
          <w:kern w:val="0"/>
          <w:sz w:val="24"/>
          <w:szCs w:val="24"/>
          <w:highlight w:val="yellow"/>
          <w:u w:val="single"/>
          <w:lang w:eastAsia="pl-PL"/>
          <w14:ligatures w14:val="none"/>
        </w:rPr>
        <w:t>.202</w:t>
      </w:r>
      <w:r w:rsidR="00A12F6D" w:rsidRPr="00692B48">
        <w:rPr>
          <w:rFonts w:eastAsia="Times New Roman" w:cstheme="minorHAnsi"/>
          <w:b/>
          <w:kern w:val="0"/>
          <w:sz w:val="24"/>
          <w:szCs w:val="24"/>
          <w:highlight w:val="yellow"/>
          <w:u w:val="single"/>
          <w:lang w:eastAsia="pl-PL"/>
          <w14:ligatures w14:val="none"/>
        </w:rPr>
        <w:t>6</w:t>
      </w:r>
      <w:r w:rsidRPr="00692B48">
        <w:rPr>
          <w:rFonts w:eastAsia="Times New Roman" w:cstheme="minorHAnsi"/>
          <w:b/>
          <w:kern w:val="0"/>
          <w:sz w:val="24"/>
          <w:szCs w:val="24"/>
          <w:highlight w:val="yellow"/>
          <w:u w:val="single"/>
          <w:lang w:eastAsia="pl-PL"/>
          <w14:ligatures w14:val="none"/>
        </w:rPr>
        <w:t xml:space="preserve"> roku;</w:t>
      </w:r>
    </w:p>
    <w:p w14:paraId="4B15945C" w14:textId="77777777" w:rsidR="005268A3" w:rsidRPr="00692B48" w:rsidRDefault="005268A3">
      <w:pPr>
        <w:numPr>
          <w:ilvl w:val="0"/>
          <w:numId w:val="63"/>
        </w:numPr>
        <w:autoSpaceDE w:val="0"/>
        <w:autoSpaceDN w:val="0"/>
        <w:spacing w:after="120" w:line="300" w:lineRule="auto"/>
        <w:contextualSpacing/>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W przypadku, gdy wybór najkorzystniejszej oferty nie nastąpi przed upływem terminu związania ofertą, zamawiający przed upływem tego terminu, zwróci się do wykonawców o wyrażenie zgody na przedłużenie tego terminu o okres nie dłuższy niż 30 dni.</w:t>
      </w:r>
    </w:p>
    <w:p w14:paraId="15E97B32" w14:textId="77777777" w:rsidR="005268A3" w:rsidRPr="00692B48" w:rsidRDefault="005268A3">
      <w:pPr>
        <w:numPr>
          <w:ilvl w:val="0"/>
          <w:numId w:val="63"/>
        </w:numPr>
        <w:autoSpaceDE w:val="0"/>
        <w:autoSpaceDN w:val="0"/>
        <w:spacing w:after="120" w:line="300" w:lineRule="auto"/>
        <w:contextualSpacing/>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Przedłużenie terminu związania ofertą, o którym mowa wyżej, wymaga złożenia przez wykonawcę pisemnego oświadczenia o wyrażeniu zgody na przedłużenie terminu związania ofertą wraz z przedłużeniem okresu ważności wadium, lub wniesieniem nowego wadium na przedłużony okres związania ofertą.</w:t>
      </w:r>
    </w:p>
    <w:p w14:paraId="3927E49D" w14:textId="77777777" w:rsidR="005268A3" w:rsidRPr="00692B48" w:rsidRDefault="005268A3" w:rsidP="005268A3">
      <w:pPr>
        <w:autoSpaceDE w:val="0"/>
        <w:autoSpaceDN w:val="0"/>
        <w:spacing w:after="0" w:line="276" w:lineRule="auto"/>
        <w:jc w:val="both"/>
        <w:rPr>
          <w:rFonts w:eastAsia="Times New Roman" w:cstheme="minorHAnsi"/>
          <w:kern w:val="0"/>
          <w:sz w:val="24"/>
          <w:szCs w:val="24"/>
          <w:lang w:eastAsia="pl-PL"/>
          <w14:ligatures w14:val="none"/>
        </w:rPr>
      </w:pPr>
    </w:p>
    <w:p w14:paraId="4A7A1E65" w14:textId="77777777" w:rsidR="005268A3" w:rsidRPr="00692B48" w:rsidRDefault="005268A3" w:rsidP="005268A3">
      <w:pPr>
        <w:autoSpaceDE w:val="0"/>
        <w:autoSpaceDN w:val="0"/>
        <w:spacing w:after="120" w:line="276" w:lineRule="auto"/>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2.Opis sposobu przygotowania oferty</w:t>
      </w:r>
    </w:p>
    <w:p w14:paraId="49ECEDD8" w14:textId="77777777" w:rsidR="005268A3" w:rsidRPr="00692B48" w:rsidRDefault="005268A3">
      <w:pPr>
        <w:numPr>
          <w:ilvl w:val="0"/>
          <w:numId w:val="64"/>
        </w:numPr>
        <w:autoSpaceDE w:val="0"/>
        <w:autoSpaceDN w:val="0"/>
        <w:spacing w:after="0" w:line="276" w:lineRule="auto"/>
        <w:contextualSpacing/>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może złożyć jedną ofertę.</w:t>
      </w:r>
    </w:p>
    <w:p w14:paraId="216D598D" w14:textId="77777777" w:rsidR="005268A3" w:rsidRPr="00692B48" w:rsidRDefault="005268A3">
      <w:pPr>
        <w:numPr>
          <w:ilvl w:val="0"/>
          <w:numId w:val="64"/>
        </w:numPr>
        <w:autoSpaceDE w:val="0"/>
        <w:autoSpaceDN w:val="0"/>
        <w:spacing w:after="0" w:line="276" w:lineRule="auto"/>
        <w:contextualSpacing/>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niniejszym postępowaniu pełnomocnictwa, ofertę, oświadczenia, o których mowa w art. 125 ust. 1, składa się pod rygorem nieważności w formie elektronicznej opatrzonej podpisem kwalifikowanym lub w postaci elektronicznej opatrzonej </w:t>
      </w:r>
      <w:r w:rsidRPr="00692B48">
        <w:rPr>
          <w:rFonts w:eastAsia="Times New Roman" w:cstheme="minorHAnsi"/>
          <w:kern w:val="0"/>
          <w:sz w:val="24"/>
          <w:szCs w:val="24"/>
          <w:lang w:eastAsia="pl-PL"/>
          <w14:ligatures w14:val="none"/>
        </w:rPr>
        <w:lastRenderedPageBreak/>
        <w:t xml:space="preserve">podpisem zaufanym lub podpisem osobistym, który jest równoznaczny z podpisem własnoręcznym. </w:t>
      </w:r>
    </w:p>
    <w:p w14:paraId="7B114724" w14:textId="77777777" w:rsidR="005268A3" w:rsidRPr="00692B48" w:rsidRDefault="005268A3">
      <w:pPr>
        <w:numPr>
          <w:ilvl w:val="0"/>
          <w:numId w:val="64"/>
        </w:numPr>
        <w:autoSpaceDE w:val="0"/>
        <w:autoSpaceDN w:val="0"/>
        <w:spacing w:after="0" w:line="276" w:lineRule="auto"/>
        <w:contextualSpacing/>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Postępowanie prowadzi się w języku polskim. Podmiotowe środki dowodowe, przedmiotowe środki dowodowe oraz inne dokumenty i oświadczenia, sporządzone w języku obcym przekazuje się wraz z tłumaczeniem na język polski. Tłumaczenie nie jest wymagane, jeżeli zamawiający wyraził zgodę, w przypadkach, o których mowa w art. 20 ust. 3 ustawy PZP.</w:t>
      </w:r>
    </w:p>
    <w:p w14:paraId="60E336DF" w14:textId="77777777" w:rsidR="005268A3" w:rsidRPr="00692B48" w:rsidRDefault="005268A3">
      <w:pPr>
        <w:numPr>
          <w:ilvl w:val="0"/>
          <w:numId w:val="64"/>
        </w:numPr>
        <w:autoSpaceDE w:val="0"/>
        <w:autoSpaceDN w:val="0"/>
        <w:spacing w:after="0" w:line="276" w:lineRule="auto"/>
        <w:contextualSpacing/>
        <w:rPr>
          <w:rFonts w:eastAsia="Times New Roman" w:cstheme="minorHAnsi"/>
          <w:kern w:val="0"/>
          <w:sz w:val="24"/>
          <w:szCs w:val="24"/>
          <w:lang w:eastAsia="pl-PL"/>
          <w14:ligatures w14:val="none"/>
        </w:rPr>
      </w:pPr>
      <w:r w:rsidRPr="00692B48">
        <w:rPr>
          <w:rFonts w:eastAsia="Times New Roman" w:cstheme="minorHAnsi"/>
          <w:color w:val="000000"/>
          <w:kern w:val="0"/>
          <w:sz w:val="24"/>
          <w:szCs w:val="24"/>
          <w:lang w:eastAsia="pl-PL"/>
          <w14:ligatures w14:val="none"/>
        </w:rPr>
        <w:t>Zamawiający informuje, iż zgodnie z art. 74 ust. 2 ustawy oferty składane w postępowaniu o zamówienie publiczne są jawne i podlegają udostępnieniu od chwili ich otwarcia, lecz nie później niż w terminie 3 dni od dnia otwarcia ofert, z wyjątkiem informacji stanowiących tajemnicę przedsiębiorstwa w rozumieniu ustawy z dnia 16 kwietnia 1993 r. o zwalczaniu nieuczciwej konkurencji.</w:t>
      </w:r>
    </w:p>
    <w:p w14:paraId="07BD0087" w14:textId="77777777" w:rsidR="005268A3" w:rsidRPr="00692B48" w:rsidRDefault="005268A3">
      <w:pPr>
        <w:numPr>
          <w:ilvl w:val="0"/>
          <w:numId w:val="64"/>
        </w:numPr>
        <w:autoSpaceDE w:val="0"/>
        <w:autoSpaceDN w:val="0"/>
        <w:spacing w:after="0" w:line="276" w:lineRule="auto"/>
        <w:contextualSpacing/>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Informacje zawarte w ofercie, stanowiące tajemnicę przedsiębiorstwa w rozumieniu przepisów ustawy o zwalczaniu nieuczciwej konkurencji, co do których wykonawca zastrzegł, nie później niż w terminie składania ofert, że nie mogą być udostępnione oraz wykazał, iż zastrzeżone informacje stanowią tajemnicę przedsiębiorstwa. Dokumenty takie, muszą być oznaczone klauzulą: “NIE UDOSTĘPNIAĆ - INFORMACJE STANOWIĄ TAJEMNICĘ PRZEDSIĘBIORSTWA W ROZUMIENIU ART. 11 ust. 4 USTAWY O ZWALCZANIU NIEUCZCIWEJ KONKURENCJI,</w:t>
      </w:r>
    </w:p>
    <w:p w14:paraId="78C9E3A7" w14:textId="77777777" w:rsidR="005268A3" w:rsidRPr="00692B48" w:rsidRDefault="005268A3">
      <w:pPr>
        <w:numPr>
          <w:ilvl w:val="0"/>
          <w:numId w:val="64"/>
        </w:numPr>
        <w:autoSpaceDE w:val="0"/>
        <w:autoSpaceDN w:val="0"/>
        <w:spacing w:after="0" w:line="276" w:lineRule="auto"/>
        <w:contextualSpacing/>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 przypadku gdy dokumenty elektroniczne w postępowaniu, przekazane przy użyciu środków komunikacji elektronicznej, zawierają informacje stanowiące tajemnicę przedsiębiorstwa w rozumieniu przepisów ustawy z 16 kwietnia 1993 r. o zwalczaniu nieuczciwej konkurencji, wykonawca w celu utrzymania w poufności tych informacji, przekazuje je w wydzielonym i odpowiednio oznaczonym pliku.</w:t>
      </w:r>
    </w:p>
    <w:p w14:paraId="742F68BD" w14:textId="77777777" w:rsidR="005268A3" w:rsidRPr="00692B48" w:rsidRDefault="005268A3" w:rsidP="005268A3">
      <w:pPr>
        <w:tabs>
          <w:tab w:val="left" w:pos="360"/>
        </w:tabs>
        <w:autoSpaceDE w:val="0"/>
        <w:autoSpaceDN w:val="0"/>
        <w:spacing w:before="120" w:after="120" w:line="276"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3.</w:t>
      </w:r>
      <w:r w:rsidRPr="00692B48">
        <w:rPr>
          <w:rFonts w:eastAsia="Times New Roman" w:cstheme="minorHAnsi"/>
          <w:b/>
          <w:kern w:val="0"/>
          <w:sz w:val="24"/>
          <w:szCs w:val="24"/>
          <w:lang w:eastAsia="pl-PL"/>
          <w14:ligatures w14:val="none"/>
        </w:rPr>
        <w:tab/>
        <w:t>Podpisy i pełnomocnictwa</w:t>
      </w:r>
    </w:p>
    <w:p w14:paraId="59D20A3A" w14:textId="77777777" w:rsidR="005268A3" w:rsidRPr="00692B48" w:rsidRDefault="005268A3">
      <w:pPr>
        <w:numPr>
          <w:ilvl w:val="0"/>
          <w:numId w:val="65"/>
        </w:numPr>
        <w:autoSpaceDE w:val="0"/>
        <w:autoSpaceDN w:val="0"/>
        <w:spacing w:after="170" w:line="276" w:lineRule="auto"/>
        <w:contextualSpacing/>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Wnioski o dopuszczenie do udziału w postępowaniu, 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 </w:t>
      </w:r>
    </w:p>
    <w:p w14:paraId="69DF3EBD" w14:textId="77777777" w:rsidR="005268A3" w:rsidRPr="00692B48" w:rsidRDefault="005268A3">
      <w:pPr>
        <w:numPr>
          <w:ilvl w:val="0"/>
          <w:numId w:val="65"/>
        </w:numPr>
        <w:autoSpaceDE w:val="0"/>
        <w:autoSpaceDN w:val="0"/>
        <w:spacing w:after="170" w:line="276" w:lineRule="auto"/>
        <w:contextualSpacing/>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Informacje, oświadczenia lub dokumenty, inne niż określone w pkt 1, przekazywane w postępowaniu, sporządza się w postaci elektronicznej, w formatach danych określonych w przepisach wydanych na podstawie art. 18 ustawy z dnia 17 lutego 2005 r. o informatyzacji działalności podmiotów realizujących zadania publiczne lub jako </w:t>
      </w:r>
      <w:r w:rsidRPr="00692B48">
        <w:rPr>
          <w:rFonts w:eastAsia="Times New Roman" w:cstheme="minorHAnsi"/>
          <w:kern w:val="0"/>
          <w:sz w:val="24"/>
          <w:szCs w:val="24"/>
          <w:lang w:eastAsia="pl-PL"/>
          <w14:ligatures w14:val="none"/>
        </w:rPr>
        <w:lastRenderedPageBreak/>
        <w:t>tekst wpisany bezpośrednio do wiadomości przekazywanej przy użyciu środków komunikacji elektronicznej, o których mowa w niniejszej SWZ.</w:t>
      </w:r>
    </w:p>
    <w:p w14:paraId="3476D98A" w14:textId="77777777" w:rsidR="005268A3" w:rsidRPr="00692B48" w:rsidRDefault="005268A3">
      <w:pPr>
        <w:numPr>
          <w:ilvl w:val="0"/>
          <w:numId w:val="65"/>
        </w:numPr>
        <w:autoSpaceDE w:val="0"/>
        <w:autoSpaceDN w:val="0"/>
        <w:spacing w:after="170" w:line="276" w:lineRule="auto"/>
        <w:contextualSpacing/>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4E8446CB" w14:textId="77777777" w:rsidR="005268A3" w:rsidRPr="00692B48" w:rsidRDefault="005268A3">
      <w:pPr>
        <w:numPr>
          <w:ilvl w:val="0"/>
          <w:numId w:val="65"/>
        </w:numPr>
        <w:autoSpaceDE w:val="0"/>
        <w:autoSpaceDN w:val="0"/>
        <w:spacing w:after="170" w:line="276" w:lineRule="auto"/>
        <w:contextualSpacing/>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439CB469" w14:textId="77777777" w:rsidR="005268A3" w:rsidRPr="00692B48" w:rsidRDefault="005268A3">
      <w:pPr>
        <w:numPr>
          <w:ilvl w:val="0"/>
          <w:numId w:val="65"/>
        </w:numPr>
        <w:autoSpaceDE w:val="0"/>
        <w:autoSpaceDN w:val="0"/>
        <w:spacing w:after="0" w:line="276" w:lineRule="auto"/>
        <w:contextualSpacing/>
        <w:jc w:val="both"/>
        <w:rPr>
          <w:rFonts w:eastAsia="Times New Roman" w:cstheme="minorHAnsi"/>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Poświadczenia zgodności cyfrowego odwzorowania z dokumentem w postaci papierowej, o którym mowa w pkt 4, dokonuje w przypadku: </w:t>
      </w:r>
    </w:p>
    <w:p w14:paraId="6DC1F1BD" w14:textId="77777777" w:rsidR="005268A3" w:rsidRPr="00692B48" w:rsidRDefault="005268A3" w:rsidP="005268A3">
      <w:pPr>
        <w:autoSpaceDN w:val="0"/>
        <w:spacing w:after="0" w:line="276" w:lineRule="auto"/>
        <w:ind w:left="426" w:right="10"/>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4463D872" w14:textId="77777777" w:rsidR="005268A3" w:rsidRPr="00692B48" w:rsidRDefault="005268A3" w:rsidP="005268A3">
      <w:pPr>
        <w:autoSpaceDN w:val="0"/>
        <w:spacing w:after="0" w:line="276" w:lineRule="auto"/>
        <w:ind w:left="420" w:right="10"/>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-przedmiotowych środków dowodowych – odpowiednio wykonawca lub wykonawca wspólnie ubiegający się o udzielenie zamówienia; </w:t>
      </w:r>
    </w:p>
    <w:p w14:paraId="45735FC3" w14:textId="77777777" w:rsidR="005268A3" w:rsidRPr="00692B48" w:rsidRDefault="005268A3" w:rsidP="005268A3">
      <w:pPr>
        <w:autoSpaceDN w:val="0"/>
        <w:spacing w:after="0" w:line="276" w:lineRule="auto"/>
        <w:ind w:left="420" w:right="10"/>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-innych dokumentów, w tym dokumentów, o których mowa w art. 94 ust. 2 ustawy – odpowiednio wykonawca lub wykonawca wspólnie ubiegający się o udzielenie zamówienia, w zakresie dokumentów, które każdego z nich dotyczą. </w:t>
      </w:r>
    </w:p>
    <w:p w14:paraId="762D8737" w14:textId="77777777" w:rsidR="005268A3" w:rsidRPr="00692B48" w:rsidRDefault="005268A3">
      <w:pPr>
        <w:numPr>
          <w:ilvl w:val="0"/>
          <w:numId w:val="65"/>
        </w:numPr>
        <w:autoSpaceDE w:val="0"/>
        <w:autoSpaceDN w:val="0"/>
        <w:spacing w:after="124" w:line="276" w:lineRule="auto"/>
        <w:ind w:right="10"/>
        <w:contextualSpacing/>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Poświadczenia zgodności cyfrowego odwzorowania z dokumentem w postaci papierowej, o którym mowa w pkt 2, może dokonać również notariusz. </w:t>
      </w:r>
    </w:p>
    <w:p w14:paraId="4BA93ED8" w14:textId="77777777" w:rsidR="005268A3" w:rsidRPr="00692B48" w:rsidRDefault="005268A3">
      <w:pPr>
        <w:numPr>
          <w:ilvl w:val="0"/>
          <w:numId w:val="65"/>
        </w:numPr>
        <w:autoSpaceDE w:val="0"/>
        <w:autoSpaceDN w:val="0"/>
        <w:spacing w:after="124" w:line="276" w:lineRule="auto"/>
        <w:ind w:right="10"/>
        <w:contextualSpacing/>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36DCB3AB" w14:textId="77777777" w:rsidR="005268A3" w:rsidRPr="00692B48" w:rsidRDefault="005268A3">
      <w:pPr>
        <w:numPr>
          <w:ilvl w:val="0"/>
          <w:numId w:val="65"/>
        </w:numPr>
        <w:autoSpaceDE w:val="0"/>
        <w:autoSpaceDN w:val="0"/>
        <w:spacing w:after="124" w:line="276" w:lineRule="auto"/>
        <w:ind w:right="10"/>
        <w:contextualSpacing/>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Podmiotowe środki dowodowe, w tym oświadczenie, o którym mowa w art. 117 ust. 4 ustawy, oraz zobowiązanie podmiotu udostępniającego zasoby, przedmiotowe środki dowodowe, dokumenty, o których mowa w art. 94 ust. 2 ustawy, niewystawione przez upoważnione podmioty, oraz pełnomocnictwo przekazuje się w postaci </w:t>
      </w:r>
      <w:r w:rsidRPr="00692B48">
        <w:rPr>
          <w:rFonts w:eastAsia="Times New Roman" w:cstheme="minorHAnsi"/>
          <w:color w:val="000000"/>
          <w:kern w:val="0"/>
          <w:sz w:val="24"/>
          <w:szCs w:val="24"/>
          <w:lang w:eastAsia="pl-PL"/>
          <w14:ligatures w14:val="none"/>
        </w:rPr>
        <w:lastRenderedPageBreak/>
        <w:t xml:space="preserve">elektronicznej i opatruje się kwalifikowanym podpisem elektronicznym, a w przypadku postępowań lub konkursów o wartości mniejszej niż progi unijne, kwalifikowanym podpisem elektronicznym, podpisem zaufanym lub podpisem osobistym. </w:t>
      </w:r>
    </w:p>
    <w:p w14:paraId="4BE580BC" w14:textId="77777777" w:rsidR="005268A3" w:rsidRPr="00692B48" w:rsidRDefault="005268A3">
      <w:pPr>
        <w:numPr>
          <w:ilvl w:val="0"/>
          <w:numId w:val="65"/>
        </w:numPr>
        <w:autoSpaceDE w:val="0"/>
        <w:autoSpaceDN w:val="0"/>
        <w:spacing w:after="124" w:line="276" w:lineRule="auto"/>
        <w:ind w:right="10"/>
        <w:contextualSpacing/>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podpisem osobistym, poświadczającym zgodność cyfrowego</w:t>
      </w:r>
    </w:p>
    <w:p w14:paraId="3E888F6D" w14:textId="77777777" w:rsidR="005268A3" w:rsidRPr="00692B48" w:rsidRDefault="005268A3">
      <w:pPr>
        <w:numPr>
          <w:ilvl w:val="0"/>
          <w:numId w:val="65"/>
        </w:numPr>
        <w:autoSpaceDE w:val="0"/>
        <w:autoSpaceDN w:val="0"/>
        <w:spacing w:after="124" w:line="276" w:lineRule="auto"/>
        <w:ind w:right="10"/>
        <w:contextualSpacing/>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 W przypadku przekazywania w postępowaniu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w:t>
      </w:r>
    </w:p>
    <w:p w14:paraId="17F32E5A" w14:textId="77777777" w:rsidR="005268A3" w:rsidRPr="00692B48" w:rsidRDefault="005268A3">
      <w:pPr>
        <w:numPr>
          <w:ilvl w:val="0"/>
          <w:numId w:val="65"/>
        </w:numPr>
        <w:autoSpaceDE w:val="0"/>
        <w:autoSpaceDN w:val="0"/>
        <w:spacing w:after="0" w:line="276" w:lineRule="auto"/>
        <w:ind w:right="10"/>
        <w:contextualSpacing/>
        <w:jc w:val="both"/>
        <w:rPr>
          <w:rFonts w:eastAsia="Times New Roman" w:cstheme="minorHAnsi"/>
          <w:color w:val="000000"/>
          <w:kern w:val="0"/>
          <w:sz w:val="24"/>
          <w:szCs w:val="24"/>
          <w:lang w:eastAsia="pl-PL"/>
          <w14:ligatures w14:val="none"/>
        </w:rPr>
      </w:pPr>
      <w:r w:rsidRPr="00692B48">
        <w:rPr>
          <w:rFonts w:eastAsia="Times New Roman" w:cstheme="minorHAnsi"/>
          <w:kern w:val="0"/>
          <w:sz w:val="24"/>
          <w:szCs w:val="24"/>
          <w:lang w:eastAsia="pl-PL"/>
          <w14:ligatures w14:val="none"/>
        </w:rPr>
        <w:t xml:space="preserve">Dokumenty elektroniczne w postępowaniu muszą spełniać łącznie następujące wymagania: </w:t>
      </w:r>
    </w:p>
    <w:p w14:paraId="6745FFCB" w14:textId="77777777" w:rsidR="005268A3" w:rsidRPr="00692B48" w:rsidRDefault="005268A3" w:rsidP="005268A3">
      <w:pPr>
        <w:autoSpaceDN w:val="0"/>
        <w:spacing w:after="0" w:line="276"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-są utrwalone w sposób umożliwiający ich wielokrotne odczytanie, zapisanie i powielenie, a także przekazanie przy użyciu środków komunikacji elektronicznej lub na informatycznym nośniku danych; </w:t>
      </w:r>
    </w:p>
    <w:p w14:paraId="03730B6E" w14:textId="77777777" w:rsidR="005268A3" w:rsidRPr="00692B48" w:rsidRDefault="005268A3" w:rsidP="005268A3">
      <w:pPr>
        <w:autoSpaceDN w:val="0"/>
        <w:spacing w:after="0" w:line="276"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-umożliwiają prezentację treści w postaci elektronicznej, w szczególności przez wyświetlenie tej treści na monitorze ekranowym; </w:t>
      </w:r>
    </w:p>
    <w:p w14:paraId="6F8A3806" w14:textId="77777777" w:rsidR="005268A3" w:rsidRPr="00692B48" w:rsidRDefault="005268A3" w:rsidP="005268A3">
      <w:pPr>
        <w:autoSpaceDN w:val="0"/>
        <w:spacing w:after="0" w:line="276"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-umożliwiają prezentację treści w postaci papierowej, w szczególności za pomocą wydruku; </w:t>
      </w:r>
    </w:p>
    <w:p w14:paraId="24943FCF" w14:textId="77777777" w:rsidR="005268A3" w:rsidRPr="00692B48" w:rsidRDefault="005268A3" w:rsidP="005268A3">
      <w:pPr>
        <w:autoSpaceDN w:val="0"/>
        <w:spacing w:after="0" w:line="276"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-zawierają dane w układzie niepozostawiającym wątpliwości co do treści i kontekstu zapisanych informacji. </w:t>
      </w:r>
    </w:p>
    <w:p w14:paraId="6660A4F7"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p>
    <w:p w14:paraId="24A57D7C"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Część 6</w:t>
      </w:r>
    </w:p>
    <w:p w14:paraId="7BCBCB25"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SPOSÓB ORAZ TERMIN SKŁADANIA I OTWARCIA OFERT</w:t>
      </w:r>
    </w:p>
    <w:p w14:paraId="543D471F"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eastAsia="Times New Roman" w:cstheme="minorHAnsi"/>
          <w:b/>
          <w:kern w:val="0"/>
          <w:sz w:val="24"/>
          <w:szCs w:val="24"/>
          <w:lang w:eastAsia="pl-PL"/>
          <w14:ligatures w14:val="none"/>
        </w:rPr>
      </w:pPr>
    </w:p>
    <w:p w14:paraId="4DDE53B1" w14:textId="77777777" w:rsidR="005268A3" w:rsidRPr="00692B48" w:rsidRDefault="005268A3" w:rsidP="005268A3">
      <w:pPr>
        <w:tabs>
          <w:tab w:val="left" w:pos="360"/>
        </w:tabs>
        <w:autoSpaceDE w:val="0"/>
        <w:autoSpaceDN w:val="0"/>
        <w:spacing w:after="0" w:line="240" w:lineRule="auto"/>
        <w:ind w:left="360" w:hanging="360"/>
        <w:jc w:val="both"/>
        <w:rPr>
          <w:rFonts w:eastAsia="Times New Roman" w:cstheme="minorHAnsi"/>
          <w:b/>
          <w:kern w:val="0"/>
          <w:sz w:val="24"/>
          <w:szCs w:val="24"/>
          <w:lang w:eastAsia="pl-PL"/>
          <w14:ligatures w14:val="none"/>
        </w:rPr>
      </w:pPr>
    </w:p>
    <w:p w14:paraId="653D8890" w14:textId="77777777" w:rsidR="005268A3" w:rsidRPr="00692B48" w:rsidRDefault="005268A3" w:rsidP="005268A3">
      <w:pPr>
        <w:autoSpaceDE w:val="0"/>
        <w:autoSpaceDN w:val="0"/>
        <w:spacing w:after="0" w:line="276" w:lineRule="auto"/>
        <w:ind w:left="360" w:hanging="36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b/>
          <w:kern w:val="0"/>
          <w:sz w:val="24"/>
          <w:szCs w:val="24"/>
          <w:lang w:eastAsia="pl-PL"/>
          <w14:ligatures w14:val="none"/>
        </w:rPr>
        <w:tab/>
        <w:t>Miejsce, termin złożenia ofert</w:t>
      </w:r>
    </w:p>
    <w:p w14:paraId="04ACDF4C" w14:textId="77777777" w:rsidR="005268A3" w:rsidRPr="00692B48" w:rsidRDefault="005268A3" w:rsidP="005268A3">
      <w:pPr>
        <w:autoSpaceDE w:val="0"/>
        <w:autoSpaceDN w:val="0"/>
        <w:spacing w:before="120"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Zamawiający, najpóźniej przed otwarciem ofert, udostępni na stronie internetowej postępowania informację o kwocie, jaką zamierza przeznaczyć na sfinansowanie zamówienia.</w:t>
      </w:r>
    </w:p>
    <w:p w14:paraId="76FF180F" w14:textId="77777777" w:rsidR="005268A3" w:rsidRPr="00692B48" w:rsidRDefault="005268A3" w:rsidP="005268A3">
      <w:pPr>
        <w:autoSpaceDE w:val="0"/>
        <w:autoSpaceDN w:val="0"/>
        <w:spacing w:before="120"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2)</w:t>
      </w:r>
      <w:r w:rsidRPr="00692B48">
        <w:rPr>
          <w:rFonts w:eastAsia="Times New Roman" w:cstheme="minorHAnsi"/>
          <w:kern w:val="0"/>
          <w:sz w:val="24"/>
          <w:szCs w:val="24"/>
          <w:lang w:eastAsia="pl-PL"/>
          <w14:ligatures w14:val="none"/>
        </w:rPr>
        <w:tab/>
      </w:r>
      <w:r w:rsidRPr="00692B48">
        <w:rPr>
          <w:rFonts w:eastAsia="Times New Roman" w:cstheme="minorHAnsi"/>
          <w:b/>
          <w:kern w:val="0"/>
          <w:sz w:val="24"/>
          <w:szCs w:val="24"/>
          <w:lang w:eastAsia="pl-PL"/>
          <w14:ligatures w14:val="none"/>
        </w:rPr>
        <w:t>Ofertę należy złożyć elektronicznie</w:t>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lang w:eastAsia="pl-PL"/>
          <w14:ligatures w14:val="none"/>
        </w:rPr>
        <w:t>za pośrednictwem platformy zakupowej zamawiającego poprzez link:</w:t>
      </w:r>
      <w:r w:rsidRPr="00692B48">
        <w:rPr>
          <w:rFonts w:eastAsia="Times New Roman" w:cstheme="minorHAnsi"/>
          <w:kern w:val="0"/>
          <w:sz w:val="24"/>
          <w:szCs w:val="24"/>
          <w:lang w:eastAsia="pl-PL"/>
          <w14:ligatures w14:val="none"/>
        </w:rPr>
        <w:t xml:space="preserve"> </w:t>
      </w:r>
      <w:hyperlink r:id="rId19" w:history="1">
        <w:r w:rsidRPr="00692B48">
          <w:rPr>
            <w:rFonts w:eastAsiaTheme="majorEastAsia" w:cstheme="minorHAnsi"/>
            <w:bCs/>
            <w:color w:val="0000FF"/>
            <w:kern w:val="0"/>
            <w:sz w:val="24"/>
            <w:szCs w:val="24"/>
            <w:u w:val="single"/>
            <w:lang w:val="de-DE" w:eastAsia="pl-PL"/>
            <w14:ligatures w14:val="none"/>
          </w:rPr>
          <w:t>https://gorznogm.ezamawiajacy.pl/servlet/HomeServlet</w:t>
        </w:r>
      </w:hyperlink>
      <w:r w:rsidRPr="00692B48">
        <w:rPr>
          <w:rFonts w:eastAsia="Times New Roman" w:cstheme="minorHAnsi"/>
          <w:b/>
          <w:kern w:val="0"/>
          <w:sz w:val="24"/>
          <w:szCs w:val="24"/>
          <w:lang w:eastAsia="pl-PL"/>
          <w14:ligatures w14:val="none"/>
        </w:rPr>
        <w:t xml:space="preserve"> </w:t>
      </w:r>
    </w:p>
    <w:p w14:paraId="334AF328" w14:textId="16B1AC9B" w:rsidR="005268A3" w:rsidRPr="00692B48" w:rsidRDefault="005268A3" w:rsidP="005268A3">
      <w:pPr>
        <w:autoSpaceDE w:val="0"/>
        <w:autoSpaceDN w:val="0"/>
        <w:spacing w:before="120"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Termin składania ofert upływa dnia</w:t>
      </w:r>
      <w:r w:rsidRPr="00692B48">
        <w:rPr>
          <w:rFonts w:eastAsia="Times New Roman" w:cstheme="minorHAnsi"/>
          <w:b/>
          <w:kern w:val="0"/>
          <w:sz w:val="24"/>
          <w:szCs w:val="24"/>
          <w:lang w:eastAsia="pl-PL"/>
          <w14:ligatures w14:val="none"/>
        </w:rPr>
        <w:t xml:space="preserve"> </w:t>
      </w:r>
      <w:r w:rsidR="005E6582">
        <w:rPr>
          <w:rFonts w:eastAsia="Times New Roman" w:cstheme="minorHAnsi"/>
          <w:b/>
          <w:color w:val="EE0000"/>
          <w:kern w:val="0"/>
          <w:sz w:val="24"/>
          <w:szCs w:val="24"/>
          <w:highlight w:val="yellow"/>
          <w:u w:val="single"/>
          <w:lang w:eastAsia="pl-PL"/>
          <w14:ligatures w14:val="none"/>
        </w:rPr>
        <w:t>22</w:t>
      </w:r>
      <w:r w:rsidRPr="00692B48">
        <w:rPr>
          <w:rFonts w:eastAsia="Times New Roman" w:cstheme="minorHAnsi"/>
          <w:b/>
          <w:color w:val="EE0000"/>
          <w:kern w:val="0"/>
          <w:sz w:val="24"/>
          <w:szCs w:val="24"/>
          <w:highlight w:val="yellow"/>
          <w:u w:val="single"/>
          <w:lang w:eastAsia="pl-PL"/>
          <w14:ligatures w14:val="none"/>
        </w:rPr>
        <w:t>.0</w:t>
      </w:r>
      <w:r w:rsidR="001C01C6" w:rsidRPr="00692B48">
        <w:rPr>
          <w:rFonts w:eastAsia="Times New Roman" w:cstheme="minorHAnsi"/>
          <w:b/>
          <w:color w:val="EE0000"/>
          <w:kern w:val="0"/>
          <w:sz w:val="24"/>
          <w:szCs w:val="24"/>
          <w:highlight w:val="yellow"/>
          <w:u w:val="single"/>
          <w:lang w:eastAsia="pl-PL"/>
          <w14:ligatures w14:val="none"/>
        </w:rPr>
        <w:t>5</w:t>
      </w:r>
      <w:r w:rsidRPr="00692B48">
        <w:rPr>
          <w:rFonts w:eastAsia="Times New Roman" w:cstheme="minorHAnsi"/>
          <w:b/>
          <w:color w:val="EE0000"/>
          <w:kern w:val="0"/>
          <w:sz w:val="24"/>
          <w:szCs w:val="24"/>
          <w:highlight w:val="yellow"/>
          <w:u w:val="single"/>
          <w:lang w:eastAsia="pl-PL"/>
          <w14:ligatures w14:val="none"/>
        </w:rPr>
        <w:t>.202</w:t>
      </w:r>
      <w:r w:rsidR="00A008DE">
        <w:rPr>
          <w:rFonts w:eastAsia="Times New Roman" w:cstheme="minorHAnsi"/>
          <w:b/>
          <w:color w:val="EE0000"/>
          <w:kern w:val="0"/>
          <w:sz w:val="24"/>
          <w:szCs w:val="24"/>
          <w:highlight w:val="yellow"/>
          <w:u w:val="single"/>
          <w:lang w:eastAsia="pl-PL"/>
          <w14:ligatures w14:val="none"/>
        </w:rPr>
        <w:t>6</w:t>
      </w:r>
      <w:r w:rsidRPr="00692B48">
        <w:rPr>
          <w:rFonts w:eastAsia="Times New Roman" w:cstheme="minorHAnsi"/>
          <w:b/>
          <w:color w:val="EE0000"/>
          <w:kern w:val="0"/>
          <w:sz w:val="24"/>
          <w:szCs w:val="24"/>
          <w:highlight w:val="yellow"/>
          <w:u w:val="single"/>
          <w:lang w:eastAsia="pl-PL"/>
          <w14:ligatures w14:val="none"/>
        </w:rPr>
        <w:t xml:space="preserve"> o godz. 0</w:t>
      </w:r>
      <w:r w:rsidR="002C3EED" w:rsidRPr="00692B48">
        <w:rPr>
          <w:rFonts w:eastAsia="Times New Roman" w:cstheme="minorHAnsi"/>
          <w:b/>
          <w:color w:val="EE0000"/>
          <w:kern w:val="0"/>
          <w:sz w:val="24"/>
          <w:szCs w:val="24"/>
          <w:highlight w:val="yellow"/>
          <w:u w:val="single"/>
          <w:lang w:eastAsia="pl-PL"/>
          <w14:ligatures w14:val="none"/>
        </w:rPr>
        <w:t>8</w:t>
      </w:r>
      <w:r w:rsidRPr="00692B48">
        <w:rPr>
          <w:rFonts w:eastAsia="Times New Roman" w:cstheme="minorHAnsi"/>
          <w:b/>
          <w:color w:val="EE0000"/>
          <w:kern w:val="0"/>
          <w:sz w:val="24"/>
          <w:szCs w:val="24"/>
          <w:highlight w:val="yellow"/>
          <w:u w:val="single"/>
          <w:lang w:eastAsia="pl-PL"/>
          <w14:ligatures w14:val="none"/>
        </w:rPr>
        <w:t>:</w:t>
      </w:r>
      <w:r w:rsidR="002C3EED" w:rsidRPr="00692B48">
        <w:rPr>
          <w:rFonts w:eastAsia="Times New Roman" w:cstheme="minorHAnsi"/>
          <w:b/>
          <w:color w:val="EE0000"/>
          <w:kern w:val="0"/>
          <w:sz w:val="24"/>
          <w:szCs w:val="24"/>
          <w:highlight w:val="yellow"/>
          <w:u w:val="single"/>
          <w:lang w:eastAsia="pl-PL"/>
          <w14:ligatures w14:val="none"/>
        </w:rPr>
        <w:t>3</w:t>
      </w:r>
      <w:r w:rsidRPr="00692B48">
        <w:rPr>
          <w:rFonts w:eastAsia="Times New Roman" w:cstheme="minorHAnsi"/>
          <w:b/>
          <w:color w:val="EE0000"/>
          <w:kern w:val="0"/>
          <w:sz w:val="24"/>
          <w:szCs w:val="24"/>
          <w:highlight w:val="yellow"/>
          <w:u w:val="single"/>
          <w:lang w:eastAsia="pl-PL"/>
          <w14:ligatures w14:val="none"/>
        </w:rPr>
        <w:t>0</w:t>
      </w:r>
      <w:r w:rsidRPr="00692B48">
        <w:rPr>
          <w:rFonts w:eastAsia="Times New Roman" w:cstheme="minorHAnsi"/>
          <w:b/>
          <w:color w:val="EE0000"/>
          <w:kern w:val="0"/>
          <w:sz w:val="24"/>
          <w:szCs w:val="24"/>
          <w:u w:val="single"/>
          <w:vertAlign w:val="superscript"/>
          <w:lang w:eastAsia="pl-PL"/>
          <w14:ligatures w14:val="none"/>
        </w:rPr>
        <w:t xml:space="preserve">  </w:t>
      </w:r>
    </w:p>
    <w:p w14:paraId="5D5F1B2C" w14:textId="77777777" w:rsidR="005268A3" w:rsidRPr="00692B48" w:rsidRDefault="005268A3" w:rsidP="005268A3">
      <w:pPr>
        <w:autoSpaceDE w:val="0"/>
        <w:autoSpaceDN w:val="0"/>
        <w:spacing w:after="0" w:line="276" w:lineRule="auto"/>
        <w:rPr>
          <w:rFonts w:eastAsia="Times New Roman" w:cstheme="minorHAnsi"/>
          <w:b/>
          <w:kern w:val="0"/>
          <w:sz w:val="24"/>
          <w:szCs w:val="24"/>
          <w:lang w:eastAsia="pl-PL"/>
          <w14:ligatures w14:val="none"/>
        </w:rPr>
      </w:pPr>
    </w:p>
    <w:p w14:paraId="24A2586E" w14:textId="77777777" w:rsidR="005268A3" w:rsidRPr="00692B48" w:rsidRDefault="005268A3" w:rsidP="005268A3">
      <w:pPr>
        <w:autoSpaceDE w:val="0"/>
        <w:autoSpaceDN w:val="0"/>
        <w:spacing w:after="0" w:line="276" w:lineRule="auto"/>
        <w:ind w:left="360" w:hanging="36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2.</w:t>
      </w:r>
      <w:r w:rsidRPr="00692B48">
        <w:rPr>
          <w:rFonts w:eastAsia="Times New Roman" w:cstheme="minorHAnsi"/>
          <w:b/>
          <w:kern w:val="0"/>
          <w:sz w:val="24"/>
          <w:szCs w:val="24"/>
          <w:lang w:eastAsia="pl-PL"/>
          <w14:ligatures w14:val="none"/>
        </w:rPr>
        <w:tab/>
        <w:t>Informacja o trybie otwarcia ofert</w:t>
      </w:r>
    </w:p>
    <w:p w14:paraId="03272797" w14:textId="349ECA00" w:rsidR="005268A3" w:rsidRPr="00692B48" w:rsidRDefault="005268A3" w:rsidP="005268A3">
      <w:pPr>
        <w:keepNext/>
        <w:autoSpaceDE w:val="0"/>
        <w:autoSpaceDN w:val="0"/>
        <w:spacing w:before="120" w:after="60" w:line="276" w:lineRule="auto"/>
        <w:ind w:left="426" w:hanging="426"/>
        <w:jc w:val="both"/>
        <w:outlineLvl w:val="1"/>
        <w:rPr>
          <w:rFonts w:eastAsia="Times New Roman" w:cstheme="minorHAnsi"/>
          <w:iCs/>
          <w:kern w:val="0"/>
          <w:sz w:val="24"/>
          <w:szCs w:val="24"/>
          <w:lang w:eastAsia="pl-PL"/>
          <w14:ligatures w14:val="none"/>
        </w:rPr>
      </w:pPr>
      <w:r w:rsidRPr="00692B48">
        <w:rPr>
          <w:rFonts w:eastAsia="Times New Roman" w:cstheme="minorHAnsi"/>
          <w:iCs/>
          <w:kern w:val="0"/>
          <w:sz w:val="24"/>
          <w:szCs w:val="24"/>
          <w:lang w:eastAsia="pl-PL"/>
          <w14:ligatures w14:val="none"/>
        </w:rPr>
        <w:t>1)</w:t>
      </w:r>
      <w:r w:rsidRPr="00692B48">
        <w:rPr>
          <w:rFonts w:eastAsia="Times New Roman" w:cstheme="minorHAnsi"/>
          <w:iCs/>
          <w:kern w:val="0"/>
          <w:sz w:val="24"/>
          <w:szCs w:val="24"/>
          <w:lang w:eastAsia="pl-PL"/>
          <w14:ligatures w14:val="none"/>
        </w:rPr>
        <w:tab/>
      </w:r>
      <w:r w:rsidRPr="00692B48">
        <w:rPr>
          <w:rFonts w:eastAsia="Times New Roman" w:cstheme="minorHAnsi"/>
          <w:bCs/>
          <w:iCs/>
          <w:kern w:val="0"/>
          <w:sz w:val="24"/>
          <w:szCs w:val="24"/>
          <w:lang w:eastAsia="pl-PL"/>
          <w14:ligatures w14:val="none"/>
        </w:rPr>
        <w:t xml:space="preserve">Termin otwarcia ofert upływa dnia </w:t>
      </w:r>
      <w:r w:rsidR="005E6582">
        <w:rPr>
          <w:rFonts w:eastAsia="Times New Roman" w:cstheme="minorHAnsi"/>
          <w:b/>
          <w:bCs/>
          <w:iCs/>
          <w:color w:val="EE0000"/>
          <w:kern w:val="0"/>
          <w:sz w:val="24"/>
          <w:szCs w:val="24"/>
          <w:highlight w:val="yellow"/>
          <w:u w:val="single"/>
          <w:lang w:eastAsia="pl-PL"/>
          <w14:ligatures w14:val="none"/>
        </w:rPr>
        <w:t>22</w:t>
      </w:r>
      <w:r w:rsidRPr="00692B48">
        <w:rPr>
          <w:rFonts w:eastAsia="Times New Roman" w:cstheme="minorHAnsi"/>
          <w:b/>
          <w:bCs/>
          <w:iCs/>
          <w:color w:val="EE0000"/>
          <w:kern w:val="0"/>
          <w:sz w:val="24"/>
          <w:szCs w:val="24"/>
          <w:highlight w:val="yellow"/>
          <w:u w:val="single"/>
          <w:lang w:eastAsia="pl-PL"/>
          <w14:ligatures w14:val="none"/>
        </w:rPr>
        <w:t>.0</w:t>
      </w:r>
      <w:r w:rsidR="001C01C6" w:rsidRPr="00692B48">
        <w:rPr>
          <w:rFonts w:eastAsia="Times New Roman" w:cstheme="minorHAnsi"/>
          <w:b/>
          <w:bCs/>
          <w:iCs/>
          <w:color w:val="EE0000"/>
          <w:kern w:val="0"/>
          <w:sz w:val="24"/>
          <w:szCs w:val="24"/>
          <w:highlight w:val="yellow"/>
          <w:u w:val="single"/>
          <w:lang w:eastAsia="pl-PL"/>
          <w14:ligatures w14:val="none"/>
        </w:rPr>
        <w:t>5</w:t>
      </w:r>
      <w:r w:rsidRPr="00692B48">
        <w:rPr>
          <w:rFonts w:eastAsia="Times New Roman" w:cstheme="minorHAnsi"/>
          <w:b/>
          <w:bCs/>
          <w:iCs/>
          <w:color w:val="EE0000"/>
          <w:kern w:val="0"/>
          <w:sz w:val="24"/>
          <w:szCs w:val="24"/>
          <w:highlight w:val="yellow"/>
          <w:u w:val="single"/>
          <w:lang w:eastAsia="pl-PL"/>
          <w14:ligatures w14:val="none"/>
        </w:rPr>
        <w:t>.202</w:t>
      </w:r>
      <w:r w:rsidR="00A008DE">
        <w:rPr>
          <w:rFonts w:eastAsia="Times New Roman" w:cstheme="minorHAnsi"/>
          <w:b/>
          <w:bCs/>
          <w:iCs/>
          <w:color w:val="EE0000"/>
          <w:kern w:val="0"/>
          <w:sz w:val="24"/>
          <w:szCs w:val="24"/>
          <w:highlight w:val="yellow"/>
          <w:u w:val="single"/>
          <w:lang w:eastAsia="pl-PL"/>
          <w14:ligatures w14:val="none"/>
        </w:rPr>
        <w:t>6</w:t>
      </w:r>
      <w:r w:rsidRPr="00692B48">
        <w:rPr>
          <w:rFonts w:eastAsia="Times New Roman" w:cstheme="minorHAnsi"/>
          <w:b/>
          <w:bCs/>
          <w:iCs/>
          <w:color w:val="EE0000"/>
          <w:kern w:val="0"/>
          <w:sz w:val="24"/>
          <w:szCs w:val="24"/>
          <w:highlight w:val="yellow"/>
          <w:u w:val="single"/>
          <w:lang w:eastAsia="pl-PL"/>
          <w14:ligatures w14:val="none"/>
        </w:rPr>
        <w:t xml:space="preserve"> roku o godz. 09:</w:t>
      </w:r>
      <w:r w:rsidR="002C3EED" w:rsidRPr="00692B48">
        <w:rPr>
          <w:rFonts w:eastAsia="Times New Roman" w:cstheme="minorHAnsi"/>
          <w:b/>
          <w:bCs/>
          <w:iCs/>
          <w:color w:val="EE0000"/>
          <w:kern w:val="0"/>
          <w:sz w:val="24"/>
          <w:szCs w:val="24"/>
          <w:highlight w:val="yellow"/>
          <w:u w:val="single"/>
          <w:lang w:eastAsia="pl-PL"/>
          <w14:ligatures w14:val="none"/>
        </w:rPr>
        <w:t>00</w:t>
      </w:r>
      <w:r w:rsidRPr="00692B48">
        <w:rPr>
          <w:rFonts w:eastAsia="Times New Roman" w:cstheme="minorHAnsi"/>
          <w:iCs/>
          <w:color w:val="EE0000"/>
          <w:kern w:val="0"/>
          <w:sz w:val="24"/>
          <w:szCs w:val="24"/>
          <w:lang w:eastAsia="pl-PL"/>
          <w14:ligatures w14:val="none"/>
        </w:rPr>
        <w:t xml:space="preserve"> </w:t>
      </w:r>
    </w:p>
    <w:p w14:paraId="1026851B" w14:textId="77777777" w:rsidR="005268A3" w:rsidRPr="00692B48" w:rsidRDefault="005268A3" w:rsidP="005268A3">
      <w:pPr>
        <w:tabs>
          <w:tab w:val="num" w:pos="426"/>
        </w:tabs>
        <w:autoSpaceDE w:val="0"/>
        <w:autoSpaceDN w:val="0"/>
        <w:spacing w:before="120" w:after="0" w:line="276" w:lineRule="auto"/>
        <w:ind w:left="426" w:hanging="426"/>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2)</w:t>
      </w:r>
      <w:r w:rsidRPr="00692B48">
        <w:rPr>
          <w:rFonts w:eastAsia="Times New Roman" w:cstheme="minorHAnsi"/>
          <w:color w:val="000000"/>
          <w:kern w:val="0"/>
          <w:sz w:val="24"/>
          <w:szCs w:val="24"/>
          <w:lang w:eastAsia="pl-PL"/>
          <w14:ligatures w14:val="none"/>
        </w:rPr>
        <w:tab/>
        <w:t>Niezwłocznie po otwarciu ofert zamawiający udostępni na stronie internetowej prowadzonego postępowania informacje zgodnie z art. 222 ust. 5 ustawy PZP.</w:t>
      </w:r>
    </w:p>
    <w:p w14:paraId="30CD0799" w14:textId="77777777" w:rsidR="005268A3" w:rsidRPr="00692B48" w:rsidRDefault="005268A3" w:rsidP="005268A3">
      <w:pPr>
        <w:autoSpaceDN w:val="0"/>
        <w:spacing w:after="3" w:line="276" w:lineRule="auto"/>
        <w:ind w:left="284" w:right="-12" w:hanging="284"/>
        <w:jc w:val="both"/>
        <w:rPr>
          <w:rFonts w:eastAsia="Calibri" w:cstheme="minorHAnsi"/>
          <w:kern w:val="0"/>
          <w:sz w:val="20"/>
          <w:szCs w:val="20"/>
          <w:lang w:eastAsia="pl-PL"/>
          <w14:ligatures w14:val="none"/>
        </w:rPr>
      </w:pPr>
      <w:r w:rsidRPr="00692B48">
        <w:rPr>
          <w:rFonts w:eastAsia="Calibri" w:cstheme="minorHAnsi"/>
          <w:color w:val="000000"/>
          <w:kern w:val="0"/>
          <w:sz w:val="24"/>
          <w:szCs w:val="24"/>
          <w:lang w:eastAsia="pl-PL"/>
          <w14:ligatures w14:val="none"/>
        </w:rPr>
        <w:t>3)</w:t>
      </w:r>
      <w:r w:rsidRPr="00692B48">
        <w:rPr>
          <w:rFonts w:eastAsia="Calibri" w:cstheme="minorHAnsi"/>
          <w:color w:val="000000"/>
          <w:kern w:val="0"/>
          <w:sz w:val="24"/>
          <w:szCs w:val="24"/>
          <w:lang w:eastAsia="pl-PL"/>
          <w14:ligatures w14:val="none"/>
        </w:rPr>
        <w:tab/>
        <w:t xml:space="preserve">W przypadku awarii systemu, która spowoduje brak możliwości otwarcia ofert w w/w terminie, otwarcie ofert nastąpi niezwłocznie po usunięciu awarii. </w:t>
      </w:r>
    </w:p>
    <w:p w14:paraId="44A93832" w14:textId="77777777" w:rsidR="005268A3" w:rsidRPr="00692B48" w:rsidRDefault="005268A3" w:rsidP="005268A3">
      <w:pPr>
        <w:autoSpaceDN w:val="0"/>
        <w:spacing w:after="0" w:line="276" w:lineRule="auto"/>
        <w:ind w:left="284" w:hanging="284"/>
        <w:rPr>
          <w:rFonts w:eastAsia="Calibri" w:cstheme="minorHAnsi"/>
          <w:color w:val="000000"/>
          <w:kern w:val="0"/>
          <w:sz w:val="24"/>
          <w:szCs w:val="24"/>
          <w:lang w:eastAsia="pl-PL"/>
          <w14:ligatures w14:val="none"/>
        </w:rPr>
      </w:pPr>
      <w:r w:rsidRPr="00692B48">
        <w:rPr>
          <w:rFonts w:eastAsia="Calibri" w:cstheme="minorHAnsi"/>
          <w:color w:val="000000"/>
          <w:kern w:val="0"/>
          <w:sz w:val="24"/>
          <w:szCs w:val="24"/>
          <w:lang w:eastAsia="pl-PL"/>
          <w14:ligatures w14:val="none"/>
        </w:rPr>
        <w:t>4)</w:t>
      </w:r>
      <w:r w:rsidRPr="00692B48">
        <w:rPr>
          <w:rFonts w:eastAsia="Calibri" w:cstheme="minorHAnsi"/>
          <w:color w:val="000000"/>
          <w:kern w:val="0"/>
          <w:sz w:val="24"/>
          <w:szCs w:val="24"/>
          <w:lang w:eastAsia="pl-PL"/>
          <w14:ligatures w14:val="none"/>
        </w:rPr>
        <w:tab/>
        <w:t xml:space="preserve">Zamawiający, niezwłocznie po otwarciu ofert, udostępni na stronie internetowej prowadzonego postępowania informacje o: </w:t>
      </w:r>
    </w:p>
    <w:p w14:paraId="2ADDB82C" w14:textId="77777777" w:rsidR="005268A3" w:rsidRPr="00692B48" w:rsidRDefault="005268A3" w:rsidP="005268A3">
      <w:pPr>
        <w:numPr>
          <w:ilvl w:val="1"/>
          <w:numId w:val="16"/>
        </w:numPr>
        <w:autoSpaceDE w:val="0"/>
        <w:autoSpaceDN w:val="0"/>
        <w:spacing w:after="0" w:line="276" w:lineRule="auto"/>
        <w:ind w:right="99" w:hanging="424"/>
        <w:rPr>
          <w:rFonts w:eastAsia="Calibri" w:cstheme="minorHAnsi"/>
          <w:color w:val="000000"/>
          <w:kern w:val="0"/>
          <w:sz w:val="24"/>
          <w:szCs w:val="24"/>
          <w:lang w:eastAsia="pl-PL"/>
          <w14:ligatures w14:val="none"/>
        </w:rPr>
      </w:pPr>
      <w:r w:rsidRPr="00692B48">
        <w:rPr>
          <w:rFonts w:eastAsia="Calibri" w:cstheme="minorHAnsi"/>
          <w:color w:val="000000"/>
          <w:kern w:val="0"/>
          <w:sz w:val="24"/>
          <w:szCs w:val="24"/>
          <w:lang w:eastAsia="pl-PL"/>
          <w14:ligatures w14:val="none"/>
        </w:rPr>
        <w:t xml:space="preserve">nazwach albo imionach i nazwiskach oraz siedzibach lub miejscach prowadzonej działalności gospodarczej albo miejscach zamieszkania wykonawców, których oferty zostały otwarte;  </w:t>
      </w:r>
    </w:p>
    <w:p w14:paraId="16EF39F1" w14:textId="77777777" w:rsidR="005268A3" w:rsidRPr="00692B48" w:rsidRDefault="005268A3" w:rsidP="005268A3">
      <w:pPr>
        <w:numPr>
          <w:ilvl w:val="1"/>
          <w:numId w:val="16"/>
        </w:numPr>
        <w:autoSpaceDE w:val="0"/>
        <w:autoSpaceDN w:val="0"/>
        <w:spacing w:after="151" w:line="276" w:lineRule="auto"/>
        <w:ind w:right="99" w:hanging="424"/>
        <w:rPr>
          <w:rFonts w:eastAsia="Calibri" w:cstheme="minorHAnsi"/>
          <w:color w:val="000000"/>
          <w:kern w:val="0"/>
          <w:sz w:val="24"/>
          <w:szCs w:val="24"/>
          <w:lang w:eastAsia="pl-PL"/>
          <w14:ligatures w14:val="none"/>
        </w:rPr>
      </w:pPr>
      <w:r w:rsidRPr="00692B48">
        <w:rPr>
          <w:rFonts w:eastAsia="Calibri" w:cstheme="minorHAnsi"/>
          <w:color w:val="000000"/>
          <w:kern w:val="0"/>
          <w:sz w:val="24"/>
          <w:szCs w:val="24"/>
          <w:lang w:eastAsia="pl-PL"/>
          <w14:ligatures w14:val="none"/>
        </w:rPr>
        <w:t xml:space="preserve">cenach lub kosztach zawartych w ofertach. </w:t>
      </w:r>
    </w:p>
    <w:p w14:paraId="728E90BD" w14:textId="77777777" w:rsidR="005268A3" w:rsidRPr="00692B48" w:rsidRDefault="005268A3" w:rsidP="005268A3">
      <w:pPr>
        <w:tabs>
          <w:tab w:val="num" w:pos="426"/>
        </w:tabs>
        <w:autoSpaceDE w:val="0"/>
        <w:autoSpaceDN w:val="0"/>
        <w:spacing w:before="120" w:after="0" w:line="240" w:lineRule="auto"/>
        <w:ind w:left="426" w:hanging="426"/>
        <w:jc w:val="both"/>
        <w:rPr>
          <w:rFonts w:eastAsia="Times New Roman" w:cstheme="minorHAnsi"/>
          <w:color w:val="000000"/>
          <w:kern w:val="0"/>
          <w:sz w:val="24"/>
          <w:szCs w:val="24"/>
          <w:lang w:eastAsia="pl-PL"/>
          <w14:ligatures w14:val="none"/>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2"/>
      </w:tblGrid>
      <w:tr w:rsidR="005268A3" w:rsidRPr="00692B48" w14:paraId="0D1B4313" w14:textId="77777777" w:rsidTr="0080494D">
        <w:trPr>
          <w:trHeight w:val="761"/>
          <w:jc w:val="center"/>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tcPr>
          <w:p w14:paraId="625399B8" w14:textId="77777777" w:rsidR="005268A3" w:rsidRPr="00692B48" w:rsidRDefault="005268A3" w:rsidP="005268A3">
            <w:pPr>
              <w:tabs>
                <w:tab w:val="num" w:pos="1440"/>
              </w:tabs>
              <w:autoSpaceDE w:val="0"/>
              <w:autoSpaceDN w:val="0"/>
              <w:spacing w:after="0" w:line="240" w:lineRule="auto"/>
              <w:ind w:left="360" w:hanging="360"/>
              <w:jc w:val="center"/>
              <w:rPr>
                <w:rFonts w:eastAsia="Times New Roman" w:cstheme="minorHAnsi"/>
                <w:b/>
                <w:caps/>
                <w:kern w:val="0"/>
                <w:sz w:val="20"/>
                <w:szCs w:val="20"/>
                <w:u w:val="single"/>
                <w:lang w:eastAsia="pl-PL"/>
                <w14:ligatures w14:val="none"/>
              </w:rPr>
            </w:pPr>
            <w:r w:rsidRPr="00692B48">
              <w:rPr>
                <w:rFonts w:eastAsia="Times New Roman" w:cstheme="minorHAnsi"/>
                <w:b/>
                <w:kern w:val="0"/>
                <w:sz w:val="24"/>
                <w:szCs w:val="24"/>
                <w:u w:val="single"/>
                <w:lang w:eastAsia="pl-PL"/>
                <w14:ligatures w14:val="none"/>
              </w:rPr>
              <w:t>Część 7</w:t>
            </w:r>
            <w:r w:rsidRPr="00692B48">
              <w:rPr>
                <w:rFonts w:eastAsia="Times New Roman" w:cstheme="minorHAnsi"/>
                <w:b/>
                <w:kern w:val="0"/>
                <w:sz w:val="24"/>
                <w:szCs w:val="24"/>
                <w:u w:val="single"/>
                <w:lang w:eastAsia="pl-PL"/>
                <w14:ligatures w14:val="none"/>
              </w:rPr>
              <w:br/>
            </w:r>
          </w:p>
          <w:p w14:paraId="3C3D19CF"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caps/>
                <w:kern w:val="0"/>
                <w:sz w:val="24"/>
                <w:szCs w:val="24"/>
                <w:lang w:eastAsia="pl-PL"/>
                <w14:ligatures w14:val="none"/>
              </w:rPr>
              <w:t>PODSTAWY WYKLUCZENIA Z POSTĘPOWANIA</w:t>
            </w:r>
          </w:p>
          <w:p w14:paraId="0F13FE9B"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p>
        </w:tc>
      </w:tr>
    </w:tbl>
    <w:p w14:paraId="69E8DD4F" w14:textId="77777777" w:rsidR="005268A3" w:rsidRPr="00692B48" w:rsidRDefault="005268A3" w:rsidP="005268A3">
      <w:pPr>
        <w:autoSpaceDN w:val="0"/>
        <w:spacing w:after="0" w:line="240" w:lineRule="auto"/>
        <w:rPr>
          <w:rFonts w:eastAsia="Times New Roman" w:cstheme="minorHAnsi"/>
          <w:kern w:val="0"/>
          <w:sz w:val="24"/>
          <w:szCs w:val="24"/>
          <w:lang w:eastAsia="pl-PL"/>
          <w14:ligatures w14:val="none"/>
        </w:rPr>
      </w:pPr>
    </w:p>
    <w:p w14:paraId="257EFC63" w14:textId="77777777" w:rsidR="005268A3" w:rsidRPr="00692B48" w:rsidRDefault="005268A3" w:rsidP="005268A3">
      <w:pPr>
        <w:autoSpaceDN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1. Z postępowania o udzielenie zamówienia wyklucza się wykonawcę na podstawie przesłanek określonych w art. 108 ust. 1. </w:t>
      </w:r>
    </w:p>
    <w:p w14:paraId="13A52FE5" w14:textId="77777777" w:rsidR="005268A3" w:rsidRPr="00692B48" w:rsidRDefault="005268A3" w:rsidP="005268A3">
      <w:pPr>
        <w:autoSpaceDN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 postępowania o udzielenie zamówienia wyklucza się wykonawcę:</w:t>
      </w:r>
    </w:p>
    <w:p w14:paraId="432B1412"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 będącego osobą fizyczną, którego prawomocnie skazano za przestępstwo:</w:t>
      </w:r>
    </w:p>
    <w:p w14:paraId="66ADD300"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 udziału w zorganizowanej grupie przestępczej albo związku mającym na celu popełnienie przestępstwa lub przestępstwa skarbowego, o którym mowa w art. 258 Kodeksu karnego,</w:t>
      </w:r>
    </w:p>
    <w:p w14:paraId="35848662"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b) handlu ludźmi, o którym mowa w art.189a Kodeksu karnego,</w:t>
      </w:r>
    </w:p>
    <w:p w14:paraId="38244035" w14:textId="6EAF4FCD"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c) </w:t>
      </w:r>
      <w:r w:rsidRPr="00692B48">
        <w:rPr>
          <w:rFonts w:eastAsia="Times New Roman" w:cstheme="minorHAnsi"/>
          <w:bCs/>
          <w:kern w:val="0"/>
          <w:lang w:eastAsia="pl-PL"/>
          <w14:ligatures w14:val="none"/>
        </w:rPr>
        <w:t>o którym mowa w art. 228–230a, art. 250a Kodeksu karnego, w art. 46–48 ustawy z dnia 25 czerwca 2010 r. o sporcie (</w:t>
      </w:r>
      <w:hyperlink r:id="rId20" w:tgtFrame="_blank" w:tooltip="USTAWA z dnia 25 czerwca 2010 r. o sporcie" w:history="1">
        <w:r w:rsidRPr="00692B48">
          <w:rPr>
            <w:rFonts w:eastAsia="Times New Roman" w:cstheme="minorHAnsi"/>
            <w:bCs/>
            <w:kern w:val="0"/>
            <w:lang w:eastAsia="pl-PL"/>
            <w14:ligatures w14:val="none"/>
          </w:rPr>
          <w:t>Dz. U. z 202</w:t>
        </w:r>
        <w:r w:rsidR="00A52964" w:rsidRPr="00692B48">
          <w:rPr>
            <w:rFonts w:eastAsia="Times New Roman" w:cstheme="minorHAnsi"/>
            <w:bCs/>
            <w:kern w:val="0"/>
            <w:lang w:eastAsia="pl-PL"/>
            <w14:ligatures w14:val="none"/>
          </w:rPr>
          <w:t>3</w:t>
        </w:r>
        <w:r w:rsidRPr="00692B48">
          <w:rPr>
            <w:rFonts w:eastAsia="Times New Roman" w:cstheme="minorHAnsi"/>
            <w:bCs/>
            <w:kern w:val="0"/>
            <w:lang w:eastAsia="pl-PL"/>
            <w14:ligatures w14:val="none"/>
          </w:rPr>
          <w:t xml:space="preserve"> r. poz. </w:t>
        </w:r>
        <w:r w:rsidR="00A52964" w:rsidRPr="00692B48">
          <w:rPr>
            <w:rFonts w:eastAsia="Times New Roman" w:cstheme="minorHAnsi"/>
            <w:bCs/>
            <w:kern w:val="0"/>
            <w:lang w:eastAsia="pl-PL"/>
            <w14:ligatures w14:val="none"/>
          </w:rPr>
          <w:t>2048</w:t>
        </w:r>
      </w:hyperlink>
      <w:r w:rsidRPr="00692B48">
        <w:rPr>
          <w:rFonts w:eastAsia="Times New Roman" w:cstheme="minorHAnsi"/>
          <w:bCs/>
          <w:kern w:val="0"/>
          <w:lang w:eastAsia="pl-PL"/>
          <w14:ligatures w14:val="none"/>
        </w:rPr>
        <w:t xml:space="preserve"> oraz z 202</w:t>
      </w:r>
      <w:r w:rsidR="00A52964" w:rsidRPr="00692B48">
        <w:rPr>
          <w:rFonts w:eastAsia="Times New Roman" w:cstheme="minorHAnsi"/>
          <w:bCs/>
          <w:kern w:val="0"/>
          <w:lang w:eastAsia="pl-PL"/>
          <w14:ligatures w14:val="none"/>
        </w:rPr>
        <w:t>4</w:t>
      </w:r>
      <w:r w:rsidRPr="00692B48">
        <w:rPr>
          <w:rFonts w:eastAsia="Times New Roman" w:cstheme="minorHAnsi"/>
          <w:bCs/>
          <w:kern w:val="0"/>
          <w:lang w:eastAsia="pl-PL"/>
          <w14:ligatures w14:val="none"/>
        </w:rPr>
        <w:t xml:space="preserve"> r. poz. </w:t>
      </w:r>
      <w:r w:rsidR="00A52964" w:rsidRPr="00692B48">
        <w:rPr>
          <w:rFonts w:eastAsia="Times New Roman" w:cstheme="minorHAnsi"/>
          <w:bCs/>
          <w:kern w:val="0"/>
          <w:lang w:eastAsia="pl-PL"/>
          <w14:ligatures w14:val="none"/>
        </w:rPr>
        <w:t>1166</w:t>
      </w:r>
      <w:r w:rsidRPr="00692B48">
        <w:rPr>
          <w:rFonts w:eastAsia="Times New Roman" w:cstheme="minorHAnsi"/>
          <w:bCs/>
          <w:kern w:val="0"/>
          <w:lang w:eastAsia="pl-PL"/>
          <w14:ligatures w14:val="none"/>
        </w:rPr>
        <w:t>) lub w art. 54 ust. 1–4 ustawy z dnia 12 maja 2011 r. o refundacji leków, środków spożywczych specjalnego przeznaczenia żywieniowego oraz wyrobów medycznych (</w:t>
      </w:r>
      <w:hyperlink r:id="rId21" w:tgtFrame="_blank" w:tooltip="USTAWA z dnia 12 maja 2011 r. o refundacji leków, środków spożywczych specjalnego przeznaczenia żywieniowego oraz wyrobów medycznych" w:history="1">
        <w:r w:rsidRPr="00692B48">
          <w:rPr>
            <w:rFonts w:eastAsia="Times New Roman" w:cstheme="minorHAnsi"/>
            <w:bCs/>
            <w:kern w:val="0"/>
            <w:lang w:eastAsia="pl-PL"/>
            <w14:ligatures w14:val="none"/>
          </w:rPr>
          <w:t>Dz. U. z 202</w:t>
        </w:r>
        <w:r w:rsidR="00A52964" w:rsidRPr="00692B48">
          <w:rPr>
            <w:rFonts w:eastAsia="Times New Roman" w:cstheme="minorHAnsi"/>
            <w:bCs/>
            <w:kern w:val="0"/>
            <w:lang w:eastAsia="pl-PL"/>
            <w14:ligatures w14:val="none"/>
          </w:rPr>
          <w:t>4</w:t>
        </w:r>
        <w:r w:rsidRPr="00692B48">
          <w:rPr>
            <w:rFonts w:eastAsia="Times New Roman" w:cstheme="minorHAnsi"/>
            <w:bCs/>
            <w:kern w:val="0"/>
            <w:lang w:eastAsia="pl-PL"/>
            <w14:ligatures w14:val="none"/>
          </w:rPr>
          <w:t xml:space="preserve"> r. poz. </w:t>
        </w:r>
        <w:r w:rsidR="00A52964" w:rsidRPr="00692B48">
          <w:rPr>
            <w:rFonts w:eastAsia="Times New Roman" w:cstheme="minorHAnsi"/>
            <w:bCs/>
            <w:kern w:val="0"/>
            <w:lang w:eastAsia="pl-PL"/>
            <w14:ligatures w14:val="none"/>
          </w:rPr>
          <w:t>9</w:t>
        </w:r>
        <w:r w:rsidRPr="00692B48">
          <w:rPr>
            <w:rFonts w:eastAsia="Times New Roman" w:cstheme="minorHAnsi"/>
            <w:bCs/>
            <w:kern w:val="0"/>
            <w:lang w:eastAsia="pl-PL"/>
            <w14:ligatures w14:val="none"/>
          </w:rPr>
          <w:t>3</w:t>
        </w:r>
      </w:hyperlink>
      <w:r w:rsidR="00A52964" w:rsidRPr="00692B48">
        <w:rPr>
          <w:rFonts w:cstheme="minorHAnsi"/>
        </w:rPr>
        <w:t>0</w:t>
      </w:r>
      <w:r w:rsidRPr="00692B48">
        <w:rPr>
          <w:rFonts w:eastAsia="Times New Roman" w:cstheme="minorHAnsi"/>
          <w:bCs/>
          <w:kern w:val="0"/>
          <w:lang w:eastAsia="pl-PL"/>
          <w14:ligatures w14:val="none"/>
        </w:rPr>
        <w:t>)</w:t>
      </w:r>
      <w:r w:rsidRPr="00692B48">
        <w:rPr>
          <w:rFonts w:eastAsia="Times New Roman" w:cstheme="minorHAnsi"/>
          <w:kern w:val="0"/>
          <w:sz w:val="24"/>
          <w:szCs w:val="24"/>
          <w:lang w:eastAsia="pl-PL"/>
          <w14:ligatures w14:val="none"/>
        </w:rPr>
        <w:t>,</w:t>
      </w:r>
    </w:p>
    <w:p w14:paraId="61C00C97"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FAFE6CE" w14:textId="2F2B6CA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e) o charakterze terrorystycznym, o którym mowa w art.1</w:t>
      </w:r>
      <w:r w:rsidR="008440E9" w:rsidRPr="00692B48">
        <w:rPr>
          <w:rFonts w:eastAsia="Times New Roman" w:cstheme="minorHAnsi"/>
          <w:kern w:val="0"/>
          <w:sz w:val="24"/>
          <w:szCs w:val="24"/>
          <w:lang w:eastAsia="pl-PL"/>
          <w14:ligatures w14:val="none"/>
        </w:rPr>
        <w:t>15 &amp; 20</w:t>
      </w:r>
      <w:r w:rsidRPr="00692B48">
        <w:rPr>
          <w:rFonts w:eastAsia="Times New Roman" w:cstheme="minorHAnsi"/>
          <w:kern w:val="0"/>
          <w:sz w:val="24"/>
          <w:szCs w:val="24"/>
          <w:lang w:eastAsia="pl-PL"/>
          <w14:ligatures w14:val="none"/>
        </w:rPr>
        <w:t xml:space="preserve"> Kodeksu karnego, lub przestępstw</w:t>
      </w:r>
      <w:r w:rsidR="00A52964" w:rsidRPr="00692B48">
        <w:rPr>
          <w:rFonts w:eastAsia="Times New Roman" w:cstheme="minorHAnsi"/>
          <w:kern w:val="0"/>
          <w:sz w:val="24"/>
          <w:szCs w:val="24"/>
          <w:lang w:eastAsia="pl-PL"/>
          <w14:ligatures w14:val="none"/>
        </w:rPr>
        <w:t xml:space="preserve">o udaremniania lub </w:t>
      </w:r>
      <w:r w:rsidR="008440E9" w:rsidRPr="00692B48">
        <w:rPr>
          <w:rFonts w:eastAsia="Times New Roman" w:cstheme="minorHAnsi"/>
          <w:kern w:val="0"/>
          <w:sz w:val="24"/>
          <w:szCs w:val="24"/>
          <w:lang w:eastAsia="pl-PL"/>
          <w14:ligatures w14:val="none"/>
        </w:rPr>
        <w:t>mające na celu popełnienie tego przestępstwa,</w:t>
      </w:r>
    </w:p>
    <w:p w14:paraId="3A364088" w14:textId="61E53CBD"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f) powierzenia wykonywania pracy małoletniemu cudzoziemcowi, o którym mowa w art. 9 ust.2 ustawy z dnia 15 czerwca 2012 r. o skutkach powierzania wykonywania pracy </w:t>
      </w:r>
      <w:r w:rsidRPr="00692B48">
        <w:rPr>
          <w:rFonts w:eastAsia="Times New Roman" w:cstheme="minorHAnsi"/>
          <w:kern w:val="0"/>
          <w:sz w:val="24"/>
          <w:szCs w:val="24"/>
          <w:lang w:eastAsia="pl-PL"/>
          <w14:ligatures w14:val="none"/>
        </w:rPr>
        <w:lastRenderedPageBreak/>
        <w:t xml:space="preserve">cudzoziemcom przebywającym wbrew przepisom na terytorium Rzeczypospolitej Polskiej (Dz.U. </w:t>
      </w:r>
      <w:r w:rsidR="008440E9" w:rsidRPr="00692B48">
        <w:rPr>
          <w:rFonts w:eastAsia="Times New Roman" w:cstheme="minorHAnsi"/>
          <w:kern w:val="0"/>
          <w:sz w:val="24"/>
          <w:szCs w:val="24"/>
          <w:lang w:eastAsia="pl-PL"/>
          <w14:ligatures w14:val="none"/>
        </w:rPr>
        <w:t xml:space="preserve">z 2021r. </w:t>
      </w:r>
      <w:r w:rsidRPr="00692B48">
        <w:rPr>
          <w:rFonts w:eastAsia="Times New Roman" w:cstheme="minorHAnsi"/>
          <w:kern w:val="0"/>
          <w:sz w:val="24"/>
          <w:szCs w:val="24"/>
          <w:lang w:eastAsia="pl-PL"/>
          <w14:ligatures w14:val="none"/>
        </w:rPr>
        <w:t>poz.</w:t>
      </w:r>
      <w:r w:rsidR="008440E9" w:rsidRPr="00692B48">
        <w:rPr>
          <w:rFonts w:eastAsia="Times New Roman" w:cstheme="minorHAnsi"/>
          <w:kern w:val="0"/>
          <w:sz w:val="24"/>
          <w:szCs w:val="24"/>
          <w:lang w:eastAsia="pl-PL"/>
          <w14:ligatures w14:val="none"/>
        </w:rPr>
        <w:t>1745</w:t>
      </w:r>
      <w:r w:rsidRPr="00692B48">
        <w:rPr>
          <w:rFonts w:eastAsia="Times New Roman" w:cstheme="minorHAnsi"/>
          <w:kern w:val="0"/>
          <w:sz w:val="24"/>
          <w:szCs w:val="24"/>
          <w:lang w:eastAsia="pl-PL"/>
          <w14:ligatures w14:val="none"/>
        </w:rPr>
        <w:t>),</w:t>
      </w:r>
    </w:p>
    <w:p w14:paraId="4E567720"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624D8AB"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h) o którym mowa w art. 9 ust.1 i 3 lub art.10 ustawy z dnia 15 czerwca 2012r. o skutkach powierzania wykonywania pracy cudzoziemcom przebywającym wbrew przepisom na terytorium Rzeczypospolitej Polskiej lub za odpowiedni czyn zabroniony określony w przepisach prawa obcego;</w:t>
      </w:r>
    </w:p>
    <w:p w14:paraId="2E99145B"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proofErr w:type="gramStart"/>
      <w:r w:rsidRPr="00692B48">
        <w:rPr>
          <w:rFonts w:eastAsia="Times New Roman" w:cstheme="minorHAnsi"/>
          <w:kern w:val="0"/>
          <w:sz w:val="24"/>
          <w:szCs w:val="24"/>
          <w:lang w:eastAsia="pl-PL"/>
          <w14:ligatures w14:val="none"/>
        </w:rPr>
        <w:t>2)</w:t>
      </w:r>
      <w:proofErr w:type="gramEnd"/>
      <w:r w:rsidRPr="00692B48">
        <w:rPr>
          <w:rFonts w:eastAsia="Times New Roman" w:cstheme="minorHAnsi"/>
          <w:kern w:val="0"/>
          <w:sz w:val="24"/>
          <w:szCs w:val="24"/>
          <w:lang w:eastAsia="pl-PL"/>
          <w14:ligatures w14:val="none"/>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pkt1;</w:t>
      </w:r>
    </w:p>
    <w:p w14:paraId="41AEA0AE"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35700D6" w14:textId="77777777"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4) wobec którego prawomocnie orzeczono zakaz ubiegania się o zamówienia publiczne; </w:t>
      </w:r>
    </w:p>
    <w:p w14:paraId="1BC7F27A" w14:textId="46E75BDC"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proofErr w:type="gramStart"/>
      <w:r w:rsidRPr="00692B48">
        <w:rPr>
          <w:rFonts w:eastAsia="Times New Roman" w:cstheme="minorHAnsi"/>
          <w:kern w:val="0"/>
          <w:sz w:val="24"/>
          <w:szCs w:val="24"/>
          <w:lang w:eastAsia="pl-PL"/>
          <w14:ligatures w14:val="none"/>
        </w:rPr>
        <w:t>5)</w:t>
      </w:r>
      <w:proofErr w:type="gramEnd"/>
      <w:r w:rsidRPr="00692B48">
        <w:rPr>
          <w:rFonts w:eastAsia="Times New Roman" w:cstheme="minorHAnsi"/>
          <w:kern w:val="0"/>
          <w:sz w:val="24"/>
          <w:szCs w:val="24"/>
          <w:lang w:eastAsia="pl-PL"/>
          <w14:ligatures w14:val="none"/>
        </w:rPr>
        <w:t xml:space="preserve"> jeżeli zamawiający może stwierdzić, na podstawie wiarygodnych przesłanek, że wykonawca zawarł z innymi wykonawcami porozumienie mające na celu zakłócenie konkurencji, w szczególności</w:t>
      </w:r>
      <w:r w:rsidR="00295875" w:rsidRPr="00692B48">
        <w:rPr>
          <w:rFonts w:eastAsia="Times New Roman" w:cstheme="minorHAnsi"/>
          <w:kern w:val="0"/>
          <w:sz w:val="24"/>
          <w:szCs w:val="24"/>
          <w:lang w:eastAsia="pl-PL"/>
          <w14:ligatures w14:val="none"/>
        </w:rPr>
        <w:t>,</w:t>
      </w:r>
      <w:r w:rsidRPr="00692B48">
        <w:rPr>
          <w:rFonts w:eastAsia="Times New Roman" w:cstheme="minorHAnsi"/>
          <w:kern w:val="0"/>
          <w:sz w:val="24"/>
          <w:szCs w:val="24"/>
          <w:lang w:eastAsia="pl-PL"/>
          <w14:ligatures w14:val="none"/>
        </w:rPr>
        <w:t xml:space="preserve">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14:paraId="60ADF8E7" w14:textId="4A26A07B" w:rsidR="005268A3" w:rsidRPr="00692B48" w:rsidRDefault="005268A3" w:rsidP="005268A3">
      <w:pPr>
        <w:spacing w:after="0" w:line="276" w:lineRule="auto"/>
        <w:ind w:left="284" w:hanging="284"/>
        <w:jc w:val="both"/>
        <w:rPr>
          <w:rFonts w:eastAsia="Times New Roman" w:cstheme="minorHAnsi"/>
          <w:kern w:val="0"/>
          <w:sz w:val="24"/>
          <w:szCs w:val="24"/>
          <w:lang w:eastAsia="pl-PL"/>
          <w14:ligatures w14:val="none"/>
        </w:rPr>
      </w:pPr>
      <w:proofErr w:type="gramStart"/>
      <w:r w:rsidRPr="00692B48">
        <w:rPr>
          <w:rFonts w:eastAsia="Times New Roman" w:cstheme="minorHAnsi"/>
          <w:kern w:val="0"/>
          <w:sz w:val="24"/>
          <w:szCs w:val="24"/>
          <w:lang w:eastAsia="pl-PL"/>
          <w14:ligatures w14:val="none"/>
        </w:rPr>
        <w:t>6)</w:t>
      </w:r>
      <w:proofErr w:type="gramEnd"/>
      <w:r w:rsidRPr="00692B48">
        <w:rPr>
          <w:rFonts w:eastAsia="Times New Roman" w:cstheme="minorHAnsi"/>
          <w:kern w:val="0"/>
          <w:sz w:val="24"/>
          <w:szCs w:val="24"/>
          <w:lang w:eastAsia="pl-PL"/>
          <w14:ligatures w14:val="none"/>
        </w:rPr>
        <w:t xml:space="preserve"> jeżeli, w przypadkach, o których mowa w art.85ust.1,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winny sposób niż przez wykluczenie wykonawcy z udziału w postępowaniu o udzielenie zamówienia.</w:t>
      </w:r>
    </w:p>
    <w:p w14:paraId="0D3293CE" w14:textId="77777777" w:rsidR="005268A3" w:rsidRPr="00692B48" w:rsidRDefault="005268A3" w:rsidP="005268A3">
      <w:pPr>
        <w:spacing w:after="0" w:line="276" w:lineRule="auto"/>
        <w:jc w:val="both"/>
        <w:rPr>
          <w:rFonts w:eastAsia="Verdana" w:cstheme="minorHAnsi"/>
          <w:color w:val="000000"/>
          <w:sz w:val="24"/>
          <w:szCs w:val="24"/>
        </w:rPr>
      </w:pPr>
      <w:r w:rsidRPr="00692B48">
        <w:rPr>
          <w:rFonts w:eastAsia="Verdana" w:cstheme="minorHAnsi"/>
          <w:sz w:val="24"/>
          <w:szCs w:val="24"/>
        </w:rPr>
        <w:t xml:space="preserve">2. Z postępowania o udzielenie zamówienia wyklucza się wykonawcę na podstawie przesłanek określonych </w:t>
      </w:r>
      <w:r w:rsidRPr="00692B48">
        <w:rPr>
          <w:rFonts w:eastAsia="Verdana" w:cstheme="minorHAnsi"/>
          <w:color w:val="000000"/>
          <w:sz w:val="24"/>
          <w:szCs w:val="24"/>
        </w:rPr>
        <w:t>w art. 109 ust 1 pkt 4) tj.</w:t>
      </w:r>
    </w:p>
    <w:p w14:paraId="685D102A" w14:textId="77777777" w:rsidR="005268A3" w:rsidRPr="00692B48" w:rsidRDefault="005268A3" w:rsidP="005268A3">
      <w:pPr>
        <w:tabs>
          <w:tab w:val="left" w:pos="0"/>
        </w:tabs>
        <w:spacing w:after="0" w:line="276" w:lineRule="auto"/>
        <w:jc w:val="both"/>
        <w:rPr>
          <w:rFonts w:eastAsia="Verdana" w:cstheme="minorHAnsi"/>
          <w:color w:val="000000"/>
          <w:sz w:val="24"/>
          <w:szCs w:val="24"/>
        </w:rPr>
      </w:pPr>
      <w:r w:rsidRPr="00692B48">
        <w:rPr>
          <w:rFonts w:eastAsia="Verdana" w:cstheme="minorHAnsi"/>
          <w:color w:val="000000"/>
          <w:sz w:val="24"/>
          <w:szCs w:val="24"/>
        </w:rPr>
        <w:t xml:space="preserve">1) w </w:t>
      </w:r>
      <w:proofErr w:type="gramStart"/>
      <w:r w:rsidRPr="00692B48">
        <w:rPr>
          <w:rFonts w:eastAsia="Verdana" w:cstheme="minorHAnsi"/>
          <w:color w:val="000000"/>
          <w:sz w:val="24"/>
          <w:szCs w:val="24"/>
        </w:rPr>
        <w:t>stosunku</w:t>
      </w:r>
      <w:proofErr w:type="gramEnd"/>
      <w:r w:rsidRPr="00692B48">
        <w:rPr>
          <w:rFonts w:eastAsia="Verdana" w:cstheme="minorHAnsi"/>
          <w:color w:val="000000"/>
          <w:sz w:val="24"/>
          <w:szCs w:val="24"/>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541FC4A" w14:textId="77777777" w:rsidR="005268A3" w:rsidRPr="00692B48" w:rsidRDefault="005268A3" w:rsidP="005268A3">
      <w:pPr>
        <w:spacing w:after="0" w:line="276" w:lineRule="auto"/>
        <w:jc w:val="both"/>
        <w:rPr>
          <w:rFonts w:eastAsia="Verdana" w:cstheme="minorHAnsi"/>
          <w:color w:val="000000"/>
          <w:sz w:val="24"/>
          <w:szCs w:val="24"/>
        </w:rPr>
      </w:pPr>
      <w:r w:rsidRPr="00692B48">
        <w:rPr>
          <w:rFonts w:eastAsia="Verdana" w:cstheme="minorHAnsi"/>
          <w:color w:val="000000"/>
          <w:sz w:val="24"/>
          <w:szCs w:val="24"/>
        </w:rPr>
        <w:t xml:space="preserve">3.Wykluczenie Wykonawcy następuje zgodnie z art. 111 </w:t>
      </w:r>
      <w:proofErr w:type="spellStart"/>
      <w:r w:rsidRPr="00692B48">
        <w:rPr>
          <w:rFonts w:eastAsia="Verdana" w:cstheme="minorHAnsi"/>
          <w:color w:val="000000"/>
          <w:sz w:val="24"/>
          <w:szCs w:val="24"/>
        </w:rPr>
        <w:t>p.z.p</w:t>
      </w:r>
      <w:proofErr w:type="spellEnd"/>
      <w:r w:rsidRPr="00692B48">
        <w:rPr>
          <w:rFonts w:eastAsia="Verdana" w:cstheme="minorHAnsi"/>
          <w:color w:val="000000"/>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2"/>
      </w:tblGrid>
      <w:tr w:rsidR="005268A3" w:rsidRPr="00692B48" w14:paraId="742BA08D" w14:textId="77777777" w:rsidTr="0080494D">
        <w:trPr>
          <w:trHeight w:val="761"/>
          <w:jc w:val="center"/>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tcPr>
          <w:p w14:paraId="5F788556" w14:textId="77777777" w:rsidR="005268A3" w:rsidRPr="00692B48" w:rsidRDefault="005268A3" w:rsidP="005268A3">
            <w:pPr>
              <w:tabs>
                <w:tab w:val="num" w:pos="144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kern w:val="0"/>
                <w:sz w:val="24"/>
                <w:szCs w:val="24"/>
                <w:u w:val="single"/>
                <w:lang w:eastAsia="pl-PL"/>
                <w14:ligatures w14:val="none"/>
              </w:rPr>
              <w:lastRenderedPageBreak/>
              <w:t>Część 8</w:t>
            </w:r>
            <w:r w:rsidRPr="00692B48">
              <w:rPr>
                <w:rFonts w:eastAsia="Times New Roman" w:cstheme="minorHAnsi"/>
                <w:b/>
                <w:kern w:val="0"/>
                <w:sz w:val="24"/>
                <w:szCs w:val="24"/>
                <w:u w:val="single"/>
                <w:lang w:eastAsia="pl-PL"/>
                <w14:ligatures w14:val="none"/>
              </w:rPr>
              <w:br/>
            </w:r>
            <w:r w:rsidRPr="00692B48">
              <w:rPr>
                <w:rFonts w:eastAsia="Times New Roman" w:cstheme="minorHAnsi"/>
                <w:b/>
                <w:caps/>
                <w:kern w:val="0"/>
                <w:sz w:val="24"/>
                <w:szCs w:val="24"/>
                <w:lang w:eastAsia="pl-PL"/>
                <w14:ligatures w14:val="none"/>
              </w:rPr>
              <w:t>INFORMACJA O WarunkACH udziału w postępowaniu</w:t>
            </w:r>
          </w:p>
          <w:p w14:paraId="2DA02802" w14:textId="77777777" w:rsidR="005268A3" w:rsidRPr="00692B48" w:rsidRDefault="005268A3" w:rsidP="005268A3">
            <w:pPr>
              <w:tabs>
                <w:tab w:val="num" w:pos="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p>
        </w:tc>
      </w:tr>
    </w:tbl>
    <w:p w14:paraId="05E483F4" w14:textId="77777777" w:rsidR="00295875" w:rsidRPr="00692B48" w:rsidRDefault="00295875" w:rsidP="00295875">
      <w:pPr>
        <w:tabs>
          <w:tab w:val="num" w:pos="720"/>
        </w:tabs>
        <w:autoSpaceDE w:val="0"/>
        <w:autoSpaceDN w:val="0"/>
        <w:spacing w:after="0" w:line="276" w:lineRule="auto"/>
        <w:ind w:left="360" w:hanging="360"/>
        <w:jc w:val="both"/>
        <w:rPr>
          <w:rFonts w:eastAsia="Times New Roman" w:cstheme="minorHAnsi"/>
          <w:b/>
          <w:bCs/>
          <w:kern w:val="0"/>
          <w:sz w:val="24"/>
          <w:szCs w:val="24"/>
          <w:lang w:eastAsia="pl-PL"/>
          <w14:ligatures w14:val="none"/>
        </w:rPr>
      </w:pPr>
    </w:p>
    <w:p w14:paraId="51C1503E" w14:textId="671E064C" w:rsidR="005268A3" w:rsidRPr="00692B48" w:rsidRDefault="005268A3" w:rsidP="00295875">
      <w:pPr>
        <w:tabs>
          <w:tab w:val="num" w:pos="720"/>
        </w:tabs>
        <w:autoSpaceDE w:val="0"/>
        <w:autoSpaceDN w:val="0"/>
        <w:spacing w:after="0" w:line="276"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b/>
          <w:bCs/>
          <w:kern w:val="0"/>
          <w:sz w:val="24"/>
          <w:szCs w:val="24"/>
          <w:lang w:eastAsia="pl-PL"/>
          <w14:ligatures w14:val="none"/>
        </w:rPr>
        <w:t>1.</w:t>
      </w:r>
      <w:r w:rsidRPr="00692B48">
        <w:rPr>
          <w:rFonts w:eastAsia="Times New Roman" w:cstheme="minorHAnsi"/>
          <w:b/>
          <w:bCs/>
          <w:kern w:val="0"/>
          <w:sz w:val="24"/>
          <w:szCs w:val="24"/>
          <w:lang w:eastAsia="pl-PL"/>
          <w14:ligatures w14:val="none"/>
        </w:rPr>
        <w:tab/>
        <w:t xml:space="preserve">O udzielenie zamówienia mogą ubiegać się wykonawcy, którzy </w:t>
      </w:r>
      <w:r w:rsidRPr="00692B48">
        <w:rPr>
          <w:rFonts w:eastAsia="Times New Roman" w:cstheme="minorHAnsi"/>
          <w:b/>
          <w:kern w:val="0"/>
          <w:sz w:val="24"/>
          <w:szCs w:val="24"/>
          <w:lang w:eastAsia="pl-PL"/>
          <w14:ligatures w14:val="none"/>
        </w:rPr>
        <w:t>spełniają warunki udziału w postępowaniu, które mogą dotyczyć;</w:t>
      </w:r>
    </w:p>
    <w:p w14:paraId="00303664" w14:textId="77777777" w:rsidR="005268A3" w:rsidRPr="00692B48" w:rsidRDefault="005268A3" w:rsidP="00295875">
      <w:pPr>
        <w:tabs>
          <w:tab w:val="num" w:pos="720"/>
        </w:tabs>
        <w:autoSpaceDE w:val="0"/>
        <w:autoSpaceDN w:val="0"/>
        <w:spacing w:after="0" w:line="276" w:lineRule="auto"/>
        <w:ind w:left="72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w:t>
      </w:r>
      <w:r w:rsidRPr="00692B48">
        <w:rPr>
          <w:rFonts w:eastAsia="Times New Roman" w:cstheme="minorHAnsi"/>
          <w:kern w:val="0"/>
          <w:sz w:val="24"/>
          <w:szCs w:val="24"/>
          <w:lang w:eastAsia="pl-PL"/>
          <w14:ligatures w14:val="none"/>
        </w:rPr>
        <w:tab/>
        <w:t>zdolności do występowania w obrocie prawnym;</w:t>
      </w:r>
    </w:p>
    <w:p w14:paraId="54A341F7" w14:textId="77777777" w:rsidR="005268A3" w:rsidRPr="00692B48" w:rsidRDefault="005268A3" w:rsidP="00295875">
      <w:pPr>
        <w:tabs>
          <w:tab w:val="num" w:pos="720"/>
        </w:tabs>
        <w:autoSpaceDE w:val="0"/>
        <w:autoSpaceDN w:val="0"/>
        <w:spacing w:after="0" w:line="276" w:lineRule="auto"/>
        <w:ind w:left="72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b)</w:t>
      </w:r>
      <w:r w:rsidRPr="00692B48">
        <w:rPr>
          <w:rFonts w:eastAsia="Times New Roman" w:cstheme="minorHAnsi"/>
          <w:kern w:val="0"/>
          <w:sz w:val="24"/>
          <w:szCs w:val="24"/>
          <w:lang w:eastAsia="pl-PL"/>
          <w14:ligatures w14:val="none"/>
        </w:rPr>
        <w:tab/>
        <w:t>uprawnień do prowadzenia określonej działalności gospodarczej lub zawodowej, o ile wynika to z odrębnych przepisów;</w:t>
      </w:r>
    </w:p>
    <w:p w14:paraId="16267DF2" w14:textId="77777777" w:rsidR="005268A3" w:rsidRPr="00692B48" w:rsidRDefault="005268A3" w:rsidP="00295875">
      <w:pPr>
        <w:tabs>
          <w:tab w:val="num" w:pos="720"/>
        </w:tabs>
        <w:autoSpaceDE w:val="0"/>
        <w:autoSpaceDN w:val="0"/>
        <w:spacing w:after="0" w:line="276"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c)</w:t>
      </w:r>
      <w:r w:rsidRPr="00692B48">
        <w:rPr>
          <w:rFonts w:eastAsia="Times New Roman" w:cstheme="minorHAnsi"/>
          <w:kern w:val="0"/>
          <w:sz w:val="24"/>
          <w:szCs w:val="24"/>
          <w:lang w:eastAsia="pl-PL"/>
          <w14:ligatures w14:val="none"/>
        </w:rPr>
        <w:tab/>
        <w:t>sytuacji ekonomicznej lub finansowej;</w:t>
      </w:r>
    </w:p>
    <w:p w14:paraId="5DBA6D47" w14:textId="77777777" w:rsidR="005268A3" w:rsidRPr="00692B48" w:rsidRDefault="005268A3" w:rsidP="00295875">
      <w:pPr>
        <w:tabs>
          <w:tab w:val="num" w:pos="720"/>
        </w:tabs>
        <w:autoSpaceDE w:val="0"/>
        <w:autoSpaceDN w:val="0"/>
        <w:spacing w:after="0" w:line="276"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w:t>
      </w:r>
      <w:r w:rsidRPr="00692B48">
        <w:rPr>
          <w:rFonts w:eastAsia="Times New Roman" w:cstheme="minorHAnsi"/>
          <w:kern w:val="0"/>
          <w:sz w:val="24"/>
          <w:szCs w:val="24"/>
          <w:lang w:eastAsia="pl-PL"/>
          <w14:ligatures w14:val="none"/>
        </w:rPr>
        <w:tab/>
        <w:t>zdolności technicznej lub zawodowej.</w:t>
      </w:r>
    </w:p>
    <w:p w14:paraId="53FF17C1" w14:textId="77777777" w:rsidR="005268A3" w:rsidRPr="00692B48" w:rsidRDefault="005268A3" w:rsidP="00295875">
      <w:pPr>
        <w:tabs>
          <w:tab w:val="num" w:pos="900"/>
        </w:tabs>
        <w:autoSpaceDE w:val="0"/>
        <w:autoSpaceDN w:val="0"/>
        <w:spacing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Ad.1 a)</w:t>
      </w:r>
      <w:r w:rsidRPr="00692B48">
        <w:rPr>
          <w:rFonts w:eastAsia="Times New Roman" w:cstheme="minorHAnsi"/>
          <w:kern w:val="0"/>
          <w:sz w:val="24"/>
          <w:szCs w:val="24"/>
          <w:lang w:eastAsia="pl-PL"/>
          <w14:ligatures w14:val="none"/>
        </w:rPr>
        <w:tab/>
        <w:t xml:space="preserve">Zamawiający nie stawia wymagań w zakresie spełniana tego warunku. </w:t>
      </w:r>
    </w:p>
    <w:p w14:paraId="7C3F3495" w14:textId="77777777" w:rsidR="005268A3" w:rsidRPr="00692B48" w:rsidRDefault="005268A3" w:rsidP="00295875">
      <w:pPr>
        <w:tabs>
          <w:tab w:val="num" w:pos="1080"/>
        </w:tabs>
        <w:autoSpaceDE w:val="0"/>
        <w:autoSpaceDN w:val="0"/>
        <w:spacing w:after="0" w:line="276" w:lineRule="auto"/>
        <w:ind w:left="900" w:hanging="90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Ad.1 b)</w:t>
      </w:r>
      <w:r w:rsidRPr="00692B48">
        <w:rPr>
          <w:rFonts w:eastAsia="Times New Roman" w:cstheme="minorHAnsi"/>
          <w:kern w:val="0"/>
          <w:sz w:val="24"/>
          <w:szCs w:val="24"/>
          <w:lang w:eastAsia="pl-PL"/>
          <w14:ligatures w14:val="none"/>
        </w:rPr>
        <w:tab/>
        <w:t>Zamawiający nie stawia wymagań w zakresie spełniana tego warunku.</w:t>
      </w:r>
      <w:r w:rsidRPr="00692B48">
        <w:rPr>
          <w:rFonts w:eastAsia="Times New Roman" w:cstheme="minorHAnsi"/>
          <w:i/>
          <w:kern w:val="0"/>
          <w:sz w:val="24"/>
          <w:szCs w:val="24"/>
          <w:lang w:eastAsia="pl-PL"/>
          <w14:ligatures w14:val="none"/>
        </w:rPr>
        <w:t xml:space="preserve"> </w:t>
      </w:r>
    </w:p>
    <w:p w14:paraId="1FD1206E" w14:textId="77777777" w:rsidR="005268A3" w:rsidRPr="00692B48" w:rsidRDefault="005268A3" w:rsidP="00295875">
      <w:pPr>
        <w:tabs>
          <w:tab w:val="num" w:pos="720"/>
        </w:tabs>
        <w:autoSpaceDE w:val="0"/>
        <w:autoSpaceDN w:val="0"/>
        <w:spacing w:after="0" w:line="276" w:lineRule="auto"/>
        <w:ind w:left="900" w:hanging="90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Ad.1 c)</w:t>
      </w:r>
      <w:r w:rsidRPr="00692B48">
        <w:rPr>
          <w:rFonts w:eastAsia="Times New Roman" w:cstheme="minorHAnsi"/>
          <w:kern w:val="0"/>
          <w:sz w:val="24"/>
          <w:szCs w:val="24"/>
          <w:lang w:eastAsia="pl-PL"/>
          <w14:ligatures w14:val="none"/>
        </w:rPr>
        <w:tab/>
        <w:t xml:space="preserve">Zamawiający nie stawia wymagań w zakresie spełniana tego warunku. </w:t>
      </w:r>
    </w:p>
    <w:p w14:paraId="34D5EFCF" w14:textId="77777777" w:rsidR="005268A3" w:rsidRPr="00692B48" w:rsidRDefault="005268A3" w:rsidP="00295875">
      <w:pPr>
        <w:tabs>
          <w:tab w:val="num" w:pos="720"/>
        </w:tabs>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Ad.1 d)</w:t>
      </w:r>
      <w:r w:rsidRPr="00692B48">
        <w:rPr>
          <w:rFonts w:eastAsia="Times New Roman" w:cstheme="minorHAnsi"/>
          <w:kern w:val="0"/>
          <w:sz w:val="24"/>
          <w:szCs w:val="24"/>
          <w:lang w:eastAsia="pl-PL"/>
          <w14:ligatures w14:val="none"/>
        </w:rPr>
        <w:tab/>
      </w:r>
      <w:r w:rsidRPr="00692B48">
        <w:rPr>
          <w:rFonts w:eastAsia="Times New Roman" w:cstheme="minorHAnsi"/>
          <w:b/>
          <w:kern w:val="0"/>
          <w:sz w:val="24"/>
          <w:szCs w:val="24"/>
          <w:lang w:eastAsia="pl-PL"/>
          <w14:ligatures w14:val="none"/>
        </w:rPr>
        <w:t>Warunek posiadania zdolności technicznej lub zawodowej:</w:t>
      </w:r>
    </w:p>
    <w:p w14:paraId="0E5D957E" w14:textId="4B664349" w:rsidR="005268A3" w:rsidRPr="00692B48" w:rsidRDefault="005268A3" w:rsidP="00295875">
      <w:pPr>
        <w:numPr>
          <w:ilvl w:val="3"/>
          <w:numId w:val="7"/>
        </w:numPr>
        <w:autoSpaceDE w:val="0"/>
        <w:autoSpaceDN w:val="0"/>
        <w:spacing w:after="0" w:line="276" w:lineRule="auto"/>
        <w:ind w:left="426" w:hanging="426"/>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 zakresie zdolności zawodowej</w:t>
      </w:r>
      <w:r w:rsidRPr="00692B48">
        <w:rPr>
          <w:rFonts w:eastAsia="Times New Roman" w:cstheme="minorHAnsi"/>
          <w:kern w:val="0"/>
          <w:sz w:val="24"/>
          <w:szCs w:val="24"/>
          <w:lang w:eastAsia="pl-PL"/>
          <w14:ligatures w14:val="none"/>
        </w:rPr>
        <w:t xml:space="preserve"> (doświadczenia w realizacji)</w:t>
      </w:r>
      <w:r w:rsidRPr="00692B48">
        <w:rPr>
          <w:rFonts w:eastAsia="Times New Roman" w:cstheme="minorHAnsi"/>
          <w:b/>
          <w:kern w:val="0"/>
          <w:sz w:val="24"/>
          <w:szCs w:val="24"/>
          <w:lang w:eastAsia="pl-PL"/>
          <w14:ligatures w14:val="none"/>
        </w:rPr>
        <w:t xml:space="preserve"> - </w:t>
      </w:r>
      <w:r w:rsidRPr="00692B48">
        <w:rPr>
          <w:rFonts w:eastAsia="Times New Roman" w:cstheme="minorHAnsi"/>
          <w:kern w:val="0"/>
          <w:sz w:val="24"/>
          <w:szCs w:val="24"/>
          <w:lang w:eastAsia="pl-PL"/>
          <w14:ligatures w14:val="none"/>
        </w:rPr>
        <w:t xml:space="preserve">warunek ten zostanie spełniony, jeżeli </w:t>
      </w:r>
      <w:r w:rsidRPr="00692B48">
        <w:rPr>
          <w:rFonts w:eastAsia="Calibri" w:cstheme="minorHAnsi"/>
          <w:kern w:val="0"/>
          <w:sz w:val="24"/>
          <w:szCs w:val="24"/>
          <w14:ligatures w14:val="none"/>
        </w:rPr>
        <w:t>Wykonawca wykaże</w:t>
      </w:r>
      <w:r w:rsidRPr="00692B48">
        <w:rPr>
          <w:rFonts w:eastAsia="Times New Roman" w:cstheme="minorHAnsi"/>
          <w:kern w:val="0"/>
          <w:sz w:val="24"/>
          <w:szCs w:val="24"/>
          <w:lang w:eastAsia="pl-PL"/>
          <w14:ligatures w14:val="none"/>
        </w:rPr>
        <w:t>, że w okresie ostatnich 5 lat od dnia, w którym upływa termin składania ofert, a jeśli okres prowadzenia działalności jest krótszy – w tym okresie, wykonał należycie oraz prawidłowo ukończył</w:t>
      </w:r>
      <w:r w:rsidRPr="00692B48">
        <w:rPr>
          <w:rFonts w:eastAsia="Times New Roman" w:cstheme="minorHAnsi"/>
          <w:b/>
          <w:kern w:val="0"/>
          <w:sz w:val="24"/>
          <w:szCs w:val="24"/>
          <w:lang w:eastAsia="pl-PL"/>
          <w14:ligatures w14:val="none"/>
        </w:rPr>
        <w:t>,</w:t>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lang w:eastAsia="pl-PL"/>
          <w14:ligatures w14:val="none"/>
        </w:rPr>
        <w:t xml:space="preserve">co najmniej </w:t>
      </w:r>
      <w:r w:rsidR="00D25155" w:rsidRPr="00692B48">
        <w:rPr>
          <w:rFonts w:eastAsia="Times New Roman" w:cstheme="minorHAnsi"/>
          <w:b/>
          <w:kern w:val="0"/>
          <w:sz w:val="24"/>
          <w:szCs w:val="24"/>
          <w:lang w:eastAsia="pl-PL"/>
          <w14:ligatures w14:val="none"/>
        </w:rPr>
        <w:t>dwie</w:t>
      </w:r>
      <w:r w:rsidRPr="00692B48">
        <w:rPr>
          <w:rFonts w:eastAsia="Times New Roman" w:cstheme="minorHAnsi"/>
          <w:b/>
          <w:kern w:val="0"/>
          <w:sz w:val="24"/>
          <w:szCs w:val="24"/>
          <w:lang w:eastAsia="pl-PL"/>
          <w14:ligatures w14:val="none"/>
        </w:rPr>
        <w:t xml:space="preserve"> robot</w:t>
      </w:r>
      <w:r w:rsidR="00D25155" w:rsidRPr="00692B48">
        <w:rPr>
          <w:rFonts w:eastAsia="Times New Roman" w:cstheme="minorHAnsi"/>
          <w:b/>
          <w:kern w:val="0"/>
          <w:sz w:val="24"/>
          <w:szCs w:val="24"/>
          <w:lang w:eastAsia="pl-PL"/>
          <w14:ligatures w14:val="none"/>
        </w:rPr>
        <w:t>y</w:t>
      </w:r>
      <w:r w:rsidRPr="00692B48">
        <w:rPr>
          <w:rFonts w:eastAsia="Times New Roman" w:cstheme="minorHAnsi"/>
          <w:b/>
          <w:kern w:val="0"/>
          <w:sz w:val="24"/>
          <w:szCs w:val="24"/>
          <w:lang w:eastAsia="pl-PL"/>
          <w14:ligatures w14:val="none"/>
        </w:rPr>
        <w:t xml:space="preserve"> budowlan</w:t>
      </w:r>
      <w:r w:rsidR="00623ADD" w:rsidRPr="00692B48">
        <w:rPr>
          <w:rFonts w:eastAsia="Times New Roman" w:cstheme="minorHAnsi"/>
          <w:b/>
          <w:kern w:val="0"/>
          <w:sz w:val="24"/>
          <w:szCs w:val="24"/>
          <w:lang w:eastAsia="pl-PL"/>
          <w14:ligatures w14:val="none"/>
        </w:rPr>
        <w:t>e</w:t>
      </w:r>
      <w:r w:rsidRPr="00692B48">
        <w:rPr>
          <w:rFonts w:eastAsia="Times New Roman" w:cstheme="minorHAnsi"/>
          <w:b/>
          <w:kern w:val="0"/>
          <w:sz w:val="24"/>
          <w:szCs w:val="24"/>
          <w:lang w:eastAsia="pl-PL"/>
          <w14:ligatures w14:val="none"/>
        </w:rPr>
        <w:t xml:space="preserve"> polegając</w:t>
      </w:r>
      <w:r w:rsidR="00623ADD" w:rsidRPr="00692B48">
        <w:rPr>
          <w:rFonts w:eastAsia="Times New Roman" w:cstheme="minorHAnsi"/>
          <w:b/>
          <w:kern w:val="0"/>
          <w:sz w:val="24"/>
          <w:szCs w:val="24"/>
          <w:lang w:eastAsia="pl-PL"/>
          <w14:ligatures w14:val="none"/>
        </w:rPr>
        <w:t>e</w:t>
      </w:r>
      <w:r w:rsidRPr="00692B48">
        <w:rPr>
          <w:rFonts w:eastAsia="Times New Roman" w:cstheme="minorHAnsi"/>
          <w:b/>
          <w:kern w:val="0"/>
          <w:sz w:val="24"/>
          <w:szCs w:val="24"/>
          <w:lang w:eastAsia="pl-PL"/>
          <w14:ligatures w14:val="none"/>
        </w:rPr>
        <w:t xml:space="preserve"> na budowie lub rozbudowie sieci kanalizacyjnej o wartości nie mniejszej </w:t>
      </w:r>
      <w:proofErr w:type="gramStart"/>
      <w:r w:rsidRPr="00692B48">
        <w:rPr>
          <w:rFonts w:eastAsia="Times New Roman" w:cstheme="minorHAnsi"/>
          <w:b/>
          <w:kern w:val="0"/>
          <w:sz w:val="24"/>
          <w:szCs w:val="24"/>
          <w:lang w:eastAsia="pl-PL"/>
          <w14:ligatures w14:val="none"/>
        </w:rPr>
        <w:t xml:space="preserve">niż  </w:t>
      </w:r>
      <w:r w:rsidR="00295875" w:rsidRPr="00692B48">
        <w:rPr>
          <w:rFonts w:eastAsia="Times New Roman" w:cstheme="minorHAnsi"/>
          <w:b/>
          <w:kern w:val="0"/>
          <w:sz w:val="24"/>
          <w:szCs w:val="24"/>
          <w:lang w:eastAsia="pl-PL"/>
          <w14:ligatures w14:val="none"/>
        </w:rPr>
        <w:t>5</w:t>
      </w:r>
      <w:proofErr w:type="gramEnd"/>
      <w:r w:rsidRPr="00692B48">
        <w:rPr>
          <w:rFonts w:eastAsia="Times New Roman" w:cstheme="minorHAnsi"/>
          <w:b/>
          <w:kern w:val="0"/>
          <w:sz w:val="24"/>
          <w:szCs w:val="24"/>
          <w:lang w:eastAsia="pl-PL"/>
          <w14:ligatures w14:val="none"/>
        </w:rPr>
        <w:t xml:space="preserve"> </w:t>
      </w:r>
      <w:r w:rsidR="00D25155" w:rsidRPr="00692B48">
        <w:rPr>
          <w:rFonts w:eastAsia="Times New Roman" w:cstheme="minorHAnsi"/>
          <w:b/>
          <w:kern w:val="0"/>
          <w:sz w:val="24"/>
          <w:szCs w:val="24"/>
          <w:lang w:eastAsia="pl-PL"/>
          <w14:ligatures w14:val="none"/>
        </w:rPr>
        <w:t>0</w:t>
      </w:r>
      <w:r w:rsidRPr="00692B48">
        <w:rPr>
          <w:rFonts w:eastAsia="Times New Roman" w:cstheme="minorHAnsi"/>
          <w:b/>
          <w:kern w:val="0"/>
          <w:sz w:val="24"/>
          <w:szCs w:val="24"/>
          <w:lang w:eastAsia="pl-PL"/>
          <w14:ligatures w14:val="none"/>
        </w:rPr>
        <w:t>00 000,00 zł brutto.</w:t>
      </w:r>
    </w:p>
    <w:p w14:paraId="373CCC94" w14:textId="77777777" w:rsidR="005268A3" w:rsidRPr="00692B48" w:rsidRDefault="005268A3" w:rsidP="005268A3">
      <w:pPr>
        <w:numPr>
          <w:ilvl w:val="0"/>
          <w:numId w:val="17"/>
        </w:numPr>
        <w:tabs>
          <w:tab w:val="num" w:pos="426"/>
        </w:tabs>
        <w:autoSpaceDE w:val="0"/>
        <w:autoSpaceDN w:val="0"/>
        <w:spacing w:before="120" w:after="120" w:line="276"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wymaga, aby wykonawca wykazał, że osoby, które będą skierowane przez wykonawcę do realizacji zamówienia publicznego, w szczególności odpowiedzialne za kierowanie robotami budowlanymi posiadały kwalifikacje zawodowe, uprawnienia, doświadczenie i wykształcenie niezbędne do wykonywania zamówienia publicznego, a także wykonywały czynności wyznaczone przez zamawiającego, wraz z informacją o podstawie do dysponowania tymi osobami w zakresie:</w:t>
      </w:r>
    </w:p>
    <w:p w14:paraId="32812062" w14:textId="77777777" w:rsidR="005268A3" w:rsidRPr="00692B48" w:rsidRDefault="005268A3" w:rsidP="005268A3">
      <w:pPr>
        <w:numPr>
          <w:ilvl w:val="0"/>
          <w:numId w:val="18"/>
        </w:numPr>
        <w:tabs>
          <w:tab w:val="num" w:pos="284"/>
          <w:tab w:val="num" w:pos="567"/>
        </w:tabs>
        <w:autoSpaceDE w:val="0"/>
        <w:autoSpaceDN w:val="0"/>
        <w:spacing w:before="100" w:beforeAutospacing="1" w:after="100" w:afterAutospacing="1" w:line="276" w:lineRule="auto"/>
        <w:ind w:left="567" w:hanging="281"/>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xml:space="preserve">kierownik robót z uprawnieniami budowlanymi w zakresie do </w:t>
      </w:r>
      <w:r w:rsidRPr="00692B48">
        <w:rPr>
          <w:rFonts w:eastAsia="Times New Roman" w:cstheme="minorHAnsi"/>
          <w:b/>
          <w:color w:val="000000"/>
          <w:kern w:val="0"/>
          <w:sz w:val="24"/>
          <w:szCs w:val="24"/>
          <w:lang w:eastAsia="pl-PL"/>
          <w14:ligatures w14:val="none"/>
        </w:rPr>
        <w:t>kierowania robotami budowlanymi w specjalności instalacyjnej w zakresie sieci, instalacji i urządzeń cieplnych, wentylacyjnych, gazowych, wodociągowych i kanalizacyjnych</w:t>
      </w:r>
      <w:r w:rsidRPr="00692B48">
        <w:rPr>
          <w:rFonts w:eastAsia="Times New Roman" w:cstheme="minorHAnsi"/>
          <w:b/>
          <w:kern w:val="0"/>
          <w:sz w:val="24"/>
          <w:szCs w:val="24"/>
          <w:lang w:eastAsia="pl-PL"/>
          <w14:ligatures w14:val="none"/>
        </w:rPr>
        <w:t>,</w:t>
      </w:r>
      <w:r w:rsidRPr="00692B48">
        <w:rPr>
          <w:rFonts w:eastAsia="Times New Roman" w:cstheme="minorHAnsi"/>
          <w:kern w:val="0"/>
          <w:sz w:val="24"/>
          <w:szCs w:val="24"/>
          <w:lang w:eastAsia="pl-PL"/>
          <w14:ligatures w14:val="none"/>
        </w:rPr>
        <w:t xml:space="preserve"> posiadający minimum 2 letnie doświadczenie w realizacji podobnych robót. </w:t>
      </w:r>
    </w:p>
    <w:p w14:paraId="1EC4288B" w14:textId="77777777" w:rsidR="005268A3" w:rsidRPr="00692B48" w:rsidRDefault="005268A3" w:rsidP="005268A3">
      <w:pPr>
        <w:autoSpaceDE w:val="0"/>
        <w:autoSpaceDN w:val="0"/>
        <w:spacing w:before="100" w:beforeAutospacing="1" w:after="100" w:afterAutospacing="1" w:line="276" w:lineRule="auto"/>
        <w:ind w:left="56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Przez uprawnienia do pełnienia samodzielnych funkcji w budownictwie zamawiający rozumie uprawnienia wydane na podstawie aktualnie obowiązującej ustawy – Prawo budowlane (Dz.U. z 2020 r. poz. 1333 ze zm.) lub odpowiadające im ważne uprawnienia wydane na podstawie wcześniej obowiązujących przepisów albo odpowiednie kwalifikacje uzyskane za granicą, uznane w Polsce na podstawie przepisów o zasadach uznawania kwalifikacji zawodowych nabytych w państwach członkowskich Unii Europejskiej.</w:t>
      </w:r>
    </w:p>
    <w:p w14:paraId="66542746" w14:textId="77777777" w:rsidR="005268A3" w:rsidRPr="00692B48" w:rsidRDefault="005268A3" w:rsidP="005268A3">
      <w:pPr>
        <w:autoSpaceDE w:val="0"/>
        <w:autoSpaceDN w:val="0"/>
        <w:spacing w:before="120" w:after="120" w:line="276" w:lineRule="auto"/>
        <w:ind w:left="284" w:hanging="284"/>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W przypadku wykonawców wspólnie ubiegających się o udzielenie zamówienia:</w:t>
      </w:r>
    </w:p>
    <w:p w14:paraId="45738CE9" w14:textId="77777777" w:rsidR="005268A3" w:rsidRPr="00692B48" w:rsidRDefault="005268A3" w:rsidP="005268A3">
      <w:pPr>
        <w:autoSpaceDE w:val="0"/>
        <w:autoSpaceDN w:val="0"/>
        <w:spacing w:before="120" w:after="120" w:line="276" w:lineRule="auto"/>
        <w:ind w:left="709" w:hanging="142"/>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 warunek określony w pkt Ad. 1) musi być spełniony przez co najmniej jednego z wykonawców wspólnie ubiegających się o zamówienie (jeden lub każdy z podmiotów musi posiadać samodzielnie wymagane doświadczenie),</w:t>
      </w:r>
    </w:p>
    <w:p w14:paraId="7CF1905F" w14:textId="1AA25106" w:rsidR="005268A3" w:rsidRPr="00692B48" w:rsidRDefault="005268A3" w:rsidP="005268A3">
      <w:pPr>
        <w:autoSpaceDE w:val="0"/>
        <w:autoSpaceDN w:val="0"/>
        <w:spacing w:before="120" w:after="120" w:line="276" w:lineRule="auto"/>
        <w:ind w:left="709" w:hanging="142"/>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warunek określony w pkt Ad. 2) zostanie</w:t>
      </w:r>
      <w:r w:rsidR="00295875" w:rsidRPr="00692B48">
        <w:rPr>
          <w:rFonts w:eastAsia="Times New Roman" w:cstheme="minorHAnsi"/>
          <w:kern w:val="0"/>
          <w:sz w:val="24"/>
          <w:szCs w:val="24"/>
          <w:lang w:eastAsia="pl-PL"/>
          <w14:ligatures w14:val="none"/>
        </w:rPr>
        <w:t xml:space="preserve"> </w:t>
      </w:r>
      <w:r w:rsidRPr="00692B48">
        <w:rPr>
          <w:rFonts w:eastAsia="Times New Roman" w:cstheme="minorHAnsi"/>
          <w:kern w:val="0"/>
          <w:sz w:val="24"/>
          <w:szCs w:val="24"/>
          <w:lang w:eastAsia="pl-PL"/>
          <w14:ligatures w14:val="none"/>
        </w:rPr>
        <w:t>spełniony</w:t>
      </w:r>
      <w:r w:rsidR="00295875" w:rsidRPr="00692B48">
        <w:rPr>
          <w:rFonts w:eastAsia="Times New Roman" w:cstheme="minorHAnsi"/>
          <w:kern w:val="0"/>
          <w:sz w:val="24"/>
          <w:szCs w:val="24"/>
          <w:lang w:eastAsia="pl-PL"/>
          <w14:ligatures w14:val="none"/>
        </w:rPr>
        <w:t>,</w:t>
      </w:r>
      <w:r w:rsidRPr="00692B48">
        <w:rPr>
          <w:rFonts w:eastAsia="Times New Roman" w:cstheme="minorHAnsi"/>
          <w:kern w:val="0"/>
          <w:sz w:val="24"/>
          <w:szCs w:val="24"/>
          <w:lang w:eastAsia="pl-PL"/>
          <w14:ligatures w14:val="none"/>
        </w:rPr>
        <w:t xml:space="preserve"> jeżeli co najmniej jeden z wykonawców wspólnie ubiegających się o zamówienie potwierdzi, że spełnia warunek albo wykonawcy łącznie wykażą dysponowanie osobami.</w:t>
      </w:r>
    </w:p>
    <w:p w14:paraId="5A3C8286" w14:textId="77777777" w:rsidR="005268A3" w:rsidRPr="00692B48" w:rsidRDefault="005268A3" w:rsidP="005268A3">
      <w:pPr>
        <w:tabs>
          <w:tab w:val="num" w:pos="720"/>
        </w:tabs>
        <w:autoSpaceDE w:val="0"/>
        <w:autoSpaceDN w:val="0"/>
        <w:spacing w:before="120" w:after="120" w:line="276" w:lineRule="auto"/>
        <w:ind w:left="567" w:hanging="42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Zamawiający dokona oceny spełniania warunków udziału w postępowaniu, zgodnie z formułą spełnia/nie spełnia, w oparciu o oświadczenia i dowody złożone przez wykonawcę w ofercie na wezwanie zamawiającego.</w:t>
      </w:r>
    </w:p>
    <w:p w14:paraId="5E682BD0" w14:textId="77777777" w:rsidR="005268A3" w:rsidRPr="00692B48" w:rsidRDefault="005268A3" w:rsidP="005268A3">
      <w:pPr>
        <w:tabs>
          <w:tab w:val="num" w:pos="720"/>
        </w:tabs>
        <w:autoSpaceDE w:val="0"/>
        <w:autoSpaceDN w:val="0"/>
        <w:spacing w:before="120" w:after="120" w:line="240" w:lineRule="auto"/>
        <w:ind w:left="567" w:hanging="283"/>
        <w:jc w:val="both"/>
        <w:rPr>
          <w:rFonts w:eastAsia="Times New Roman" w:cstheme="minorHAnsi"/>
          <w:kern w:val="0"/>
          <w:sz w:val="24"/>
          <w:szCs w:val="24"/>
          <w:lang w:eastAsia="pl-PL"/>
          <w14:ligatures w14:val="none"/>
        </w:rPr>
      </w:pPr>
    </w:p>
    <w:p w14:paraId="5D65C24C"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6E6E6"/>
        <w:tabs>
          <w:tab w:val="num" w:pos="144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kern w:val="0"/>
          <w:sz w:val="24"/>
          <w:szCs w:val="24"/>
          <w:u w:val="single"/>
          <w:lang w:eastAsia="pl-PL"/>
          <w14:ligatures w14:val="none"/>
        </w:rPr>
        <w:t>Część 9</w:t>
      </w:r>
      <w:r w:rsidRPr="00692B48">
        <w:rPr>
          <w:rFonts w:eastAsia="Times New Roman" w:cstheme="minorHAnsi"/>
          <w:b/>
          <w:kern w:val="0"/>
          <w:sz w:val="24"/>
          <w:szCs w:val="24"/>
          <w:u w:val="single"/>
          <w:lang w:eastAsia="pl-PL"/>
          <w14:ligatures w14:val="none"/>
        </w:rPr>
        <w:br/>
      </w:r>
      <w:r w:rsidRPr="00692B48">
        <w:rPr>
          <w:rFonts w:eastAsia="Times New Roman" w:cstheme="minorHAnsi"/>
          <w:b/>
          <w:caps/>
          <w:kern w:val="0"/>
          <w:sz w:val="24"/>
          <w:szCs w:val="24"/>
          <w:lang w:eastAsia="pl-PL"/>
          <w14:ligatures w14:val="none"/>
        </w:rPr>
        <w:t>INFORMACJA O PODMIOTOWYCH ŚRODKACH DOWODOWYCH</w:t>
      </w:r>
    </w:p>
    <w:p w14:paraId="23DBC17E"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6E6E6"/>
        <w:tabs>
          <w:tab w:val="num" w:pos="360"/>
        </w:tabs>
        <w:autoSpaceDE w:val="0"/>
        <w:autoSpaceDN w:val="0"/>
        <w:spacing w:after="0" w:line="240" w:lineRule="auto"/>
        <w:ind w:left="360" w:hanging="360"/>
        <w:jc w:val="center"/>
        <w:rPr>
          <w:rFonts w:eastAsia="Times New Roman" w:cstheme="minorHAnsi"/>
          <w:b/>
          <w:caps/>
          <w:kern w:val="0"/>
          <w:sz w:val="24"/>
          <w:szCs w:val="24"/>
          <w:lang w:eastAsia="pl-PL"/>
          <w14:ligatures w14:val="none"/>
        </w:rPr>
      </w:pPr>
    </w:p>
    <w:p w14:paraId="409AB71F" w14:textId="77777777" w:rsidR="005268A3" w:rsidRPr="00692B48" w:rsidRDefault="005268A3" w:rsidP="005268A3">
      <w:pPr>
        <w:tabs>
          <w:tab w:val="left" w:pos="540"/>
        </w:tabs>
        <w:autoSpaceDE w:val="0"/>
        <w:autoSpaceDN w:val="0"/>
        <w:spacing w:after="0" w:line="240" w:lineRule="auto"/>
        <w:ind w:left="360" w:hanging="360"/>
        <w:jc w:val="both"/>
        <w:rPr>
          <w:rFonts w:eastAsia="Times New Roman" w:cstheme="minorHAnsi"/>
          <w:b/>
          <w:kern w:val="0"/>
          <w:sz w:val="24"/>
          <w:szCs w:val="24"/>
          <w:lang w:eastAsia="pl-PL"/>
          <w14:ligatures w14:val="none"/>
        </w:rPr>
      </w:pPr>
    </w:p>
    <w:p w14:paraId="0A6FEA85" w14:textId="77777777" w:rsidR="005268A3" w:rsidRPr="00692B48" w:rsidRDefault="005268A3" w:rsidP="005268A3">
      <w:pPr>
        <w:tabs>
          <w:tab w:val="left" w:pos="540"/>
        </w:tabs>
        <w:autoSpaceDE w:val="0"/>
        <w:autoSpaceDN w:val="0"/>
        <w:spacing w:after="120" w:line="300" w:lineRule="auto"/>
        <w:ind w:left="357" w:hanging="357"/>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b/>
          <w:kern w:val="0"/>
          <w:sz w:val="24"/>
          <w:szCs w:val="24"/>
          <w:lang w:eastAsia="pl-PL"/>
          <w14:ligatures w14:val="none"/>
        </w:rPr>
        <w:tab/>
        <w:t xml:space="preserve">Oświadczenia i dokumenty, </w:t>
      </w:r>
      <w:r w:rsidRPr="00692B48">
        <w:rPr>
          <w:rFonts w:eastAsia="Times New Roman" w:cstheme="minorHAnsi"/>
          <w:b/>
          <w:kern w:val="0"/>
          <w:sz w:val="24"/>
          <w:szCs w:val="24"/>
          <w:u w:val="single"/>
          <w:lang w:eastAsia="pl-PL"/>
          <w14:ligatures w14:val="none"/>
        </w:rPr>
        <w:t>odpowiednio na dzień składania ofert, składane wraz z ofertą</w:t>
      </w:r>
      <w:r w:rsidRPr="00692B48">
        <w:rPr>
          <w:rFonts w:eastAsia="Times New Roman" w:cstheme="minorHAnsi"/>
          <w:b/>
          <w:kern w:val="0"/>
          <w:sz w:val="24"/>
          <w:szCs w:val="24"/>
          <w:lang w:eastAsia="pl-PL"/>
          <w14:ligatures w14:val="none"/>
        </w:rPr>
        <w:t xml:space="preserve"> przez wykonawców w postępowaniu w celu potwierdzenia, że wykonawcy nie podlegają wykluczeniu oraz spełnią warunki udziału w postępowaniu;</w:t>
      </w:r>
    </w:p>
    <w:p w14:paraId="0284A405" w14:textId="77777777" w:rsidR="005268A3" w:rsidRPr="00692B48" w:rsidRDefault="005268A3" w:rsidP="005268A3">
      <w:pPr>
        <w:numPr>
          <w:ilvl w:val="0"/>
          <w:numId w:val="19"/>
        </w:numPr>
        <w:autoSpaceDE w:val="0"/>
        <w:autoSpaceDN w:val="0"/>
        <w:spacing w:after="0" w:line="30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Wykaz dowodów potwierdzających, że wykonawca nie podlega wykluczeniu oraz spełnia warunki udziału w postępowaniu;</w:t>
      </w:r>
    </w:p>
    <w:p w14:paraId="35951408" w14:textId="5278AE1C" w:rsidR="005268A3" w:rsidRPr="00692B48" w:rsidRDefault="005268A3" w:rsidP="005268A3">
      <w:pPr>
        <w:autoSpaceDE w:val="0"/>
        <w:autoSpaceDN w:val="0"/>
        <w:spacing w:after="0" w:line="300" w:lineRule="auto"/>
        <w:ind w:left="567" w:hanging="283"/>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a)</w:t>
      </w:r>
      <w:r w:rsidRPr="00692B48">
        <w:rPr>
          <w:rFonts w:eastAsia="Times New Roman" w:cstheme="minorHAnsi"/>
          <w:kern w:val="0"/>
          <w:sz w:val="24"/>
          <w:szCs w:val="24"/>
          <w:lang w:eastAsia="pl-PL"/>
          <w14:ligatures w14:val="none"/>
        </w:rPr>
        <w:tab/>
        <w:t xml:space="preserve"> </w:t>
      </w:r>
      <w:r w:rsidRPr="00692B48">
        <w:rPr>
          <w:rFonts w:eastAsia="Times New Roman" w:cstheme="minorHAnsi"/>
          <w:b/>
          <w:kern w:val="0"/>
          <w:sz w:val="24"/>
          <w:szCs w:val="24"/>
          <w:lang w:eastAsia="pl-PL"/>
          <w14:ligatures w14:val="none"/>
        </w:rPr>
        <w:t>oświadczenie o niepodleganiu wykluczeniu</w:t>
      </w:r>
      <w:r w:rsidRPr="00692B48">
        <w:rPr>
          <w:rFonts w:eastAsia="Times New Roman" w:cstheme="minorHAnsi"/>
          <w:kern w:val="0"/>
          <w:sz w:val="24"/>
          <w:szCs w:val="24"/>
          <w:lang w:eastAsia="pl-PL"/>
          <w14:ligatures w14:val="none"/>
        </w:rPr>
        <w:t xml:space="preserve">, sporządzone wg formularza – stanowiącego </w:t>
      </w:r>
      <w:r w:rsidRPr="00692B48">
        <w:rPr>
          <w:rFonts w:eastAsia="Times New Roman" w:cstheme="minorHAnsi"/>
          <w:b/>
          <w:kern w:val="0"/>
          <w:sz w:val="24"/>
          <w:szCs w:val="24"/>
          <w:lang w:eastAsia="pl-PL"/>
          <w14:ligatures w14:val="none"/>
        </w:rPr>
        <w:t>załącznik nr 3 do SWZ;</w:t>
      </w:r>
    </w:p>
    <w:p w14:paraId="332E43F0" w14:textId="77777777" w:rsidR="005268A3" w:rsidRPr="00692B48" w:rsidRDefault="005268A3" w:rsidP="005268A3">
      <w:pPr>
        <w:autoSpaceDE w:val="0"/>
        <w:autoSpaceDN w:val="0"/>
        <w:spacing w:after="0" w:line="300" w:lineRule="auto"/>
        <w:ind w:left="567" w:hanging="283"/>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b)</w:t>
      </w:r>
      <w:r w:rsidRPr="00692B48">
        <w:rPr>
          <w:rFonts w:eastAsia="Times New Roman" w:cstheme="minorHAnsi"/>
          <w:kern w:val="0"/>
          <w:sz w:val="24"/>
          <w:szCs w:val="24"/>
          <w:lang w:eastAsia="pl-PL"/>
          <w14:ligatures w14:val="none"/>
        </w:rPr>
        <w:tab/>
      </w:r>
      <w:r w:rsidRPr="00692B48">
        <w:rPr>
          <w:rFonts w:eastAsia="Times New Roman" w:cstheme="minorHAnsi"/>
          <w:b/>
          <w:kern w:val="0"/>
          <w:sz w:val="24"/>
          <w:szCs w:val="24"/>
          <w:lang w:eastAsia="pl-PL"/>
          <w14:ligatures w14:val="none"/>
        </w:rPr>
        <w:t xml:space="preserve">oświadczenie o spełnianiu warunków udziału w postępowaniu, </w:t>
      </w:r>
      <w:r w:rsidRPr="00692B48">
        <w:rPr>
          <w:rFonts w:eastAsia="Times New Roman" w:cstheme="minorHAnsi"/>
          <w:kern w:val="0"/>
          <w:sz w:val="24"/>
          <w:szCs w:val="24"/>
          <w:lang w:eastAsia="pl-PL"/>
          <w14:ligatures w14:val="none"/>
        </w:rPr>
        <w:t xml:space="preserve">sporządzone wg formularza – stanowiącego </w:t>
      </w:r>
      <w:r w:rsidRPr="00692B48">
        <w:rPr>
          <w:rFonts w:eastAsia="Times New Roman" w:cstheme="minorHAnsi"/>
          <w:b/>
          <w:kern w:val="0"/>
          <w:sz w:val="24"/>
          <w:szCs w:val="24"/>
          <w:lang w:eastAsia="pl-PL"/>
          <w14:ligatures w14:val="none"/>
        </w:rPr>
        <w:t>załącznik nr 4 do SWZ</w:t>
      </w:r>
      <w:r w:rsidRPr="00692B48">
        <w:rPr>
          <w:rFonts w:eastAsia="Times New Roman" w:cstheme="minorHAnsi"/>
          <w:kern w:val="0"/>
          <w:sz w:val="24"/>
          <w:szCs w:val="24"/>
          <w:lang w:eastAsia="pl-PL"/>
          <w14:ligatures w14:val="none"/>
        </w:rPr>
        <w:t>;</w:t>
      </w:r>
    </w:p>
    <w:p w14:paraId="10F10E2E" w14:textId="77777777" w:rsidR="005268A3" w:rsidRPr="00692B48" w:rsidRDefault="005268A3" w:rsidP="005268A3">
      <w:pPr>
        <w:autoSpaceDE w:val="0"/>
        <w:autoSpaceDN w:val="0"/>
        <w:spacing w:after="0" w:line="300" w:lineRule="auto"/>
        <w:ind w:left="284" w:hanging="284"/>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 xml:space="preserve">Jeżeli wykonawca w celu potwierdzenia spełniania warunków udziału w postępowaniu polega na zdolnościach innych podmiotów musi przedstawić </w:t>
      </w:r>
      <w:r w:rsidRPr="00692B48">
        <w:rPr>
          <w:rFonts w:eastAsia="Times New Roman" w:cstheme="minorHAnsi"/>
          <w:b/>
          <w:kern w:val="0"/>
          <w:sz w:val="24"/>
          <w:szCs w:val="24"/>
          <w:lang w:eastAsia="pl-PL"/>
          <w14:ligatures w14:val="none"/>
        </w:rPr>
        <w:t>zobowiązanie tego podmiotu</w:t>
      </w:r>
      <w:r w:rsidRPr="00692B48">
        <w:rPr>
          <w:rFonts w:eastAsia="Times New Roman" w:cstheme="minorHAnsi"/>
          <w:kern w:val="0"/>
          <w:sz w:val="24"/>
          <w:szCs w:val="24"/>
          <w:lang w:eastAsia="pl-PL"/>
          <w14:ligatures w14:val="none"/>
        </w:rPr>
        <w:t xml:space="preserve"> do oddania wykonawcy do dyspozycji niezbędnych zasobów na potrzeby realizacji zamówienia, które powinno być sporządzone wg formularza – stanowiącego </w:t>
      </w:r>
      <w:r w:rsidRPr="00692B48">
        <w:rPr>
          <w:rFonts w:eastAsia="Times New Roman" w:cstheme="minorHAnsi"/>
          <w:b/>
          <w:kern w:val="0"/>
          <w:sz w:val="24"/>
          <w:szCs w:val="24"/>
          <w:lang w:eastAsia="pl-PL"/>
          <w14:ligatures w14:val="none"/>
        </w:rPr>
        <w:t>załącznik nr 5 do SWZ;</w:t>
      </w:r>
    </w:p>
    <w:p w14:paraId="0AB9B2D6" w14:textId="77777777" w:rsidR="005268A3" w:rsidRPr="00692B48" w:rsidRDefault="005268A3" w:rsidP="005268A3">
      <w:pPr>
        <w:autoSpaceDE w:val="0"/>
        <w:autoSpaceDN w:val="0"/>
        <w:spacing w:after="0" w:line="300" w:lineRule="auto"/>
        <w:ind w:left="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który w momencie składania oferty opiera się jedynie na własnych zdolnościach, nie jest uprawniony do powoływania się na zdolności innych podmiotów w ramach wyjaśnienia lub uzupełniania dokumentów potwierdzających spełnianie warunków udziału w postępowaniu.</w:t>
      </w:r>
    </w:p>
    <w:p w14:paraId="110E7118" w14:textId="77777777" w:rsidR="005268A3" w:rsidRPr="00692B48" w:rsidRDefault="005268A3" w:rsidP="005268A3">
      <w:pPr>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 xml:space="preserve">Wykonawca, w przypadku polegania na zdolnościach lub sytuacji podmiotów udostępniających zasoby, przedstawia wraz z własnymi oświadczeniami, o których mowa w ust. 1 </w:t>
      </w:r>
      <w:proofErr w:type="spellStart"/>
      <w:r w:rsidRPr="00692B48">
        <w:rPr>
          <w:rFonts w:eastAsia="Times New Roman" w:cstheme="minorHAnsi"/>
          <w:kern w:val="0"/>
          <w:sz w:val="24"/>
          <w:szCs w:val="24"/>
          <w:lang w:eastAsia="pl-PL"/>
          <w14:ligatures w14:val="none"/>
        </w:rPr>
        <w:t>ppkt</w:t>
      </w:r>
      <w:proofErr w:type="spellEnd"/>
      <w:r w:rsidRPr="00692B48">
        <w:rPr>
          <w:rFonts w:eastAsia="Times New Roman" w:cstheme="minorHAnsi"/>
          <w:kern w:val="0"/>
          <w:sz w:val="24"/>
          <w:szCs w:val="24"/>
          <w:lang w:eastAsia="pl-PL"/>
          <w14:ligatures w14:val="none"/>
        </w:rPr>
        <w:t xml:space="preserve"> 1), oświadczenia podmiotu udostępniającego zasoby, potwierdzające brak podstaw wykluczenia tego podmiotu oraz odpowiednio spełnienie warunków udziału w postępowaniu, w zakresie w jakim wykonawca powołuje się na jego zasoby.</w:t>
      </w:r>
    </w:p>
    <w:p w14:paraId="721565C8" w14:textId="3F1CA6B4" w:rsidR="005268A3" w:rsidRPr="00692B48" w:rsidRDefault="005268A3" w:rsidP="005268A3">
      <w:pPr>
        <w:tabs>
          <w:tab w:val="left" w:pos="360"/>
        </w:tabs>
        <w:autoSpaceDE w:val="0"/>
        <w:autoSpaceDN w:val="0"/>
        <w:spacing w:after="0" w:line="30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4)</w:t>
      </w:r>
      <w:r w:rsidRPr="00692B48">
        <w:rPr>
          <w:rFonts w:eastAsia="Times New Roman" w:cstheme="minorHAnsi"/>
          <w:kern w:val="0"/>
          <w:sz w:val="24"/>
          <w:szCs w:val="24"/>
          <w:lang w:eastAsia="pl-PL"/>
          <w14:ligatures w14:val="none"/>
        </w:rPr>
        <w:tab/>
      </w:r>
      <w:r w:rsidR="00E426C4" w:rsidRPr="00692B48">
        <w:rPr>
          <w:rFonts w:eastAsia="Times New Roman" w:cstheme="minorHAnsi"/>
          <w:b/>
          <w:kern w:val="0"/>
          <w:sz w:val="24"/>
          <w:szCs w:val="24"/>
          <w:lang w:eastAsia="pl-PL"/>
          <w14:ligatures w14:val="none"/>
        </w:rPr>
        <w:t>O</w:t>
      </w:r>
      <w:r w:rsidRPr="00692B48">
        <w:rPr>
          <w:rFonts w:eastAsia="Times New Roman" w:cstheme="minorHAnsi"/>
          <w:b/>
          <w:kern w:val="0"/>
          <w:sz w:val="24"/>
          <w:szCs w:val="24"/>
          <w:lang w:eastAsia="pl-PL"/>
          <w14:ligatures w14:val="none"/>
        </w:rPr>
        <w:t>ferta o treści</w:t>
      </w:r>
      <w:r w:rsidRPr="00692B48">
        <w:rPr>
          <w:rFonts w:eastAsia="Times New Roman" w:cstheme="minorHAnsi"/>
          <w:kern w:val="0"/>
          <w:sz w:val="24"/>
          <w:szCs w:val="24"/>
          <w:lang w:eastAsia="pl-PL"/>
          <w14:ligatures w14:val="none"/>
        </w:rPr>
        <w:t xml:space="preserve"> zgodnej ze wzorem formularza</w:t>
      </w:r>
      <w:r w:rsidRPr="00692B48">
        <w:rPr>
          <w:rFonts w:eastAsia="Times New Roman" w:cstheme="minorHAnsi"/>
          <w:b/>
          <w:kern w:val="0"/>
          <w:sz w:val="24"/>
          <w:szCs w:val="24"/>
          <w:lang w:eastAsia="pl-PL"/>
          <w14:ligatures w14:val="none"/>
        </w:rPr>
        <w:t xml:space="preserve"> – </w:t>
      </w:r>
      <w:r w:rsidRPr="00692B48">
        <w:rPr>
          <w:rFonts w:eastAsia="Times New Roman" w:cstheme="minorHAnsi"/>
          <w:kern w:val="0"/>
          <w:sz w:val="24"/>
          <w:szCs w:val="24"/>
          <w:lang w:eastAsia="pl-PL"/>
          <w14:ligatures w14:val="none"/>
        </w:rPr>
        <w:t>stanowiącego</w:t>
      </w:r>
      <w:r w:rsidRPr="00692B48">
        <w:rPr>
          <w:rFonts w:eastAsia="Times New Roman" w:cstheme="minorHAnsi"/>
          <w:b/>
          <w:kern w:val="0"/>
          <w:sz w:val="24"/>
          <w:szCs w:val="24"/>
          <w:lang w:eastAsia="pl-PL"/>
          <w14:ligatures w14:val="none"/>
        </w:rPr>
        <w:t xml:space="preserve"> załącznik nr 7 do SWZ</w:t>
      </w:r>
      <w:r w:rsidRPr="00692B48">
        <w:rPr>
          <w:rFonts w:eastAsia="Times New Roman" w:cstheme="minorHAnsi"/>
          <w:kern w:val="0"/>
          <w:sz w:val="24"/>
          <w:szCs w:val="24"/>
          <w:lang w:eastAsia="pl-PL"/>
          <w14:ligatures w14:val="none"/>
        </w:rPr>
        <w:t>;</w:t>
      </w:r>
    </w:p>
    <w:p w14:paraId="39EE8F1C" w14:textId="77777777" w:rsidR="005268A3" w:rsidRPr="00692B48" w:rsidRDefault="005268A3" w:rsidP="005268A3">
      <w:pPr>
        <w:tabs>
          <w:tab w:val="left" w:pos="360"/>
        </w:tabs>
        <w:autoSpaceDE w:val="0"/>
        <w:autoSpaceDN w:val="0"/>
        <w:spacing w:after="0" w:line="300" w:lineRule="auto"/>
        <w:jc w:val="both"/>
        <w:rPr>
          <w:rFonts w:eastAsia="Times New Roman" w:cstheme="minorHAnsi"/>
          <w:kern w:val="0"/>
          <w:sz w:val="24"/>
          <w:szCs w:val="24"/>
          <w:lang w:eastAsia="pl-PL"/>
          <w14:ligatures w14:val="none"/>
        </w:rPr>
      </w:pPr>
    </w:p>
    <w:p w14:paraId="0FF4FCEB" w14:textId="77777777" w:rsidR="005268A3" w:rsidRPr="00692B48" w:rsidRDefault="005268A3" w:rsidP="005268A3">
      <w:pPr>
        <w:tabs>
          <w:tab w:val="left" w:pos="360"/>
        </w:tabs>
        <w:autoSpaceDE w:val="0"/>
        <w:autoSpaceDN w:val="0"/>
        <w:spacing w:after="0" w:line="300" w:lineRule="auto"/>
        <w:ind w:left="284" w:hanging="284"/>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2.</w:t>
      </w:r>
      <w:r w:rsidRPr="00692B48">
        <w:rPr>
          <w:rFonts w:eastAsia="Times New Roman" w:cstheme="minorHAnsi"/>
          <w:b/>
          <w:kern w:val="0"/>
          <w:sz w:val="24"/>
          <w:szCs w:val="24"/>
          <w:lang w:eastAsia="pl-PL"/>
          <w14:ligatures w14:val="none"/>
        </w:rPr>
        <w:tab/>
        <w:t xml:space="preserve">Wykaz oświadczeń i dokumentów potwierdzających spełnienie warunków udziału w postępowaniu oraz brak podstaw do wykluczenia – </w:t>
      </w:r>
      <w:r w:rsidRPr="00692B48">
        <w:rPr>
          <w:rFonts w:eastAsia="Times New Roman" w:cstheme="minorHAnsi"/>
          <w:b/>
          <w:kern w:val="0"/>
          <w:sz w:val="24"/>
          <w:szCs w:val="24"/>
          <w:u w:val="single"/>
          <w:lang w:eastAsia="pl-PL"/>
          <w14:ligatures w14:val="none"/>
        </w:rPr>
        <w:t>składanych na wezwanie zamawiającego</w:t>
      </w:r>
      <w:r w:rsidRPr="00692B48">
        <w:rPr>
          <w:rFonts w:eastAsia="Times New Roman" w:cstheme="minorHAnsi"/>
          <w:b/>
          <w:kern w:val="0"/>
          <w:sz w:val="24"/>
          <w:szCs w:val="24"/>
          <w:lang w:eastAsia="pl-PL"/>
          <w14:ligatures w14:val="none"/>
        </w:rPr>
        <w:t>;</w:t>
      </w:r>
    </w:p>
    <w:p w14:paraId="44976B62" w14:textId="77777777" w:rsidR="005268A3" w:rsidRPr="00692B48" w:rsidRDefault="005268A3" w:rsidP="005268A3">
      <w:pPr>
        <w:tabs>
          <w:tab w:val="left" w:pos="360"/>
        </w:tabs>
        <w:autoSpaceDE w:val="0"/>
        <w:autoSpaceDN w:val="0"/>
        <w:spacing w:after="0" w:line="300" w:lineRule="auto"/>
        <w:ind w:left="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Zamawiający przed udzieleniem zamówienia </w:t>
      </w:r>
      <w:r w:rsidRPr="00692B48">
        <w:rPr>
          <w:rFonts w:eastAsia="Times New Roman" w:cstheme="minorHAnsi"/>
          <w:b/>
          <w:kern w:val="0"/>
          <w:sz w:val="24"/>
          <w:szCs w:val="24"/>
          <w:lang w:eastAsia="pl-PL"/>
          <w14:ligatures w14:val="none"/>
        </w:rPr>
        <w:t>na podstawie art. 274 ust. 1</w:t>
      </w:r>
      <w:r w:rsidRPr="00692B48">
        <w:rPr>
          <w:rFonts w:eastAsia="Times New Roman" w:cstheme="minorHAnsi"/>
          <w:kern w:val="0"/>
          <w:sz w:val="24"/>
          <w:szCs w:val="24"/>
          <w:lang w:eastAsia="pl-PL"/>
          <w14:ligatures w14:val="none"/>
        </w:rPr>
        <w:t xml:space="preserve"> ustawy PZP, </w:t>
      </w:r>
      <w:r w:rsidRPr="00692B48">
        <w:rPr>
          <w:rFonts w:eastAsia="Times New Roman" w:cstheme="minorHAnsi"/>
          <w:b/>
          <w:kern w:val="0"/>
          <w:sz w:val="24"/>
          <w:szCs w:val="24"/>
          <w:lang w:eastAsia="pl-PL"/>
          <w14:ligatures w14:val="none"/>
        </w:rPr>
        <w:t>wezwie</w:t>
      </w:r>
      <w:r w:rsidRPr="00692B48">
        <w:rPr>
          <w:rFonts w:eastAsia="Times New Roman" w:cstheme="minorHAnsi"/>
          <w:kern w:val="0"/>
          <w:sz w:val="24"/>
          <w:szCs w:val="24"/>
          <w:lang w:eastAsia="pl-PL"/>
          <w14:ligatures w14:val="none"/>
        </w:rPr>
        <w:t xml:space="preserve"> wykonawcę, którego oferta zostanie najwyżej oceniona, do złożenia w wyznaczonym, </w:t>
      </w:r>
      <w:r w:rsidRPr="00692B48">
        <w:rPr>
          <w:rFonts w:eastAsia="Times New Roman" w:cstheme="minorHAnsi"/>
          <w:b/>
          <w:kern w:val="0"/>
          <w:sz w:val="24"/>
          <w:szCs w:val="24"/>
          <w:lang w:eastAsia="pl-PL"/>
          <w14:ligatures w14:val="none"/>
        </w:rPr>
        <w:t>nie krótszym niż 5 dni</w:t>
      </w:r>
      <w:r w:rsidRPr="00692B48">
        <w:rPr>
          <w:rFonts w:eastAsia="Times New Roman" w:cstheme="minorHAnsi"/>
          <w:kern w:val="0"/>
          <w:sz w:val="24"/>
          <w:szCs w:val="24"/>
          <w:lang w:eastAsia="pl-PL"/>
          <w14:ligatures w14:val="none"/>
        </w:rPr>
        <w:t>, terminie podmiotowych środków dowodowych, aktualnych na dzień złożenia podmiotowych środków dowodowych.</w:t>
      </w:r>
    </w:p>
    <w:p w14:paraId="7FFF684A" w14:textId="77777777" w:rsidR="005268A3" w:rsidRPr="00692B48" w:rsidRDefault="005268A3" w:rsidP="005268A3">
      <w:pPr>
        <w:numPr>
          <w:ilvl w:val="0"/>
          <w:numId w:val="60"/>
        </w:numPr>
        <w:tabs>
          <w:tab w:val="left" w:pos="284"/>
        </w:tabs>
        <w:autoSpaceDE w:val="0"/>
        <w:autoSpaceDN w:val="0"/>
        <w:spacing w:after="0" w:line="276"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potwierdzenie aktualności </w:t>
      </w:r>
      <w:r w:rsidRPr="00692B48">
        <w:rPr>
          <w:rFonts w:eastAsia="Times New Roman" w:cstheme="minorHAnsi"/>
          <w:kern w:val="0"/>
          <w:sz w:val="24"/>
          <w:szCs w:val="24"/>
          <w:lang w:eastAsia="pl-PL"/>
          <w14:ligatures w14:val="none"/>
        </w:rPr>
        <w:t xml:space="preserve">informacji zawartych w oświadczeniu, o którym mowa w Części 9 pkt 1 lit a) SWZ w zakresie podstaw wykluczenia z postępowania wskazanych przez zamawiającego – stanowiącego </w:t>
      </w:r>
      <w:r w:rsidRPr="00692B48">
        <w:rPr>
          <w:rFonts w:eastAsia="Times New Roman" w:cstheme="minorHAnsi"/>
          <w:b/>
          <w:kern w:val="0"/>
          <w:sz w:val="24"/>
          <w:szCs w:val="24"/>
          <w:lang w:eastAsia="pl-PL"/>
          <w14:ligatures w14:val="none"/>
        </w:rPr>
        <w:t>załącznik nr 6 do SWZ.</w:t>
      </w:r>
    </w:p>
    <w:p w14:paraId="0450C8FC" w14:textId="77777777" w:rsidR="005268A3" w:rsidRPr="00692B48" w:rsidRDefault="005268A3" w:rsidP="005268A3">
      <w:pPr>
        <w:numPr>
          <w:ilvl w:val="0"/>
          <w:numId w:val="60"/>
        </w:numPr>
        <w:tabs>
          <w:tab w:val="left" w:pos="567"/>
        </w:tabs>
        <w:spacing w:after="0" w:line="276" w:lineRule="auto"/>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  odpis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2A3B26D1" w14:textId="77777777" w:rsidR="005268A3" w:rsidRPr="00692B48" w:rsidRDefault="005268A3" w:rsidP="005268A3">
      <w:pPr>
        <w:numPr>
          <w:ilvl w:val="0"/>
          <w:numId w:val="60"/>
        </w:numPr>
        <w:tabs>
          <w:tab w:val="left" w:pos="284"/>
        </w:tabs>
        <w:autoSpaceDE w:val="0"/>
        <w:autoSpaceDN w:val="0"/>
        <w:spacing w:after="0" w:line="276"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wykaz robót budowlanych,</w:t>
      </w:r>
      <w:r w:rsidRPr="00692B48">
        <w:rPr>
          <w:rFonts w:eastAsia="Times New Roman" w:cstheme="minorHAnsi"/>
          <w:kern w:val="0"/>
          <w:sz w:val="24"/>
          <w:szCs w:val="24"/>
          <w:lang w:eastAsia="pl-PL"/>
          <w14:ligatures w14:val="none"/>
        </w:rPr>
        <w:t xml:space="preserve"> wykonanych nie wcześniej niż w okresie ostatnich pięciu lat od dnia w którym upływa termin składania ofert, a jeśli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 o których mowa, są referencje bądź inne dokumenty sporządzone przez podmiot, na rzecz którego roboty budowlane zostały wykonane, a jeśli wykonawca z przyczyn niezależnych od niego nie jest w stanie uzyskać tych dokumentów – inne odpowiednie dokumenty. </w:t>
      </w:r>
      <w:r w:rsidRPr="00692B48">
        <w:rPr>
          <w:rFonts w:eastAsia="Times New Roman" w:cstheme="minorHAnsi"/>
          <w:kern w:val="0"/>
          <w:sz w:val="24"/>
          <w:szCs w:val="24"/>
          <w:u w:val="single"/>
          <w:lang w:eastAsia="pl-PL"/>
          <w14:ligatures w14:val="none"/>
        </w:rPr>
        <w:t>Wykaz robót budowlanych</w:t>
      </w:r>
      <w:r w:rsidRPr="00692B48">
        <w:rPr>
          <w:rFonts w:eastAsia="Times New Roman" w:cstheme="minorHAnsi"/>
          <w:kern w:val="0"/>
          <w:sz w:val="24"/>
          <w:szCs w:val="24"/>
          <w:lang w:eastAsia="pl-PL"/>
          <w14:ligatures w14:val="none"/>
        </w:rPr>
        <w:t xml:space="preserve"> sporządzony według wzoru formularza – stanowiącego</w:t>
      </w:r>
      <w:r w:rsidRPr="00692B48">
        <w:rPr>
          <w:rFonts w:eastAsia="Times New Roman" w:cstheme="minorHAnsi"/>
          <w:b/>
          <w:kern w:val="0"/>
          <w:sz w:val="24"/>
          <w:szCs w:val="24"/>
          <w:lang w:eastAsia="pl-PL"/>
          <w14:ligatures w14:val="none"/>
        </w:rPr>
        <w:t xml:space="preserve"> załącznik nr 8 do SWZ.</w:t>
      </w:r>
    </w:p>
    <w:p w14:paraId="3A4CED67" w14:textId="74CC578F" w:rsidR="005268A3" w:rsidRPr="00692B48" w:rsidRDefault="00623ADD" w:rsidP="005268A3">
      <w:pPr>
        <w:numPr>
          <w:ilvl w:val="0"/>
          <w:numId w:val="60"/>
        </w:numPr>
        <w:tabs>
          <w:tab w:val="left" w:pos="284"/>
        </w:tabs>
        <w:autoSpaceDE w:val="0"/>
        <w:autoSpaceDN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w</w:t>
      </w:r>
      <w:r w:rsidR="005268A3" w:rsidRPr="00692B48">
        <w:rPr>
          <w:rFonts w:eastAsia="Times New Roman" w:cstheme="minorHAnsi"/>
          <w:b/>
          <w:kern w:val="0"/>
          <w:sz w:val="24"/>
          <w:szCs w:val="24"/>
          <w:lang w:eastAsia="pl-PL"/>
          <w14:ligatures w14:val="none"/>
        </w:rPr>
        <w:t>ykaz osób</w:t>
      </w:r>
      <w:r w:rsidR="005268A3" w:rsidRPr="00692B48">
        <w:rPr>
          <w:rFonts w:eastAsia="Times New Roman" w:cstheme="minorHAnsi"/>
          <w:kern w:val="0"/>
          <w:sz w:val="24"/>
          <w:szCs w:val="24"/>
          <w:lang w:eastAsia="pl-PL"/>
          <w14:ligatures w14:val="none"/>
        </w:rPr>
        <w:t xml:space="preserve"> skierowanych przez wykonawcę do realizacji zamówienia,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wykonanych przez nie czynności oraz informacja o podstawie do dysponowania tymi osobami– załącznik nr 9 do SWZ</w:t>
      </w:r>
      <w:r w:rsidRPr="00692B48">
        <w:rPr>
          <w:rFonts w:eastAsia="Times New Roman" w:cstheme="minorHAnsi"/>
          <w:kern w:val="0"/>
          <w:sz w:val="24"/>
          <w:szCs w:val="24"/>
          <w:lang w:eastAsia="pl-PL"/>
          <w14:ligatures w14:val="none"/>
        </w:rPr>
        <w:t>;</w:t>
      </w:r>
    </w:p>
    <w:p w14:paraId="343C5B37" w14:textId="39E3BB98" w:rsidR="005268A3" w:rsidRPr="00692B48" w:rsidRDefault="00D25155" w:rsidP="00D25155">
      <w:pPr>
        <w:pStyle w:val="Akapitzlist"/>
        <w:numPr>
          <w:ilvl w:val="0"/>
          <w:numId w:val="60"/>
        </w:numPr>
        <w:spacing w:after="240" w:line="276" w:lineRule="auto"/>
        <w:jc w:val="both"/>
        <w:rPr>
          <w:rFonts w:cstheme="minorHAnsi"/>
          <w:b/>
          <w:sz w:val="24"/>
          <w:szCs w:val="24"/>
        </w:rPr>
      </w:pPr>
      <w:r w:rsidRPr="00692B48">
        <w:rPr>
          <w:rStyle w:val="markedcontent"/>
          <w:rFonts w:cstheme="minorHAnsi"/>
          <w:b/>
          <w:sz w:val="24"/>
          <w:szCs w:val="24"/>
        </w:rPr>
        <w:t>oświadczenia wykonawcy</w:t>
      </w:r>
      <w:r w:rsidRPr="00692B48">
        <w:rPr>
          <w:rStyle w:val="markedcontent"/>
          <w:rFonts w:cstheme="minorHAnsi"/>
          <w:sz w:val="24"/>
          <w:szCs w:val="24"/>
        </w:rPr>
        <w:t xml:space="preserve">, w zakresie art. 108 ust. 1 pkt 5 ustawy, </w:t>
      </w:r>
      <w:r w:rsidRPr="00692B48">
        <w:rPr>
          <w:rStyle w:val="markedcontent"/>
          <w:rFonts w:cstheme="minorHAnsi"/>
          <w:b/>
          <w:sz w:val="24"/>
          <w:szCs w:val="24"/>
        </w:rPr>
        <w:t>o braku przynależności do tej samej grupy kapitałowej</w:t>
      </w:r>
      <w:r w:rsidRPr="00692B48">
        <w:rPr>
          <w:rStyle w:val="markedcontent"/>
          <w:rFonts w:cstheme="minorHAnsi"/>
          <w:sz w:val="24"/>
          <w:szCs w:val="24"/>
        </w:rPr>
        <w:t xml:space="preserve"> w rozumieniu ustawy z dnia 16 lutego 2007 r. o ochronie konkurencji i konsumentów (</w:t>
      </w:r>
      <w:proofErr w:type="spellStart"/>
      <w:r w:rsidRPr="00692B48">
        <w:rPr>
          <w:rStyle w:val="markedcontent"/>
          <w:rFonts w:cstheme="minorHAnsi"/>
          <w:sz w:val="24"/>
          <w:szCs w:val="24"/>
        </w:rPr>
        <w:t>t.j</w:t>
      </w:r>
      <w:proofErr w:type="spellEnd"/>
      <w:r w:rsidRPr="00692B48">
        <w:rPr>
          <w:rStyle w:val="markedcontent"/>
          <w:rFonts w:cstheme="minorHAnsi"/>
          <w:sz w:val="24"/>
          <w:szCs w:val="24"/>
        </w:rPr>
        <w:t xml:space="preserve">. Dz. U. z 2024 r. poz. 594),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692B48">
        <w:rPr>
          <w:rFonts w:cstheme="minorHAnsi"/>
        </w:rPr>
        <w:t xml:space="preserve">– </w:t>
      </w:r>
      <w:r w:rsidRPr="00692B48">
        <w:rPr>
          <w:rFonts w:cstheme="minorHAnsi"/>
          <w:b/>
          <w:sz w:val="24"/>
          <w:szCs w:val="24"/>
        </w:rPr>
        <w:t>załącznik Nr 10 do SWZ.</w:t>
      </w:r>
    </w:p>
    <w:p w14:paraId="0A841BCF" w14:textId="77777777" w:rsidR="005268A3" w:rsidRPr="00692B48" w:rsidRDefault="005268A3" w:rsidP="005268A3">
      <w:pPr>
        <w:tabs>
          <w:tab w:val="left" w:pos="284"/>
        </w:tabs>
        <w:autoSpaceDE w:val="0"/>
        <w:autoSpaceDN w:val="0"/>
        <w:spacing w:after="0" w:line="30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lastRenderedPageBreak/>
        <w:t>3.</w:t>
      </w:r>
      <w:r w:rsidRPr="00692B48">
        <w:rPr>
          <w:rFonts w:eastAsia="Times New Roman" w:cstheme="minorHAnsi"/>
          <w:b/>
          <w:kern w:val="0"/>
          <w:sz w:val="24"/>
          <w:szCs w:val="24"/>
          <w:lang w:eastAsia="pl-PL"/>
          <w14:ligatures w14:val="none"/>
        </w:rPr>
        <w:tab/>
        <w:t>Wezwanie wykonawcy do złożenia podmiotowych środków dowodowych:</w:t>
      </w:r>
    </w:p>
    <w:p w14:paraId="092B8AFA" w14:textId="77777777" w:rsidR="005268A3" w:rsidRPr="00692B48" w:rsidRDefault="005268A3" w:rsidP="005268A3">
      <w:pPr>
        <w:tabs>
          <w:tab w:val="left" w:pos="284"/>
        </w:tabs>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Jeżeli wykonawca nie złoży oświadczenia, o którym mowa w art. 125 ust 1,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667F43D4" w14:textId="77777777" w:rsidR="005268A3" w:rsidRPr="00692B48" w:rsidRDefault="005268A3" w:rsidP="005268A3">
      <w:pPr>
        <w:tabs>
          <w:tab w:val="left" w:pos="284"/>
        </w:tabs>
        <w:autoSpaceDE w:val="0"/>
        <w:autoSpaceDN w:val="0"/>
        <w:spacing w:after="0" w:line="300" w:lineRule="auto"/>
        <w:ind w:left="426" w:hanging="142"/>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oferta wykonawcy podlega odrzuceniu bez względu na jej złożenie, uzupełnienie lub poprawienie;</w:t>
      </w:r>
    </w:p>
    <w:p w14:paraId="3B59FFE5" w14:textId="77777777" w:rsidR="005268A3" w:rsidRPr="00692B48" w:rsidRDefault="005268A3" w:rsidP="005268A3">
      <w:pPr>
        <w:tabs>
          <w:tab w:val="left" w:pos="284"/>
        </w:tabs>
        <w:autoSpaceDE w:val="0"/>
        <w:autoSpaceDN w:val="0"/>
        <w:spacing w:after="0" w:line="300" w:lineRule="auto"/>
        <w:ind w:firstLine="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zachodzą przesłanki unieważnienia postępowania.</w:t>
      </w:r>
    </w:p>
    <w:p w14:paraId="06BAD2E8" w14:textId="77777777" w:rsidR="005268A3" w:rsidRPr="00692B48" w:rsidRDefault="005268A3" w:rsidP="005268A3">
      <w:pPr>
        <w:tabs>
          <w:tab w:val="left" w:pos="284"/>
        </w:tabs>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Wykonawca składa podmiotowe środki dowodowe na wezwanie zamawiającego o których mowa w pkt 1, aktualne na dzień ich złożenia.</w:t>
      </w:r>
    </w:p>
    <w:p w14:paraId="4839B22C" w14:textId="77777777" w:rsidR="005268A3" w:rsidRPr="00692B48" w:rsidRDefault="005268A3" w:rsidP="005268A3">
      <w:pPr>
        <w:tabs>
          <w:tab w:val="left" w:pos="360"/>
        </w:tabs>
        <w:autoSpaceDE w:val="0"/>
        <w:autoSpaceDN w:val="0"/>
        <w:adjustRightInd w:val="0"/>
        <w:spacing w:after="0" w:line="240" w:lineRule="auto"/>
        <w:jc w:val="both"/>
        <w:rPr>
          <w:rFonts w:eastAsia="Times New Roman" w:cstheme="minorHAnsi"/>
          <w:kern w:val="0"/>
          <w:sz w:val="24"/>
          <w:szCs w:val="24"/>
          <w:lang w:eastAsia="pl-PL"/>
          <w14:ligatures w14:val="none"/>
        </w:rPr>
      </w:pPr>
    </w:p>
    <w:p w14:paraId="68751C0C" w14:textId="77777777" w:rsidR="005268A3" w:rsidRPr="00692B48" w:rsidRDefault="005268A3" w:rsidP="005268A3">
      <w:pPr>
        <w:autoSpaceDE w:val="0"/>
        <w:autoSpaceDN w:val="0"/>
        <w:spacing w:after="0" w:line="240" w:lineRule="auto"/>
        <w:ind w:left="284" w:hanging="284"/>
        <w:rPr>
          <w:rFonts w:eastAsia="Times New Roman" w:cstheme="minorHAnsi"/>
          <w:b/>
          <w:bCs/>
          <w:kern w:val="0"/>
          <w:sz w:val="20"/>
          <w:szCs w:val="20"/>
          <w:lang w:eastAsia="pl-PL"/>
          <w14:ligatures w14:val="none"/>
        </w:rPr>
      </w:pPr>
      <w:r w:rsidRPr="00692B48">
        <w:rPr>
          <w:rFonts w:eastAsia="Times New Roman" w:cstheme="minorHAnsi"/>
          <w:b/>
          <w:bCs/>
          <w:kern w:val="0"/>
          <w:sz w:val="24"/>
          <w:szCs w:val="24"/>
          <w:lang w:eastAsia="pl-PL"/>
          <w14:ligatures w14:val="none"/>
        </w:rPr>
        <w:t>4.</w:t>
      </w:r>
      <w:r w:rsidRPr="00692B48">
        <w:rPr>
          <w:rFonts w:eastAsia="Times New Roman" w:cstheme="minorHAnsi"/>
          <w:b/>
          <w:bCs/>
          <w:kern w:val="0"/>
          <w:sz w:val="24"/>
          <w:szCs w:val="24"/>
          <w:lang w:eastAsia="pl-PL"/>
          <w14:ligatures w14:val="none"/>
        </w:rPr>
        <w:tab/>
        <w:t>Wykonawcy wspólnie ubiegający się o udzielenie zamówienia składają;</w:t>
      </w:r>
    </w:p>
    <w:p w14:paraId="6FC1DEEF" w14:textId="77777777" w:rsidR="005268A3" w:rsidRPr="00692B48" w:rsidRDefault="005268A3" w:rsidP="005268A3">
      <w:pPr>
        <w:tabs>
          <w:tab w:val="left" w:pos="426"/>
        </w:tabs>
        <w:autoSpaceDE w:val="0"/>
        <w:autoSpaceDN w:val="0"/>
        <w:adjustRightInd w:val="0"/>
        <w:spacing w:after="0" w:line="300" w:lineRule="auto"/>
        <w:ind w:left="426" w:right="5"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Oświadczenie wykonawcy</w:t>
      </w:r>
      <w:r w:rsidRPr="00692B48">
        <w:rPr>
          <w:rFonts w:eastAsia="Times New Roman" w:cstheme="minorHAnsi"/>
          <w:color w:val="000000"/>
          <w:kern w:val="0"/>
          <w:sz w:val="24"/>
          <w:szCs w:val="24"/>
          <w:lang w:eastAsia="pl-PL"/>
          <w14:ligatures w14:val="none"/>
        </w:rPr>
        <w:t>, wymienione w części 9 SWZ;</w:t>
      </w:r>
    </w:p>
    <w:p w14:paraId="7B926A36" w14:textId="77777777" w:rsidR="005268A3" w:rsidRPr="00692B48" w:rsidRDefault="005268A3" w:rsidP="005268A3">
      <w:pPr>
        <w:tabs>
          <w:tab w:val="left" w:pos="426"/>
        </w:tabs>
        <w:autoSpaceDE w:val="0"/>
        <w:autoSpaceDN w:val="0"/>
        <w:adjustRightInd w:val="0"/>
        <w:spacing w:after="0" w:line="300" w:lineRule="auto"/>
        <w:ind w:left="426" w:right="5" w:hanging="426"/>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a)</w:t>
      </w:r>
      <w:r w:rsidRPr="00692B48">
        <w:rPr>
          <w:rFonts w:eastAsia="Times New Roman" w:cstheme="minorHAnsi"/>
          <w:color w:val="000000"/>
          <w:kern w:val="0"/>
          <w:sz w:val="24"/>
          <w:szCs w:val="24"/>
          <w:lang w:eastAsia="pl-PL"/>
          <w14:ligatures w14:val="none"/>
        </w:rPr>
        <w:tab/>
        <w:t xml:space="preserve">ust. 1 pkt 1 lit. a) </w:t>
      </w:r>
      <w:r w:rsidRPr="00692B48">
        <w:rPr>
          <w:rFonts w:eastAsia="Times New Roman" w:cstheme="minorHAnsi"/>
          <w:b/>
          <w:color w:val="000000"/>
          <w:kern w:val="0"/>
          <w:sz w:val="24"/>
          <w:szCs w:val="24"/>
          <w:lang w:eastAsia="pl-PL"/>
          <w14:ligatures w14:val="none"/>
        </w:rPr>
        <w:t>składa, każdy z wykonawców</w:t>
      </w:r>
      <w:r w:rsidRPr="00692B48">
        <w:rPr>
          <w:rFonts w:eastAsia="Times New Roman" w:cstheme="minorHAnsi"/>
          <w:color w:val="000000"/>
          <w:kern w:val="0"/>
          <w:sz w:val="24"/>
          <w:szCs w:val="24"/>
          <w:lang w:eastAsia="pl-PL"/>
          <w14:ligatures w14:val="none"/>
        </w:rPr>
        <w:t xml:space="preserve"> wspólnie ubiegających się o zamówienie w celu potwierdzenia, że wykonawca nie podlega wykluczeniu z postępowania;</w:t>
      </w:r>
    </w:p>
    <w:p w14:paraId="3B018F55" w14:textId="77777777" w:rsidR="005268A3" w:rsidRPr="00692B48" w:rsidRDefault="005268A3" w:rsidP="005268A3">
      <w:pPr>
        <w:tabs>
          <w:tab w:val="left" w:pos="426"/>
        </w:tabs>
        <w:autoSpaceDE w:val="0"/>
        <w:autoSpaceDN w:val="0"/>
        <w:adjustRightInd w:val="0"/>
        <w:spacing w:after="0" w:line="300" w:lineRule="auto"/>
        <w:ind w:left="426" w:right="5" w:hanging="426"/>
        <w:jc w:val="both"/>
        <w:rPr>
          <w:rFonts w:eastAsia="Times New Roman" w:cstheme="minorHAnsi"/>
          <w:kern w:val="0"/>
          <w:sz w:val="24"/>
          <w:szCs w:val="24"/>
          <w:lang w:eastAsia="pl-PL"/>
          <w14:ligatures w14:val="none"/>
        </w:rPr>
      </w:pPr>
      <w:r w:rsidRPr="00692B48">
        <w:rPr>
          <w:rFonts w:eastAsia="Times New Roman" w:cstheme="minorHAnsi"/>
          <w:color w:val="000000"/>
          <w:kern w:val="0"/>
          <w:sz w:val="24"/>
          <w:szCs w:val="24"/>
          <w:lang w:eastAsia="pl-PL"/>
          <w14:ligatures w14:val="none"/>
        </w:rPr>
        <w:t>b)</w:t>
      </w:r>
      <w:r w:rsidRPr="00692B48">
        <w:rPr>
          <w:rFonts w:eastAsia="Times New Roman" w:cstheme="minorHAnsi"/>
          <w:color w:val="000000"/>
          <w:kern w:val="0"/>
          <w:sz w:val="24"/>
          <w:szCs w:val="24"/>
          <w:lang w:eastAsia="pl-PL"/>
          <w14:ligatures w14:val="none"/>
        </w:rPr>
        <w:tab/>
        <w:t xml:space="preserve">ust. 1 pkt. 1 lit b) </w:t>
      </w:r>
      <w:r w:rsidRPr="00692B48">
        <w:rPr>
          <w:rFonts w:eastAsia="Times New Roman" w:cstheme="minorHAnsi"/>
          <w:b/>
          <w:color w:val="000000"/>
          <w:kern w:val="0"/>
          <w:sz w:val="24"/>
          <w:szCs w:val="24"/>
          <w:lang w:eastAsia="pl-PL"/>
          <w14:ligatures w14:val="none"/>
        </w:rPr>
        <w:t>składa, każdy z wykonawców</w:t>
      </w:r>
      <w:r w:rsidRPr="00692B48">
        <w:rPr>
          <w:rFonts w:eastAsia="Times New Roman" w:cstheme="minorHAnsi"/>
          <w:color w:val="000000"/>
          <w:kern w:val="0"/>
          <w:sz w:val="24"/>
          <w:szCs w:val="24"/>
          <w:lang w:eastAsia="pl-PL"/>
          <w14:ligatures w14:val="none"/>
        </w:rPr>
        <w:t xml:space="preserve"> </w:t>
      </w:r>
      <w:r w:rsidRPr="00692B48">
        <w:rPr>
          <w:rFonts w:eastAsia="Times New Roman" w:cstheme="minorHAnsi"/>
          <w:kern w:val="0"/>
          <w:sz w:val="24"/>
          <w:szCs w:val="24"/>
          <w:lang w:eastAsia="pl-PL"/>
          <w14:ligatures w14:val="none"/>
        </w:rPr>
        <w:t xml:space="preserve">wspólnie ubiegający się o udzielenie zamówienia, w </w:t>
      </w:r>
      <w:proofErr w:type="gramStart"/>
      <w:r w:rsidRPr="00692B48">
        <w:rPr>
          <w:rFonts w:eastAsia="Times New Roman" w:cstheme="minorHAnsi"/>
          <w:kern w:val="0"/>
          <w:sz w:val="24"/>
          <w:szCs w:val="24"/>
          <w:lang w:eastAsia="pl-PL"/>
          <w14:ligatures w14:val="none"/>
        </w:rPr>
        <w:t>zakresie  w</w:t>
      </w:r>
      <w:proofErr w:type="gramEnd"/>
      <w:r w:rsidRPr="00692B48">
        <w:rPr>
          <w:rFonts w:eastAsia="Times New Roman" w:cstheme="minorHAnsi"/>
          <w:kern w:val="0"/>
          <w:sz w:val="24"/>
          <w:szCs w:val="24"/>
          <w:lang w:eastAsia="pl-PL"/>
          <w14:ligatures w14:val="none"/>
        </w:rPr>
        <w:t xml:space="preserve"> jakim każdy z wykonawców wykazuje spełnienie warunków udziału w postępowaniu;</w:t>
      </w:r>
    </w:p>
    <w:p w14:paraId="45E47124" w14:textId="77777777" w:rsidR="005268A3" w:rsidRPr="00692B48" w:rsidRDefault="005268A3" w:rsidP="005268A3">
      <w:pPr>
        <w:tabs>
          <w:tab w:val="left" w:pos="426"/>
        </w:tabs>
        <w:autoSpaceDE w:val="0"/>
        <w:autoSpaceDN w:val="0"/>
        <w:adjustRightInd w:val="0"/>
        <w:spacing w:after="0" w:line="300" w:lineRule="auto"/>
        <w:ind w:left="426" w:right="5"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c)</w:t>
      </w:r>
      <w:r w:rsidRPr="00692B48">
        <w:rPr>
          <w:rFonts w:eastAsia="Times New Roman" w:cstheme="minorHAnsi"/>
          <w:kern w:val="0"/>
          <w:sz w:val="24"/>
          <w:szCs w:val="24"/>
          <w:lang w:eastAsia="pl-PL"/>
          <w14:ligatures w14:val="none"/>
        </w:rPr>
        <w:tab/>
        <w:t xml:space="preserve">ust. 1 pkt 1 lit. a) w zakresie </w:t>
      </w:r>
      <w:r w:rsidRPr="00692B48">
        <w:rPr>
          <w:rFonts w:eastAsia="Times New Roman" w:cstheme="minorHAnsi"/>
          <w:b/>
          <w:kern w:val="0"/>
          <w:sz w:val="24"/>
          <w:szCs w:val="24"/>
          <w:lang w:eastAsia="pl-PL"/>
          <w14:ligatures w14:val="none"/>
        </w:rPr>
        <w:t xml:space="preserve">potwierdzenia aktualności </w:t>
      </w:r>
      <w:r w:rsidRPr="00692B48">
        <w:rPr>
          <w:rFonts w:eastAsia="Times New Roman" w:cstheme="minorHAnsi"/>
          <w:kern w:val="0"/>
          <w:sz w:val="24"/>
          <w:szCs w:val="24"/>
          <w:lang w:eastAsia="pl-PL"/>
          <w14:ligatures w14:val="none"/>
        </w:rPr>
        <w:t xml:space="preserve">informacji zawartych w oświadczeniu </w:t>
      </w:r>
      <w:r w:rsidRPr="00692B48">
        <w:rPr>
          <w:rFonts w:eastAsia="Times New Roman" w:cstheme="minorHAnsi"/>
          <w:b/>
          <w:color w:val="000000"/>
          <w:kern w:val="0"/>
          <w:sz w:val="24"/>
          <w:szCs w:val="24"/>
          <w:lang w:eastAsia="pl-PL"/>
          <w14:ligatures w14:val="none"/>
        </w:rPr>
        <w:t>składa, każdy z wykonawców</w:t>
      </w:r>
      <w:r w:rsidRPr="00692B48">
        <w:rPr>
          <w:rFonts w:eastAsia="Times New Roman" w:cstheme="minorHAnsi"/>
          <w:color w:val="000000"/>
          <w:kern w:val="0"/>
          <w:sz w:val="24"/>
          <w:szCs w:val="24"/>
          <w:lang w:eastAsia="pl-PL"/>
          <w14:ligatures w14:val="none"/>
        </w:rPr>
        <w:t xml:space="preserve"> wspólnie ubiegających się o zamówienie w celu potwierdzenia, że wykonawca nie podlega wykluczeniu z postępowania.</w:t>
      </w:r>
    </w:p>
    <w:p w14:paraId="67D553EF" w14:textId="77777777" w:rsidR="005268A3" w:rsidRPr="00692B48" w:rsidRDefault="005268A3" w:rsidP="005268A3">
      <w:pPr>
        <w:tabs>
          <w:tab w:val="left" w:pos="426"/>
        </w:tabs>
        <w:autoSpaceDE w:val="0"/>
        <w:autoSpaceDN w:val="0"/>
        <w:adjustRightInd w:val="0"/>
        <w:spacing w:after="0" w:line="300" w:lineRule="auto"/>
        <w:ind w:left="425" w:right="6" w:hanging="42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r>
      <w:r w:rsidRPr="00692B48">
        <w:rPr>
          <w:rFonts w:eastAsia="Times New Roman" w:cstheme="minorHAnsi"/>
          <w:b/>
          <w:color w:val="000000"/>
          <w:kern w:val="0"/>
          <w:sz w:val="24"/>
          <w:szCs w:val="24"/>
          <w:lang w:eastAsia="pl-PL"/>
          <w14:ligatures w14:val="none"/>
        </w:rPr>
        <w:t>wykonawcy</w:t>
      </w:r>
      <w:r w:rsidRPr="00692B48">
        <w:rPr>
          <w:rFonts w:eastAsia="Times New Roman" w:cstheme="minorHAnsi"/>
          <w:color w:val="000000"/>
          <w:kern w:val="0"/>
          <w:sz w:val="24"/>
          <w:szCs w:val="24"/>
          <w:lang w:eastAsia="pl-PL"/>
          <w14:ligatures w14:val="none"/>
        </w:rPr>
        <w:t xml:space="preserve"> </w:t>
      </w:r>
      <w:r w:rsidRPr="00692B48">
        <w:rPr>
          <w:rFonts w:eastAsia="Times New Roman" w:cstheme="minorHAnsi"/>
          <w:kern w:val="0"/>
          <w:sz w:val="24"/>
          <w:szCs w:val="24"/>
          <w:lang w:eastAsia="pl-PL"/>
          <w14:ligatures w14:val="none"/>
        </w:rPr>
        <w:t xml:space="preserve">występujący wspólnie ustanawiają pełnomocnika do reprezentowania ich w postępowaniu o udzielenie zamówienia albo do reprezentowania w postępowaniu i zawarcia umowy, </w:t>
      </w:r>
      <w:r w:rsidRPr="00692B48">
        <w:rPr>
          <w:rFonts w:eastAsia="Times New Roman" w:cstheme="minorHAnsi"/>
          <w:b/>
          <w:kern w:val="0"/>
          <w:sz w:val="24"/>
          <w:szCs w:val="24"/>
          <w:lang w:eastAsia="pl-PL"/>
          <w14:ligatures w14:val="none"/>
        </w:rPr>
        <w:t>pełnomocnictwo musi być załączone do oferty.</w:t>
      </w:r>
    </w:p>
    <w:p w14:paraId="7E01DA34" w14:textId="77777777" w:rsidR="005268A3" w:rsidRPr="00692B48" w:rsidRDefault="005268A3" w:rsidP="005268A3">
      <w:pPr>
        <w:autoSpaceDE w:val="0"/>
        <w:autoSpaceDN w:val="0"/>
        <w:adjustRightInd w:val="0"/>
        <w:spacing w:after="0" w:line="276"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 xml:space="preserve">wykonawcy wspólnie ubiegający się o udzielenie zamówienia </w:t>
      </w:r>
      <w:r w:rsidRPr="00692B48">
        <w:rPr>
          <w:rFonts w:eastAsia="Times New Roman" w:cstheme="minorHAnsi"/>
          <w:b/>
          <w:bCs/>
          <w:kern w:val="0"/>
          <w:sz w:val="24"/>
          <w:szCs w:val="24"/>
          <w:lang w:eastAsia="pl-PL"/>
          <w14:ligatures w14:val="none"/>
        </w:rPr>
        <w:t>dołączają odpowiednio do oferty oświadczenie,</w:t>
      </w:r>
      <w:r w:rsidRPr="00692B48">
        <w:rPr>
          <w:rFonts w:eastAsia="Times New Roman" w:cstheme="minorHAnsi"/>
          <w:kern w:val="0"/>
          <w:sz w:val="24"/>
          <w:szCs w:val="24"/>
          <w:lang w:eastAsia="pl-PL"/>
          <w14:ligatures w14:val="none"/>
        </w:rPr>
        <w:t xml:space="preserve"> z którego wynika, które roboty budowlane wykonają poszczególni wykonawcy. </w:t>
      </w:r>
    </w:p>
    <w:p w14:paraId="281CE9B0" w14:textId="77777777" w:rsidR="005268A3" w:rsidRPr="00692B48" w:rsidRDefault="005268A3" w:rsidP="005268A3">
      <w:pPr>
        <w:autoSpaceDE w:val="0"/>
        <w:autoSpaceDN w:val="0"/>
        <w:adjustRightInd w:val="0"/>
        <w:spacing w:after="0" w:line="276" w:lineRule="auto"/>
        <w:ind w:left="426" w:hanging="426"/>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4)  Jeżeli zostanie wybrana oferta wykonawców wspólnie ubiegających się o udzielenie zamówienia, zamawiający będzie żądać przed zawarciem umowy w sprawie zamówienia publicznego kopii umowy regulującej współpracę tych wykonawców. </w:t>
      </w:r>
    </w:p>
    <w:p w14:paraId="783DD4E2" w14:textId="77777777" w:rsidR="005268A3" w:rsidRPr="00692B48" w:rsidRDefault="005268A3" w:rsidP="005268A3">
      <w:pPr>
        <w:autoSpaceDE w:val="0"/>
        <w:autoSpaceDN w:val="0"/>
        <w:adjustRightInd w:val="0"/>
        <w:spacing w:after="0" w:line="276" w:lineRule="auto"/>
        <w:ind w:left="426" w:hanging="426"/>
        <w:jc w:val="both"/>
        <w:rPr>
          <w:rFonts w:eastAsia="Times New Roman" w:cstheme="minorHAnsi"/>
          <w:color w:val="000000"/>
          <w:kern w:val="0"/>
          <w:sz w:val="24"/>
          <w:szCs w:val="24"/>
          <w:lang w:eastAsia="pl-PL"/>
          <w14:ligatures w14:val="none"/>
        </w:rPr>
      </w:pPr>
    </w:p>
    <w:p w14:paraId="771CDB08" w14:textId="77777777" w:rsidR="005268A3" w:rsidRPr="00692B48" w:rsidRDefault="005268A3" w:rsidP="005268A3">
      <w:pPr>
        <w:tabs>
          <w:tab w:val="num" w:pos="631"/>
        </w:tabs>
        <w:autoSpaceDE w:val="0"/>
        <w:autoSpaceDN w:val="0"/>
        <w:spacing w:after="0" w:line="240" w:lineRule="auto"/>
        <w:ind w:left="426" w:hanging="426"/>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5.</w:t>
      </w:r>
      <w:r w:rsidRPr="00692B48">
        <w:rPr>
          <w:rFonts w:eastAsia="Times New Roman" w:cstheme="minorHAnsi"/>
          <w:b/>
          <w:kern w:val="0"/>
          <w:sz w:val="24"/>
          <w:szCs w:val="24"/>
          <w:lang w:eastAsia="pl-PL"/>
          <w14:ligatures w14:val="none"/>
        </w:rPr>
        <w:tab/>
        <w:t>Wykonawcy, którzy mają siedzibę lub miejsce zamieszkania poza granicami Rzeczypospolitej Polskiej, składają;</w:t>
      </w:r>
    </w:p>
    <w:p w14:paraId="290BC8B4" w14:textId="77777777" w:rsidR="005268A3" w:rsidRPr="00692B48" w:rsidRDefault="005268A3" w:rsidP="005268A3">
      <w:pPr>
        <w:autoSpaceDE w:val="0"/>
        <w:autoSpaceDN w:val="0"/>
        <w:spacing w:after="0" w:line="30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 xml:space="preserve">w przypadku wykonawcy w kraju, w którym ma siedzibę lub miejsce zamieszkania, nie wydaje dokumentów, o których mowa w niniejszej SWZ, lub gdy dokumenty te nie odnoszą się do wszystkich przypadków, o których mowa w art. 108 ust. 1 pkt 1, 2 i 4 oraz 109 ust. 1 pkt 7 ustawy PZP, zastępuje się je odpowiednio w całości lub w części dokumentem zwierającym odpowiednio oświadczenie wykonawcy, ze wskazanie osoby </w:t>
      </w:r>
      <w:r w:rsidRPr="00692B48">
        <w:rPr>
          <w:rFonts w:eastAsia="Times New Roman" w:cstheme="minorHAnsi"/>
          <w:kern w:val="0"/>
          <w:sz w:val="24"/>
          <w:szCs w:val="24"/>
          <w:lang w:eastAsia="pl-PL"/>
          <w14:ligatures w14:val="none"/>
        </w:rPr>
        <w:lastRenderedPageBreak/>
        <w:t xml:space="preserve">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441F728A" w14:textId="77777777" w:rsidR="005268A3" w:rsidRPr="00692B48" w:rsidRDefault="005268A3" w:rsidP="005268A3">
      <w:pPr>
        <w:autoSpaceDE w:val="0"/>
        <w:autoSpaceDN w:val="0"/>
        <w:spacing w:after="0" w:line="30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 xml:space="preserve">do podmiotów udostępniających zasoby na zasadach określonych w art. 118 ustawy PZP oraz podwykonawców niebędących podmiotami udostępniającymi zasoby na tych zasadach, mających siedzibę lub miejsce zamieszkania poza terytorium Rzeczypospolitej Polskiej, przepisy Rozporządzenia Ministra Rozwoju, Pracy i Technologii z dnia 23 grudnia 2020 roku stosuje się odpowiednio. </w:t>
      </w:r>
    </w:p>
    <w:p w14:paraId="0579E71C" w14:textId="77777777" w:rsidR="005268A3" w:rsidRPr="00692B48" w:rsidRDefault="005268A3" w:rsidP="005268A3">
      <w:pPr>
        <w:tabs>
          <w:tab w:val="left" w:pos="180"/>
        </w:tabs>
        <w:autoSpaceDE w:val="0"/>
        <w:autoSpaceDN w:val="0"/>
        <w:spacing w:after="0" w:line="300" w:lineRule="auto"/>
        <w:ind w:left="426" w:hanging="426"/>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3)</w:t>
      </w:r>
      <w:r w:rsidRPr="00692B48">
        <w:rPr>
          <w:rFonts w:eastAsia="Times New Roman" w:cstheme="minorHAnsi"/>
          <w:color w:val="000000"/>
          <w:kern w:val="0"/>
          <w:sz w:val="24"/>
          <w:szCs w:val="24"/>
          <w:lang w:eastAsia="pl-PL"/>
          <w14:ligatures w14:val="none"/>
        </w:rPr>
        <w:tab/>
        <w:t>Pozostałe dokumenty i oświadczenia wykonawcy mający siedzibę lub miejsce zamieszkania poza terytorium Rzeczypospolitej Polskiej, składają zgodnie z wytycznymi w SWZ.</w:t>
      </w:r>
    </w:p>
    <w:p w14:paraId="30A3E1E2" w14:textId="77777777" w:rsidR="005268A3" w:rsidRPr="00692B48" w:rsidRDefault="005268A3" w:rsidP="005268A3">
      <w:pPr>
        <w:tabs>
          <w:tab w:val="left" w:pos="180"/>
        </w:tabs>
        <w:autoSpaceDE w:val="0"/>
        <w:autoSpaceDN w:val="0"/>
        <w:spacing w:after="0" w:line="300" w:lineRule="auto"/>
        <w:jc w:val="both"/>
        <w:rPr>
          <w:rFonts w:eastAsia="Times New Roman" w:cstheme="minorHAnsi"/>
          <w:color w:val="000000"/>
          <w:kern w:val="0"/>
          <w:sz w:val="24"/>
          <w:szCs w:val="24"/>
          <w:lang w:eastAsia="pl-PL"/>
          <w14:ligatures w14:val="none"/>
        </w:rPr>
      </w:pPr>
    </w:p>
    <w:p w14:paraId="1A1D643C" w14:textId="77777777" w:rsidR="005268A3" w:rsidRPr="00692B48" w:rsidRDefault="005268A3" w:rsidP="005268A3">
      <w:pPr>
        <w:tabs>
          <w:tab w:val="left" w:pos="180"/>
        </w:tabs>
        <w:autoSpaceDE w:val="0"/>
        <w:autoSpaceDN w:val="0"/>
        <w:spacing w:after="0" w:line="300" w:lineRule="auto"/>
        <w:jc w:val="both"/>
        <w:rPr>
          <w:rFonts w:eastAsia="Times New Roman" w:cstheme="minorHAnsi"/>
          <w:color w:val="000000"/>
          <w:kern w:val="0"/>
          <w:sz w:val="24"/>
          <w:szCs w:val="24"/>
          <w:lang w:eastAsia="pl-PL"/>
          <w14:ligatures w14:val="none"/>
        </w:rPr>
      </w:pPr>
    </w:p>
    <w:p w14:paraId="749B100F"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Część 10</w:t>
      </w:r>
    </w:p>
    <w:p w14:paraId="7BC40D7A"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OPIS SPOSOBU OBLICZENIA CENY OFERT ORAZ OCENA OFERT</w:t>
      </w:r>
    </w:p>
    <w:p w14:paraId="2B45EF3E"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eastAsia="Times New Roman" w:cstheme="minorHAnsi"/>
          <w:b/>
          <w:kern w:val="0"/>
          <w:sz w:val="24"/>
          <w:szCs w:val="24"/>
          <w:lang w:eastAsia="pl-PL"/>
          <w14:ligatures w14:val="none"/>
        </w:rPr>
      </w:pPr>
    </w:p>
    <w:p w14:paraId="34F7E2FC" w14:textId="77777777" w:rsidR="005268A3" w:rsidRPr="00692B48" w:rsidRDefault="005268A3" w:rsidP="005268A3">
      <w:pPr>
        <w:autoSpaceDE w:val="0"/>
        <w:autoSpaceDN w:val="0"/>
        <w:spacing w:after="0" w:line="240" w:lineRule="auto"/>
        <w:ind w:left="360" w:hanging="360"/>
        <w:rPr>
          <w:rFonts w:eastAsia="Times New Roman" w:cstheme="minorHAnsi"/>
          <w:b/>
          <w:kern w:val="0"/>
          <w:sz w:val="24"/>
          <w:szCs w:val="24"/>
          <w:lang w:eastAsia="pl-PL"/>
          <w14:ligatures w14:val="none"/>
        </w:rPr>
      </w:pPr>
    </w:p>
    <w:p w14:paraId="24CB9FA3" w14:textId="77777777" w:rsidR="005268A3" w:rsidRPr="00692B48" w:rsidRDefault="005268A3" w:rsidP="005268A3">
      <w:pPr>
        <w:autoSpaceDE w:val="0"/>
        <w:autoSpaceDN w:val="0"/>
        <w:spacing w:after="0" w:line="240" w:lineRule="auto"/>
        <w:ind w:left="360" w:hanging="36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b/>
          <w:kern w:val="0"/>
          <w:sz w:val="24"/>
          <w:szCs w:val="24"/>
          <w:lang w:eastAsia="pl-PL"/>
          <w14:ligatures w14:val="none"/>
        </w:rPr>
        <w:tab/>
        <w:t>Sposób obliczenia ceny oferty</w:t>
      </w:r>
    </w:p>
    <w:p w14:paraId="32B7EBA2" w14:textId="0C8716C9" w:rsidR="005268A3" w:rsidRPr="00692B48" w:rsidRDefault="005268A3" w:rsidP="005268A3">
      <w:pPr>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b/>
          <w:kern w:val="0"/>
          <w:sz w:val="24"/>
          <w:szCs w:val="24"/>
          <w:lang w:eastAsia="pl-PL"/>
          <w14:ligatures w14:val="none"/>
        </w:rPr>
        <w:tab/>
      </w:r>
      <w:r w:rsidRPr="00692B48">
        <w:rPr>
          <w:rFonts w:eastAsia="Times New Roman" w:cstheme="minorHAnsi"/>
          <w:kern w:val="0"/>
          <w:sz w:val="24"/>
          <w:szCs w:val="24"/>
          <w:lang w:eastAsia="pl-PL"/>
          <w14:ligatures w14:val="none"/>
        </w:rPr>
        <w:t xml:space="preserve">Wykonawca cenę oferty </w:t>
      </w:r>
      <w:r w:rsidRPr="00692B48">
        <w:rPr>
          <w:rFonts w:eastAsia="Times New Roman" w:cstheme="minorHAnsi"/>
          <w:b/>
          <w:kern w:val="0"/>
          <w:sz w:val="24"/>
          <w:szCs w:val="24"/>
          <w:lang w:eastAsia="pl-PL"/>
          <w14:ligatures w14:val="none"/>
        </w:rPr>
        <w:t>oblicza i</w:t>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lang w:eastAsia="pl-PL"/>
          <w14:ligatures w14:val="none"/>
        </w:rPr>
        <w:t>podaje jako ryczałt</w:t>
      </w:r>
      <w:r w:rsidRPr="00692B48">
        <w:rPr>
          <w:rFonts w:eastAsia="Times New Roman" w:cstheme="minorHAnsi"/>
          <w:kern w:val="0"/>
          <w:sz w:val="24"/>
          <w:szCs w:val="24"/>
          <w:lang w:eastAsia="pl-PL"/>
          <w14:ligatures w14:val="none"/>
        </w:rPr>
        <w:t xml:space="preserve"> na podstawie: projektu wykonawczego, Specyfikacji Technicznej Wykonania i Odbioru Robót Budowlanych - (załączniki do niniejszej SWZ).</w:t>
      </w:r>
    </w:p>
    <w:p w14:paraId="54D78143" w14:textId="77777777" w:rsidR="005268A3" w:rsidRPr="00692B48" w:rsidRDefault="005268A3" w:rsidP="005268A3">
      <w:pPr>
        <w:autoSpaceDE w:val="0"/>
        <w:autoSpaceDN w:val="0"/>
        <w:spacing w:after="0" w:line="300" w:lineRule="auto"/>
        <w:ind w:left="284"/>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 xml:space="preserve"> W związku z powyższym cena oferty musi zawierać wszelkie koszty niezbędne do zrealizowania zamówienia wynikające wprost z dokumentacji przetargowej, jak również w niej nie ujęte, a bez których nie można wykonać zamówienia. Nie wymaga się załączenia do oferty wypełnionego kosztorysu ofertowego, należy go złożyć przed podpisaniem umowy.</w:t>
      </w:r>
    </w:p>
    <w:p w14:paraId="6A86D841" w14:textId="77777777" w:rsidR="005268A3" w:rsidRPr="00692B48" w:rsidRDefault="005268A3" w:rsidP="005268A3">
      <w:pPr>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Cena ryczałtowa musi obejmować wszystkie koszty wykonania i przekazania przedmiotu umowy. Ostateczną cenę oferty stanowi wartość brutto wyliczona przez wykonawcę.</w:t>
      </w:r>
    </w:p>
    <w:p w14:paraId="52232B8D" w14:textId="77777777" w:rsidR="005268A3" w:rsidRPr="00692B48" w:rsidRDefault="005268A3" w:rsidP="005268A3">
      <w:pPr>
        <w:autoSpaceDE w:val="0"/>
        <w:autoSpaceDN w:val="0"/>
        <w:spacing w:after="0" w:line="30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 Ostateczną cenę oferty stanowi wartość brutto, którą należy umieścić w druku oferty. Wszystkie wartości należy zaokrąglić do dwóch miejsc po przecinku, stosując matematyczną zasadę zaokrągleń.</w:t>
      </w:r>
    </w:p>
    <w:p w14:paraId="2A4A9651" w14:textId="77777777" w:rsidR="005268A3" w:rsidRPr="00692B48" w:rsidRDefault="005268A3" w:rsidP="005268A3">
      <w:pPr>
        <w:autoSpaceDE w:val="0"/>
        <w:autoSpaceDN w:val="0"/>
        <w:spacing w:after="0" w:line="30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4) Rozliczenia prowadzone między zamawiającym a wykonawcą prowadzone będą w PLN;</w:t>
      </w:r>
    </w:p>
    <w:p w14:paraId="3CC4A2C4" w14:textId="77777777" w:rsidR="00FE7657" w:rsidRPr="00692B48" w:rsidRDefault="00FE7657" w:rsidP="005268A3">
      <w:pPr>
        <w:autoSpaceDE w:val="0"/>
        <w:autoSpaceDN w:val="0"/>
        <w:spacing w:after="0" w:line="300" w:lineRule="auto"/>
        <w:jc w:val="both"/>
        <w:rPr>
          <w:rFonts w:eastAsia="Times New Roman" w:cstheme="minorHAnsi"/>
          <w:kern w:val="0"/>
          <w:sz w:val="24"/>
          <w:szCs w:val="24"/>
          <w:lang w:eastAsia="pl-PL"/>
          <w14:ligatures w14:val="none"/>
        </w:rPr>
      </w:pPr>
    </w:p>
    <w:p w14:paraId="0A756FF4" w14:textId="77777777" w:rsidR="005268A3" w:rsidRPr="00692B48" w:rsidRDefault="005268A3" w:rsidP="005268A3">
      <w:pPr>
        <w:tabs>
          <w:tab w:val="num" w:pos="360"/>
        </w:tabs>
        <w:autoSpaceDE w:val="0"/>
        <w:autoSpaceDN w:val="0"/>
        <w:spacing w:after="0" w:line="240" w:lineRule="auto"/>
        <w:ind w:left="360" w:hanging="360"/>
        <w:jc w:val="both"/>
        <w:rPr>
          <w:rFonts w:eastAsia="Times New Roman" w:cstheme="minorHAnsi"/>
          <w:b/>
          <w:color w:val="000000"/>
          <w:kern w:val="0"/>
          <w:sz w:val="24"/>
          <w:szCs w:val="24"/>
          <w:lang w:eastAsia="pl-PL"/>
          <w14:ligatures w14:val="none"/>
        </w:rPr>
      </w:pPr>
      <w:r w:rsidRPr="00692B48">
        <w:rPr>
          <w:rFonts w:eastAsia="Times New Roman" w:cstheme="minorHAnsi"/>
          <w:b/>
          <w:color w:val="000000"/>
          <w:kern w:val="0"/>
          <w:sz w:val="24"/>
          <w:szCs w:val="24"/>
          <w:lang w:eastAsia="pl-PL"/>
          <w14:ligatures w14:val="none"/>
        </w:rPr>
        <w:t>2.</w:t>
      </w:r>
      <w:r w:rsidRPr="00692B48">
        <w:rPr>
          <w:rFonts w:eastAsia="Times New Roman" w:cstheme="minorHAnsi"/>
          <w:b/>
          <w:color w:val="000000"/>
          <w:kern w:val="0"/>
          <w:sz w:val="24"/>
          <w:szCs w:val="24"/>
          <w:lang w:eastAsia="pl-PL"/>
          <w14:ligatures w14:val="none"/>
        </w:rPr>
        <w:tab/>
        <w:t>Rażąco niska cena</w:t>
      </w:r>
    </w:p>
    <w:p w14:paraId="5654A4E7" w14:textId="77777777" w:rsidR="005268A3" w:rsidRPr="00692B48" w:rsidRDefault="005268A3" w:rsidP="005268A3">
      <w:pPr>
        <w:autoSpaceDE w:val="0"/>
        <w:autoSpaceDN w:val="0"/>
        <w:adjustRightInd w:val="0"/>
        <w:spacing w:after="0" w:line="276" w:lineRule="auto"/>
        <w:ind w:left="264" w:hanging="26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r>
      <w:r w:rsidRPr="00692B48">
        <w:rPr>
          <w:rFonts w:eastAsia="Times New Roman" w:cstheme="minorHAnsi"/>
          <w:color w:val="000000"/>
          <w:kern w:val="0"/>
          <w:sz w:val="24"/>
          <w:szCs w:val="24"/>
          <w:lang w:eastAsia="pl-PL"/>
          <w14:ligatures w14:val="none"/>
        </w:rPr>
        <w:t xml:space="preserve">Jeżeli zaoferowana cena lub koszt, lub ich istotne części składowe, wydają się rażąco niskie w stosunku do przedmiotu zamówienia i budzą wątpliwości zamawiającego co do możliwości wykonania przedmiotu zamówienia zgodnie z wymaganiami określonymi w </w:t>
      </w:r>
      <w:r w:rsidRPr="00692B48">
        <w:rPr>
          <w:rFonts w:eastAsia="Times New Roman" w:cstheme="minorHAnsi"/>
          <w:color w:val="000000"/>
          <w:kern w:val="0"/>
          <w:sz w:val="24"/>
          <w:szCs w:val="24"/>
          <w:lang w:eastAsia="pl-PL"/>
          <w14:ligatures w14:val="none"/>
        </w:rPr>
        <w:lastRenderedPageBreak/>
        <w:t>dokumentach zamówienia lub wynikających z odrębnych przepisów, zamawiający żąda wyjaśnień, w tym złożonych dowodów w zakresie wyliczenia ceny lub kosztu lub innych części składowych.</w:t>
      </w:r>
    </w:p>
    <w:p w14:paraId="084713C7" w14:textId="5303642B" w:rsidR="005268A3" w:rsidRPr="00692B48" w:rsidRDefault="005268A3" w:rsidP="005268A3">
      <w:pPr>
        <w:autoSpaceDE w:val="0"/>
        <w:autoSpaceDN w:val="0"/>
        <w:adjustRightInd w:val="0"/>
        <w:spacing w:after="0" w:line="276" w:lineRule="auto"/>
        <w:ind w:left="266" w:hanging="266"/>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2)</w:t>
      </w:r>
      <w:r w:rsidRPr="00692B48">
        <w:rPr>
          <w:rFonts w:eastAsia="Times New Roman" w:cstheme="minorHAnsi"/>
          <w:color w:val="000000"/>
          <w:kern w:val="0"/>
          <w:sz w:val="24"/>
          <w:szCs w:val="24"/>
          <w:lang w:eastAsia="pl-PL"/>
          <w14:ligatures w14:val="none"/>
        </w:rPr>
        <w:tab/>
        <w:t>W</w:t>
      </w:r>
      <w:r w:rsidR="00C90067">
        <w:rPr>
          <w:rFonts w:eastAsia="Times New Roman" w:cstheme="minorHAnsi"/>
          <w:color w:val="000000"/>
          <w:kern w:val="0"/>
          <w:sz w:val="24"/>
          <w:szCs w:val="24"/>
          <w:lang w:eastAsia="pl-PL"/>
          <w14:ligatures w14:val="none"/>
        </w:rPr>
        <w:t xml:space="preserve"> </w:t>
      </w:r>
      <w:r w:rsidRPr="00692B48">
        <w:rPr>
          <w:rFonts w:eastAsia="Times New Roman" w:cstheme="minorHAnsi"/>
          <w:color w:val="000000"/>
          <w:kern w:val="0"/>
          <w:sz w:val="24"/>
          <w:szCs w:val="24"/>
          <w:lang w:eastAsia="pl-PL"/>
          <w14:ligatures w14:val="none"/>
        </w:rPr>
        <w:t>przypadku</w:t>
      </w:r>
      <w:r w:rsidR="00C90067">
        <w:rPr>
          <w:rFonts w:eastAsia="Times New Roman" w:cstheme="minorHAnsi"/>
          <w:color w:val="000000"/>
          <w:kern w:val="0"/>
          <w:sz w:val="24"/>
          <w:szCs w:val="24"/>
          <w:lang w:eastAsia="pl-PL"/>
          <w14:ligatures w14:val="none"/>
        </w:rPr>
        <w:t>,</w:t>
      </w:r>
      <w:r w:rsidRPr="00692B48">
        <w:rPr>
          <w:rFonts w:eastAsia="Times New Roman" w:cstheme="minorHAnsi"/>
          <w:color w:val="000000"/>
          <w:kern w:val="0"/>
          <w:sz w:val="24"/>
          <w:szCs w:val="24"/>
          <w:lang w:eastAsia="pl-PL"/>
          <w14:ligatures w14:val="none"/>
        </w:rPr>
        <w:t xml:space="preserve"> gdy cena całkowita oferty złożonej w terminie jest niższa o co najmniej 30% od wartości zamówienia powiększonej o należny podatek VAT, zamawiający zastosuje przepisy art. 224 ustawy PZP.</w:t>
      </w:r>
    </w:p>
    <w:p w14:paraId="29CE7550" w14:textId="77777777" w:rsidR="005268A3" w:rsidRPr="00692B48" w:rsidRDefault="005268A3" w:rsidP="005268A3">
      <w:pPr>
        <w:autoSpaceDE w:val="0"/>
        <w:autoSpaceDN w:val="0"/>
        <w:spacing w:after="0" w:line="240" w:lineRule="auto"/>
        <w:ind w:left="426" w:hanging="426"/>
        <w:rPr>
          <w:rFonts w:eastAsia="Times New Roman" w:cstheme="minorHAnsi"/>
          <w:b/>
          <w:kern w:val="0"/>
          <w:sz w:val="20"/>
          <w:szCs w:val="20"/>
          <w:lang w:eastAsia="pl-PL"/>
          <w14:ligatures w14:val="none"/>
        </w:rPr>
      </w:pPr>
      <w:r w:rsidRPr="00692B48">
        <w:rPr>
          <w:rFonts w:eastAsia="Times New Roman" w:cstheme="minorHAnsi"/>
          <w:b/>
          <w:kern w:val="0"/>
          <w:sz w:val="24"/>
          <w:szCs w:val="24"/>
          <w:lang w:eastAsia="pl-PL"/>
          <w14:ligatures w14:val="none"/>
        </w:rPr>
        <w:t>3.</w:t>
      </w:r>
      <w:r w:rsidRPr="00692B48">
        <w:rPr>
          <w:rFonts w:eastAsia="Times New Roman" w:cstheme="minorHAnsi"/>
          <w:b/>
          <w:kern w:val="0"/>
          <w:sz w:val="24"/>
          <w:szCs w:val="24"/>
          <w:lang w:eastAsia="pl-PL"/>
          <w14:ligatures w14:val="none"/>
        </w:rPr>
        <w:tab/>
        <w:t>Zamawiający poprawia w ofercie:</w:t>
      </w:r>
    </w:p>
    <w:p w14:paraId="7077447E" w14:textId="77777777" w:rsidR="005268A3" w:rsidRPr="00692B48" w:rsidRDefault="005268A3" w:rsidP="005268A3">
      <w:pPr>
        <w:autoSpaceDE w:val="0"/>
        <w:autoSpaceDN w:val="0"/>
        <w:spacing w:after="0" w:line="276" w:lineRule="auto"/>
        <w:ind w:left="426" w:hanging="426"/>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oczywiste omyłki pisarskie,</w:t>
      </w:r>
    </w:p>
    <w:p w14:paraId="2A8B8C16" w14:textId="77777777" w:rsidR="005268A3" w:rsidRPr="00692B48" w:rsidRDefault="005268A3" w:rsidP="005268A3">
      <w:pPr>
        <w:autoSpaceDE w:val="0"/>
        <w:autoSpaceDN w:val="0"/>
        <w:spacing w:after="0" w:line="276" w:lineRule="auto"/>
        <w:ind w:left="426" w:hanging="426"/>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oczywiste omyłki rachunkowe, z uwzględnieniem konsekwencji rachunkowych dokonanych poprawek,</w:t>
      </w:r>
    </w:p>
    <w:p w14:paraId="4689FAA3" w14:textId="77777777" w:rsidR="005268A3" w:rsidRPr="00692B48" w:rsidRDefault="005268A3" w:rsidP="005268A3">
      <w:pPr>
        <w:autoSpaceDE w:val="0"/>
        <w:autoSpaceDN w:val="0"/>
        <w:spacing w:after="0" w:line="276" w:lineRule="auto"/>
        <w:ind w:left="426" w:hanging="426"/>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inne omyłki polegające na niezgodności oferty z dokumentami zamówienia, nie powodujące istotnych zmian w treści oferty.</w:t>
      </w:r>
    </w:p>
    <w:p w14:paraId="36612678" w14:textId="77777777" w:rsidR="005268A3" w:rsidRPr="00692B48" w:rsidRDefault="005268A3" w:rsidP="005268A3">
      <w:pPr>
        <w:autoSpaceDE w:val="0"/>
        <w:autoSpaceDN w:val="0"/>
        <w:spacing w:after="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 niezwłocznie zawiadamiając o tym wykonawcę, którego oferta została poprawiona. </w:t>
      </w:r>
    </w:p>
    <w:p w14:paraId="480D889C" w14:textId="77777777" w:rsidR="005268A3" w:rsidRPr="00692B48" w:rsidRDefault="005268A3" w:rsidP="005268A3">
      <w:pPr>
        <w:autoSpaceDN w:val="0"/>
        <w:spacing w:before="120" w:after="0" w:line="300" w:lineRule="auto"/>
        <w:ind w:left="284" w:hanging="284"/>
        <w:rPr>
          <w:rFonts w:eastAsia="Calibri" w:cstheme="minorHAnsi"/>
          <w:color w:val="000000"/>
          <w:kern w:val="0"/>
          <w:sz w:val="24"/>
          <w:szCs w:val="24"/>
          <w:lang w:eastAsia="pl-PL"/>
          <w14:ligatures w14:val="none"/>
        </w:rPr>
      </w:pPr>
      <w:r w:rsidRPr="00692B48">
        <w:rPr>
          <w:rFonts w:eastAsia="Calibri" w:cstheme="minorHAnsi"/>
          <w:b/>
          <w:color w:val="000000"/>
          <w:kern w:val="0"/>
          <w:sz w:val="24"/>
          <w:szCs w:val="24"/>
          <w:lang w:eastAsia="pl-PL"/>
          <w14:ligatures w14:val="none"/>
        </w:rPr>
        <w:t>4.</w:t>
      </w:r>
      <w:r w:rsidRPr="00692B48">
        <w:rPr>
          <w:rFonts w:eastAsia="Calibri" w:cstheme="minorHAnsi"/>
          <w:b/>
          <w:color w:val="000000"/>
          <w:kern w:val="0"/>
          <w:sz w:val="24"/>
          <w:szCs w:val="24"/>
          <w:lang w:eastAsia="pl-PL"/>
          <w14:ligatures w14:val="none"/>
        </w:rPr>
        <w:tab/>
        <w:t xml:space="preserve">Informacja o obowiązku podatkowym </w:t>
      </w:r>
    </w:p>
    <w:p w14:paraId="4A3E994B" w14:textId="77777777" w:rsidR="005268A3" w:rsidRPr="00692B48" w:rsidRDefault="005268A3" w:rsidP="005268A3">
      <w:pPr>
        <w:autoSpaceDN w:val="0"/>
        <w:spacing w:after="151" w:line="276" w:lineRule="auto"/>
        <w:ind w:right="99"/>
        <w:jc w:val="both"/>
        <w:rPr>
          <w:rFonts w:eastAsia="Calibri" w:cstheme="minorHAnsi"/>
          <w:color w:val="000000"/>
          <w:kern w:val="0"/>
          <w:sz w:val="24"/>
          <w:szCs w:val="24"/>
          <w:lang w:eastAsia="pl-PL"/>
          <w14:ligatures w14:val="none"/>
        </w:rPr>
      </w:pPr>
      <w:r w:rsidRPr="00692B48">
        <w:rPr>
          <w:rFonts w:eastAsia="Calibri" w:cstheme="minorHAnsi"/>
          <w:color w:val="000000"/>
          <w:kern w:val="0"/>
          <w:sz w:val="24"/>
          <w:szCs w:val="24"/>
          <w:lang w:eastAsia="pl-PL"/>
          <w14:ligatures w14:val="none"/>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w:t>
      </w:r>
    </w:p>
    <w:p w14:paraId="5E8BBD2B" w14:textId="77777777" w:rsidR="005268A3" w:rsidRPr="00692B48" w:rsidRDefault="005268A3" w:rsidP="005268A3">
      <w:pPr>
        <w:autoSpaceDN w:val="0"/>
        <w:spacing w:after="151" w:line="276" w:lineRule="auto"/>
        <w:ind w:right="195"/>
        <w:jc w:val="both"/>
        <w:rPr>
          <w:rFonts w:eastAsia="Calibri" w:cstheme="minorHAnsi"/>
          <w:color w:val="000000"/>
          <w:kern w:val="0"/>
          <w:sz w:val="24"/>
          <w:szCs w:val="24"/>
          <w:lang w:eastAsia="pl-PL"/>
          <w14:ligatures w14:val="none"/>
        </w:rPr>
      </w:pPr>
      <w:r w:rsidRPr="00692B48">
        <w:rPr>
          <w:rFonts w:eastAsia="Calibri" w:cstheme="minorHAnsi"/>
          <w:color w:val="000000"/>
          <w:kern w:val="0"/>
          <w:sz w:val="24"/>
          <w:szCs w:val="24"/>
          <w:lang w:eastAsia="pl-PL"/>
          <w14:ligatures w14:val="none"/>
        </w:rPr>
        <w:t xml:space="preserve">Brak złożenia ww. informacji będzie postrzegany jako brak powstania obowiązku podatkowego u Zamawiającego. </w:t>
      </w:r>
    </w:p>
    <w:tbl>
      <w:tblPr>
        <w:tblpPr w:leftFromText="141" w:rightFromText="141" w:vertAnchor="text" w:horzAnchor="margin" w:tblpY="166"/>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2"/>
      </w:tblGrid>
      <w:tr w:rsidR="005268A3" w:rsidRPr="00692B48" w14:paraId="1B723643" w14:textId="77777777" w:rsidTr="0080494D">
        <w:trPr>
          <w:trHeight w:val="1079"/>
        </w:trPr>
        <w:tc>
          <w:tcPr>
            <w:tcW w:w="10368"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31E4FC2E"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Część 11</w:t>
            </w:r>
          </w:p>
          <w:p w14:paraId="38AB3738"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OPIS KRYTERIÓW OCENY OFERT ORAZ SPOSÓB OCENY OFERT</w:t>
            </w:r>
          </w:p>
        </w:tc>
      </w:tr>
    </w:tbl>
    <w:p w14:paraId="079876CB"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7F120409" w14:textId="77777777" w:rsidR="005268A3" w:rsidRPr="00692B48" w:rsidRDefault="005268A3" w:rsidP="005268A3">
      <w:pPr>
        <w:autoSpaceDE w:val="0"/>
        <w:autoSpaceDN w:val="0"/>
        <w:spacing w:after="0" w:line="276" w:lineRule="auto"/>
        <w:ind w:left="360" w:hanging="36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b/>
          <w:kern w:val="0"/>
          <w:sz w:val="24"/>
          <w:szCs w:val="24"/>
          <w:lang w:eastAsia="pl-PL"/>
          <w14:ligatures w14:val="none"/>
        </w:rPr>
        <w:tab/>
        <w:t>Kryteria oceny ofert, wybór oferty najkorzystniejszej</w:t>
      </w:r>
    </w:p>
    <w:p w14:paraId="7131D99C" w14:textId="77777777" w:rsidR="005268A3" w:rsidRPr="00692B48" w:rsidRDefault="005268A3" w:rsidP="005268A3">
      <w:pPr>
        <w:autoSpaceDE w:val="0"/>
        <w:autoSpaceDN w:val="0"/>
        <w:spacing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ab/>
        <w:t>Zamawiający wybiera ofertę najkorzystniejszą na podstawie kryteriów oceny ofert określonych w niniejszej SWZ.</w:t>
      </w:r>
    </w:p>
    <w:p w14:paraId="207617C1" w14:textId="77777777" w:rsidR="005268A3" w:rsidRPr="00692B48" w:rsidRDefault="005268A3" w:rsidP="005268A3">
      <w:pPr>
        <w:autoSpaceDE w:val="0"/>
        <w:autoSpaceDN w:val="0"/>
        <w:spacing w:after="0" w:line="276"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Kryteriami oceny ofert są cena i inne kryteria odnoszące się do przedmiotu zamówienia.</w:t>
      </w:r>
    </w:p>
    <w:p w14:paraId="6D7A181C" w14:textId="77777777" w:rsidR="005268A3" w:rsidRPr="00692B48" w:rsidRDefault="005268A3" w:rsidP="005268A3">
      <w:pPr>
        <w:autoSpaceDE w:val="0"/>
        <w:autoSpaceDN w:val="0"/>
        <w:spacing w:after="0" w:line="276" w:lineRule="auto"/>
        <w:rPr>
          <w:rFonts w:eastAsia="Times New Roman" w:cstheme="minorHAnsi"/>
          <w:b/>
          <w:kern w:val="0"/>
          <w:sz w:val="24"/>
          <w:szCs w:val="24"/>
          <w:lang w:eastAsia="pl-PL"/>
          <w14:ligatures w14:val="none"/>
        </w:rPr>
      </w:pPr>
    </w:p>
    <w:p w14:paraId="7FFBD192" w14:textId="77777777" w:rsidR="005268A3" w:rsidRPr="00692B48" w:rsidRDefault="005268A3" w:rsidP="005268A3">
      <w:pPr>
        <w:autoSpaceDE w:val="0"/>
        <w:autoSpaceDN w:val="0"/>
        <w:spacing w:after="0" w:line="276" w:lineRule="auto"/>
        <w:ind w:left="360" w:hanging="36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2.</w:t>
      </w:r>
      <w:r w:rsidRPr="00692B48">
        <w:rPr>
          <w:rFonts w:eastAsia="Times New Roman" w:cstheme="minorHAnsi"/>
          <w:b/>
          <w:kern w:val="0"/>
          <w:sz w:val="24"/>
          <w:szCs w:val="24"/>
          <w:lang w:eastAsia="pl-PL"/>
          <w14:ligatures w14:val="none"/>
        </w:rPr>
        <w:tab/>
        <w:t>Opis kryteriów i sposobu oceny ofert</w:t>
      </w:r>
    </w:p>
    <w:p w14:paraId="7AA3C15A" w14:textId="77777777" w:rsidR="005268A3" w:rsidRPr="00692B48" w:rsidRDefault="005268A3" w:rsidP="005268A3">
      <w:pPr>
        <w:autoSpaceDE w:val="0"/>
        <w:autoSpaceDN w:val="0"/>
        <w:spacing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Przy wyborze oferty zamawiający kierował się będzie następującymi kryteriami i ich wagami:</w:t>
      </w:r>
    </w:p>
    <w:p w14:paraId="773D8883" w14:textId="77777777" w:rsidR="005268A3" w:rsidRPr="00692B48" w:rsidRDefault="005268A3" w:rsidP="005268A3">
      <w:pPr>
        <w:autoSpaceDE w:val="0"/>
        <w:autoSpaceDN w:val="0"/>
        <w:spacing w:after="0" w:line="240" w:lineRule="auto"/>
        <w:ind w:left="360" w:hanging="360"/>
        <w:jc w:val="both"/>
        <w:rPr>
          <w:rFonts w:eastAsia="Times New Roman" w:cstheme="minorHAnsi"/>
          <w:kern w:val="0"/>
          <w:sz w:val="24"/>
          <w:szCs w:val="24"/>
          <w:lang w:eastAsia="pl-PL"/>
          <w14:ligatures w14:val="none"/>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5908"/>
        <w:gridCol w:w="3230"/>
      </w:tblGrid>
      <w:tr w:rsidR="005268A3" w:rsidRPr="00692B48" w14:paraId="721A09F4" w14:textId="77777777" w:rsidTr="0080494D">
        <w:tc>
          <w:tcPr>
            <w:tcW w:w="510" w:type="dxa"/>
            <w:tcBorders>
              <w:top w:val="single" w:sz="4" w:space="0" w:color="auto"/>
              <w:left w:val="single" w:sz="4" w:space="0" w:color="auto"/>
              <w:bottom w:val="single" w:sz="4" w:space="0" w:color="auto"/>
              <w:right w:val="single" w:sz="4" w:space="0" w:color="auto"/>
            </w:tcBorders>
            <w:hideMark/>
          </w:tcPr>
          <w:p w14:paraId="0EAAFC4F"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proofErr w:type="spellStart"/>
            <w:r w:rsidRPr="00692B48">
              <w:rPr>
                <w:rFonts w:eastAsia="Times New Roman" w:cstheme="minorHAnsi"/>
                <w:b/>
                <w:kern w:val="0"/>
                <w:sz w:val="24"/>
                <w:szCs w:val="24"/>
                <w:lang w:eastAsia="pl-PL"/>
                <w14:ligatures w14:val="none"/>
              </w:rPr>
              <w:t>Lp</w:t>
            </w:r>
            <w:proofErr w:type="spellEnd"/>
          </w:p>
        </w:tc>
        <w:tc>
          <w:tcPr>
            <w:tcW w:w="5908" w:type="dxa"/>
            <w:tcBorders>
              <w:top w:val="single" w:sz="4" w:space="0" w:color="auto"/>
              <w:left w:val="single" w:sz="4" w:space="0" w:color="auto"/>
              <w:bottom w:val="single" w:sz="4" w:space="0" w:color="auto"/>
              <w:right w:val="single" w:sz="4" w:space="0" w:color="auto"/>
            </w:tcBorders>
            <w:hideMark/>
          </w:tcPr>
          <w:p w14:paraId="509E19C5" w14:textId="77777777" w:rsidR="005268A3" w:rsidRPr="00692B48" w:rsidRDefault="005268A3" w:rsidP="005268A3">
            <w:pPr>
              <w:autoSpaceDE w:val="0"/>
              <w:autoSpaceDN w:val="0"/>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Kryterium</w:t>
            </w:r>
          </w:p>
        </w:tc>
        <w:tc>
          <w:tcPr>
            <w:tcW w:w="3230" w:type="dxa"/>
            <w:tcBorders>
              <w:top w:val="single" w:sz="4" w:space="0" w:color="auto"/>
              <w:left w:val="single" w:sz="4" w:space="0" w:color="auto"/>
              <w:bottom w:val="single" w:sz="4" w:space="0" w:color="auto"/>
              <w:right w:val="single" w:sz="4" w:space="0" w:color="auto"/>
            </w:tcBorders>
            <w:hideMark/>
          </w:tcPr>
          <w:p w14:paraId="5C4F87CF" w14:textId="77777777" w:rsidR="005268A3" w:rsidRPr="00692B48" w:rsidRDefault="005268A3" w:rsidP="005268A3">
            <w:pPr>
              <w:autoSpaceDE w:val="0"/>
              <w:autoSpaceDN w:val="0"/>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Waga</w:t>
            </w:r>
          </w:p>
        </w:tc>
      </w:tr>
      <w:tr w:rsidR="005268A3" w:rsidRPr="00692B48" w14:paraId="728FA9EC" w14:textId="77777777" w:rsidTr="0080494D">
        <w:tc>
          <w:tcPr>
            <w:tcW w:w="510" w:type="dxa"/>
            <w:tcBorders>
              <w:top w:val="single" w:sz="4" w:space="0" w:color="auto"/>
              <w:left w:val="single" w:sz="4" w:space="0" w:color="auto"/>
              <w:bottom w:val="single" w:sz="4" w:space="0" w:color="auto"/>
              <w:right w:val="single" w:sz="4" w:space="0" w:color="auto"/>
            </w:tcBorders>
            <w:hideMark/>
          </w:tcPr>
          <w:p w14:paraId="6BFCDC36"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p>
        </w:tc>
        <w:tc>
          <w:tcPr>
            <w:tcW w:w="5908" w:type="dxa"/>
            <w:tcBorders>
              <w:top w:val="single" w:sz="4" w:space="0" w:color="auto"/>
              <w:left w:val="single" w:sz="4" w:space="0" w:color="auto"/>
              <w:bottom w:val="single" w:sz="4" w:space="0" w:color="auto"/>
              <w:right w:val="single" w:sz="4" w:space="0" w:color="auto"/>
            </w:tcBorders>
            <w:hideMark/>
          </w:tcPr>
          <w:p w14:paraId="5E98E625"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Cena oferty brutto (C)</w:t>
            </w:r>
          </w:p>
        </w:tc>
        <w:tc>
          <w:tcPr>
            <w:tcW w:w="3230" w:type="dxa"/>
            <w:tcBorders>
              <w:top w:val="single" w:sz="4" w:space="0" w:color="auto"/>
              <w:left w:val="single" w:sz="4" w:space="0" w:color="auto"/>
              <w:bottom w:val="single" w:sz="4" w:space="0" w:color="auto"/>
              <w:right w:val="single" w:sz="4" w:space="0" w:color="auto"/>
            </w:tcBorders>
            <w:hideMark/>
          </w:tcPr>
          <w:p w14:paraId="2AC21440" w14:textId="77777777" w:rsidR="005268A3" w:rsidRPr="00692B48" w:rsidRDefault="005268A3" w:rsidP="005268A3">
            <w:pPr>
              <w:autoSpaceDE w:val="0"/>
              <w:autoSpaceDN w:val="0"/>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60%</w:t>
            </w:r>
          </w:p>
        </w:tc>
      </w:tr>
      <w:tr w:rsidR="005268A3" w:rsidRPr="00692B48" w14:paraId="628C7762" w14:textId="77777777" w:rsidTr="0080494D">
        <w:tc>
          <w:tcPr>
            <w:tcW w:w="510" w:type="dxa"/>
            <w:tcBorders>
              <w:top w:val="single" w:sz="4" w:space="0" w:color="auto"/>
              <w:left w:val="single" w:sz="4" w:space="0" w:color="auto"/>
              <w:bottom w:val="single" w:sz="4" w:space="0" w:color="auto"/>
              <w:right w:val="single" w:sz="4" w:space="0" w:color="auto"/>
            </w:tcBorders>
            <w:hideMark/>
          </w:tcPr>
          <w:p w14:paraId="0C76B84D"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lastRenderedPageBreak/>
              <w:t>2</w:t>
            </w:r>
          </w:p>
        </w:tc>
        <w:tc>
          <w:tcPr>
            <w:tcW w:w="5908" w:type="dxa"/>
            <w:tcBorders>
              <w:top w:val="single" w:sz="4" w:space="0" w:color="auto"/>
              <w:left w:val="single" w:sz="4" w:space="0" w:color="auto"/>
              <w:bottom w:val="single" w:sz="4" w:space="0" w:color="auto"/>
              <w:right w:val="single" w:sz="4" w:space="0" w:color="auto"/>
            </w:tcBorders>
            <w:hideMark/>
          </w:tcPr>
          <w:p w14:paraId="4189154C" w14:textId="442698B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Gwarancja jakości na roboty budowlane i użyte do nich materiały i urządzenia (</w:t>
            </w:r>
            <w:r w:rsidRPr="00692B48">
              <w:rPr>
                <w:rFonts w:eastAsia="Times New Roman" w:cstheme="minorHAnsi"/>
                <w:b/>
                <w:bCs/>
                <w:kern w:val="0"/>
                <w:sz w:val="24"/>
                <w:szCs w:val="24"/>
                <w:lang w:eastAsia="pl-PL"/>
                <w14:ligatures w14:val="none"/>
              </w:rPr>
              <w:t>G</w:t>
            </w:r>
            <w:r w:rsidRPr="00692B48">
              <w:rPr>
                <w:rFonts w:eastAsia="Times New Roman" w:cstheme="minorHAnsi"/>
                <w:b/>
                <w:kern w:val="0"/>
                <w:sz w:val="24"/>
                <w:szCs w:val="24"/>
                <w:lang w:eastAsia="pl-PL"/>
                <w14:ligatures w14:val="none"/>
              </w:rPr>
              <w:t>)</w:t>
            </w:r>
          </w:p>
        </w:tc>
        <w:tc>
          <w:tcPr>
            <w:tcW w:w="3230" w:type="dxa"/>
            <w:tcBorders>
              <w:top w:val="single" w:sz="4" w:space="0" w:color="auto"/>
              <w:left w:val="single" w:sz="4" w:space="0" w:color="auto"/>
              <w:bottom w:val="single" w:sz="4" w:space="0" w:color="auto"/>
              <w:right w:val="single" w:sz="4" w:space="0" w:color="auto"/>
            </w:tcBorders>
            <w:hideMark/>
          </w:tcPr>
          <w:p w14:paraId="4302EEB5" w14:textId="77777777" w:rsidR="005268A3" w:rsidRPr="00692B48" w:rsidRDefault="005268A3" w:rsidP="005268A3">
            <w:pPr>
              <w:autoSpaceDE w:val="0"/>
              <w:autoSpaceDN w:val="0"/>
              <w:spacing w:after="0" w:line="240" w:lineRule="auto"/>
              <w:ind w:left="-118" w:firstLine="79"/>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40%</w:t>
            </w:r>
          </w:p>
        </w:tc>
      </w:tr>
    </w:tbl>
    <w:p w14:paraId="41CCDE71"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p>
    <w:p w14:paraId="6B7E67D8"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p>
    <w:p w14:paraId="6B62BEA7" w14:textId="77777777" w:rsidR="005268A3" w:rsidRPr="00692B48" w:rsidRDefault="005268A3" w:rsidP="005268A3">
      <w:pPr>
        <w:autoSpaceDE w:val="0"/>
        <w:autoSpaceDN w:val="0"/>
        <w:spacing w:after="0" w:line="276"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kern w:val="0"/>
          <w:sz w:val="24"/>
          <w:szCs w:val="24"/>
          <w:lang w:eastAsia="pl-PL"/>
          <w14:ligatures w14:val="none"/>
        </w:rPr>
        <w:tab/>
      </w:r>
      <w:r w:rsidRPr="00692B48">
        <w:rPr>
          <w:rFonts w:eastAsia="Times New Roman" w:cstheme="minorHAnsi"/>
          <w:b/>
          <w:kern w:val="0"/>
          <w:sz w:val="24"/>
          <w:szCs w:val="24"/>
          <w:lang w:eastAsia="pl-PL"/>
          <w14:ligatures w14:val="none"/>
        </w:rPr>
        <w:t xml:space="preserve">KRYTERIUM - </w:t>
      </w:r>
      <w:proofErr w:type="gramStart"/>
      <w:r w:rsidRPr="00692B48">
        <w:rPr>
          <w:rFonts w:eastAsia="Times New Roman" w:cstheme="minorHAnsi"/>
          <w:b/>
          <w:kern w:val="0"/>
          <w:sz w:val="24"/>
          <w:szCs w:val="24"/>
          <w:lang w:eastAsia="pl-PL"/>
          <w14:ligatures w14:val="none"/>
        </w:rPr>
        <w:t>1  -</w:t>
      </w:r>
      <w:proofErr w:type="gramEnd"/>
      <w:r w:rsidRPr="00692B48">
        <w:rPr>
          <w:rFonts w:eastAsia="Times New Roman" w:cstheme="minorHAnsi"/>
          <w:b/>
          <w:kern w:val="0"/>
          <w:sz w:val="24"/>
          <w:szCs w:val="24"/>
          <w:lang w:eastAsia="pl-PL"/>
          <w14:ligatures w14:val="none"/>
        </w:rPr>
        <w:t xml:space="preserve"> cena oferty brutto (C) - waga 60 %.</w:t>
      </w:r>
    </w:p>
    <w:p w14:paraId="4639102B" w14:textId="77777777" w:rsidR="005268A3" w:rsidRPr="00692B48" w:rsidRDefault="005268A3" w:rsidP="005268A3">
      <w:pPr>
        <w:autoSpaceDE w:val="0"/>
        <w:autoSpaceDN w:val="0"/>
        <w:spacing w:after="0" w:line="276"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trakcie oceny ofert kolejno ocenianym ofertom, zostaną przyznane punkty.  Do wzoru podstawiana będzie cena oferty brutto za całość przedmiotu zamówienia. Oferta w </w:t>
      </w:r>
      <w:r w:rsidRPr="00692B48">
        <w:rPr>
          <w:rFonts w:eastAsia="Times New Roman" w:cstheme="minorHAnsi"/>
          <w:b/>
          <w:kern w:val="0"/>
          <w:sz w:val="24"/>
          <w:szCs w:val="24"/>
          <w:lang w:eastAsia="pl-PL"/>
          <w14:ligatures w14:val="none"/>
        </w:rPr>
        <w:t>kryterium 1</w:t>
      </w:r>
      <w:r w:rsidRPr="00692B48">
        <w:rPr>
          <w:rFonts w:eastAsia="Times New Roman" w:cstheme="minorHAnsi"/>
          <w:kern w:val="0"/>
          <w:sz w:val="24"/>
          <w:szCs w:val="24"/>
          <w:lang w:eastAsia="pl-PL"/>
          <w14:ligatures w14:val="none"/>
        </w:rPr>
        <w:t xml:space="preserve"> może uzyskać maksymalnie – </w:t>
      </w:r>
      <w:r w:rsidRPr="00692B48">
        <w:rPr>
          <w:rFonts w:eastAsia="Times New Roman" w:cstheme="minorHAnsi"/>
          <w:b/>
          <w:kern w:val="0"/>
          <w:sz w:val="24"/>
          <w:szCs w:val="24"/>
          <w:lang w:eastAsia="pl-PL"/>
          <w14:ligatures w14:val="none"/>
        </w:rPr>
        <w:t>60 punktów</w:t>
      </w:r>
      <w:r w:rsidRPr="00692B48">
        <w:rPr>
          <w:rFonts w:eastAsia="Times New Roman" w:cstheme="minorHAnsi"/>
          <w:kern w:val="0"/>
          <w:sz w:val="24"/>
          <w:szCs w:val="24"/>
          <w:lang w:eastAsia="pl-PL"/>
          <w14:ligatures w14:val="none"/>
        </w:rPr>
        <w:t>, według następującego wzoru:</w:t>
      </w:r>
    </w:p>
    <w:p w14:paraId="162E1312" w14:textId="77777777" w:rsidR="005268A3" w:rsidRPr="00692B48" w:rsidRDefault="005268A3" w:rsidP="005268A3">
      <w:pPr>
        <w:autoSpaceDE w:val="0"/>
        <w:autoSpaceDN w:val="0"/>
        <w:spacing w:after="0" w:line="276" w:lineRule="auto"/>
        <w:ind w:left="360"/>
        <w:jc w:val="both"/>
        <w:rPr>
          <w:rFonts w:eastAsia="Times New Roman" w:cstheme="minorHAnsi"/>
          <w:kern w:val="0"/>
          <w:sz w:val="24"/>
          <w:szCs w:val="24"/>
          <w:lang w:eastAsia="pl-PL"/>
          <w14:ligatures w14:val="none"/>
        </w:rPr>
      </w:pPr>
    </w:p>
    <w:p w14:paraId="009E5E07" w14:textId="77777777" w:rsidR="005268A3" w:rsidRPr="00692B48" w:rsidRDefault="005268A3" w:rsidP="005268A3">
      <w:pPr>
        <w:autoSpaceDE w:val="0"/>
        <w:autoSpaceDN w:val="0"/>
        <w:spacing w:after="0" w:line="240" w:lineRule="auto"/>
        <w:ind w:left="4320" w:hanging="4320"/>
        <w:rPr>
          <w:rFonts w:eastAsia="Times New Roman" w:cstheme="minorHAnsi"/>
          <w:kern w:val="0"/>
          <w:sz w:val="24"/>
          <w:szCs w:val="24"/>
          <w:vertAlign w:val="subscript"/>
          <w:lang w:eastAsia="pl-PL"/>
          <w14:ligatures w14:val="none"/>
        </w:rPr>
      </w:pPr>
      <w:r w:rsidRPr="00692B48">
        <w:rPr>
          <w:rFonts w:eastAsia="Times New Roman" w:cstheme="minorHAnsi"/>
          <w:b/>
          <w:kern w:val="0"/>
          <w:sz w:val="24"/>
          <w:szCs w:val="24"/>
          <w:lang w:eastAsia="pl-PL"/>
          <w14:ligatures w14:val="none"/>
        </w:rPr>
        <w:t xml:space="preserve">           </w:t>
      </w:r>
      <w:proofErr w:type="spellStart"/>
      <w:r w:rsidRPr="00692B48">
        <w:rPr>
          <w:rFonts w:eastAsia="Times New Roman" w:cstheme="minorHAnsi"/>
          <w:b/>
          <w:kern w:val="0"/>
          <w:sz w:val="24"/>
          <w:szCs w:val="24"/>
          <w:lang w:eastAsia="pl-PL"/>
          <w14:ligatures w14:val="none"/>
        </w:rPr>
        <w:t>C</w:t>
      </w:r>
      <w:r w:rsidRPr="00692B48">
        <w:rPr>
          <w:rFonts w:eastAsia="Times New Roman" w:cstheme="minorHAnsi"/>
          <w:b/>
          <w:kern w:val="0"/>
          <w:sz w:val="24"/>
          <w:szCs w:val="24"/>
          <w:vertAlign w:val="subscript"/>
          <w:lang w:eastAsia="pl-PL"/>
          <w14:ligatures w14:val="none"/>
        </w:rPr>
        <w:t>min</w:t>
      </w:r>
      <w:proofErr w:type="spellEnd"/>
    </w:p>
    <w:p w14:paraId="5689E6C4" w14:textId="77777777" w:rsidR="005268A3" w:rsidRPr="00692B48" w:rsidRDefault="005268A3" w:rsidP="005268A3">
      <w:pPr>
        <w:autoSpaceDE w:val="0"/>
        <w:autoSpaceDN w:val="0"/>
        <w:spacing w:after="0" w:line="240" w:lineRule="auto"/>
        <w:ind w:left="360" w:hanging="360"/>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C =   </w:t>
      </w:r>
      <w:proofErr w:type="gramStart"/>
      <w:r w:rsidRPr="00692B48">
        <w:rPr>
          <w:rFonts w:eastAsia="Times New Roman" w:cstheme="minorHAnsi"/>
          <w:b/>
          <w:kern w:val="0"/>
          <w:sz w:val="24"/>
          <w:szCs w:val="24"/>
          <w:lang w:eastAsia="pl-PL"/>
          <w14:ligatures w14:val="none"/>
        </w:rPr>
        <w:t>------  x</w:t>
      </w:r>
      <w:proofErr w:type="gramEnd"/>
      <w:r w:rsidRPr="00692B48">
        <w:rPr>
          <w:rFonts w:eastAsia="Times New Roman" w:cstheme="minorHAnsi"/>
          <w:b/>
          <w:kern w:val="0"/>
          <w:sz w:val="24"/>
          <w:szCs w:val="24"/>
          <w:lang w:eastAsia="pl-PL"/>
          <w14:ligatures w14:val="none"/>
        </w:rPr>
        <w:t xml:space="preserve"> 100 pkt x 60%</w:t>
      </w:r>
    </w:p>
    <w:p w14:paraId="0366DE33" w14:textId="77777777" w:rsidR="005268A3" w:rsidRPr="00692B48" w:rsidRDefault="005268A3" w:rsidP="005268A3">
      <w:pPr>
        <w:autoSpaceDE w:val="0"/>
        <w:autoSpaceDN w:val="0"/>
        <w:spacing w:after="0" w:line="240" w:lineRule="auto"/>
        <w:ind w:left="360" w:hanging="360"/>
        <w:rPr>
          <w:rFonts w:eastAsia="Times New Roman" w:cstheme="minorHAnsi"/>
          <w:b/>
          <w:kern w:val="0"/>
          <w:sz w:val="24"/>
          <w:szCs w:val="24"/>
          <w:vertAlign w:val="subscript"/>
          <w:lang w:eastAsia="pl-PL"/>
          <w14:ligatures w14:val="none"/>
        </w:rPr>
      </w:pPr>
      <w:r w:rsidRPr="00692B48">
        <w:rPr>
          <w:rFonts w:eastAsia="Times New Roman" w:cstheme="minorHAnsi"/>
          <w:b/>
          <w:kern w:val="0"/>
          <w:sz w:val="24"/>
          <w:szCs w:val="24"/>
          <w:lang w:eastAsia="pl-PL"/>
          <w14:ligatures w14:val="none"/>
        </w:rPr>
        <w:t xml:space="preserve">           </w:t>
      </w:r>
      <w:proofErr w:type="spellStart"/>
      <w:r w:rsidRPr="00692B48">
        <w:rPr>
          <w:rFonts w:eastAsia="Times New Roman" w:cstheme="minorHAnsi"/>
          <w:b/>
          <w:kern w:val="0"/>
          <w:sz w:val="24"/>
          <w:szCs w:val="24"/>
          <w:lang w:eastAsia="pl-PL"/>
          <w14:ligatures w14:val="none"/>
        </w:rPr>
        <w:t>C</w:t>
      </w:r>
      <w:r w:rsidRPr="00692B48">
        <w:rPr>
          <w:rFonts w:eastAsia="Times New Roman" w:cstheme="minorHAnsi"/>
          <w:b/>
          <w:kern w:val="0"/>
          <w:sz w:val="24"/>
          <w:szCs w:val="24"/>
          <w:vertAlign w:val="subscript"/>
          <w:lang w:eastAsia="pl-PL"/>
          <w14:ligatures w14:val="none"/>
        </w:rPr>
        <w:t>b</w:t>
      </w:r>
      <w:proofErr w:type="spellEnd"/>
    </w:p>
    <w:p w14:paraId="1C67062C"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gdzie:</w:t>
      </w:r>
    </w:p>
    <w:p w14:paraId="37648FF0"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C</w:t>
      </w:r>
      <w:r w:rsidRPr="00692B48">
        <w:rPr>
          <w:rFonts w:eastAsia="Times New Roman" w:cstheme="minorHAnsi"/>
          <w:kern w:val="0"/>
          <w:sz w:val="24"/>
          <w:szCs w:val="24"/>
          <w:lang w:eastAsia="pl-PL"/>
          <w14:ligatures w14:val="none"/>
        </w:rPr>
        <w:t xml:space="preserve"> – liczba uzyskanych punktów w kryterium 1</w:t>
      </w:r>
    </w:p>
    <w:p w14:paraId="27F2CEBE"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roofErr w:type="spellStart"/>
      <w:r w:rsidRPr="00692B48">
        <w:rPr>
          <w:rFonts w:eastAsia="Times New Roman" w:cstheme="minorHAnsi"/>
          <w:b/>
          <w:kern w:val="0"/>
          <w:sz w:val="24"/>
          <w:szCs w:val="24"/>
          <w:lang w:eastAsia="pl-PL"/>
          <w14:ligatures w14:val="none"/>
        </w:rPr>
        <w:t>C</w:t>
      </w:r>
      <w:r w:rsidRPr="00692B48">
        <w:rPr>
          <w:rFonts w:eastAsia="Times New Roman" w:cstheme="minorHAnsi"/>
          <w:b/>
          <w:kern w:val="0"/>
          <w:sz w:val="24"/>
          <w:szCs w:val="24"/>
          <w:vertAlign w:val="subscript"/>
          <w:lang w:eastAsia="pl-PL"/>
          <w14:ligatures w14:val="none"/>
        </w:rPr>
        <w:t>min</w:t>
      </w:r>
      <w:proofErr w:type="spellEnd"/>
      <w:r w:rsidRPr="00692B48">
        <w:rPr>
          <w:rFonts w:eastAsia="Times New Roman" w:cstheme="minorHAnsi"/>
          <w:kern w:val="0"/>
          <w:sz w:val="24"/>
          <w:szCs w:val="24"/>
          <w:vertAlign w:val="subscript"/>
          <w:lang w:eastAsia="pl-PL"/>
          <w14:ligatures w14:val="none"/>
        </w:rPr>
        <w:t xml:space="preserve"> </w:t>
      </w:r>
      <w:r w:rsidRPr="00692B48">
        <w:rPr>
          <w:rFonts w:eastAsia="Times New Roman" w:cstheme="minorHAnsi"/>
          <w:kern w:val="0"/>
          <w:sz w:val="24"/>
          <w:szCs w:val="24"/>
          <w:lang w:eastAsia="pl-PL"/>
          <w14:ligatures w14:val="none"/>
        </w:rPr>
        <w:t>– oferta brutto z najniższą ceną</w:t>
      </w:r>
    </w:p>
    <w:p w14:paraId="28F21FB9"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roofErr w:type="spellStart"/>
      <w:r w:rsidRPr="00692B48">
        <w:rPr>
          <w:rFonts w:eastAsia="Times New Roman" w:cstheme="minorHAnsi"/>
          <w:b/>
          <w:kern w:val="0"/>
          <w:sz w:val="24"/>
          <w:szCs w:val="24"/>
          <w:lang w:eastAsia="pl-PL"/>
          <w14:ligatures w14:val="none"/>
        </w:rPr>
        <w:t>C</w:t>
      </w:r>
      <w:r w:rsidRPr="00692B48">
        <w:rPr>
          <w:rFonts w:eastAsia="Times New Roman" w:cstheme="minorHAnsi"/>
          <w:b/>
          <w:kern w:val="0"/>
          <w:sz w:val="24"/>
          <w:szCs w:val="24"/>
          <w:vertAlign w:val="subscript"/>
          <w:lang w:eastAsia="pl-PL"/>
          <w14:ligatures w14:val="none"/>
        </w:rPr>
        <w:t>b</w:t>
      </w:r>
      <w:proofErr w:type="spellEnd"/>
      <w:r w:rsidRPr="00692B48">
        <w:rPr>
          <w:rFonts w:eastAsia="Times New Roman" w:cstheme="minorHAnsi"/>
          <w:kern w:val="0"/>
          <w:sz w:val="24"/>
          <w:szCs w:val="24"/>
          <w:vertAlign w:val="subscript"/>
          <w:lang w:eastAsia="pl-PL"/>
          <w14:ligatures w14:val="none"/>
        </w:rPr>
        <w:t xml:space="preserve"> </w:t>
      </w:r>
      <w:r w:rsidRPr="00692B48">
        <w:rPr>
          <w:rFonts w:eastAsia="Times New Roman" w:cstheme="minorHAnsi"/>
          <w:kern w:val="0"/>
          <w:sz w:val="24"/>
          <w:szCs w:val="24"/>
          <w:lang w:eastAsia="pl-PL"/>
          <w14:ligatures w14:val="none"/>
        </w:rPr>
        <w:t xml:space="preserve">   - cena brutto oferty badanej</w:t>
      </w:r>
    </w:p>
    <w:p w14:paraId="6BB7C7BB"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047654BD" w14:textId="77777777" w:rsidR="005268A3" w:rsidRPr="00692B48" w:rsidRDefault="005268A3" w:rsidP="005268A3">
      <w:pPr>
        <w:autoSpaceDE w:val="0"/>
        <w:autoSpaceDN w:val="0"/>
        <w:spacing w:after="0" w:line="240" w:lineRule="auto"/>
        <w:ind w:left="284" w:hanging="284"/>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2)</w:t>
      </w:r>
      <w:r w:rsidRPr="00692B48">
        <w:rPr>
          <w:rFonts w:eastAsia="Times New Roman" w:cstheme="minorHAnsi"/>
          <w:b/>
          <w:kern w:val="0"/>
          <w:sz w:val="24"/>
          <w:szCs w:val="24"/>
          <w:lang w:eastAsia="pl-PL"/>
          <w14:ligatures w14:val="none"/>
        </w:rPr>
        <w:tab/>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lang w:eastAsia="pl-PL"/>
          <w14:ligatures w14:val="none"/>
        </w:rPr>
        <w:t>KRYTERIUM – 2 - gwarancja jakości na wykonane roboty budowlane i użyte do nich materiały i urządzenia (</w:t>
      </w:r>
      <w:r w:rsidRPr="00692B48">
        <w:rPr>
          <w:rFonts w:eastAsia="Times New Roman" w:cstheme="minorHAnsi"/>
          <w:b/>
          <w:bCs/>
          <w:kern w:val="0"/>
          <w:sz w:val="24"/>
          <w:szCs w:val="24"/>
          <w:lang w:eastAsia="pl-PL"/>
          <w14:ligatures w14:val="none"/>
        </w:rPr>
        <w:t>G</w:t>
      </w:r>
      <w:r w:rsidRPr="00692B48">
        <w:rPr>
          <w:rFonts w:eastAsia="Times New Roman" w:cstheme="minorHAnsi"/>
          <w:b/>
          <w:kern w:val="0"/>
          <w:sz w:val="24"/>
          <w:szCs w:val="24"/>
          <w:lang w:eastAsia="pl-PL"/>
          <w14:ligatures w14:val="none"/>
        </w:rPr>
        <w:t>) - waga 40%</w:t>
      </w:r>
    </w:p>
    <w:p w14:paraId="4A9D7741" w14:textId="77777777" w:rsidR="005268A3" w:rsidRPr="00692B48" w:rsidRDefault="005268A3" w:rsidP="005268A3">
      <w:pPr>
        <w:autoSpaceDE w:val="0"/>
        <w:autoSpaceDN w:val="0"/>
        <w:adjustRightInd w:val="0"/>
        <w:spacing w:after="0" w:line="240" w:lineRule="auto"/>
        <w:jc w:val="both"/>
        <w:rPr>
          <w:rFonts w:eastAsia="Times New Roman" w:cstheme="minorHAnsi"/>
          <w:kern w:val="0"/>
          <w:sz w:val="24"/>
          <w:szCs w:val="24"/>
          <w:highlight w:val="yellow"/>
          <w:lang w:eastAsia="pl-PL"/>
          <w14:ligatures w14:val="none"/>
        </w:rPr>
      </w:pPr>
    </w:p>
    <w:p w14:paraId="15F4D2FB"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trakcie oceny ofert kolejno ocenianym ofertom zostaną przyznane punkt. Oferta w </w:t>
      </w:r>
      <w:r w:rsidRPr="00692B48">
        <w:rPr>
          <w:rFonts w:eastAsia="Times New Roman" w:cstheme="minorHAnsi"/>
          <w:b/>
          <w:kern w:val="0"/>
          <w:sz w:val="24"/>
          <w:szCs w:val="24"/>
          <w:lang w:eastAsia="pl-PL"/>
          <w14:ligatures w14:val="none"/>
        </w:rPr>
        <w:t>kryterium nr 2</w:t>
      </w:r>
      <w:r w:rsidRPr="00692B48">
        <w:rPr>
          <w:rFonts w:eastAsia="Times New Roman" w:cstheme="minorHAnsi"/>
          <w:kern w:val="0"/>
          <w:sz w:val="24"/>
          <w:szCs w:val="24"/>
          <w:lang w:eastAsia="pl-PL"/>
          <w14:ligatures w14:val="none"/>
        </w:rPr>
        <w:t xml:space="preserve"> może uzyskać maksymalnie </w:t>
      </w:r>
      <w:r w:rsidRPr="00692B48">
        <w:rPr>
          <w:rFonts w:eastAsia="Times New Roman" w:cstheme="minorHAnsi"/>
          <w:b/>
          <w:kern w:val="0"/>
          <w:sz w:val="24"/>
          <w:szCs w:val="24"/>
          <w:lang w:eastAsia="pl-PL"/>
          <w14:ligatures w14:val="none"/>
        </w:rPr>
        <w:t>40 punktów</w:t>
      </w:r>
      <w:r w:rsidRPr="00692B48">
        <w:rPr>
          <w:rFonts w:eastAsia="Times New Roman" w:cstheme="minorHAnsi"/>
          <w:kern w:val="0"/>
          <w:sz w:val="24"/>
          <w:szCs w:val="24"/>
          <w:lang w:eastAsia="pl-PL"/>
          <w14:ligatures w14:val="none"/>
        </w:rPr>
        <w:t>, wg następującego wzoru:</w:t>
      </w:r>
    </w:p>
    <w:p w14:paraId="6C4E9CE8"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val="en-US" w:eastAsia="pl-PL"/>
          <w14:ligatures w14:val="none"/>
        </w:rPr>
      </w:pPr>
      <w:r w:rsidRPr="00692B48">
        <w:rPr>
          <w:rFonts w:eastAsia="Times New Roman" w:cstheme="minorHAnsi"/>
          <w:b/>
          <w:bCs/>
          <w:kern w:val="0"/>
          <w:sz w:val="24"/>
          <w:szCs w:val="24"/>
          <w:lang w:eastAsia="pl-PL"/>
          <w14:ligatures w14:val="none"/>
        </w:rPr>
        <w:t xml:space="preserve">        </w:t>
      </w:r>
      <w:proofErr w:type="spellStart"/>
      <w:r w:rsidRPr="00692B48">
        <w:rPr>
          <w:rFonts w:eastAsia="Times New Roman" w:cstheme="minorHAnsi"/>
          <w:b/>
          <w:bCs/>
          <w:kern w:val="0"/>
          <w:sz w:val="24"/>
          <w:szCs w:val="24"/>
          <w:lang w:val="en-US" w:eastAsia="pl-PL"/>
          <w14:ligatures w14:val="none"/>
        </w:rPr>
        <w:t>G</w:t>
      </w:r>
      <w:r w:rsidRPr="00692B48">
        <w:rPr>
          <w:rFonts w:eastAsia="Times New Roman" w:cstheme="minorHAnsi"/>
          <w:b/>
          <w:bCs/>
          <w:kern w:val="0"/>
          <w:sz w:val="24"/>
          <w:szCs w:val="24"/>
          <w:vertAlign w:val="subscript"/>
          <w:lang w:val="en-US" w:eastAsia="pl-PL"/>
          <w14:ligatures w14:val="none"/>
        </w:rPr>
        <w:t>bad</w:t>
      </w:r>
      <w:proofErr w:type="spellEnd"/>
    </w:p>
    <w:p w14:paraId="1EE65330" w14:textId="77777777" w:rsidR="005268A3" w:rsidRPr="00692B48" w:rsidRDefault="005268A3" w:rsidP="005268A3">
      <w:pPr>
        <w:autoSpaceDE w:val="0"/>
        <w:autoSpaceDN w:val="0"/>
        <w:adjustRightInd w:val="0"/>
        <w:spacing w:after="0" w:line="276" w:lineRule="auto"/>
        <w:rPr>
          <w:rFonts w:eastAsia="Times New Roman" w:cstheme="minorHAnsi"/>
          <w:b/>
          <w:bCs/>
          <w:kern w:val="0"/>
          <w:sz w:val="24"/>
          <w:szCs w:val="24"/>
          <w:lang w:val="en-US" w:eastAsia="pl-PL"/>
          <w14:ligatures w14:val="none"/>
        </w:rPr>
      </w:pPr>
      <w:r w:rsidRPr="00692B48">
        <w:rPr>
          <w:rFonts w:eastAsia="Times New Roman" w:cstheme="minorHAnsi"/>
          <w:b/>
          <w:bCs/>
          <w:kern w:val="0"/>
          <w:sz w:val="24"/>
          <w:szCs w:val="24"/>
          <w:lang w:val="en-US" w:eastAsia="pl-PL"/>
          <w14:ligatures w14:val="none"/>
        </w:rPr>
        <w:t>G = ------ x 100 pkt x 40%</w:t>
      </w:r>
    </w:p>
    <w:p w14:paraId="0512294A" w14:textId="77777777" w:rsidR="005268A3" w:rsidRPr="00692B48" w:rsidRDefault="005268A3" w:rsidP="005268A3">
      <w:pPr>
        <w:autoSpaceDE w:val="0"/>
        <w:autoSpaceDN w:val="0"/>
        <w:adjustRightInd w:val="0"/>
        <w:spacing w:after="0" w:line="276" w:lineRule="auto"/>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val="en-US" w:eastAsia="pl-PL"/>
          <w14:ligatures w14:val="none"/>
        </w:rPr>
        <w:t xml:space="preserve">       </w:t>
      </w:r>
      <w:proofErr w:type="spellStart"/>
      <w:r w:rsidRPr="00692B48">
        <w:rPr>
          <w:rFonts w:eastAsia="Times New Roman" w:cstheme="minorHAnsi"/>
          <w:b/>
          <w:bCs/>
          <w:kern w:val="0"/>
          <w:sz w:val="24"/>
          <w:szCs w:val="24"/>
          <w:lang w:eastAsia="pl-PL"/>
          <w14:ligatures w14:val="none"/>
        </w:rPr>
        <w:t>G</w:t>
      </w:r>
      <w:r w:rsidRPr="00692B48">
        <w:rPr>
          <w:rFonts w:eastAsia="Times New Roman" w:cstheme="minorHAnsi"/>
          <w:b/>
          <w:bCs/>
          <w:kern w:val="0"/>
          <w:sz w:val="24"/>
          <w:szCs w:val="24"/>
          <w:vertAlign w:val="subscript"/>
          <w:lang w:eastAsia="pl-PL"/>
          <w14:ligatures w14:val="none"/>
        </w:rPr>
        <w:t>max</w:t>
      </w:r>
      <w:proofErr w:type="spellEnd"/>
    </w:p>
    <w:p w14:paraId="24C6AEFC" w14:textId="77777777" w:rsidR="005268A3" w:rsidRPr="00692B48" w:rsidRDefault="005268A3" w:rsidP="005268A3">
      <w:pPr>
        <w:autoSpaceDE w:val="0"/>
        <w:autoSpaceDN w:val="0"/>
        <w:adjustRightInd w:val="0"/>
        <w:spacing w:after="0" w:line="276" w:lineRule="auto"/>
        <w:rPr>
          <w:rFonts w:eastAsia="Times New Roman" w:cstheme="minorHAnsi"/>
          <w:kern w:val="0"/>
          <w:sz w:val="24"/>
          <w:szCs w:val="24"/>
          <w:lang w:eastAsia="pl-PL"/>
          <w14:ligatures w14:val="none"/>
        </w:rPr>
      </w:pPr>
    </w:p>
    <w:p w14:paraId="7533CEBD" w14:textId="77777777" w:rsidR="005268A3" w:rsidRPr="00692B48" w:rsidRDefault="005268A3" w:rsidP="005268A3">
      <w:pPr>
        <w:autoSpaceDE w:val="0"/>
        <w:autoSpaceDN w:val="0"/>
        <w:adjustRightInd w:val="0"/>
        <w:spacing w:after="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gdzie:</w:t>
      </w:r>
    </w:p>
    <w:p w14:paraId="5F8F16A7" w14:textId="17BD8F2E" w:rsidR="005268A3" w:rsidRPr="00692B48" w:rsidRDefault="005268A3" w:rsidP="005268A3">
      <w:pPr>
        <w:autoSpaceDE w:val="0"/>
        <w:autoSpaceDN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G</w:t>
      </w:r>
      <w:r w:rsidRPr="00692B48">
        <w:rPr>
          <w:rFonts w:eastAsia="Times New Roman" w:cstheme="minorHAnsi"/>
          <w:kern w:val="0"/>
          <w:sz w:val="24"/>
          <w:szCs w:val="24"/>
          <w:lang w:eastAsia="pl-PL"/>
          <w14:ligatures w14:val="none"/>
        </w:rPr>
        <w:t>– liczba punktów przyznanych za okres gwarancji jakości na wykonane roboty</w:t>
      </w:r>
      <w:r w:rsidRPr="00692B48">
        <w:rPr>
          <w:rFonts w:eastAsia="Times New Roman" w:cstheme="minorHAnsi"/>
          <w:b/>
          <w:kern w:val="0"/>
          <w:sz w:val="24"/>
          <w:szCs w:val="24"/>
          <w:lang w:eastAsia="pl-PL"/>
          <w14:ligatures w14:val="none"/>
        </w:rPr>
        <w:t xml:space="preserve"> </w:t>
      </w:r>
      <w:r w:rsidRPr="00692B48">
        <w:rPr>
          <w:rFonts w:eastAsia="Times New Roman" w:cstheme="minorHAnsi"/>
          <w:kern w:val="0"/>
          <w:sz w:val="24"/>
          <w:szCs w:val="24"/>
          <w:lang w:eastAsia="pl-PL"/>
          <w14:ligatures w14:val="none"/>
        </w:rPr>
        <w:t>budowlane i użyte do nich materiały i urządzenia</w:t>
      </w:r>
      <w:r w:rsidRPr="00692B48">
        <w:rPr>
          <w:rFonts w:eastAsia="Times New Roman" w:cstheme="minorHAnsi"/>
          <w:b/>
          <w:kern w:val="0"/>
          <w:sz w:val="24"/>
          <w:szCs w:val="24"/>
          <w:lang w:eastAsia="pl-PL"/>
          <w14:ligatures w14:val="none"/>
        </w:rPr>
        <w:t xml:space="preserve"> -</w:t>
      </w:r>
      <w:r w:rsidRPr="00692B48">
        <w:rPr>
          <w:rFonts w:eastAsia="Times New Roman" w:cstheme="minorHAnsi"/>
          <w:kern w:val="0"/>
          <w:sz w:val="24"/>
          <w:szCs w:val="24"/>
          <w:lang w:eastAsia="pl-PL"/>
          <w14:ligatures w14:val="none"/>
        </w:rPr>
        <w:t xml:space="preserve"> kryterium nr 2</w:t>
      </w:r>
    </w:p>
    <w:p w14:paraId="0F64F763" w14:textId="77777777" w:rsidR="005268A3" w:rsidRPr="00692B48" w:rsidRDefault="005268A3" w:rsidP="005268A3">
      <w:pPr>
        <w:autoSpaceDE w:val="0"/>
        <w:autoSpaceDN w:val="0"/>
        <w:adjustRightInd w:val="0"/>
        <w:spacing w:after="0" w:line="276" w:lineRule="auto"/>
        <w:jc w:val="both"/>
        <w:rPr>
          <w:rFonts w:eastAsia="Times New Roman" w:cstheme="minorHAnsi"/>
          <w:color w:val="000000"/>
          <w:kern w:val="0"/>
          <w:sz w:val="24"/>
          <w:szCs w:val="24"/>
          <w:lang w:eastAsia="pl-PL"/>
          <w14:ligatures w14:val="none"/>
        </w:rPr>
      </w:pPr>
      <w:proofErr w:type="spellStart"/>
      <w:r w:rsidRPr="00692B48">
        <w:rPr>
          <w:rFonts w:eastAsia="Times New Roman" w:cstheme="minorHAnsi"/>
          <w:b/>
          <w:kern w:val="0"/>
          <w:sz w:val="24"/>
          <w:szCs w:val="24"/>
          <w:lang w:eastAsia="pl-PL"/>
          <w14:ligatures w14:val="none"/>
        </w:rPr>
        <w:t>G</w:t>
      </w:r>
      <w:r w:rsidRPr="00692B48">
        <w:rPr>
          <w:rFonts w:eastAsia="Times New Roman" w:cstheme="minorHAnsi"/>
          <w:b/>
          <w:kern w:val="0"/>
          <w:sz w:val="24"/>
          <w:szCs w:val="24"/>
          <w:vertAlign w:val="subscript"/>
          <w:lang w:eastAsia="pl-PL"/>
          <w14:ligatures w14:val="none"/>
        </w:rPr>
        <w:t>bad</w:t>
      </w:r>
      <w:proofErr w:type="spellEnd"/>
      <w:r w:rsidRPr="00692B48">
        <w:rPr>
          <w:rFonts w:eastAsia="Times New Roman" w:cstheme="minorHAnsi"/>
          <w:color w:val="000000"/>
          <w:kern w:val="0"/>
          <w:sz w:val="24"/>
          <w:szCs w:val="24"/>
          <w:lang w:eastAsia="pl-PL"/>
          <w14:ligatures w14:val="none"/>
        </w:rPr>
        <w:t xml:space="preserve">- okres gwarancji jakości na wykonane roboty </w:t>
      </w:r>
      <w:r w:rsidRPr="00692B48">
        <w:rPr>
          <w:rFonts w:eastAsia="Times New Roman" w:cstheme="minorHAnsi"/>
          <w:kern w:val="0"/>
          <w:sz w:val="24"/>
          <w:szCs w:val="24"/>
          <w:lang w:eastAsia="pl-PL"/>
          <w14:ligatures w14:val="none"/>
        </w:rPr>
        <w:t>budowlane i użyte do nich materiały i urządzenia</w:t>
      </w:r>
      <w:r w:rsidRPr="00692B48">
        <w:rPr>
          <w:rFonts w:eastAsia="Times New Roman" w:cstheme="minorHAnsi"/>
          <w:b/>
          <w:color w:val="000000"/>
          <w:kern w:val="0"/>
          <w:sz w:val="24"/>
          <w:szCs w:val="24"/>
          <w:lang w:eastAsia="pl-PL"/>
          <w14:ligatures w14:val="none"/>
        </w:rPr>
        <w:t xml:space="preserve"> </w:t>
      </w:r>
      <w:r w:rsidRPr="00692B48">
        <w:rPr>
          <w:rFonts w:eastAsia="Times New Roman" w:cstheme="minorHAnsi"/>
          <w:color w:val="000000"/>
          <w:kern w:val="0"/>
          <w:sz w:val="24"/>
          <w:szCs w:val="24"/>
          <w:lang w:eastAsia="pl-PL"/>
          <w14:ligatures w14:val="none"/>
        </w:rPr>
        <w:t xml:space="preserve">(podana w miesiącach) zaproponowana przez wykonawcę w badanej ofercie, nie krótszy niż </w:t>
      </w:r>
      <w:r w:rsidRPr="00692B48">
        <w:rPr>
          <w:rFonts w:eastAsia="Times New Roman" w:cstheme="minorHAnsi"/>
          <w:b/>
          <w:color w:val="000000"/>
          <w:kern w:val="0"/>
          <w:sz w:val="24"/>
          <w:szCs w:val="24"/>
          <w:lang w:eastAsia="pl-PL"/>
          <w14:ligatures w14:val="none"/>
        </w:rPr>
        <w:t>36 miesięcy</w:t>
      </w:r>
      <w:r w:rsidRPr="00692B48">
        <w:rPr>
          <w:rFonts w:eastAsia="Times New Roman" w:cstheme="minorHAnsi"/>
          <w:color w:val="000000"/>
          <w:kern w:val="0"/>
          <w:sz w:val="24"/>
          <w:szCs w:val="24"/>
          <w:lang w:eastAsia="pl-PL"/>
          <w14:ligatures w14:val="none"/>
        </w:rPr>
        <w:t xml:space="preserve">. </w:t>
      </w:r>
    </w:p>
    <w:p w14:paraId="2F7347F7" w14:textId="77777777" w:rsidR="005268A3" w:rsidRPr="00692B48" w:rsidRDefault="005268A3" w:rsidP="005268A3">
      <w:pPr>
        <w:autoSpaceDE w:val="0"/>
        <w:autoSpaceDN w:val="0"/>
        <w:adjustRightInd w:val="0"/>
        <w:spacing w:after="0" w:line="276" w:lineRule="auto"/>
        <w:jc w:val="both"/>
        <w:rPr>
          <w:rFonts w:eastAsia="Times New Roman" w:cstheme="minorHAnsi"/>
          <w:color w:val="000000"/>
          <w:kern w:val="0"/>
          <w:sz w:val="24"/>
          <w:szCs w:val="24"/>
          <w:lang w:eastAsia="pl-PL"/>
          <w14:ligatures w14:val="none"/>
        </w:rPr>
      </w:pPr>
      <w:proofErr w:type="spellStart"/>
      <w:r w:rsidRPr="00692B48">
        <w:rPr>
          <w:rFonts w:eastAsia="Times New Roman" w:cstheme="minorHAnsi"/>
          <w:b/>
          <w:kern w:val="0"/>
          <w:sz w:val="24"/>
          <w:szCs w:val="24"/>
          <w:lang w:eastAsia="pl-PL"/>
          <w14:ligatures w14:val="none"/>
        </w:rPr>
        <w:t>G</w:t>
      </w:r>
      <w:r w:rsidRPr="00692B48">
        <w:rPr>
          <w:rFonts w:eastAsia="Times New Roman" w:cstheme="minorHAnsi"/>
          <w:b/>
          <w:kern w:val="0"/>
          <w:sz w:val="24"/>
          <w:szCs w:val="24"/>
          <w:vertAlign w:val="subscript"/>
          <w:lang w:eastAsia="pl-PL"/>
          <w14:ligatures w14:val="none"/>
        </w:rPr>
        <w:t>max</w:t>
      </w:r>
      <w:proofErr w:type="spellEnd"/>
      <w:r w:rsidRPr="00692B48">
        <w:rPr>
          <w:rFonts w:eastAsia="Times New Roman" w:cstheme="minorHAnsi"/>
          <w:kern w:val="0"/>
          <w:sz w:val="24"/>
          <w:szCs w:val="24"/>
          <w:lang w:eastAsia="pl-PL"/>
          <w14:ligatures w14:val="none"/>
        </w:rPr>
        <w:t xml:space="preserve"> – </w:t>
      </w:r>
      <w:r w:rsidRPr="00692B48">
        <w:rPr>
          <w:rFonts w:eastAsia="Times New Roman" w:cstheme="minorHAnsi"/>
          <w:color w:val="000000"/>
          <w:kern w:val="0"/>
          <w:sz w:val="24"/>
          <w:szCs w:val="24"/>
          <w:lang w:eastAsia="pl-PL"/>
          <w14:ligatures w14:val="none"/>
        </w:rPr>
        <w:t>maksymalny okres gwarancja jakości na wykonane roboty</w:t>
      </w:r>
      <w:r w:rsidRPr="00692B48">
        <w:rPr>
          <w:rFonts w:eastAsia="Times New Roman" w:cstheme="minorHAnsi"/>
          <w:kern w:val="0"/>
          <w:sz w:val="24"/>
          <w:szCs w:val="24"/>
          <w:lang w:eastAsia="pl-PL"/>
          <w14:ligatures w14:val="none"/>
        </w:rPr>
        <w:t xml:space="preserve"> budowlane i użyte do nich materiały i urządzenia</w:t>
      </w:r>
      <w:r w:rsidRPr="00692B48">
        <w:rPr>
          <w:rFonts w:eastAsia="Times New Roman" w:cstheme="minorHAnsi"/>
          <w:color w:val="000000"/>
          <w:kern w:val="0"/>
          <w:sz w:val="24"/>
          <w:szCs w:val="24"/>
          <w:lang w:eastAsia="pl-PL"/>
          <w14:ligatures w14:val="none"/>
        </w:rPr>
        <w:t xml:space="preserve">, zaproponowany przez wykonawców, nie dłuższy niż </w:t>
      </w:r>
      <w:r w:rsidRPr="00692B48">
        <w:rPr>
          <w:rFonts w:eastAsia="Times New Roman" w:cstheme="minorHAnsi"/>
          <w:b/>
          <w:color w:val="000000"/>
          <w:kern w:val="0"/>
          <w:sz w:val="24"/>
          <w:szCs w:val="24"/>
          <w:lang w:eastAsia="pl-PL"/>
          <w14:ligatures w14:val="none"/>
        </w:rPr>
        <w:t>60 miesięcy</w:t>
      </w:r>
      <w:r w:rsidRPr="00692B48">
        <w:rPr>
          <w:rFonts w:eastAsia="Times New Roman" w:cstheme="minorHAnsi"/>
          <w:color w:val="000000"/>
          <w:kern w:val="0"/>
          <w:sz w:val="24"/>
          <w:szCs w:val="24"/>
          <w:lang w:eastAsia="pl-PL"/>
          <w14:ligatures w14:val="none"/>
        </w:rPr>
        <w:t xml:space="preserve">. </w:t>
      </w:r>
    </w:p>
    <w:p w14:paraId="749C8EA4" w14:textId="77777777" w:rsidR="005268A3" w:rsidRPr="00692B48" w:rsidRDefault="005268A3" w:rsidP="005268A3">
      <w:pPr>
        <w:autoSpaceDE w:val="0"/>
        <w:autoSpaceDN w:val="0"/>
        <w:adjustRightInd w:val="0"/>
        <w:spacing w:after="0" w:line="276" w:lineRule="auto"/>
        <w:jc w:val="both"/>
        <w:rPr>
          <w:rFonts w:eastAsia="Times New Roman" w:cstheme="minorHAnsi"/>
          <w:b/>
          <w:color w:val="000000"/>
          <w:kern w:val="0"/>
          <w:sz w:val="24"/>
          <w:szCs w:val="24"/>
          <w:lang w:eastAsia="pl-PL"/>
          <w14:ligatures w14:val="none"/>
        </w:rPr>
      </w:pPr>
    </w:p>
    <w:p w14:paraId="35192775" w14:textId="77777777" w:rsidR="005268A3" w:rsidRPr="00692B48" w:rsidRDefault="005268A3" w:rsidP="005268A3">
      <w:pPr>
        <w:autoSpaceDE w:val="0"/>
        <w:autoSpaceDN w:val="0"/>
        <w:adjustRightInd w:val="0"/>
        <w:spacing w:after="0" w:line="276" w:lineRule="auto"/>
        <w:jc w:val="both"/>
        <w:rPr>
          <w:rFonts w:eastAsia="Times New Roman" w:cstheme="minorHAnsi"/>
          <w:b/>
          <w:color w:val="000000"/>
          <w:kern w:val="0"/>
          <w:sz w:val="24"/>
          <w:szCs w:val="24"/>
          <w:lang w:eastAsia="pl-PL"/>
          <w14:ligatures w14:val="none"/>
        </w:rPr>
      </w:pPr>
      <w:r w:rsidRPr="00692B48">
        <w:rPr>
          <w:rFonts w:eastAsia="Times New Roman" w:cstheme="minorHAnsi"/>
          <w:b/>
          <w:color w:val="000000"/>
          <w:kern w:val="0"/>
          <w:sz w:val="24"/>
          <w:szCs w:val="24"/>
          <w:lang w:eastAsia="pl-PL"/>
          <w14:ligatures w14:val="none"/>
        </w:rPr>
        <w:t>Uwaga!</w:t>
      </w:r>
    </w:p>
    <w:p w14:paraId="210B9357" w14:textId="77777777" w:rsidR="005268A3" w:rsidRPr="00692B48" w:rsidRDefault="005268A3" w:rsidP="005268A3">
      <w:pPr>
        <w:autoSpaceDE w:val="0"/>
        <w:autoSpaceDN w:val="0"/>
        <w:adjustRightInd w:val="0"/>
        <w:spacing w:after="0" w:line="276" w:lineRule="auto"/>
        <w:jc w:val="both"/>
        <w:rPr>
          <w:rFonts w:eastAsia="Times New Roman" w:cstheme="minorHAnsi"/>
          <w:b/>
          <w:color w:val="000000"/>
          <w:kern w:val="0"/>
          <w:sz w:val="24"/>
          <w:szCs w:val="24"/>
          <w:lang w:eastAsia="pl-PL"/>
          <w14:ligatures w14:val="none"/>
        </w:rPr>
      </w:pPr>
      <w:r w:rsidRPr="00692B48">
        <w:rPr>
          <w:rFonts w:eastAsia="Times New Roman" w:cstheme="minorHAnsi"/>
          <w:b/>
          <w:color w:val="000000"/>
          <w:kern w:val="0"/>
          <w:sz w:val="24"/>
          <w:szCs w:val="24"/>
          <w:lang w:eastAsia="pl-PL"/>
          <w14:ligatures w14:val="none"/>
        </w:rPr>
        <w:t xml:space="preserve">Wykonawcy, którzy zaproponują okres gwarancji jakości na wykonane roboty budowlane i użyte do nich materiały i urządzenia dłuższy niż 60 miesięcy nie otrzymają dodatkowych punktów. </w:t>
      </w:r>
    </w:p>
    <w:p w14:paraId="5420304B" w14:textId="77777777" w:rsidR="005268A3" w:rsidRPr="00692B48" w:rsidRDefault="005268A3" w:rsidP="005268A3">
      <w:pPr>
        <w:autoSpaceDE w:val="0"/>
        <w:autoSpaceDN w:val="0"/>
        <w:adjustRightInd w:val="0"/>
        <w:spacing w:after="0" w:line="276" w:lineRule="auto"/>
        <w:jc w:val="both"/>
        <w:rPr>
          <w:rFonts w:eastAsia="Times New Roman" w:cstheme="minorHAnsi"/>
          <w:b/>
          <w:color w:val="000000"/>
          <w:kern w:val="0"/>
          <w:sz w:val="24"/>
          <w:szCs w:val="24"/>
          <w:lang w:eastAsia="pl-PL"/>
          <w14:ligatures w14:val="none"/>
        </w:rPr>
      </w:pPr>
      <w:r w:rsidRPr="00692B48">
        <w:rPr>
          <w:rFonts w:eastAsia="Times New Roman" w:cstheme="minorHAnsi"/>
          <w:b/>
          <w:color w:val="000000"/>
          <w:kern w:val="0"/>
          <w:sz w:val="24"/>
          <w:szCs w:val="24"/>
          <w:lang w:eastAsia="pl-PL"/>
          <w14:ligatures w14:val="none"/>
        </w:rPr>
        <w:t xml:space="preserve">Oferta Wykonawcy, który zaproponuje gwarancję jakości </w:t>
      </w:r>
      <w:r w:rsidRPr="00692B48">
        <w:rPr>
          <w:rFonts w:eastAsia="Times New Roman" w:cstheme="minorHAnsi"/>
          <w:b/>
          <w:kern w:val="0"/>
          <w:sz w:val="24"/>
          <w:szCs w:val="24"/>
          <w:lang w:eastAsia="pl-PL"/>
          <w14:ligatures w14:val="none"/>
        </w:rPr>
        <w:t>na wykonane roboty budowlane i użyte do nich materiały i urządzenia krótszy niż 36 miesięcy, zostanie odrzucona.</w:t>
      </w:r>
      <w:r w:rsidRPr="00692B48">
        <w:rPr>
          <w:rFonts w:eastAsia="Times New Roman" w:cstheme="minorHAnsi"/>
          <w:b/>
          <w:color w:val="000000"/>
          <w:kern w:val="0"/>
          <w:sz w:val="24"/>
          <w:szCs w:val="24"/>
          <w:lang w:eastAsia="pl-PL"/>
          <w14:ligatures w14:val="none"/>
        </w:rPr>
        <w:t xml:space="preserve"> </w:t>
      </w:r>
    </w:p>
    <w:p w14:paraId="71E99638" w14:textId="77777777" w:rsidR="005268A3" w:rsidRPr="00692B48" w:rsidRDefault="005268A3" w:rsidP="005268A3">
      <w:pPr>
        <w:autoSpaceDE w:val="0"/>
        <w:autoSpaceDN w:val="0"/>
        <w:adjustRightInd w:val="0"/>
        <w:spacing w:after="0" w:line="276" w:lineRule="auto"/>
        <w:jc w:val="both"/>
        <w:rPr>
          <w:rFonts w:eastAsia="Times New Roman" w:cstheme="minorHAnsi"/>
          <w:b/>
          <w:color w:val="000000"/>
          <w:kern w:val="0"/>
          <w:sz w:val="24"/>
          <w:szCs w:val="24"/>
          <w:lang w:eastAsia="pl-PL"/>
          <w14:ligatures w14:val="none"/>
        </w:rPr>
      </w:pPr>
    </w:p>
    <w:p w14:paraId="2934CE8B"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3. Za najkorzystniejszą zostanie uznana oferta, która nie podlega odrzuceniu i uzyska największą ilość punktów, wg wzoru:</w:t>
      </w:r>
    </w:p>
    <w:p w14:paraId="69E4690F" w14:textId="77777777" w:rsidR="005268A3" w:rsidRPr="00692B48" w:rsidRDefault="005268A3" w:rsidP="005268A3">
      <w:pPr>
        <w:autoSpaceDE w:val="0"/>
        <w:autoSpaceDN w:val="0"/>
        <w:spacing w:after="0" w:line="360" w:lineRule="auto"/>
        <w:ind w:left="36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(ogółem punkty= C+ G)</w:t>
      </w:r>
    </w:p>
    <w:p w14:paraId="7A9F57FC" w14:textId="77777777" w:rsidR="005268A3" w:rsidRPr="00692B48" w:rsidRDefault="005268A3" w:rsidP="005268A3">
      <w:pPr>
        <w:numPr>
          <w:ilvl w:val="1"/>
          <w:numId w:val="7"/>
        </w:numPr>
        <w:tabs>
          <w:tab w:val="left" w:pos="284"/>
        </w:tabs>
        <w:autoSpaceDE w:val="0"/>
        <w:autoSpaceDN w:val="0"/>
        <w:spacing w:after="0" w:line="276" w:lineRule="auto"/>
        <w:ind w:left="284" w:hanging="284"/>
        <w:jc w:val="both"/>
        <w:rPr>
          <w:rFonts w:eastAsia="Times New Roman" w:cstheme="minorHAnsi"/>
          <w:bCs/>
          <w:kern w:val="0"/>
          <w:sz w:val="24"/>
          <w:szCs w:val="24"/>
          <w:lang w:eastAsia="pl-PL"/>
          <w14:ligatures w14:val="none"/>
        </w:rPr>
      </w:pPr>
      <w:r w:rsidRPr="00692B48">
        <w:rPr>
          <w:rFonts w:eastAsia="Times New Roman" w:cstheme="minorHAnsi"/>
          <w:b/>
          <w:kern w:val="0"/>
          <w:sz w:val="24"/>
          <w:szCs w:val="24"/>
          <w:lang w:eastAsia="pl-PL"/>
          <w14:ligatures w14:val="none"/>
        </w:rPr>
        <w:t>Punktacja:</w:t>
      </w:r>
      <w:r w:rsidRPr="00692B48">
        <w:rPr>
          <w:rFonts w:eastAsia="Times New Roman" w:cstheme="minorHAnsi"/>
          <w:kern w:val="0"/>
          <w:sz w:val="24"/>
          <w:szCs w:val="24"/>
          <w:lang w:eastAsia="pl-PL"/>
          <w14:ligatures w14:val="none"/>
        </w:rPr>
        <w:t xml:space="preserve"> liczba punktów za poszczególne kryteria zostanie zsumowana i będzie stanowić końcową ocenę oferty. Punkty obliczane będą z dokładnością do drugiego miejsca po przecinku. Za ofertę najkorzystniejszą będzie uznana oferta, która po uwzględnieniu powyższych kryteriów i ich wag otrzyma najwyższą punktację. </w:t>
      </w:r>
      <w:r w:rsidRPr="00692B48">
        <w:rPr>
          <w:rFonts w:eastAsia="Times New Roman" w:cstheme="minorHAnsi"/>
          <w:color w:val="000000"/>
          <w:kern w:val="0"/>
          <w:sz w:val="24"/>
          <w:szCs w:val="24"/>
          <w:lang w:eastAsia="pl-PL"/>
          <w14:ligatures w14:val="none"/>
        </w:rPr>
        <w:t>Jeżeli nie można wybrać oferty najkorzystniejszej z uwagi na to, że dwie lub więcej ofert przedstawia taki sam bilans ceny i innych kryteriów oceny ofert, zamawiający spośród tych ofert wybiera ofertę z niższą ceną, a jeśli zostały złożone oferty o takiej samej cenie lub koszcie, zamawiający wzywa wykonawców, którzy złożyli te oferty, do złożenia w terminie określonym przez zamawiającego ofert dodatkowych.</w:t>
      </w:r>
    </w:p>
    <w:p w14:paraId="5966F78C" w14:textId="2AF5681A" w:rsidR="005268A3" w:rsidRPr="00692B48" w:rsidRDefault="005268A3" w:rsidP="00EA3D8C">
      <w:pPr>
        <w:numPr>
          <w:ilvl w:val="1"/>
          <w:numId w:val="7"/>
        </w:numPr>
        <w:autoSpaceDE w:val="0"/>
        <w:autoSpaceDN w:val="0"/>
        <w:spacing w:after="0" w:line="276" w:lineRule="auto"/>
        <w:ind w:left="284" w:hanging="284"/>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Jeżeli wykonawca, uchyla się od zawarcia umowy lub nie wnosi wymaganego zabezpieczenia należytego wykonania umowy, zamawiający może dokonać ponownego badania i oceny ofert spośród ofert pozostałych w postępowaniu wykonawców oraz wybrać najkorzystniejszą ofertę albo unieważnić postępowanie.</w:t>
      </w:r>
    </w:p>
    <w:p w14:paraId="5E339877" w14:textId="77777777" w:rsidR="005268A3" w:rsidRPr="00692B48" w:rsidRDefault="005268A3" w:rsidP="005268A3">
      <w:pPr>
        <w:autoSpaceDE w:val="0"/>
        <w:autoSpaceDN w:val="0"/>
        <w:spacing w:after="0" w:line="276" w:lineRule="auto"/>
        <w:ind w:left="284"/>
        <w:jc w:val="both"/>
        <w:rPr>
          <w:rFonts w:eastAsia="Times New Roman" w:cstheme="minorHAnsi"/>
          <w:color w:val="000000"/>
          <w:kern w:val="0"/>
          <w:sz w:val="24"/>
          <w:szCs w:val="24"/>
          <w:lang w:eastAsia="pl-PL"/>
          <w14:ligatures w14:val="none"/>
        </w:rPr>
      </w:pPr>
    </w:p>
    <w:p w14:paraId="7C6CE891" w14:textId="77777777" w:rsidR="005268A3" w:rsidRPr="00692B48" w:rsidRDefault="005268A3" w:rsidP="005268A3">
      <w:pPr>
        <w:autoSpaceDE w:val="0"/>
        <w:autoSpaceDN w:val="0"/>
        <w:spacing w:after="0" w:line="276" w:lineRule="auto"/>
        <w:jc w:val="both"/>
        <w:rPr>
          <w:rFonts w:eastAsia="Times New Roman" w:cstheme="minorHAnsi"/>
          <w:color w:val="000000"/>
          <w:kern w:val="0"/>
          <w:sz w:val="24"/>
          <w:szCs w:val="24"/>
          <w:lang w:eastAsia="pl-PL"/>
          <w14:ligatures w14:val="none"/>
        </w:rPr>
      </w:pPr>
    </w:p>
    <w:p w14:paraId="7922EC9F" w14:textId="77777777" w:rsidR="005268A3" w:rsidRPr="00692B48" w:rsidRDefault="005268A3" w:rsidP="005268A3">
      <w:pPr>
        <w:pBdr>
          <w:top w:val="single" w:sz="4" w:space="0" w:color="auto"/>
          <w:left w:val="single" w:sz="4" w:space="4" w:color="auto"/>
          <w:bottom w:val="single" w:sz="4" w:space="1" w:color="auto"/>
          <w:right w:val="single" w:sz="4" w:space="4" w:color="auto"/>
        </w:pBdr>
        <w:shd w:val="clear" w:color="auto" w:fill="E6E6E6"/>
        <w:autoSpaceDE w:val="0"/>
        <w:autoSpaceDN w:val="0"/>
        <w:spacing w:after="0" w:line="276" w:lineRule="auto"/>
        <w:ind w:left="360" w:hanging="360"/>
        <w:jc w:val="center"/>
        <w:rPr>
          <w:rFonts w:eastAsia="Times New Roman" w:cstheme="minorHAnsi"/>
          <w:b/>
          <w:bCs/>
          <w:kern w:val="0"/>
          <w:sz w:val="24"/>
          <w:szCs w:val="24"/>
          <w:u w:val="single"/>
          <w:lang w:eastAsia="pl-PL"/>
          <w14:ligatures w14:val="none"/>
        </w:rPr>
      </w:pPr>
      <w:r w:rsidRPr="00692B48">
        <w:rPr>
          <w:rFonts w:eastAsia="Times New Roman" w:cstheme="minorHAnsi"/>
          <w:b/>
          <w:bCs/>
          <w:kern w:val="0"/>
          <w:sz w:val="24"/>
          <w:szCs w:val="24"/>
          <w:u w:val="single"/>
          <w:lang w:eastAsia="pl-PL"/>
          <w14:ligatures w14:val="none"/>
        </w:rPr>
        <w:t>Część 12</w:t>
      </w:r>
    </w:p>
    <w:p w14:paraId="4BDC89F8" w14:textId="77777777" w:rsidR="005268A3" w:rsidRPr="00692B48" w:rsidRDefault="005268A3" w:rsidP="005268A3">
      <w:pPr>
        <w:pBdr>
          <w:top w:val="single" w:sz="4" w:space="0" w:color="auto"/>
          <w:left w:val="single" w:sz="4" w:space="4" w:color="auto"/>
          <w:bottom w:val="single" w:sz="4" w:space="1" w:color="auto"/>
          <w:right w:val="single" w:sz="4" w:space="4" w:color="auto"/>
        </w:pBdr>
        <w:shd w:val="clear" w:color="auto" w:fill="E6E6E6"/>
        <w:autoSpaceDE w:val="0"/>
        <w:autoSpaceDN w:val="0"/>
        <w:spacing w:after="0" w:line="276" w:lineRule="auto"/>
        <w:ind w:left="360" w:hanging="360"/>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INFORMACJE O FORMALNOŚCIACH, JAKIE POWINNY ZOSTAĆ DOPEŁNIONE PO WYBORZE OFERTY W CELU ZAWARCIA UMOWY W SPRAWIE ZAMÓWIENIA PUBLICZNEGO</w:t>
      </w:r>
    </w:p>
    <w:p w14:paraId="66A5D2D2" w14:textId="77777777" w:rsidR="005268A3" w:rsidRPr="00692B48" w:rsidRDefault="005268A3" w:rsidP="005268A3">
      <w:pPr>
        <w:tabs>
          <w:tab w:val="left" w:pos="2055"/>
          <w:tab w:val="left" w:pos="9212"/>
        </w:tabs>
        <w:autoSpaceDE w:val="0"/>
        <w:autoSpaceDN w:val="0"/>
        <w:spacing w:after="0" w:line="276" w:lineRule="auto"/>
        <w:ind w:left="360" w:hanging="360"/>
        <w:jc w:val="both"/>
        <w:rPr>
          <w:rFonts w:eastAsia="Times New Roman" w:cstheme="minorHAnsi"/>
          <w:b/>
          <w:kern w:val="0"/>
          <w:sz w:val="24"/>
          <w:szCs w:val="24"/>
          <w:lang w:eastAsia="pl-PL"/>
          <w14:ligatures w14:val="none"/>
        </w:rPr>
      </w:pPr>
    </w:p>
    <w:p w14:paraId="0295B96E" w14:textId="77777777" w:rsidR="005268A3" w:rsidRPr="00692B48" w:rsidRDefault="005268A3" w:rsidP="005268A3">
      <w:pPr>
        <w:autoSpaceDE w:val="0"/>
        <w:autoSpaceDN w:val="0"/>
        <w:spacing w:after="120" w:line="276" w:lineRule="auto"/>
        <w:ind w:left="357" w:hanging="357"/>
        <w:jc w:val="both"/>
        <w:rPr>
          <w:rFonts w:eastAsia="Times New Roman" w:cstheme="minorHAnsi"/>
          <w:b/>
          <w:color w:val="000000" w:themeColor="text1"/>
          <w:kern w:val="0"/>
          <w:sz w:val="24"/>
          <w:szCs w:val="24"/>
          <w:lang w:eastAsia="pl-PL"/>
          <w14:ligatures w14:val="none"/>
        </w:rPr>
      </w:pPr>
      <w:r w:rsidRPr="00692B48">
        <w:rPr>
          <w:rFonts w:eastAsia="Times New Roman" w:cstheme="minorHAnsi"/>
          <w:b/>
          <w:kern w:val="0"/>
          <w:sz w:val="24"/>
          <w:szCs w:val="24"/>
          <w:lang w:eastAsia="pl-PL"/>
          <w14:ligatures w14:val="none"/>
        </w:rPr>
        <w:t>1.</w:t>
      </w:r>
      <w:r w:rsidRPr="00692B48">
        <w:rPr>
          <w:rFonts w:eastAsia="Times New Roman" w:cstheme="minorHAnsi"/>
          <w:b/>
          <w:kern w:val="0"/>
          <w:sz w:val="24"/>
          <w:szCs w:val="24"/>
          <w:lang w:eastAsia="pl-PL"/>
          <w14:ligatures w14:val="none"/>
        </w:rPr>
        <w:tab/>
      </w:r>
      <w:r w:rsidRPr="00692B48">
        <w:rPr>
          <w:rFonts w:eastAsia="Times New Roman" w:cstheme="minorHAnsi"/>
          <w:b/>
          <w:color w:val="000000" w:themeColor="text1"/>
          <w:kern w:val="0"/>
          <w:sz w:val="24"/>
          <w:szCs w:val="24"/>
          <w:lang w:eastAsia="pl-PL"/>
          <w14:ligatures w14:val="none"/>
        </w:rPr>
        <w:t>Wykonawca, którego oferta została oceniona jako najkorzystniejsza, przed podpisaniem umowy, w terminie wyznaczonym przez zamawiającego, zobowiązany będzie złożyć zamawiającemu;</w:t>
      </w:r>
    </w:p>
    <w:p w14:paraId="44F75D18" w14:textId="77777777" w:rsidR="005268A3" w:rsidRPr="00692B48" w:rsidRDefault="005268A3" w:rsidP="005268A3">
      <w:pPr>
        <w:numPr>
          <w:ilvl w:val="0"/>
          <w:numId w:val="20"/>
        </w:numPr>
        <w:autoSpaceDE w:val="0"/>
        <w:autoSpaceDN w:val="0"/>
        <w:spacing w:after="0" w:line="276" w:lineRule="auto"/>
        <w:jc w:val="both"/>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W przypadku wykonawców wspólnie ubiegających się o udzielenie zamówienia – kopię umowy regulującej współpracę tych wykonawców;</w:t>
      </w:r>
    </w:p>
    <w:p w14:paraId="60BB3B09" w14:textId="24F056A8" w:rsidR="005268A3" w:rsidRPr="00692B48" w:rsidRDefault="005268A3" w:rsidP="005268A3">
      <w:pPr>
        <w:tabs>
          <w:tab w:val="num" w:pos="720"/>
        </w:tabs>
        <w:autoSpaceDE w:val="0"/>
        <w:autoSpaceDN w:val="0"/>
        <w:spacing w:after="0" w:line="276" w:lineRule="auto"/>
        <w:ind w:left="720" w:hanging="360"/>
        <w:jc w:val="both"/>
        <w:rPr>
          <w:rFonts w:eastAsia="Times New Roman" w:cstheme="minorHAnsi"/>
          <w:color w:val="000000" w:themeColor="text1"/>
          <w:kern w:val="0"/>
          <w:sz w:val="24"/>
          <w:szCs w:val="24"/>
          <w:lang w:eastAsia="pl-PL"/>
          <w14:ligatures w14:val="none"/>
        </w:rPr>
      </w:pPr>
      <w:proofErr w:type="gramStart"/>
      <w:r w:rsidRPr="00692B48">
        <w:rPr>
          <w:rFonts w:eastAsia="Times New Roman" w:cstheme="minorHAnsi"/>
          <w:color w:val="000000" w:themeColor="text1"/>
          <w:kern w:val="0"/>
          <w:sz w:val="24"/>
          <w:szCs w:val="24"/>
          <w:lang w:eastAsia="pl-PL"/>
          <w14:ligatures w14:val="none"/>
        </w:rPr>
        <w:t xml:space="preserve">b  </w:t>
      </w:r>
      <w:proofErr w:type="spellStart"/>
      <w:r w:rsidRPr="00692B48">
        <w:rPr>
          <w:rFonts w:eastAsia="Calibri Light" w:cstheme="minorHAnsi"/>
          <w:color w:val="000000" w:themeColor="text1"/>
          <w:spacing w:val="-1"/>
          <w:kern w:val="0"/>
          <w:sz w:val="24"/>
          <w:szCs w:val="24"/>
          <w:lang w:val="en-US"/>
          <w14:ligatures w14:val="none"/>
        </w:rPr>
        <w:t>Wykonawca</w:t>
      </w:r>
      <w:proofErr w:type="spellEnd"/>
      <w:proofErr w:type="gramEnd"/>
      <w:r w:rsidR="00C90067">
        <w:rPr>
          <w:rFonts w:eastAsia="Calibri Light" w:cstheme="minorHAnsi"/>
          <w:color w:val="000000" w:themeColor="text1"/>
          <w:spacing w:val="34"/>
          <w:kern w:val="0"/>
          <w:sz w:val="24"/>
          <w:szCs w:val="24"/>
          <w:lang w:val="en-US"/>
          <w14:ligatures w14:val="none"/>
        </w:rPr>
        <w:t xml:space="preserve"> </w:t>
      </w:r>
      <w:r w:rsidRPr="00692B48">
        <w:rPr>
          <w:rFonts w:eastAsia="Calibri Light" w:cstheme="minorHAnsi"/>
          <w:color w:val="000000" w:themeColor="text1"/>
          <w:spacing w:val="-1"/>
          <w:kern w:val="0"/>
          <w:sz w:val="24"/>
          <w:szCs w:val="24"/>
          <w:lang w:val="en-US"/>
          <w14:ligatures w14:val="none"/>
        </w:rPr>
        <w:t xml:space="preserve">w </w:t>
      </w:r>
      <w:proofErr w:type="spellStart"/>
      <w:r w:rsidRPr="00692B48">
        <w:rPr>
          <w:rFonts w:eastAsia="Calibri Light" w:cstheme="minorHAnsi"/>
          <w:color w:val="000000" w:themeColor="text1"/>
          <w:spacing w:val="-1"/>
          <w:kern w:val="0"/>
          <w:sz w:val="24"/>
          <w:szCs w:val="24"/>
          <w:lang w:val="en-US"/>
          <w14:ligatures w14:val="none"/>
        </w:rPr>
        <w:t>dniu</w:t>
      </w:r>
      <w:proofErr w:type="spellEnd"/>
      <w:r w:rsidRPr="00692B48">
        <w:rPr>
          <w:rFonts w:eastAsia="Calibri Light" w:cstheme="minorHAnsi"/>
          <w:color w:val="000000" w:themeColor="text1"/>
          <w:spacing w:val="-1"/>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podpisania</w:t>
      </w:r>
      <w:proofErr w:type="spellEnd"/>
      <w:r w:rsidRPr="00692B48">
        <w:rPr>
          <w:rFonts w:eastAsia="Calibri Light" w:cstheme="minorHAnsi"/>
          <w:color w:val="000000" w:themeColor="text1"/>
          <w:spacing w:val="-1"/>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umowy</w:t>
      </w:r>
      <w:proofErr w:type="spellEnd"/>
      <w:r w:rsidRPr="00692B48">
        <w:rPr>
          <w:rFonts w:eastAsia="Calibri Light" w:cstheme="minorHAnsi"/>
          <w:color w:val="000000" w:themeColor="text1"/>
          <w:spacing w:val="-1"/>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posiadać</w:t>
      </w:r>
      <w:proofErr w:type="spellEnd"/>
      <w:r w:rsidRPr="00692B48">
        <w:rPr>
          <w:rFonts w:eastAsia="Calibri Light" w:cstheme="minorHAnsi"/>
          <w:color w:val="000000" w:themeColor="text1"/>
          <w:spacing w:val="-1"/>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będzi</w:t>
      </w:r>
      <w:r w:rsidR="0040316C" w:rsidRPr="00692B48">
        <w:rPr>
          <w:rFonts w:eastAsia="Calibri Light" w:cstheme="minorHAnsi"/>
          <w:color w:val="000000" w:themeColor="text1"/>
          <w:spacing w:val="-1"/>
          <w:kern w:val="0"/>
          <w:sz w:val="24"/>
          <w:szCs w:val="24"/>
          <w:lang w:val="en-US"/>
          <w14:ligatures w14:val="none"/>
        </w:rPr>
        <w:t>e</w:t>
      </w:r>
      <w:proofErr w:type="spellEnd"/>
      <w:r w:rsidRPr="00692B48">
        <w:rPr>
          <w:rFonts w:eastAsia="Calibri Light" w:cstheme="minorHAnsi"/>
          <w:color w:val="000000" w:themeColor="text1"/>
          <w:spacing w:val="34"/>
          <w:kern w:val="0"/>
          <w:sz w:val="24"/>
          <w:szCs w:val="24"/>
          <w:lang w:val="en-US"/>
          <w14:ligatures w14:val="none"/>
        </w:rPr>
        <w:t xml:space="preserve"> </w:t>
      </w:r>
      <w:proofErr w:type="spellStart"/>
      <w:r w:rsidRPr="00692B48">
        <w:rPr>
          <w:rFonts w:eastAsia="Calibri Light" w:cstheme="minorHAnsi"/>
          <w:color w:val="000000" w:themeColor="text1"/>
          <w:kern w:val="0"/>
          <w:sz w:val="24"/>
          <w:szCs w:val="24"/>
          <w:lang w:val="en-US"/>
          <w14:ligatures w14:val="none"/>
        </w:rPr>
        <w:t>ubezpieczenie</w:t>
      </w:r>
      <w:proofErr w:type="spellEnd"/>
      <w:r w:rsidRPr="00692B48">
        <w:rPr>
          <w:rFonts w:eastAsia="Calibri Light" w:cstheme="minorHAnsi"/>
          <w:color w:val="000000" w:themeColor="text1"/>
          <w:spacing w:val="35"/>
          <w:kern w:val="0"/>
          <w:sz w:val="24"/>
          <w:szCs w:val="24"/>
          <w:lang w:val="en-US"/>
          <w14:ligatures w14:val="none"/>
        </w:rPr>
        <w:t xml:space="preserve"> </w:t>
      </w:r>
      <w:r w:rsidRPr="00692B48">
        <w:rPr>
          <w:rFonts w:eastAsia="Calibri Light" w:cstheme="minorHAnsi"/>
          <w:color w:val="000000" w:themeColor="text1"/>
          <w:kern w:val="0"/>
          <w:sz w:val="24"/>
          <w:szCs w:val="24"/>
          <w:lang w:val="en-US"/>
          <w14:ligatures w14:val="none"/>
        </w:rPr>
        <w:t>z</w:t>
      </w:r>
      <w:r w:rsidRPr="00692B48">
        <w:rPr>
          <w:rFonts w:eastAsia="Calibri Light" w:cstheme="minorHAnsi"/>
          <w:color w:val="000000" w:themeColor="text1"/>
          <w:spacing w:val="35"/>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tytułu</w:t>
      </w:r>
      <w:proofErr w:type="spellEnd"/>
      <w:r w:rsidRPr="00692B48">
        <w:rPr>
          <w:rFonts w:eastAsia="Calibri Light" w:cstheme="minorHAnsi"/>
          <w:color w:val="000000" w:themeColor="text1"/>
          <w:spacing w:val="34"/>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odpowiedzialności</w:t>
      </w:r>
      <w:proofErr w:type="spellEnd"/>
      <w:r w:rsidRPr="00692B48">
        <w:rPr>
          <w:rFonts w:eastAsia="Calibri Light" w:cstheme="minorHAnsi"/>
          <w:color w:val="000000" w:themeColor="text1"/>
          <w:spacing w:val="34"/>
          <w:kern w:val="0"/>
          <w:sz w:val="24"/>
          <w:szCs w:val="24"/>
          <w:lang w:val="en-US"/>
          <w14:ligatures w14:val="none"/>
        </w:rPr>
        <w:t xml:space="preserve"> </w:t>
      </w:r>
      <w:proofErr w:type="spellStart"/>
      <w:r w:rsidRPr="00692B48">
        <w:rPr>
          <w:rFonts w:eastAsia="Calibri Light" w:cstheme="minorHAnsi"/>
          <w:color w:val="000000" w:themeColor="text1"/>
          <w:kern w:val="0"/>
          <w:sz w:val="24"/>
          <w:szCs w:val="24"/>
          <w:lang w:val="en-US"/>
          <w14:ligatures w14:val="none"/>
        </w:rPr>
        <w:t>cywilnej</w:t>
      </w:r>
      <w:proofErr w:type="spellEnd"/>
      <w:r w:rsidRPr="00692B48">
        <w:rPr>
          <w:rFonts w:eastAsia="Calibri Light" w:cstheme="minorHAnsi"/>
          <w:color w:val="000000" w:themeColor="text1"/>
          <w:spacing w:val="34"/>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wynikające</w:t>
      </w:r>
      <w:proofErr w:type="spellEnd"/>
      <w:r w:rsidRPr="00692B48">
        <w:rPr>
          <w:rFonts w:eastAsia="Calibri Light" w:cstheme="minorHAnsi"/>
          <w:color w:val="000000" w:themeColor="text1"/>
          <w:spacing w:val="35"/>
          <w:kern w:val="0"/>
          <w:sz w:val="24"/>
          <w:szCs w:val="24"/>
          <w:lang w:val="en-US"/>
          <w14:ligatures w14:val="none"/>
        </w:rPr>
        <w:t xml:space="preserve"> </w:t>
      </w:r>
      <w:r w:rsidRPr="00692B48">
        <w:rPr>
          <w:rFonts w:eastAsia="Calibri Light" w:cstheme="minorHAnsi"/>
          <w:color w:val="000000" w:themeColor="text1"/>
          <w:kern w:val="0"/>
          <w:sz w:val="24"/>
          <w:szCs w:val="24"/>
          <w:lang w:val="en-US"/>
          <w14:ligatures w14:val="none"/>
        </w:rPr>
        <w:t>z</w:t>
      </w:r>
      <w:r w:rsidRPr="00692B48">
        <w:rPr>
          <w:rFonts w:eastAsia="Calibri Light" w:cstheme="minorHAnsi"/>
          <w:color w:val="000000" w:themeColor="text1"/>
          <w:spacing w:val="35"/>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tytułu</w:t>
      </w:r>
      <w:proofErr w:type="spellEnd"/>
      <w:r w:rsidRPr="00692B48">
        <w:rPr>
          <w:rFonts w:eastAsia="Calibri Light" w:cstheme="minorHAnsi"/>
          <w:color w:val="000000" w:themeColor="text1"/>
          <w:spacing w:val="81"/>
          <w:w w:val="99"/>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prowadzonej</w:t>
      </w:r>
      <w:proofErr w:type="spellEnd"/>
      <w:r w:rsidRPr="00692B48">
        <w:rPr>
          <w:rFonts w:eastAsia="Calibri Light" w:cstheme="minorHAnsi"/>
          <w:color w:val="000000" w:themeColor="text1"/>
          <w:spacing w:val="-7"/>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przez</w:t>
      </w:r>
      <w:proofErr w:type="spellEnd"/>
      <w:r w:rsidRPr="00692B48">
        <w:rPr>
          <w:rFonts w:eastAsia="Calibri Light" w:cstheme="minorHAnsi"/>
          <w:color w:val="000000" w:themeColor="text1"/>
          <w:spacing w:val="-6"/>
          <w:kern w:val="0"/>
          <w:sz w:val="24"/>
          <w:szCs w:val="24"/>
          <w:lang w:val="en-US"/>
          <w14:ligatures w14:val="none"/>
        </w:rPr>
        <w:t xml:space="preserve"> </w:t>
      </w:r>
      <w:proofErr w:type="spellStart"/>
      <w:r w:rsidRPr="00692B48">
        <w:rPr>
          <w:rFonts w:eastAsia="Calibri Light" w:cstheme="minorHAnsi"/>
          <w:color w:val="000000" w:themeColor="text1"/>
          <w:kern w:val="0"/>
          <w:sz w:val="24"/>
          <w:szCs w:val="24"/>
          <w:lang w:val="en-US"/>
          <w14:ligatures w14:val="none"/>
        </w:rPr>
        <w:t>niego</w:t>
      </w:r>
      <w:proofErr w:type="spellEnd"/>
      <w:r w:rsidRPr="00692B48">
        <w:rPr>
          <w:rFonts w:eastAsia="Calibri Light" w:cstheme="minorHAnsi"/>
          <w:color w:val="000000" w:themeColor="text1"/>
          <w:spacing w:val="-8"/>
          <w:kern w:val="0"/>
          <w:sz w:val="24"/>
          <w:szCs w:val="24"/>
          <w:lang w:val="en-US"/>
          <w14:ligatures w14:val="none"/>
        </w:rPr>
        <w:t xml:space="preserve"> </w:t>
      </w:r>
      <w:proofErr w:type="spellStart"/>
      <w:r w:rsidRPr="00692B48">
        <w:rPr>
          <w:rFonts w:eastAsia="Calibri Light" w:cstheme="minorHAnsi"/>
          <w:color w:val="000000" w:themeColor="text1"/>
          <w:spacing w:val="-1"/>
          <w:kern w:val="0"/>
          <w:sz w:val="24"/>
          <w:szCs w:val="24"/>
          <w:lang w:val="en-US"/>
          <w14:ligatures w14:val="none"/>
        </w:rPr>
        <w:t>działalności</w:t>
      </w:r>
      <w:proofErr w:type="spellEnd"/>
      <w:r w:rsidRPr="00692B48">
        <w:rPr>
          <w:rFonts w:eastAsia="Calibri Light" w:cstheme="minorHAnsi"/>
          <w:color w:val="000000" w:themeColor="text1"/>
          <w:spacing w:val="-1"/>
          <w:kern w:val="0"/>
          <w:sz w:val="24"/>
          <w:szCs w:val="24"/>
          <w:lang w:val="en-US"/>
          <w14:ligatures w14:val="none"/>
        </w:rPr>
        <w:t>.</w:t>
      </w:r>
    </w:p>
    <w:p w14:paraId="09D4A688" w14:textId="77777777" w:rsidR="005268A3" w:rsidRPr="00692B48" w:rsidRDefault="005268A3" w:rsidP="005268A3">
      <w:pPr>
        <w:autoSpaceDE w:val="0"/>
        <w:autoSpaceDN w:val="0"/>
        <w:spacing w:after="0" w:line="276" w:lineRule="auto"/>
        <w:ind w:left="720" w:hanging="360"/>
        <w:jc w:val="both"/>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c)</w:t>
      </w:r>
      <w:r w:rsidRPr="00692B48">
        <w:rPr>
          <w:rFonts w:eastAsia="Times New Roman" w:cstheme="minorHAnsi"/>
          <w:color w:val="000000" w:themeColor="text1"/>
          <w:kern w:val="0"/>
          <w:sz w:val="24"/>
          <w:szCs w:val="24"/>
          <w:lang w:eastAsia="pl-PL"/>
          <w14:ligatures w14:val="none"/>
        </w:rPr>
        <w:tab/>
        <w:t xml:space="preserve">wykonawca, którego oferta zostanie wybrana jako najkorzystniejsza, zobowiązany jest do wniesienia najpóźniej w dacie zawarcia umowy </w:t>
      </w:r>
      <w:r w:rsidRPr="00692B48">
        <w:rPr>
          <w:rFonts w:eastAsia="Times New Roman" w:cstheme="minorHAnsi"/>
          <w:b/>
          <w:color w:val="000000" w:themeColor="text1"/>
          <w:kern w:val="0"/>
          <w:sz w:val="24"/>
          <w:szCs w:val="24"/>
          <w:lang w:eastAsia="pl-PL"/>
          <w14:ligatures w14:val="none"/>
        </w:rPr>
        <w:t xml:space="preserve">zabezpieczenia należytego wykonania umowy oraz </w:t>
      </w:r>
      <w:r w:rsidRPr="00692B48">
        <w:rPr>
          <w:rFonts w:eastAsia="Times New Roman" w:cstheme="minorHAnsi"/>
          <w:b/>
          <w:color w:val="000000" w:themeColor="text1"/>
          <w:kern w:val="0"/>
          <w:sz w:val="24"/>
          <w:szCs w:val="24"/>
          <w:u w:val="single"/>
          <w:lang w:eastAsia="pl-PL"/>
          <w14:ligatures w14:val="none"/>
        </w:rPr>
        <w:t>przedłożenia kosztorysu ofertowego</w:t>
      </w:r>
      <w:r w:rsidRPr="00692B48">
        <w:rPr>
          <w:rFonts w:eastAsia="Times New Roman" w:cstheme="minorHAnsi"/>
          <w:color w:val="000000" w:themeColor="text1"/>
          <w:kern w:val="0"/>
          <w:sz w:val="24"/>
          <w:szCs w:val="24"/>
          <w:lang w:eastAsia="pl-PL"/>
          <w14:ligatures w14:val="none"/>
        </w:rPr>
        <w:t>;</w:t>
      </w:r>
    </w:p>
    <w:p w14:paraId="3E057637" w14:textId="77777777" w:rsidR="005268A3" w:rsidRPr="00692B48" w:rsidRDefault="005268A3" w:rsidP="005268A3">
      <w:pPr>
        <w:autoSpaceDE w:val="0"/>
        <w:autoSpaceDN w:val="0"/>
        <w:spacing w:after="0" w:line="276" w:lineRule="auto"/>
        <w:ind w:left="714" w:hanging="357"/>
        <w:jc w:val="both"/>
        <w:rPr>
          <w:rFonts w:eastAsia="Times New Roman" w:cstheme="minorHAnsi"/>
          <w:color w:val="000000" w:themeColor="text1"/>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d)</w:t>
      </w:r>
      <w:r w:rsidRPr="00692B48">
        <w:rPr>
          <w:rFonts w:eastAsia="Times New Roman" w:cstheme="minorHAnsi"/>
          <w:color w:val="000000" w:themeColor="text1"/>
          <w:kern w:val="0"/>
          <w:sz w:val="24"/>
          <w:szCs w:val="24"/>
          <w:lang w:eastAsia="pl-PL"/>
          <w14:ligatures w14:val="none"/>
        </w:rPr>
        <w:tab/>
        <w:t>dokumenty potwierdzające zatrudnienie osób opisanych w Części 14 SWZ – na wezwanie.</w:t>
      </w:r>
    </w:p>
    <w:p w14:paraId="7294E868" w14:textId="77777777" w:rsidR="005268A3" w:rsidRPr="00692B48" w:rsidRDefault="005268A3" w:rsidP="005268A3">
      <w:pPr>
        <w:autoSpaceDE w:val="0"/>
        <w:autoSpaceDN w:val="0"/>
        <w:spacing w:after="0" w:line="276" w:lineRule="auto"/>
        <w:ind w:left="714" w:hanging="357"/>
        <w:jc w:val="both"/>
        <w:rPr>
          <w:rFonts w:eastAsia="Times New Roman" w:cstheme="minorHAnsi"/>
          <w:color w:val="000000" w:themeColor="text1"/>
          <w:kern w:val="0"/>
          <w:sz w:val="24"/>
          <w:szCs w:val="24"/>
          <w:lang w:eastAsia="pl-PL"/>
          <w14:ligatures w14:val="none"/>
        </w:rPr>
      </w:pPr>
    </w:p>
    <w:p w14:paraId="55A4C21C" w14:textId="77777777" w:rsidR="005268A3" w:rsidRPr="00692B48" w:rsidRDefault="005268A3" w:rsidP="005268A3">
      <w:pPr>
        <w:tabs>
          <w:tab w:val="left" w:pos="2055"/>
          <w:tab w:val="left" w:pos="9212"/>
        </w:tabs>
        <w:autoSpaceDE w:val="0"/>
        <w:autoSpaceDN w:val="0"/>
        <w:spacing w:after="0" w:line="276" w:lineRule="auto"/>
        <w:jc w:val="both"/>
        <w:rPr>
          <w:rFonts w:eastAsia="Times New Roman" w:cstheme="minorHAnsi"/>
          <w:kern w:val="0"/>
          <w:sz w:val="24"/>
          <w:szCs w:val="24"/>
          <w:lang w:eastAsia="pl-PL"/>
          <w14:ligatures w14:val="none"/>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2"/>
      </w:tblGrid>
      <w:tr w:rsidR="005268A3" w:rsidRPr="00692B48" w14:paraId="69522579" w14:textId="77777777" w:rsidTr="0080494D">
        <w:trPr>
          <w:trHeight w:val="793"/>
          <w:jc w:val="center"/>
        </w:trPr>
        <w:tc>
          <w:tcPr>
            <w:tcW w:w="10090" w:type="dxa"/>
            <w:tcBorders>
              <w:top w:val="single" w:sz="4" w:space="0" w:color="auto"/>
              <w:left w:val="single" w:sz="4" w:space="0" w:color="auto"/>
              <w:bottom w:val="single" w:sz="4" w:space="0" w:color="auto"/>
              <w:right w:val="single" w:sz="4" w:space="0" w:color="auto"/>
            </w:tcBorders>
            <w:shd w:val="pct10" w:color="auto" w:fill="auto"/>
            <w:vAlign w:val="center"/>
          </w:tcPr>
          <w:p w14:paraId="2CB78E68" w14:textId="77777777" w:rsidR="005268A3" w:rsidRPr="00692B48" w:rsidRDefault="005268A3" w:rsidP="005268A3">
            <w:pPr>
              <w:autoSpaceDE w:val="0"/>
              <w:autoSpaceDN w:val="0"/>
              <w:spacing w:after="0" w:line="276" w:lineRule="auto"/>
              <w:ind w:left="360" w:hanging="360"/>
              <w:jc w:val="center"/>
              <w:rPr>
                <w:rFonts w:eastAsia="Times New Roman" w:cstheme="minorHAnsi"/>
                <w:b/>
                <w:bCs/>
                <w:kern w:val="0"/>
                <w:sz w:val="24"/>
                <w:szCs w:val="24"/>
                <w:u w:val="single"/>
                <w:lang w:eastAsia="pl-PL"/>
                <w14:ligatures w14:val="none"/>
              </w:rPr>
            </w:pPr>
          </w:p>
          <w:p w14:paraId="18DEE448" w14:textId="77777777" w:rsidR="005268A3" w:rsidRPr="00692B48" w:rsidRDefault="005268A3" w:rsidP="005268A3">
            <w:pPr>
              <w:autoSpaceDE w:val="0"/>
              <w:autoSpaceDN w:val="0"/>
              <w:spacing w:after="0" w:line="276" w:lineRule="auto"/>
              <w:ind w:left="360" w:hanging="360"/>
              <w:jc w:val="center"/>
              <w:rPr>
                <w:rFonts w:eastAsia="Times New Roman" w:cstheme="minorHAnsi"/>
                <w:b/>
                <w:bCs/>
                <w:kern w:val="0"/>
                <w:sz w:val="24"/>
                <w:szCs w:val="24"/>
                <w:u w:val="single"/>
                <w:lang w:eastAsia="pl-PL"/>
                <w14:ligatures w14:val="none"/>
              </w:rPr>
            </w:pPr>
            <w:r w:rsidRPr="00692B48">
              <w:rPr>
                <w:rFonts w:eastAsia="Times New Roman" w:cstheme="minorHAnsi"/>
                <w:b/>
                <w:bCs/>
                <w:kern w:val="0"/>
                <w:sz w:val="24"/>
                <w:szCs w:val="24"/>
                <w:u w:val="single"/>
                <w:lang w:eastAsia="pl-PL"/>
                <w14:ligatures w14:val="none"/>
              </w:rPr>
              <w:t>Część 13</w:t>
            </w:r>
          </w:p>
          <w:p w14:paraId="39E84FFC" w14:textId="77777777" w:rsidR="005268A3" w:rsidRPr="00692B48" w:rsidRDefault="005268A3" w:rsidP="005268A3">
            <w:pPr>
              <w:autoSpaceDE w:val="0"/>
              <w:autoSpaceDN w:val="0"/>
              <w:spacing w:after="0" w:line="276" w:lineRule="auto"/>
              <w:ind w:left="360" w:hanging="360"/>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POUCZENIE O ŚRODKACH OCHRONY PRAWNEJ PRZYSŁUGUJĄCYCH WYKONAWCY</w:t>
            </w:r>
          </w:p>
          <w:p w14:paraId="2051485F" w14:textId="77777777" w:rsidR="005268A3" w:rsidRPr="00692B48" w:rsidRDefault="005268A3" w:rsidP="005268A3">
            <w:pPr>
              <w:autoSpaceDE w:val="0"/>
              <w:autoSpaceDN w:val="0"/>
              <w:spacing w:after="0" w:line="276" w:lineRule="auto"/>
              <w:ind w:left="360" w:hanging="360"/>
              <w:jc w:val="center"/>
              <w:rPr>
                <w:rFonts w:eastAsia="Times New Roman" w:cstheme="minorHAnsi"/>
                <w:b/>
                <w:bCs/>
                <w:kern w:val="0"/>
                <w:sz w:val="24"/>
                <w:szCs w:val="24"/>
                <w:lang w:eastAsia="pl-PL"/>
                <w14:ligatures w14:val="none"/>
              </w:rPr>
            </w:pPr>
          </w:p>
        </w:tc>
      </w:tr>
    </w:tbl>
    <w:p w14:paraId="0F747F4E" w14:textId="77777777" w:rsidR="005268A3" w:rsidRPr="00692B48" w:rsidRDefault="005268A3" w:rsidP="005268A3">
      <w:pPr>
        <w:autoSpaceDE w:val="0"/>
        <w:autoSpaceDN w:val="0"/>
        <w:spacing w:after="0" w:line="276" w:lineRule="auto"/>
        <w:ind w:left="360"/>
        <w:jc w:val="both"/>
        <w:rPr>
          <w:rFonts w:eastAsia="Times New Roman" w:cstheme="minorHAnsi"/>
          <w:bCs/>
          <w:kern w:val="0"/>
          <w:sz w:val="24"/>
          <w:szCs w:val="24"/>
          <w:lang w:eastAsia="pl-PL"/>
          <w14:ligatures w14:val="none"/>
        </w:rPr>
      </w:pPr>
    </w:p>
    <w:p w14:paraId="03449FD7" w14:textId="77777777" w:rsidR="005268A3" w:rsidRPr="00692B48" w:rsidRDefault="005268A3" w:rsidP="005268A3">
      <w:pPr>
        <w:numPr>
          <w:ilvl w:val="3"/>
          <w:numId w:val="15"/>
        </w:numPr>
        <w:autoSpaceDE w:val="0"/>
        <w:autoSpaceDN w:val="0"/>
        <w:spacing w:after="0" w:line="276" w:lineRule="auto"/>
        <w:ind w:left="425" w:hanging="425"/>
        <w:jc w:val="both"/>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 xml:space="preserve">Środki ochrony prawnej przysługują wykonawcy, uczestnikowi konkursu oraz innemu podmiotowi, jeśli ma lub miał interes w uzyskaniu zamówienia oraz poniósł lub może ponieść szkodę w wyniku naruszenia przez zamawiającego przepisów ustawy. </w:t>
      </w:r>
    </w:p>
    <w:p w14:paraId="7AB4C009" w14:textId="77777777" w:rsidR="005268A3" w:rsidRPr="00692B48" w:rsidRDefault="005268A3" w:rsidP="005268A3">
      <w:pPr>
        <w:numPr>
          <w:ilvl w:val="3"/>
          <w:numId w:val="15"/>
        </w:numPr>
        <w:autoSpaceDE w:val="0"/>
        <w:autoSpaceDN w:val="0"/>
        <w:spacing w:after="0" w:line="276" w:lineRule="auto"/>
        <w:ind w:left="425" w:hanging="425"/>
        <w:jc w:val="both"/>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03381DAD" w14:textId="77777777" w:rsidR="005268A3" w:rsidRPr="00692B48" w:rsidRDefault="005268A3" w:rsidP="005268A3">
      <w:pPr>
        <w:numPr>
          <w:ilvl w:val="3"/>
          <w:numId w:val="15"/>
        </w:numPr>
        <w:autoSpaceDE w:val="0"/>
        <w:autoSpaceDN w:val="0"/>
        <w:spacing w:after="0" w:line="276" w:lineRule="auto"/>
        <w:ind w:left="425" w:hanging="425"/>
        <w:jc w:val="both"/>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Odwołanie przysługuje zgodnie z zapisami art. 513 ustawy PZP.</w:t>
      </w:r>
    </w:p>
    <w:p w14:paraId="1AD71864" w14:textId="77777777" w:rsidR="005268A3" w:rsidRPr="00692B48" w:rsidRDefault="005268A3" w:rsidP="005268A3">
      <w:pPr>
        <w:numPr>
          <w:ilvl w:val="3"/>
          <w:numId w:val="15"/>
        </w:numPr>
        <w:autoSpaceDE w:val="0"/>
        <w:autoSpaceDN w:val="0"/>
        <w:spacing w:after="0" w:line="276" w:lineRule="auto"/>
        <w:ind w:left="425" w:hanging="425"/>
        <w:jc w:val="both"/>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 xml:space="preserve"> Przepisy dotyczące środków ochrony prawnej w Dziale IX ustawy PZP.</w:t>
      </w:r>
    </w:p>
    <w:p w14:paraId="48CF840E" w14:textId="77777777" w:rsidR="005268A3" w:rsidRPr="00692B48" w:rsidRDefault="005268A3" w:rsidP="005268A3">
      <w:pPr>
        <w:autoSpaceDE w:val="0"/>
        <w:autoSpaceDN w:val="0"/>
        <w:spacing w:after="0" w:line="276" w:lineRule="auto"/>
        <w:ind w:left="425" w:hanging="425"/>
        <w:jc w:val="both"/>
        <w:rPr>
          <w:rFonts w:eastAsia="Times New Roman" w:cstheme="minorHAnsi"/>
          <w:bCs/>
          <w:kern w:val="0"/>
          <w:sz w:val="24"/>
          <w:szCs w:val="24"/>
          <w:lang w:eastAsia="pl-PL"/>
          <w14:ligatures w14:val="none"/>
        </w:rPr>
      </w:pPr>
    </w:p>
    <w:p w14:paraId="5C09E1C1"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6E6E6"/>
        <w:tabs>
          <w:tab w:val="num" w:pos="1440"/>
        </w:tabs>
        <w:autoSpaceDE w:val="0"/>
        <w:autoSpaceDN w:val="0"/>
        <w:spacing w:after="0" w:line="276" w:lineRule="auto"/>
        <w:ind w:left="360" w:hanging="360"/>
        <w:jc w:val="center"/>
        <w:rPr>
          <w:rFonts w:eastAsia="Times New Roman" w:cstheme="minorHAnsi"/>
          <w:b/>
          <w:caps/>
          <w:kern w:val="0"/>
          <w:sz w:val="24"/>
          <w:szCs w:val="24"/>
          <w:lang w:eastAsia="pl-PL"/>
          <w14:ligatures w14:val="none"/>
        </w:rPr>
      </w:pPr>
      <w:r w:rsidRPr="00692B48">
        <w:rPr>
          <w:rFonts w:eastAsia="Times New Roman" w:cstheme="minorHAnsi"/>
          <w:b/>
          <w:kern w:val="0"/>
          <w:sz w:val="24"/>
          <w:szCs w:val="24"/>
          <w:u w:val="single"/>
          <w:lang w:eastAsia="pl-PL"/>
          <w14:ligatures w14:val="none"/>
        </w:rPr>
        <w:t>Część 14</w:t>
      </w:r>
      <w:r w:rsidRPr="00692B48">
        <w:rPr>
          <w:rFonts w:eastAsia="Times New Roman" w:cstheme="minorHAnsi"/>
          <w:b/>
          <w:kern w:val="0"/>
          <w:sz w:val="24"/>
          <w:szCs w:val="24"/>
          <w:u w:val="single"/>
          <w:lang w:eastAsia="pl-PL"/>
          <w14:ligatures w14:val="none"/>
        </w:rPr>
        <w:br/>
      </w:r>
      <w:r w:rsidRPr="00692B48">
        <w:rPr>
          <w:rFonts w:eastAsia="Times New Roman" w:cstheme="minorHAnsi"/>
          <w:b/>
          <w:caps/>
          <w:kern w:val="0"/>
          <w:sz w:val="24"/>
          <w:szCs w:val="24"/>
          <w:lang w:eastAsia="pl-PL"/>
          <w14:ligatures w14:val="none"/>
        </w:rPr>
        <w:t>WYMAGANIA W ZAKRESIE ZATRUDNIENIA NA PODSTAWIE STOSUNKU PRACY</w:t>
      </w:r>
    </w:p>
    <w:p w14:paraId="02268CB2"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E6E6E6"/>
        <w:tabs>
          <w:tab w:val="num" w:pos="360"/>
        </w:tabs>
        <w:autoSpaceDE w:val="0"/>
        <w:autoSpaceDN w:val="0"/>
        <w:spacing w:after="0" w:line="276" w:lineRule="auto"/>
        <w:ind w:left="360" w:hanging="360"/>
        <w:jc w:val="center"/>
        <w:rPr>
          <w:rFonts w:eastAsia="Times New Roman" w:cstheme="minorHAnsi"/>
          <w:b/>
          <w:caps/>
          <w:kern w:val="0"/>
          <w:sz w:val="24"/>
          <w:szCs w:val="24"/>
          <w:lang w:eastAsia="pl-PL"/>
          <w14:ligatures w14:val="none"/>
        </w:rPr>
      </w:pPr>
    </w:p>
    <w:p w14:paraId="1BF04B81" w14:textId="77777777" w:rsidR="005268A3" w:rsidRPr="00692B48" w:rsidRDefault="005268A3" w:rsidP="005268A3">
      <w:pPr>
        <w:tabs>
          <w:tab w:val="left" w:pos="540"/>
        </w:tabs>
        <w:autoSpaceDE w:val="0"/>
        <w:autoSpaceDN w:val="0"/>
        <w:spacing w:after="0" w:line="276" w:lineRule="auto"/>
        <w:ind w:left="360" w:hanging="360"/>
        <w:jc w:val="both"/>
        <w:rPr>
          <w:rFonts w:eastAsia="Times New Roman" w:cstheme="minorHAnsi"/>
          <w:b/>
          <w:kern w:val="0"/>
          <w:sz w:val="24"/>
          <w:szCs w:val="24"/>
          <w:lang w:eastAsia="pl-PL"/>
          <w14:ligatures w14:val="none"/>
        </w:rPr>
      </w:pPr>
    </w:p>
    <w:p w14:paraId="6C8D483D" w14:textId="77777777" w:rsidR="005268A3" w:rsidRPr="00692B48" w:rsidRDefault="005268A3" w:rsidP="005268A3">
      <w:pPr>
        <w:numPr>
          <w:ilvl w:val="0"/>
          <w:numId w:val="21"/>
        </w:numPr>
        <w:tabs>
          <w:tab w:val="left" w:pos="426"/>
        </w:tabs>
        <w:autoSpaceDE w:val="0"/>
        <w:autoSpaceDN w:val="0"/>
        <w:spacing w:after="0" w:line="276" w:lineRule="auto"/>
        <w:ind w:left="425" w:hanging="42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przy realizacji niniejszego zamówienia wymaga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(Dz.U. z 2019 r. poz. 1040, 1043 i 1495).</w:t>
      </w:r>
    </w:p>
    <w:p w14:paraId="03193BBC" w14:textId="77777777" w:rsidR="005268A3" w:rsidRPr="00692B48" w:rsidRDefault="005268A3" w:rsidP="005268A3">
      <w:pPr>
        <w:numPr>
          <w:ilvl w:val="0"/>
          <w:numId w:val="21"/>
        </w:numPr>
        <w:autoSpaceDE w:val="0"/>
        <w:autoSpaceDN w:val="0"/>
        <w:spacing w:after="0" w:line="276" w:lineRule="auto"/>
        <w:ind w:left="425" w:hanging="425"/>
        <w:contextualSpacing/>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przewiduje następujące wymagania przy zatrudnieniu na podstawie stosunku pracy określone w dokumentach zamówienia w szczególności:</w:t>
      </w:r>
    </w:p>
    <w:p w14:paraId="7A153A3D" w14:textId="77777777" w:rsidR="005268A3" w:rsidRPr="00692B48" w:rsidRDefault="005268A3" w:rsidP="005268A3">
      <w:pPr>
        <w:numPr>
          <w:ilvl w:val="0"/>
          <w:numId w:val="22"/>
        </w:numPr>
        <w:shd w:val="clear" w:color="auto" w:fill="FFFFFF"/>
        <w:spacing w:after="0" w:line="276" w:lineRule="auto"/>
        <w:contextualSpacing/>
        <w:jc w:val="both"/>
        <w:rPr>
          <w:rFonts w:eastAsia="Times New Roman" w:cstheme="minorHAnsi"/>
          <w:color w:val="7F7F7F"/>
          <w:kern w:val="0"/>
          <w:sz w:val="24"/>
          <w:szCs w:val="24"/>
          <w:lang w:eastAsia="pl-PL"/>
          <w14:ligatures w14:val="none"/>
        </w:rPr>
      </w:pPr>
      <w:r w:rsidRPr="00692B48">
        <w:rPr>
          <w:rFonts w:eastAsia="Times New Roman" w:cstheme="minorHAnsi"/>
          <w:kern w:val="0"/>
          <w:sz w:val="24"/>
          <w:szCs w:val="24"/>
          <w:lang w:eastAsia="pl-PL"/>
          <w14:ligatures w14:val="none"/>
        </w:rPr>
        <w:t>Zatrudnienia osób do wykonywania czynności polegających na wykonywaniu pomocniczych robót budowlanych, porządkowych oraz związanych z zabezpieczeniem BHP - z wyłączeniem kadry kierowniczej, inżynierów i pracowników administracji,</w:t>
      </w:r>
    </w:p>
    <w:p w14:paraId="1B68370B" w14:textId="77777777" w:rsidR="005268A3" w:rsidRPr="00692B48" w:rsidRDefault="005268A3" w:rsidP="005268A3">
      <w:pPr>
        <w:numPr>
          <w:ilvl w:val="0"/>
          <w:numId w:val="22"/>
        </w:numPr>
        <w:autoSpaceDE w:val="0"/>
        <w:autoSpaceDN w:val="0"/>
        <w:spacing w:before="120" w:after="200" w:line="276" w:lineRule="auto"/>
        <w:contextualSpacing/>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 xml:space="preserve">W trakcie realizacji zamówienia zamawiający uprawniony jest do wykonywania czynności kontrolnych </w:t>
      </w:r>
      <w:r w:rsidRPr="00692B48">
        <w:rPr>
          <w:rFonts w:eastAsia="Calibri" w:cstheme="minorHAnsi"/>
          <w:color w:val="000000"/>
          <w:kern w:val="0"/>
          <w:sz w:val="24"/>
          <w:szCs w:val="24"/>
          <w:lang w:eastAsia="pl-PL"/>
          <w14:ligatures w14:val="none"/>
        </w:rPr>
        <w:t>wobec wykonawcy odnośnie</w:t>
      </w:r>
      <w:r w:rsidRPr="00692B48">
        <w:rPr>
          <w:rFonts w:eastAsia="Calibri" w:cstheme="minorHAnsi"/>
          <w:kern w:val="0"/>
          <w:sz w:val="24"/>
          <w:szCs w:val="24"/>
          <w:lang w:eastAsia="pl-PL"/>
          <w14:ligatures w14:val="none"/>
        </w:rPr>
        <w:t xml:space="preserve"> spełniania przez wykonawcę lub podwykonawcę wymogu zatrudnienia na podstawie umowy o pracę osób wykonujących wskazane w punkcie 1) czynności. Zamawiający uprawniony jest w szczególności do: </w:t>
      </w:r>
    </w:p>
    <w:p w14:paraId="08145560" w14:textId="77777777" w:rsidR="005268A3" w:rsidRPr="00692B48" w:rsidRDefault="005268A3" w:rsidP="005268A3">
      <w:pPr>
        <w:numPr>
          <w:ilvl w:val="0"/>
          <w:numId w:val="8"/>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żądania oświadczeń i dokumentów w zakresie potwierdzenia spełniania ww. wymogów i dokonywania ich oceny,</w:t>
      </w:r>
    </w:p>
    <w:p w14:paraId="0F1BF615" w14:textId="77777777" w:rsidR="005268A3" w:rsidRPr="00692B48" w:rsidRDefault="005268A3" w:rsidP="005268A3">
      <w:pPr>
        <w:numPr>
          <w:ilvl w:val="0"/>
          <w:numId w:val="8"/>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żądania wyjaśnień w przypadku wątpliwości w zakresie potwierdzenia spełniania ww. wymogów,</w:t>
      </w:r>
    </w:p>
    <w:p w14:paraId="3EBC2B91" w14:textId="77777777" w:rsidR="005268A3" w:rsidRPr="00692B48" w:rsidRDefault="005268A3" w:rsidP="005268A3">
      <w:pPr>
        <w:numPr>
          <w:ilvl w:val="0"/>
          <w:numId w:val="8"/>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przeprowadzania kontroli na miejscu wykonywania świadczenia.</w:t>
      </w:r>
    </w:p>
    <w:p w14:paraId="53E02C65" w14:textId="77777777" w:rsidR="005268A3" w:rsidRPr="00692B48" w:rsidRDefault="005268A3" w:rsidP="005268A3">
      <w:pPr>
        <w:numPr>
          <w:ilvl w:val="0"/>
          <w:numId w:val="22"/>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osoby/osób wykonujących wskazane w punkcie 1 czynności w trakcie realizacji zamówienia:</w:t>
      </w:r>
    </w:p>
    <w:p w14:paraId="5A140CE9" w14:textId="77777777" w:rsidR="005268A3" w:rsidRPr="00692B48" w:rsidRDefault="005268A3" w:rsidP="005268A3">
      <w:pPr>
        <w:autoSpaceDN w:val="0"/>
        <w:spacing w:before="120" w:after="0" w:line="276" w:lineRule="auto"/>
        <w:ind w:left="709" w:hanging="283"/>
        <w:contextualSpacing/>
        <w:jc w:val="both"/>
        <w:rPr>
          <w:rFonts w:eastAsia="Calibri" w:cstheme="minorHAnsi"/>
          <w:i/>
          <w:kern w:val="0"/>
          <w:sz w:val="24"/>
          <w:szCs w:val="24"/>
          <w:lang w:eastAsia="pl-PL"/>
          <w14:ligatures w14:val="none"/>
        </w:rPr>
      </w:pPr>
      <w:r w:rsidRPr="00692B48">
        <w:rPr>
          <w:rFonts w:eastAsia="Calibri" w:cstheme="minorHAnsi"/>
          <w:b/>
          <w:kern w:val="0"/>
          <w:sz w:val="24"/>
          <w:szCs w:val="24"/>
          <w:lang w:eastAsia="pl-PL"/>
          <w14:ligatures w14:val="none"/>
        </w:rPr>
        <w:lastRenderedPageBreak/>
        <w:t xml:space="preserve">- oświadczenie wykonawcy lub podwykonawcy </w:t>
      </w:r>
      <w:r w:rsidRPr="00692B48">
        <w:rPr>
          <w:rFonts w:eastAsia="Calibri" w:cstheme="minorHAnsi"/>
          <w:kern w:val="0"/>
          <w:sz w:val="24"/>
          <w:szCs w:val="24"/>
          <w:lang w:eastAsia="pl-PL"/>
          <w14:ligatures w14:val="none"/>
        </w:rPr>
        <w:t>o zatrudnieniu na podstawie umowy o pracę osoby/osób wykonujących czynności, których dotyczy wezwanie zamawiającego.</w:t>
      </w:r>
      <w:r w:rsidRPr="00692B48">
        <w:rPr>
          <w:rFonts w:eastAsia="Calibri" w:cstheme="minorHAnsi"/>
          <w:b/>
          <w:kern w:val="0"/>
          <w:sz w:val="24"/>
          <w:szCs w:val="24"/>
          <w:lang w:eastAsia="pl-PL"/>
          <w14:ligatures w14:val="none"/>
        </w:rPr>
        <w:t xml:space="preserve"> </w:t>
      </w:r>
      <w:r w:rsidRPr="00692B48">
        <w:rPr>
          <w:rFonts w:eastAsia="Calibri" w:cstheme="minorHAnsi"/>
          <w:kern w:val="0"/>
          <w:sz w:val="24"/>
          <w:szCs w:val="24"/>
          <w:lang w:eastAsia="pl-PL"/>
          <w14:ligatures w14:val="none"/>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podpisu osoby uprawnionej do złożenia oświadczenia w imieniu wykonawcy lub podwykonawcy;</w:t>
      </w:r>
    </w:p>
    <w:p w14:paraId="4E4027E7" w14:textId="77777777" w:rsidR="005268A3" w:rsidRPr="00692B48" w:rsidRDefault="005268A3" w:rsidP="005268A3">
      <w:pPr>
        <w:numPr>
          <w:ilvl w:val="0"/>
          <w:numId w:val="22"/>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 xml:space="preserve">Z tytułu niespełnienia przez </w:t>
      </w:r>
      <w:r w:rsidRPr="00692B48">
        <w:rPr>
          <w:rFonts w:eastAsia="Calibri" w:cstheme="minorHAnsi"/>
          <w:color w:val="000000"/>
          <w:kern w:val="0"/>
          <w:sz w:val="24"/>
          <w:szCs w:val="24"/>
          <w:lang w:eastAsia="pl-PL"/>
          <w14:ligatures w14:val="none"/>
        </w:rPr>
        <w:t xml:space="preserve">wykonawcę lub podwykonawcę wymogu zatrudnienia na podstawie umowy o pracę osób wykonujących wskazane w punkcie 1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w:t>
      </w:r>
      <w:r w:rsidRPr="00692B48">
        <w:rPr>
          <w:rFonts w:eastAsia="Calibri" w:cstheme="minorHAnsi"/>
          <w:kern w:val="0"/>
          <w:sz w:val="24"/>
          <w:szCs w:val="24"/>
          <w:lang w:eastAsia="pl-PL"/>
          <w14:ligatures w14:val="none"/>
        </w:rPr>
        <w:t xml:space="preserve">przez </w:t>
      </w:r>
      <w:r w:rsidRPr="00692B48">
        <w:rPr>
          <w:rFonts w:eastAsia="Calibri" w:cstheme="minorHAnsi"/>
          <w:color w:val="000000"/>
          <w:kern w:val="0"/>
          <w:sz w:val="24"/>
          <w:szCs w:val="24"/>
          <w:lang w:eastAsia="pl-PL"/>
          <w14:ligatures w14:val="none"/>
        </w:rPr>
        <w:t xml:space="preserve">wykonawcę lub podwykonawcę wymogu zatrudnienia na podstawie umowy o pracę traktowane będzie jako </w:t>
      </w:r>
      <w:r w:rsidRPr="00692B48">
        <w:rPr>
          <w:rFonts w:eastAsia="Calibri" w:cstheme="minorHAnsi"/>
          <w:kern w:val="0"/>
          <w:sz w:val="24"/>
          <w:szCs w:val="24"/>
          <w:lang w:eastAsia="pl-PL"/>
          <w14:ligatures w14:val="none"/>
        </w:rPr>
        <w:t xml:space="preserve">niespełnienie przez </w:t>
      </w:r>
      <w:r w:rsidRPr="00692B48">
        <w:rPr>
          <w:rFonts w:eastAsia="Calibri" w:cstheme="minorHAnsi"/>
          <w:color w:val="000000"/>
          <w:kern w:val="0"/>
          <w:sz w:val="24"/>
          <w:szCs w:val="24"/>
          <w:lang w:eastAsia="pl-PL"/>
          <w14:ligatures w14:val="none"/>
        </w:rPr>
        <w:t xml:space="preserve">wykonawcę lub podwykonawcę wymogu zatrudnienia na podstawie umowy o pracę osób wykonujących wskazane w punkcie 1 czynności. </w:t>
      </w:r>
    </w:p>
    <w:p w14:paraId="0E4799EB" w14:textId="77777777" w:rsidR="005268A3" w:rsidRPr="00692B48" w:rsidRDefault="005268A3" w:rsidP="005268A3">
      <w:pPr>
        <w:numPr>
          <w:ilvl w:val="0"/>
          <w:numId w:val="22"/>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Calibri" w:cstheme="minorHAnsi"/>
          <w:color w:val="000000"/>
          <w:kern w:val="0"/>
          <w:sz w:val="24"/>
          <w:szCs w:val="24"/>
          <w:lang w:eastAsia="pl-PL"/>
          <w14:ligatures w14:val="none"/>
        </w:rPr>
        <w:t>W przypadku uzasadnionych wątpliwości co do przestrzegania prawa pracy przez wykonawcę lub podwykonawcę, zamawiający może zwrócić się o przeprowadzenie kontroli przez Państwową</w:t>
      </w:r>
      <w:r w:rsidRPr="00692B48">
        <w:rPr>
          <w:rFonts w:eastAsia="Calibri" w:cstheme="minorHAnsi"/>
          <w:kern w:val="0"/>
          <w:sz w:val="24"/>
          <w:szCs w:val="24"/>
          <w:lang w:eastAsia="pl-PL"/>
          <w14:ligatures w14:val="none"/>
        </w:rPr>
        <w:t xml:space="preserve"> Inspekcję Pracy.</w:t>
      </w:r>
    </w:p>
    <w:p w14:paraId="6BE88D68" w14:textId="4AACD39B" w:rsidR="005268A3" w:rsidRPr="00692B48" w:rsidRDefault="005268A3" w:rsidP="005268A3">
      <w:pPr>
        <w:numPr>
          <w:ilvl w:val="0"/>
          <w:numId w:val="22"/>
        </w:numPr>
        <w:autoSpaceDE w:val="0"/>
        <w:autoSpaceDN w:val="0"/>
        <w:spacing w:before="120" w:after="200" w:line="276" w:lineRule="auto"/>
        <w:ind w:left="709" w:hanging="283"/>
        <w:contextualSpacing/>
        <w:jc w:val="both"/>
        <w:rPr>
          <w:rFonts w:eastAsia="Calibri" w:cstheme="minorHAnsi"/>
          <w:kern w:val="0"/>
          <w:sz w:val="24"/>
          <w:szCs w:val="24"/>
          <w:lang w:eastAsia="pl-PL"/>
          <w14:ligatures w14:val="none"/>
        </w:rPr>
      </w:pPr>
      <w:r w:rsidRPr="00692B48">
        <w:rPr>
          <w:rFonts w:eastAsia="Times New Roman" w:cstheme="minorHAnsi"/>
          <w:kern w:val="0"/>
          <w:sz w:val="24"/>
          <w:szCs w:val="24"/>
          <w:lang w:eastAsia="pl-PL"/>
          <w14:ligatures w14:val="none"/>
        </w:rPr>
        <w:t>W przypadku niezatrudnienia przy realizacji zamówienia osoby/osób wymienionych w części XII SWZ lub nieprzedstawienia zamawiającemu na jego żądanie oświadczenia wykonawcy lub podwykonawcy</w:t>
      </w:r>
      <w:r w:rsidRPr="00692B48">
        <w:rPr>
          <w:rFonts w:eastAsia="Times New Roman" w:cstheme="minorHAnsi"/>
          <w:b/>
          <w:kern w:val="0"/>
          <w:sz w:val="24"/>
          <w:szCs w:val="24"/>
          <w:lang w:eastAsia="pl-PL"/>
          <w14:ligatures w14:val="none"/>
        </w:rPr>
        <w:t xml:space="preserve"> </w:t>
      </w:r>
      <w:r w:rsidRPr="00692B48">
        <w:rPr>
          <w:rFonts w:eastAsia="Times New Roman" w:cstheme="minorHAnsi"/>
          <w:kern w:val="0"/>
          <w:sz w:val="24"/>
          <w:szCs w:val="24"/>
          <w:lang w:eastAsia="pl-PL"/>
          <w14:ligatures w14:val="none"/>
        </w:rPr>
        <w:t>o zatrudnieniu na podstawie umowy o pracę osoby/osób wykonujących czynności jw. wykonawca zapłaci zamawiającemu karę umowną zapisaną w projektowanych postanowieniach umowy.</w:t>
      </w:r>
    </w:p>
    <w:p w14:paraId="5385C218" w14:textId="77777777" w:rsidR="005268A3" w:rsidRPr="00692B48" w:rsidRDefault="005268A3" w:rsidP="005268A3">
      <w:pPr>
        <w:tabs>
          <w:tab w:val="left" w:pos="360"/>
        </w:tabs>
        <w:autoSpaceDE w:val="0"/>
        <w:autoSpaceDN w:val="0"/>
        <w:adjustRightInd w:val="0"/>
        <w:spacing w:after="0" w:line="276" w:lineRule="auto"/>
        <w:jc w:val="both"/>
        <w:rPr>
          <w:rFonts w:eastAsia="Times New Roman" w:cstheme="minorHAnsi"/>
          <w:kern w:val="0"/>
          <w:sz w:val="24"/>
          <w:szCs w:val="24"/>
          <w:u w:val="single"/>
          <w:lang w:eastAsia="pl-PL"/>
          <w14:ligatures w14:val="none"/>
        </w:rPr>
      </w:pPr>
    </w:p>
    <w:p w14:paraId="4D74018A"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D9D9D9"/>
        <w:autoSpaceDE w:val="0"/>
        <w:autoSpaceDN w:val="0"/>
        <w:spacing w:after="0" w:line="240" w:lineRule="auto"/>
        <w:ind w:left="360" w:hanging="360"/>
        <w:jc w:val="center"/>
        <w:rPr>
          <w:rFonts w:eastAsia="Times New Roman" w:cstheme="minorHAnsi"/>
          <w:b/>
          <w:kern w:val="0"/>
          <w:sz w:val="20"/>
          <w:szCs w:val="20"/>
          <w:lang w:eastAsia="pl-PL"/>
          <w14:ligatures w14:val="none"/>
        </w:rPr>
      </w:pPr>
      <w:r w:rsidRPr="00692B48">
        <w:rPr>
          <w:rFonts w:eastAsia="Times New Roman" w:cstheme="minorHAnsi"/>
          <w:b/>
          <w:kern w:val="0"/>
          <w:sz w:val="24"/>
          <w:szCs w:val="24"/>
          <w:u w:val="single"/>
          <w:lang w:eastAsia="pl-PL"/>
          <w14:ligatures w14:val="none"/>
        </w:rPr>
        <w:t>Część 15</w:t>
      </w:r>
    </w:p>
    <w:p w14:paraId="766BD768"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D9D9D9"/>
        <w:autoSpaceDE w:val="0"/>
        <w:autoSpaceDN w:val="0"/>
        <w:spacing w:after="0" w:line="240" w:lineRule="auto"/>
        <w:ind w:left="360" w:hanging="36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WYMAGANIA DOTYCZĄCE WADIUM </w:t>
      </w:r>
    </w:p>
    <w:p w14:paraId="2233AD8A"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clear" w:color="auto" w:fill="D9D9D9"/>
        <w:autoSpaceDE w:val="0"/>
        <w:autoSpaceDN w:val="0"/>
        <w:spacing w:after="0" w:line="240" w:lineRule="auto"/>
        <w:ind w:left="360" w:hanging="360"/>
        <w:jc w:val="center"/>
        <w:rPr>
          <w:rFonts w:eastAsia="Times New Roman" w:cstheme="minorHAnsi"/>
          <w:kern w:val="0"/>
          <w:sz w:val="24"/>
          <w:szCs w:val="24"/>
          <w:lang w:eastAsia="pl-PL"/>
          <w14:ligatures w14:val="none"/>
        </w:rPr>
      </w:pPr>
    </w:p>
    <w:p w14:paraId="33954B3E" w14:textId="77777777" w:rsidR="005268A3" w:rsidRPr="00692B48" w:rsidRDefault="005268A3" w:rsidP="005268A3">
      <w:pPr>
        <w:autoSpaceDE w:val="0"/>
        <w:autoSpaceDN w:val="0"/>
        <w:spacing w:after="0" w:line="240" w:lineRule="auto"/>
        <w:ind w:left="360" w:hanging="360"/>
        <w:jc w:val="both"/>
        <w:rPr>
          <w:rFonts w:eastAsia="Times New Roman" w:cstheme="minorHAnsi"/>
          <w:kern w:val="0"/>
          <w:sz w:val="24"/>
          <w:szCs w:val="24"/>
          <w:lang w:eastAsia="pl-PL"/>
          <w14:ligatures w14:val="none"/>
        </w:rPr>
      </w:pPr>
    </w:p>
    <w:p w14:paraId="017467A3" w14:textId="77777777" w:rsidR="005268A3" w:rsidRPr="00692B48" w:rsidRDefault="005268A3" w:rsidP="005268A3">
      <w:pPr>
        <w:keepNext/>
        <w:numPr>
          <w:ilvl w:val="0"/>
          <w:numId w:val="23"/>
        </w:numPr>
        <w:tabs>
          <w:tab w:val="num" w:pos="284"/>
        </w:tabs>
        <w:autoSpaceDE w:val="0"/>
        <w:autoSpaceDN w:val="0"/>
        <w:spacing w:after="0" w:line="240" w:lineRule="auto"/>
        <w:ind w:left="284" w:hanging="284"/>
        <w:jc w:val="both"/>
        <w:outlineLvl w:val="8"/>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Kwota i termin wniesienia wadium</w:t>
      </w:r>
    </w:p>
    <w:p w14:paraId="69B89115"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nie wymaga wniesienia wadium w niniejszym postępowaniu.</w:t>
      </w:r>
    </w:p>
    <w:p w14:paraId="68A2CDA9"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p w14:paraId="48B8BB70"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268A3" w:rsidRPr="00692B48" w14:paraId="23443F1C" w14:textId="77777777" w:rsidTr="0080494D">
        <w:trPr>
          <w:trHeight w:val="613"/>
          <w:jc w:val="center"/>
        </w:trPr>
        <w:tc>
          <w:tcPr>
            <w:tcW w:w="9736" w:type="dxa"/>
            <w:tcBorders>
              <w:top w:val="single" w:sz="4" w:space="0" w:color="auto"/>
              <w:left w:val="single" w:sz="4" w:space="0" w:color="auto"/>
              <w:bottom w:val="single" w:sz="4" w:space="0" w:color="auto"/>
              <w:right w:val="single" w:sz="4" w:space="0" w:color="auto"/>
            </w:tcBorders>
            <w:shd w:val="clear" w:color="auto" w:fill="E6E6E6"/>
            <w:vAlign w:val="center"/>
          </w:tcPr>
          <w:p w14:paraId="71FB98DE"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Część 16</w:t>
            </w:r>
          </w:p>
          <w:p w14:paraId="5C246D0A"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INFORMACJA O PRZEWIDYWANYCH ZAMÓWIENIACH POWTARZAJĄCYCH</w:t>
            </w:r>
          </w:p>
          <w:p w14:paraId="7C780427"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p>
        </w:tc>
      </w:tr>
    </w:tbl>
    <w:p w14:paraId="0C35E13A" w14:textId="77777777" w:rsidR="005268A3" w:rsidRPr="00692B48" w:rsidRDefault="005268A3" w:rsidP="005268A3">
      <w:pPr>
        <w:autoSpaceDE w:val="0"/>
        <w:autoSpaceDN w:val="0"/>
        <w:spacing w:after="0" w:line="25" w:lineRule="atLeast"/>
        <w:ind w:left="284"/>
        <w:jc w:val="both"/>
        <w:rPr>
          <w:rFonts w:eastAsia="Times New Roman" w:cstheme="minorHAnsi"/>
          <w:kern w:val="0"/>
          <w:sz w:val="24"/>
          <w:szCs w:val="24"/>
          <w:lang w:eastAsia="pl-PL"/>
          <w14:ligatures w14:val="none"/>
        </w:rPr>
      </w:pPr>
    </w:p>
    <w:p w14:paraId="0A0E2F90" w14:textId="77777777" w:rsidR="005268A3" w:rsidRPr="00692B48" w:rsidRDefault="005268A3" w:rsidP="005268A3">
      <w:pPr>
        <w:numPr>
          <w:ilvl w:val="3"/>
          <w:numId w:val="24"/>
        </w:numPr>
        <w:tabs>
          <w:tab w:val="num" w:pos="284"/>
        </w:tabs>
        <w:autoSpaceDE w:val="0"/>
        <w:autoSpaceDN w:val="0"/>
        <w:spacing w:after="0" w:line="300" w:lineRule="auto"/>
        <w:ind w:left="284"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Zamawiający nie przewiduje udzielenie w okresie 3 lat od dnia udzielenia zamówienia podstawowego, dotychczasowemu wykonawcy robót budowlanych, zamówień </w:t>
      </w:r>
      <w:r w:rsidRPr="00692B48">
        <w:rPr>
          <w:rFonts w:eastAsia="Times New Roman" w:cstheme="minorHAnsi"/>
          <w:kern w:val="0"/>
          <w:sz w:val="24"/>
          <w:szCs w:val="24"/>
          <w:lang w:eastAsia="pl-PL"/>
          <w14:ligatures w14:val="none"/>
        </w:rPr>
        <w:lastRenderedPageBreak/>
        <w:t xml:space="preserve">polegających na powtórzeniu podobnych robót budowlanych, o których mowa w art. 214 ust. 1 pkt 7 ustawy PZP. </w:t>
      </w:r>
    </w:p>
    <w:p w14:paraId="5D435159"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268A3" w:rsidRPr="00692B48" w14:paraId="48F192FD" w14:textId="77777777" w:rsidTr="0080494D">
        <w:trPr>
          <w:trHeight w:val="613"/>
          <w:jc w:val="center"/>
        </w:trPr>
        <w:tc>
          <w:tcPr>
            <w:tcW w:w="10288" w:type="dxa"/>
            <w:tcBorders>
              <w:top w:val="single" w:sz="4" w:space="0" w:color="auto"/>
              <w:left w:val="single" w:sz="4" w:space="0" w:color="auto"/>
              <w:bottom w:val="single" w:sz="4" w:space="0" w:color="auto"/>
              <w:right w:val="single" w:sz="4" w:space="0" w:color="auto"/>
            </w:tcBorders>
            <w:shd w:val="clear" w:color="auto" w:fill="E6E6E6"/>
            <w:vAlign w:val="center"/>
          </w:tcPr>
          <w:p w14:paraId="7A949959"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Część 17</w:t>
            </w:r>
          </w:p>
          <w:p w14:paraId="31CBD941"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INFORMACJE DOTYCZĄCE ZABEZPIECZENIA NALEŻYTEGO WYKONANIA UMOWY</w:t>
            </w:r>
          </w:p>
          <w:p w14:paraId="745A5812"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p>
        </w:tc>
      </w:tr>
    </w:tbl>
    <w:p w14:paraId="76A0D5D7"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p>
    <w:p w14:paraId="13388275" w14:textId="77777777" w:rsidR="005268A3" w:rsidRPr="00692B48" w:rsidRDefault="005268A3" w:rsidP="005268A3">
      <w:pPr>
        <w:tabs>
          <w:tab w:val="left" w:pos="360"/>
          <w:tab w:val="left" w:pos="9212"/>
        </w:tabs>
        <w:autoSpaceDE w:val="0"/>
        <w:autoSpaceDN w:val="0"/>
        <w:spacing w:after="0" w:line="276" w:lineRule="auto"/>
        <w:ind w:left="360" w:hanging="360"/>
        <w:jc w:val="both"/>
        <w:rPr>
          <w:rFonts w:eastAsia="Times New Roman" w:cstheme="minorHAnsi"/>
          <w:b/>
          <w:bCs/>
          <w:iCs/>
          <w:kern w:val="0"/>
          <w:sz w:val="24"/>
          <w:szCs w:val="24"/>
          <w:lang w:eastAsia="pl-PL"/>
          <w14:ligatures w14:val="none"/>
        </w:rPr>
      </w:pPr>
      <w:r w:rsidRPr="00692B48">
        <w:rPr>
          <w:rFonts w:eastAsia="Times New Roman" w:cstheme="minorHAnsi"/>
          <w:b/>
          <w:bCs/>
          <w:iCs/>
          <w:kern w:val="0"/>
          <w:sz w:val="24"/>
          <w:szCs w:val="24"/>
          <w:lang w:eastAsia="pl-PL"/>
          <w14:ligatures w14:val="none"/>
        </w:rPr>
        <w:t>1.</w:t>
      </w:r>
      <w:r w:rsidRPr="00692B48">
        <w:rPr>
          <w:rFonts w:eastAsia="Times New Roman" w:cstheme="minorHAnsi"/>
          <w:b/>
          <w:bCs/>
          <w:iCs/>
          <w:kern w:val="0"/>
          <w:sz w:val="24"/>
          <w:szCs w:val="24"/>
          <w:lang w:eastAsia="pl-PL"/>
          <w14:ligatures w14:val="none"/>
        </w:rPr>
        <w:tab/>
        <w:t>Wymagania dotyczące zabezpieczenia należytego wykonania umowy:</w:t>
      </w:r>
    </w:p>
    <w:p w14:paraId="79F184F6" w14:textId="77777777" w:rsidR="005268A3" w:rsidRPr="00692B48" w:rsidRDefault="005268A3" w:rsidP="005268A3">
      <w:pPr>
        <w:tabs>
          <w:tab w:val="left" w:pos="360"/>
          <w:tab w:val="left" w:pos="9212"/>
        </w:tabs>
        <w:autoSpaceDE w:val="0"/>
        <w:autoSpaceDN w:val="0"/>
        <w:spacing w:after="0" w:line="276" w:lineRule="auto"/>
        <w:ind w:left="360" w:hanging="360"/>
        <w:jc w:val="both"/>
        <w:rPr>
          <w:rFonts w:eastAsia="Times New Roman" w:cstheme="minorHAnsi"/>
          <w:bCs/>
          <w:iCs/>
          <w:kern w:val="0"/>
          <w:sz w:val="24"/>
          <w:szCs w:val="24"/>
          <w:lang w:eastAsia="pl-PL"/>
          <w14:ligatures w14:val="none"/>
        </w:rPr>
      </w:pPr>
      <w:r w:rsidRPr="00692B48">
        <w:rPr>
          <w:rFonts w:eastAsia="Times New Roman" w:cstheme="minorHAnsi"/>
          <w:bCs/>
          <w:iCs/>
          <w:kern w:val="0"/>
          <w:sz w:val="24"/>
          <w:szCs w:val="24"/>
          <w:lang w:eastAsia="pl-PL"/>
          <w14:ligatures w14:val="none"/>
        </w:rPr>
        <w:t>1)</w:t>
      </w:r>
      <w:r w:rsidRPr="00692B48">
        <w:rPr>
          <w:rFonts w:eastAsia="Times New Roman" w:cstheme="minorHAnsi"/>
          <w:bCs/>
          <w:iCs/>
          <w:kern w:val="0"/>
          <w:sz w:val="24"/>
          <w:szCs w:val="24"/>
          <w:lang w:eastAsia="pl-PL"/>
          <w14:ligatures w14:val="none"/>
        </w:rPr>
        <w:tab/>
        <w:t>Zabezpieczenie służy pokryciu roszczeń z tytułu niewykonania lub nienależytego wykonania umowy.</w:t>
      </w:r>
    </w:p>
    <w:p w14:paraId="4186D5FE" w14:textId="5A6EC5DE" w:rsidR="005268A3" w:rsidRPr="00692B48" w:rsidRDefault="005268A3" w:rsidP="005268A3">
      <w:pPr>
        <w:autoSpaceDE w:val="0"/>
        <w:autoSpaceDN w:val="0"/>
        <w:spacing w:before="120" w:after="0" w:line="276"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 xml:space="preserve">Wykonawca, którego oferta została oceniona jako najkorzystniejsza, zobowiązany jest do wniesienia w całości zabezpieczenia należytego wykonania umowy nie później niż w dacie zawarcia umowy w </w:t>
      </w:r>
      <w:r w:rsidRPr="00692B48">
        <w:rPr>
          <w:rFonts w:eastAsia="Times New Roman" w:cstheme="minorHAnsi"/>
          <w:b/>
          <w:kern w:val="0"/>
          <w:sz w:val="24"/>
          <w:szCs w:val="24"/>
          <w:lang w:eastAsia="pl-PL"/>
          <w14:ligatures w14:val="none"/>
        </w:rPr>
        <w:t>wysokości 5 % ceny brutto podanej w ofercie.</w:t>
      </w:r>
    </w:p>
    <w:p w14:paraId="6CCC383A" w14:textId="77777777" w:rsidR="005268A3" w:rsidRPr="00692B48" w:rsidRDefault="005268A3" w:rsidP="005268A3">
      <w:pPr>
        <w:autoSpaceDE w:val="0"/>
        <w:autoSpaceDN w:val="0"/>
        <w:spacing w:before="120" w:after="0" w:line="276"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2.</w:t>
      </w:r>
      <w:r w:rsidRPr="00692B48">
        <w:rPr>
          <w:rFonts w:eastAsia="Times New Roman" w:cstheme="minorHAnsi"/>
          <w:b/>
          <w:kern w:val="0"/>
          <w:sz w:val="24"/>
          <w:szCs w:val="24"/>
          <w:lang w:eastAsia="pl-PL"/>
          <w14:ligatures w14:val="none"/>
        </w:rPr>
        <w:tab/>
        <w:t>Forma zabezpieczenia oraz miejsce złożenia zabezpieczenia należytego wykonania umowy</w:t>
      </w:r>
    </w:p>
    <w:p w14:paraId="719609CB" w14:textId="77777777" w:rsidR="005268A3" w:rsidRPr="00692B48" w:rsidRDefault="005268A3" w:rsidP="005268A3">
      <w:pPr>
        <w:autoSpaceDE w:val="0"/>
        <w:autoSpaceDN w:val="0"/>
        <w:spacing w:after="0" w:line="276" w:lineRule="auto"/>
        <w:ind w:left="360" w:hanging="360"/>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1)</w:t>
      </w:r>
      <w:r w:rsidRPr="00692B48">
        <w:rPr>
          <w:rFonts w:eastAsia="Times New Roman" w:cstheme="minorHAnsi"/>
          <w:bCs/>
          <w:kern w:val="0"/>
          <w:sz w:val="24"/>
          <w:szCs w:val="24"/>
          <w:lang w:eastAsia="pl-PL"/>
          <w14:ligatures w14:val="none"/>
        </w:rPr>
        <w:tab/>
        <w:t>Zabezpieczenie należytego wykonania umowy może być wnoszone według wyboru wykonawcy w jednej lub w kilku następujących formach:</w:t>
      </w:r>
    </w:p>
    <w:p w14:paraId="2402B359" w14:textId="77777777" w:rsidR="005268A3" w:rsidRPr="00692B48" w:rsidRDefault="005268A3" w:rsidP="005268A3">
      <w:pPr>
        <w:autoSpaceDE w:val="0"/>
        <w:autoSpaceDN w:val="0"/>
        <w:spacing w:after="0" w:line="276" w:lineRule="auto"/>
        <w:ind w:left="720" w:hanging="180"/>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xml:space="preserve">- w </w:t>
      </w:r>
      <w:proofErr w:type="gramStart"/>
      <w:r w:rsidRPr="00692B48">
        <w:rPr>
          <w:rFonts w:eastAsia="Times New Roman" w:cstheme="minorHAnsi"/>
          <w:b/>
          <w:kern w:val="0"/>
          <w:sz w:val="24"/>
          <w:szCs w:val="24"/>
          <w:lang w:eastAsia="pl-PL"/>
          <w14:ligatures w14:val="none"/>
        </w:rPr>
        <w:t>pieniądzu</w:t>
      </w:r>
      <w:r w:rsidRPr="00692B48">
        <w:rPr>
          <w:rFonts w:eastAsia="Times New Roman" w:cstheme="minorHAnsi"/>
          <w:kern w:val="0"/>
          <w:sz w:val="24"/>
          <w:szCs w:val="24"/>
          <w:lang w:eastAsia="pl-PL"/>
          <w14:ligatures w14:val="none"/>
        </w:rPr>
        <w:t xml:space="preserve">  -</w:t>
      </w:r>
      <w:proofErr w:type="gramEnd"/>
      <w:r w:rsidRPr="00692B48">
        <w:rPr>
          <w:rFonts w:eastAsia="Times New Roman" w:cstheme="minorHAnsi"/>
          <w:kern w:val="0"/>
          <w:sz w:val="24"/>
          <w:szCs w:val="24"/>
          <w:lang w:eastAsia="pl-PL"/>
          <w14:ligatures w14:val="none"/>
        </w:rPr>
        <w:t xml:space="preserve"> przelewem na rachunek </w:t>
      </w:r>
      <w:proofErr w:type="gramStart"/>
      <w:r w:rsidRPr="00692B48">
        <w:rPr>
          <w:rFonts w:eastAsia="Times New Roman" w:cstheme="minorHAnsi"/>
          <w:kern w:val="0"/>
          <w:sz w:val="24"/>
          <w:szCs w:val="24"/>
          <w:lang w:eastAsia="pl-PL"/>
          <w14:ligatures w14:val="none"/>
        </w:rPr>
        <w:t>zamawiającego  Numer</w:t>
      </w:r>
      <w:proofErr w:type="gramEnd"/>
      <w:r w:rsidRPr="00692B48">
        <w:rPr>
          <w:rFonts w:eastAsia="Times New Roman" w:cstheme="minorHAnsi"/>
          <w:kern w:val="0"/>
          <w:sz w:val="24"/>
          <w:szCs w:val="24"/>
          <w:lang w:eastAsia="pl-PL"/>
          <w14:ligatures w14:val="none"/>
        </w:rPr>
        <w:t xml:space="preserve"> rachunku </w:t>
      </w:r>
      <w:proofErr w:type="gramStart"/>
      <w:r w:rsidRPr="00692B48">
        <w:rPr>
          <w:rFonts w:eastAsia="Times New Roman" w:cstheme="minorHAnsi"/>
          <w:kern w:val="0"/>
          <w:sz w:val="24"/>
          <w:szCs w:val="24"/>
          <w:lang w:eastAsia="pl-PL"/>
          <w14:ligatures w14:val="none"/>
        </w:rPr>
        <w:t xml:space="preserve">zamawiającego:  </w:t>
      </w:r>
      <w:r w:rsidRPr="00692B48">
        <w:rPr>
          <w:rFonts w:eastAsia="Times New Roman" w:cstheme="minorHAnsi"/>
          <w:b/>
          <w:bCs/>
          <w:kern w:val="0"/>
          <w:sz w:val="24"/>
          <w:szCs w:val="21"/>
          <w:lang w:eastAsia="pl-PL"/>
          <w14:ligatures w14:val="none"/>
        </w:rPr>
        <w:t>Bank</w:t>
      </w:r>
      <w:proofErr w:type="gramEnd"/>
      <w:r w:rsidRPr="00692B48">
        <w:rPr>
          <w:rFonts w:eastAsia="Times New Roman" w:cstheme="minorHAnsi"/>
          <w:b/>
          <w:bCs/>
          <w:kern w:val="0"/>
          <w:sz w:val="24"/>
          <w:szCs w:val="21"/>
          <w:lang w:eastAsia="pl-PL"/>
          <w14:ligatures w14:val="none"/>
        </w:rPr>
        <w:t xml:space="preserve">  Spółdzielczy </w:t>
      </w:r>
      <w:proofErr w:type="gramStart"/>
      <w:r w:rsidRPr="00692B48">
        <w:rPr>
          <w:rFonts w:eastAsia="Times New Roman" w:cstheme="minorHAnsi"/>
          <w:b/>
          <w:bCs/>
          <w:kern w:val="0"/>
          <w:sz w:val="24"/>
          <w:szCs w:val="21"/>
          <w:lang w:eastAsia="pl-PL"/>
          <w14:ligatures w14:val="none"/>
        </w:rPr>
        <w:t>w  Garwolinie</w:t>
      </w:r>
      <w:proofErr w:type="gramEnd"/>
      <w:r w:rsidRPr="00692B48">
        <w:rPr>
          <w:rFonts w:eastAsia="Times New Roman" w:cstheme="minorHAnsi"/>
          <w:b/>
          <w:bCs/>
          <w:kern w:val="0"/>
          <w:sz w:val="24"/>
          <w:szCs w:val="21"/>
          <w:lang w:eastAsia="pl-PL"/>
          <w14:ligatures w14:val="none"/>
        </w:rPr>
        <w:t xml:space="preserve"> O/Górzno 86 921 0000 800 600 200 2000 0090</w:t>
      </w:r>
      <w:r w:rsidRPr="00692B48">
        <w:rPr>
          <w:rFonts w:eastAsia="Times New Roman" w:cstheme="minorHAnsi"/>
          <w:kern w:val="0"/>
          <w:sz w:val="24"/>
          <w:szCs w:val="24"/>
          <w:lang w:eastAsia="pl-PL"/>
          <w14:ligatures w14:val="none"/>
        </w:rPr>
        <w:t>;</w:t>
      </w:r>
    </w:p>
    <w:p w14:paraId="16A727E3" w14:textId="5466B545" w:rsidR="005268A3" w:rsidRPr="00692B48" w:rsidRDefault="005268A3" w:rsidP="005268A3">
      <w:pPr>
        <w:autoSpaceDE w:val="0"/>
        <w:autoSpaceDN w:val="0"/>
        <w:spacing w:after="0" w:line="276" w:lineRule="auto"/>
        <w:ind w:left="720" w:hanging="180"/>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w poręczeniach bankowych lub poręczeniach spółdzielczej kasy oszczędnościowo</w:t>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lang w:eastAsia="pl-PL"/>
          <w14:ligatures w14:val="none"/>
        </w:rPr>
        <w:t>kredytowej</w:t>
      </w:r>
      <w:r w:rsidR="006B0D96" w:rsidRPr="00692B48">
        <w:rPr>
          <w:rFonts w:eastAsia="Times New Roman" w:cstheme="minorHAnsi"/>
          <w:kern w:val="0"/>
          <w:sz w:val="24"/>
          <w:szCs w:val="24"/>
          <w:lang w:eastAsia="pl-PL"/>
          <w14:ligatures w14:val="none"/>
        </w:rPr>
        <w:t xml:space="preserve"> </w:t>
      </w:r>
      <w:r w:rsidRPr="00692B48">
        <w:rPr>
          <w:rFonts w:eastAsia="Times New Roman" w:cstheme="minorHAnsi"/>
          <w:kern w:val="0"/>
          <w:sz w:val="24"/>
          <w:szCs w:val="24"/>
          <w:lang w:eastAsia="pl-PL"/>
          <w14:ligatures w14:val="none"/>
        </w:rPr>
        <w:t xml:space="preserve">z </w:t>
      </w:r>
      <w:r w:rsidR="006B0D96" w:rsidRPr="00692B48">
        <w:rPr>
          <w:rFonts w:eastAsia="Times New Roman" w:cstheme="minorHAnsi"/>
          <w:kern w:val="0"/>
          <w:sz w:val="24"/>
          <w:szCs w:val="24"/>
          <w:lang w:eastAsia="pl-PL"/>
          <w14:ligatures w14:val="none"/>
        </w:rPr>
        <w:t>tym,</w:t>
      </w:r>
      <w:r w:rsidRPr="00692B48">
        <w:rPr>
          <w:rFonts w:eastAsia="Times New Roman" w:cstheme="minorHAnsi"/>
          <w:kern w:val="0"/>
          <w:sz w:val="24"/>
          <w:szCs w:val="24"/>
          <w:lang w:eastAsia="pl-PL"/>
          <w14:ligatures w14:val="none"/>
        </w:rPr>
        <w:t xml:space="preserve"> że poręczenie kasy jest zawsze poręczeniem pieniężnym;</w:t>
      </w:r>
    </w:p>
    <w:p w14:paraId="25B1FF0A" w14:textId="77777777" w:rsidR="005268A3" w:rsidRPr="00692B48" w:rsidRDefault="005268A3" w:rsidP="005268A3">
      <w:pPr>
        <w:autoSpaceDE w:val="0"/>
        <w:autoSpaceDN w:val="0"/>
        <w:spacing w:after="0" w:line="276" w:lineRule="auto"/>
        <w:ind w:left="720" w:hanging="180"/>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gwarancjach bankowych</w:t>
      </w:r>
      <w:r w:rsidRPr="00692B48">
        <w:rPr>
          <w:rFonts w:eastAsia="Times New Roman" w:cstheme="minorHAnsi"/>
          <w:kern w:val="0"/>
          <w:sz w:val="24"/>
          <w:szCs w:val="24"/>
          <w:lang w:eastAsia="pl-PL"/>
          <w14:ligatures w14:val="none"/>
        </w:rPr>
        <w:t>;</w:t>
      </w:r>
    </w:p>
    <w:p w14:paraId="3891F8BA" w14:textId="77777777" w:rsidR="005268A3" w:rsidRPr="00692B48" w:rsidRDefault="005268A3" w:rsidP="005268A3">
      <w:pPr>
        <w:autoSpaceDE w:val="0"/>
        <w:autoSpaceDN w:val="0"/>
        <w:spacing w:after="0" w:line="276" w:lineRule="auto"/>
        <w:ind w:left="720" w:hanging="180"/>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gwarancjach ubezpieczeniowych</w:t>
      </w:r>
      <w:r w:rsidRPr="00692B48">
        <w:rPr>
          <w:rFonts w:eastAsia="Times New Roman" w:cstheme="minorHAnsi"/>
          <w:kern w:val="0"/>
          <w:sz w:val="24"/>
          <w:szCs w:val="24"/>
          <w:lang w:eastAsia="pl-PL"/>
          <w14:ligatures w14:val="none"/>
        </w:rPr>
        <w:t>;</w:t>
      </w:r>
    </w:p>
    <w:p w14:paraId="52FFC618" w14:textId="77777777" w:rsidR="005268A3" w:rsidRPr="00692B48" w:rsidRDefault="005268A3" w:rsidP="005268A3">
      <w:pPr>
        <w:autoSpaceDE w:val="0"/>
        <w:autoSpaceDN w:val="0"/>
        <w:spacing w:after="0" w:line="276" w:lineRule="auto"/>
        <w:ind w:left="720" w:hanging="180"/>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xml:space="preserve">- poręczeniach </w:t>
      </w:r>
      <w:r w:rsidRPr="00692B48">
        <w:rPr>
          <w:rFonts w:eastAsia="Times New Roman" w:cstheme="minorHAnsi"/>
          <w:kern w:val="0"/>
          <w:sz w:val="24"/>
          <w:szCs w:val="24"/>
          <w:lang w:eastAsia="pl-PL"/>
          <w14:ligatures w14:val="none"/>
        </w:rPr>
        <w:t>udzielanych przez podmioty, o których mowa w art. 6b ust. 5 pkt 2 ustawy z dnia 9 listopada 2000 r. o utworzeniu Polskiej Agencji Rozwoju Przedsiębiorczości.</w:t>
      </w:r>
    </w:p>
    <w:p w14:paraId="395F6E58" w14:textId="7BE46452" w:rsidR="005268A3" w:rsidRPr="00692B48" w:rsidRDefault="005268A3" w:rsidP="005268A3">
      <w:pPr>
        <w:autoSpaceDE w:val="0"/>
        <w:autoSpaceDN w:val="0"/>
        <w:spacing w:after="0" w:line="276"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 xml:space="preserve">Zabezpieczenie należytego wykonania umowy, wykonawca – poza formą w pieniądzu –przekazuje oryginał gwarancji lub poręczenia, w postaci elektronicznej. </w:t>
      </w:r>
    </w:p>
    <w:p w14:paraId="1D1907D4" w14:textId="77777777" w:rsidR="005268A3" w:rsidRPr="00692B48" w:rsidRDefault="005268A3" w:rsidP="005268A3">
      <w:pPr>
        <w:autoSpaceDE w:val="0"/>
        <w:autoSpaceDN w:val="0"/>
        <w:spacing w:before="120" w:after="0" w:line="276"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W przypadku wniesienia zabezpieczenia w formie gwarancji i poręczeń powinny być one wystawione na okres obejmujący czas realizacji zamówienia.</w:t>
      </w:r>
      <w:r w:rsidRPr="00692B48">
        <w:rPr>
          <w:rFonts w:eastAsia="Times New Roman" w:cstheme="minorHAnsi"/>
          <w:b/>
          <w:kern w:val="0"/>
          <w:sz w:val="24"/>
          <w:szCs w:val="24"/>
          <w:lang w:eastAsia="pl-PL"/>
          <w14:ligatures w14:val="none"/>
        </w:rPr>
        <w:t xml:space="preserve"> </w:t>
      </w:r>
    </w:p>
    <w:p w14:paraId="644E0C08" w14:textId="77777777" w:rsidR="005268A3" w:rsidRPr="00692B48" w:rsidRDefault="005268A3" w:rsidP="005268A3">
      <w:pPr>
        <w:autoSpaceDE w:val="0"/>
        <w:autoSpaceDN w:val="0"/>
        <w:spacing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4)</w:t>
      </w:r>
      <w:r w:rsidRPr="00692B48">
        <w:rPr>
          <w:rFonts w:eastAsia="Times New Roman" w:cstheme="minorHAnsi"/>
          <w:kern w:val="0"/>
          <w:sz w:val="24"/>
          <w:szCs w:val="24"/>
          <w:lang w:eastAsia="pl-PL"/>
          <w14:ligatures w14:val="none"/>
        </w:rPr>
        <w:tab/>
        <w:t>Zabezpieczenie wnoszone w pieniądzu wykonawca wpłaca przelewem na rachunek bankowy wskazany przez zamawiającego.</w:t>
      </w:r>
    </w:p>
    <w:p w14:paraId="21307BB4" w14:textId="77777777" w:rsidR="005268A3" w:rsidRPr="00692B48" w:rsidRDefault="005268A3" w:rsidP="005268A3">
      <w:pPr>
        <w:autoSpaceDE w:val="0"/>
        <w:autoSpaceDN w:val="0"/>
        <w:spacing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5)</w:t>
      </w:r>
      <w:r w:rsidRPr="00692B48">
        <w:rPr>
          <w:rFonts w:eastAsia="Times New Roman" w:cstheme="minorHAnsi"/>
          <w:kern w:val="0"/>
          <w:sz w:val="24"/>
          <w:szCs w:val="24"/>
          <w:lang w:eastAsia="pl-PL"/>
          <w14:ligatures w14:val="none"/>
        </w:rPr>
        <w:tab/>
        <w:t>W przypadku wniesienia wadium w pieniądzu wykonawca może wyrazić zgodę na zaliczenie kwoty wadium na poczet zabezpieczenia</w:t>
      </w:r>
    </w:p>
    <w:p w14:paraId="5C067856" w14:textId="77777777" w:rsidR="005268A3" w:rsidRPr="00692B48" w:rsidRDefault="005268A3" w:rsidP="005268A3">
      <w:pPr>
        <w:autoSpaceDE w:val="0"/>
        <w:autoSpaceDN w:val="0"/>
        <w:adjustRightInd w:val="0"/>
        <w:spacing w:before="19" w:after="0" w:line="276" w:lineRule="auto"/>
        <w:ind w:left="360" w:hanging="360"/>
        <w:rPr>
          <w:rFonts w:eastAsia="Times New Roman" w:cstheme="minorHAnsi"/>
          <w:bCs/>
          <w:kern w:val="0"/>
          <w:sz w:val="24"/>
          <w:szCs w:val="24"/>
          <w:lang w:eastAsia="pl-PL"/>
          <w14:ligatures w14:val="none"/>
        </w:rPr>
      </w:pPr>
      <w:r w:rsidRPr="00692B48">
        <w:rPr>
          <w:rFonts w:eastAsia="Times New Roman" w:cstheme="minorHAnsi"/>
          <w:bCs/>
          <w:color w:val="000000"/>
          <w:kern w:val="0"/>
          <w:sz w:val="24"/>
          <w:szCs w:val="24"/>
          <w:lang w:eastAsia="pl-PL"/>
          <w14:ligatures w14:val="none"/>
        </w:rPr>
        <w:t>6)</w:t>
      </w:r>
      <w:r w:rsidRPr="00692B48">
        <w:rPr>
          <w:rFonts w:eastAsia="Times New Roman" w:cstheme="minorHAnsi"/>
          <w:bCs/>
          <w:color w:val="000000"/>
          <w:kern w:val="0"/>
          <w:sz w:val="24"/>
          <w:szCs w:val="24"/>
          <w:lang w:eastAsia="pl-PL"/>
          <w14:ligatures w14:val="none"/>
        </w:rPr>
        <w:tab/>
        <w:t>Zwrot zabezpieczenia należytego wykonania umowy zgodny z projektowanymi postanowieniami umowy.</w:t>
      </w:r>
    </w:p>
    <w:p w14:paraId="7F43742C" w14:textId="77777777" w:rsidR="005268A3" w:rsidRPr="00692B48" w:rsidRDefault="005268A3" w:rsidP="005268A3">
      <w:pPr>
        <w:tabs>
          <w:tab w:val="left" w:pos="360"/>
        </w:tabs>
        <w:autoSpaceDE w:val="0"/>
        <w:autoSpaceDN w:val="0"/>
        <w:spacing w:after="0" w:line="240" w:lineRule="auto"/>
        <w:ind w:left="360"/>
        <w:jc w:val="both"/>
        <w:rPr>
          <w:rFonts w:eastAsia="Times New Roman" w:cstheme="minorHAnsi"/>
          <w:kern w:val="0"/>
          <w:sz w:val="20"/>
          <w:szCs w:val="20"/>
          <w:lang w:eastAsia="pl-PL"/>
          <w14:ligatures w14:val="none"/>
        </w:rPr>
      </w:pPr>
    </w:p>
    <w:p w14:paraId="59CCC2A1" w14:textId="77777777" w:rsidR="005268A3" w:rsidRPr="00692B48" w:rsidRDefault="005268A3" w:rsidP="005268A3">
      <w:pPr>
        <w:tabs>
          <w:tab w:val="left" w:pos="360"/>
        </w:tabs>
        <w:autoSpaceDE w:val="0"/>
        <w:autoSpaceDN w:val="0"/>
        <w:spacing w:after="0" w:line="240" w:lineRule="auto"/>
        <w:ind w:left="360"/>
        <w:jc w:val="both"/>
        <w:rPr>
          <w:rFonts w:eastAsia="Times New Roman" w:cstheme="minorHAnsi"/>
          <w:kern w:val="0"/>
          <w:sz w:val="20"/>
          <w:szCs w:val="20"/>
          <w:lang w:eastAsia="pl-PL"/>
          <w14:ligatures w14:val="none"/>
        </w:rPr>
      </w:pPr>
    </w:p>
    <w:p w14:paraId="1F538411" w14:textId="77777777" w:rsidR="005268A3" w:rsidRPr="00692B48" w:rsidRDefault="005268A3" w:rsidP="005268A3">
      <w:pPr>
        <w:pBdr>
          <w:top w:val="single" w:sz="4" w:space="1" w:color="auto"/>
          <w:left w:val="single" w:sz="4" w:space="24" w:color="auto"/>
          <w:bottom w:val="single" w:sz="4" w:space="1" w:color="auto"/>
          <w:right w:val="single" w:sz="4" w:space="21" w:color="auto"/>
        </w:pBdr>
        <w:shd w:val="clear" w:color="auto" w:fill="E6E6E6"/>
        <w:autoSpaceDE w:val="0"/>
        <w:autoSpaceDN w:val="0"/>
        <w:spacing w:after="0" w:line="240" w:lineRule="auto"/>
        <w:ind w:left="540" w:right="485"/>
        <w:jc w:val="center"/>
        <w:rPr>
          <w:rFonts w:eastAsia="Times New Roman" w:cstheme="minorHAnsi"/>
          <w:b/>
          <w:bCs/>
          <w:kern w:val="0"/>
          <w:sz w:val="24"/>
          <w:szCs w:val="24"/>
          <w:u w:val="single"/>
          <w:lang w:eastAsia="pl-PL"/>
          <w14:ligatures w14:val="none"/>
        </w:rPr>
      </w:pPr>
      <w:r w:rsidRPr="00692B48">
        <w:rPr>
          <w:rFonts w:eastAsia="Times New Roman" w:cstheme="minorHAnsi"/>
          <w:b/>
          <w:bCs/>
          <w:kern w:val="0"/>
          <w:sz w:val="24"/>
          <w:szCs w:val="24"/>
          <w:u w:val="single"/>
          <w:lang w:eastAsia="pl-PL"/>
          <w14:ligatures w14:val="none"/>
        </w:rPr>
        <w:t>Część 18</w:t>
      </w:r>
    </w:p>
    <w:p w14:paraId="61FE3107" w14:textId="77777777" w:rsidR="005268A3" w:rsidRPr="00692B48" w:rsidRDefault="005268A3" w:rsidP="005268A3">
      <w:pPr>
        <w:pBdr>
          <w:top w:val="single" w:sz="4" w:space="1" w:color="auto"/>
          <w:left w:val="single" w:sz="4" w:space="24" w:color="auto"/>
          <w:bottom w:val="single" w:sz="4" w:space="1" w:color="auto"/>
          <w:right w:val="single" w:sz="4" w:space="21" w:color="auto"/>
        </w:pBdr>
        <w:shd w:val="clear" w:color="auto" w:fill="E6E6E6"/>
        <w:autoSpaceDE w:val="0"/>
        <w:autoSpaceDN w:val="0"/>
        <w:spacing w:after="0" w:line="240" w:lineRule="auto"/>
        <w:ind w:left="540" w:right="485"/>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ZAWIADOMIENIE O WYBORZE NAJKORZYSTNIEJSZEJ OFERTY</w:t>
      </w:r>
    </w:p>
    <w:p w14:paraId="6FABC3DD" w14:textId="77777777" w:rsidR="005268A3" w:rsidRPr="00692B48" w:rsidRDefault="005268A3" w:rsidP="005268A3">
      <w:pPr>
        <w:pBdr>
          <w:top w:val="single" w:sz="4" w:space="1" w:color="auto"/>
          <w:left w:val="single" w:sz="4" w:space="24" w:color="auto"/>
          <w:bottom w:val="single" w:sz="4" w:space="1" w:color="auto"/>
          <w:right w:val="single" w:sz="4" w:space="21" w:color="auto"/>
        </w:pBdr>
        <w:shd w:val="clear" w:color="auto" w:fill="E6E6E6"/>
        <w:autoSpaceDE w:val="0"/>
        <w:autoSpaceDN w:val="0"/>
        <w:spacing w:after="0" w:line="240" w:lineRule="auto"/>
        <w:ind w:left="540" w:right="485"/>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LUB UNIEWAŻNIENIU POSTĘPOWANIA</w:t>
      </w:r>
    </w:p>
    <w:p w14:paraId="2B85EBD3" w14:textId="77777777" w:rsidR="005268A3" w:rsidRPr="00692B48" w:rsidRDefault="005268A3" w:rsidP="005268A3">
      <w:pPr>
        <w:autoSpaceDE w:val="0"/>
        <w:autoSpaceDN w:val="0"/>
        <w:adjustRightInd w:val="0"/>
        <w:spacing w:before="14" w:after="0" w:line="250" w:lineRule="exact"/>
        <w:ind w:left="360" w:hanging="360"/>
        <w:rPr>
          <w:rFonts w:eastAsia="Times New Roman" w:cstheme="minorHAnsi"/>
          <w:b/>
          <w:bCs/>
          <w:color w:val="000000"/>
          <w:kern w:val="0"/>
          <w:sz w:val="24"/>
          <w:szCs w:val="24"/>
          <w:lang w:eastAsia="pl-PL"/>
          <w14:ligatures w14:val="none"/>
        </w:rPr>
      </w:pPr>
    </w:p>
    <w:p w14:paraId="4BB4BEEA" w14:textId="77777777" w:rsidR="005268A3" w:rsidRPr="00692B48" w:rsidRDefault="005268A3" w:rsidP="005268A3">
      <w:pPr>
        <w:autoSpaceDE w:val="0"/>
        <w:autoSpaceDN w:val="0"/>
        <w:adjustRightInd w:val="0"/>
        <w:spacing w:after="0" w:line="276" w:lineRule="auto"/>
        <w:ind w:left="269" w:hanging="269"/>
        <w:jc w:val="both"/>
        <w:rPr>
          <w:rFonts w:eastAsia="Times New Roman" w:cstheme="minorHAnsi"/>
          <w:bCs/>
          <w:kern w:val="0"/>
          <w:sz w:val="24"/>
          <w:szCs w:val="24"/>
          <w:lang w:eastAsia="pl-PL"/>
          <w14:ligatures w14:val="none"/>
        </w:rPr>
      </w:pPr>
      <w:r w:rsidRPr="00692B48">
        <w:rPr>
          <w:rFonts w:eastAsia="Times New Roman" w:cstheme="minorHAnsi"/>
          <w:bCs/>
          <w:color w:val="000000"/>
          <w:kern w:val="0"/>
          <w:sz w:val="24"/>
          <w:szCs w:val="24"/>
          <w:lang w:eastAsia="pl-PL"/>
          <w14:ligatures w14:val="none"/>
        </w:rPr>
        <w:t>1.</w:t>
      </w:r>
      <w:r w:rsidRPr="00692B48">
        <w:rPr>
          <w:rFonts w:eastAsia="Times New Roman" w:cstheme="minorHAnsi"/>
          <w:bCs/>
          <w:color w:val="000000"/>
          <w:kern w:val="0"/>
          <w:sz w:val="24"/>
          <w:szCs w:val="24"/>
          <w:lang w:eastAsia="pl-PL"/>
          <w14:ligatures w14:val="none"/>
        </w:rPr>
        <w:tab/>
        <w:t>Zamawiający wybiera najkorzystniejszą ofertę w terminie związania ofertą określonym w dokumentach zamówienia. Jeśli termin związania ofertą upłynął przed wyborem najkorzystniejszej oferty, zamawiający wzywa wykonawcę, którego oferta otrzymała najwyższą ocenę, do wyrażenia, w wyznaczonym przez zamawiającego terminie, pisemnej zgody na wybór jego oferty.</w:t>
      </w:r>
    </w:p>
    <w:p w14:paraId="700CF8DD" w14:textId="77777777" w:rsidR="005268A3" w:rsidRPr="00692B48" w:rsidRDefault="005268A3" w:rsidP="005268A3">
      <w:pPr>
        <w:autoSpaceDE w:val="0"/>
        <w:autoSpaceDN w:val="0"/>
        <w:adjustRightInd w:val="0"/>
        <w:spacing w:after="0" w:line="276" w:lineRule="auto"/>
        <w:ind w:left="269" w:hanging="269"/>
        <w:jc w:val="both"/>
        <w:rPr>
          <w:rFonts w:eastAsia="Times New Roman" w:cstheme="minorHAnsi"/>
          <w:bCs/>
          <w:color w:val="000000"/>
          <w:kern w:val="0"/>
          <w:sz w:val="24"/>
          <w:szCs w:val="24"/>
          <w:lang w:eastAsia="pl-PL"/>
          <w14:ligatures w14:val="none"/>
        </w:rPr>
      </w:pPr>
      <w:r w:rsidRPr="00692B48">
        <w:rPr>
          <w:rFonts w:eastAsia="Times New Roman" w:cstheme="minorHAnsi"/>
          <w:bCs/>
          <w:color w:val="000000"/>
          <w:kern w:val="0"/>
          <w:sz w:val="24"/>
          <w:szCs w:val="24"/>
          <w:lang w:eastAsia="pl-PL"/>
          <w14:ligatures w14:val="none"/>
        </w:rPr>
        <w:t>2.</w:t>
      </w:r>
      <w:r w:rsidRPr="00692B48">
        <w:rPr>
          <w:rFonts w:eastAsia="Times New Roman" w:cstheme="minorHAnsi"/>
          <w:bCs/>
          <w:color w:val="000000"/>
          <w:kern w:val="0"/>
          <w:sz w:val="24"/>
          <w:szCs w:val="24"/>
          <w:lang w:eastAsia="pl-PL"/>
          <w14:ligatures w14:val="none"/>
        </w:rPr>
        <w:tab/>
        <w:t>W przypadku braku zgody, o której mowa w ust. 1, zamawiający zwraca się o wyrażenie takiej zgody do kolejnego wykonawcy, którego oferta została najwyżej oceniona, chyba że zachodzą przesłanki do unieważnienia postępowania.</w:t>
      </w:r>
    </w:p>
    <w:p w14:paraId="3CB418AB" w14:textId="77777777" w:rsidR="005268A3" w:rsidRPr="00692B48" w:rsidRDefault="005268A3" w:rsidP="005268A3">
      <w:pPr>
        <w:autoSpaceDE w:val="0"/>
        <w:autoSpaceDN w:val="0"/>
        <w:adjustRightInd w:val="0"/>
        <w:spacing w:after="0" w:line="276" w:lineRule="auto"/>
        <w:ind w:left="269" w:hanging="269"/>
        <w:jc w:val="both"/>
        <w:rPr>
          <w:rFonts w:eastAsia="Times New Roman" w:cstheme="minorHAnsi"/>
          <w:kern w:val="0"/>
          <w:sz w:val="24"/>
          <w:szCs w:val="24"/>
          <w:lang w:eastAsia="pl-PL"/>
          <w14:ligatures w14:val="none"/>
        </w:rPr>
      </w:pPr>
      <w:r w:rsidRPr="00692B48">
        <w:rPr>
          <w:rFonts w:eastAsia="Times New Roman" w:cstheme="minorHAnsi"/>
          <w:bCs/>
          <w:color w:val="000000"/>
          <w:kern w:val="0"/>
          <w:sz w:val="24"/>
          <w:szCs w:val="24"/>
          <w:lang w:eastAsia="pl-PL"/>
          <w14:ligatures w14:val="none"/>
        </w:rPr>
        <w:t>3.</w:t>
      </w:r>
      <w:r w:rsidRPr="00692B48">
        <w:rPr>
          <w:rFonts w:eastAsia="Times New Roman" w:cstheme="minorHAnsi"/>
          <w:bCs/>
          <w:color w:val="000000"/>
          <w:kern w:val="0"/>
          <w:sz w:val="24"/>
          <w:szCs w:val="24"/>
          <w:lang w:eastAsia="pl-PL"/>
          <w14:ligatures w14:val="none"/>
        </w:rPr>
        <w:tab/>
        <w:t xml:space="preserve">Niezwłocznie po wyborze najkorzystniejszej oferty </w:t>
      </w:r>
      <w:r w:rsidRPr="00692B48">
        <w:rPr>
          <w:rFonts w:eastAsia="Times New Roman" w:cstheme="minorHAnsi"/>
          <w:b/>
          <w:color w:val="000000"/>
          <w:kern w:val="0"/>
          <w:sz w:val="24"/>
          <w:szCs w:val="24"/>
          <w:lang w:eastAsia="pl-PL"/>
          <w14:ligatures w14:val="none"/>
        </w:rPr>
        <w:t>zamawiający informuje równocześnie wszystkich wykonawców, którzy złożyli oferty o;</w:t>
      </w:r>
    </w:p>
    <w:p w14:paraId="64231EA0" w14:textId="77777777" w:rsidR="005268A3" w:rsidRPr="00692B48" w:rsidRDefault="005268A3" w:rsidP="005268A3">
      <w:pPr>
        <w:numPr>
          <w:ilvl w:val="0"/>
          <w:numId w:val="25"/>
        </w:numPr>
        <w:tabs>
          <w:tab w:val="left" w:pos="528"/>
        </w:tabs>
        <w:autoSpaceDE w:val="0"/>
        <w:autoSpaceDN w:val="0"/>
        <w:adjustRightInd w:val="0"/>
        <w:spacing w:after="0" w:line="276" w:lineRule="auto"/>
        <w:ind w:left="528" w:hanging="235"/>
        <w:jc w:val="both"/>
        <w:rPr>
          <w:rFonts w:eastAsia="Times New Roman" w:cstheme="minorHAnsi"/>
          <w:b/>
          <w:bCs/>
          <w:kern w:val="0"/>
          <w:sz w:val="24"/>
          <w:szCs w:val="24"/>
          <w:lang w:eastAsia="pl-PL"/>
          <w14:ligatures w14:val="none"/>
        </w:rPr>
      </w:pPr>
      <w:r w:rsidRPr="00692B48">
        <w:rPr>
          <w:rFonts w:eastAsia="Times New Roman" w:cstheme="minorHAnsi"/>
          <w:color w:val="000000"/>
          <w:kern w:val="0"/>
          <w:sz w:val="24"/>
          <w:szCs w:val="24"/>
          <w:lang w:eastAsia="pl-PL"/>
          <w14:ligatures w14:val="none"/>
        </w:rPr>
        <w:t>wyborze najkorzystniejszej oferty, podając nazwy, siedzibę wykonawcy, którego ofertę wybrano, oraz pozostałych wykonawców, którzy złożyli oferty, a także punktację przyznaną ofertom w każdym kryterium oceny ofert i łączną punktację,</w:t>
      </w:r>
    </w:p>
    <w:p w14:paraId="325ADD68" w14:textId="77777777" w:rsidR="005268A3" w:rsidRPr="00692B48" w:rsidRDefault="005268A3" w:rsidP="005268A3">
      <w:pPr>
        <w:numPr>
          <w:ilvl w:val="0"/>
          <w:numId w:val="25"/>
        </w:numPr>
        <w:tabs>
          <w:tab w:val="left" w:pos="528"/>
        </w:tabs>
        <w:autoSpaceDE w:val="0"/>
        <w:autoSpaceDN w:val="0"/>
        <w:adjustRightInd w:val="0"/>
        <w:spacing w:after="0" w:line="276" w:lineRule="auto"/>
        <w:ind w:left="528" w:hanging="235"/>
        <w:jc w:val="both"/>
        <w:rPr>
          <w:rFonts w:eastAsia="Times New Roman" w:cstheme="minorHAnsi"/>
          <w:bCs/>
          <w:color w:val="000000"/>
          <w:kern w:val="0"/>
          <w:sz w:val="24"/>
          <w:szCs w:val="24"/>
          <w:lang w:eastAsia="pl-PL"/>
          <w14:ligatures w14:val="none"/>
        </w:rPr>
      </w:pPr>
      <w:r w:rsidRPr="00692B48">
        <w:rPr>
          <w:rFonts w:eastAsia="Times New Roman" w:cstheme="minorHAnsi"/>
          <w:bCs/>
          <w:color w:val="000000"/>
          <w:kern w:val="0"/>
          <w:sz w:val="24"/>
          <w:szCs w:val="24"/>
          <w:lang w:eastAsia="pl-PL"/>
          <w14:ligatures w14:val="none"/>
        </w:rPr>
        <w:t>Wykonawcach, których oferty zostały odrzucone, podając uzasadnienie faktyczne i prawne,</w:t>
      </w:r>
    </w:p>
    <w:p w14:paraId="62ECAD3B" w14:textId="77777777" w:rsidR="005268A3" w:rsidRPr="00692B48" w:rsidRDefault="005268A3" w:rsidP="005268A3">
      <w:pPr>
        <w:numPr>
          <w:ilvl w:val="0"/>
          <w:numId w:val="26"/>
        </w:numPr>
        <w:tabs>
          <w:tab w:val="left" w:pos="523"/>
        </w:tabs>
        <w:autoSpaceDE w:val="0"/>
        <w:autoSpaceDN w:val="0"/>
        <w:adjustRightInd w:val="0"/>
        <w:spacing w:after="0" w:line="276" w:lineRule="auto"/>
        <w:ind w:left="288"/>
        <w:rPr>
          <w:rFonts w:eastAsia="Times New Roman" w:cstheme="minorHAnsi"/>
          <w:b/>
          <w:bCs/>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unieważnieniu postępowania;</w:t>
      </w:r>
    </w:p>
    <w:p w14:paraId="2CBE9118" w14:textId="77777777" w:rsidR="005268A3" w:rsidRPr="00692B48" w:rsidRDefault="005268A3" w:rsidP="005268A3">
      <w:pPr>
        <w:autoSpaceDE w:val="0"/>
        <w:autoSpaceDN w:val="0"/>
        <w:adjustRightInd w:val="0"/>
        <w:spacing w:after="0" w:line="276" w:lineRule="auto"/>
        <w:ind w:left="566" w:hanging="274"/>
        <w:jc w:val="both"/>
        <w:rPr>
          <w:rFonts w:eastAsia="Times New Roman" w:cstheme="minorHAnsi"/>
          <w:kern w:val="0"/>
          <w:sz w:val="24"/>
          <w:szCs w:val="24"/>
          <w:lang w:eastAsia="pl-PL"/>
          <w14:ligatures w14:val="none"/>
        </w:rPr>
      </w:pPr>
      <w:r w:rsidRPr="00692B48">
        <w:rPr>
          <w:rFonts w:eastAsia="Times New Roman" w:cstheme="minorHAnsi"/>
          <w:color w:val="000000"/>
          <w:kern w:val="0"/>
          <w:sz w:val="24"/>
          <w:szCs w:val="24"/>
          <w:lang w:eastAsia="pl-PL"/>
          <w14:ligatures w14:val="none"/>
        </w:rPr>
        <w:t>- podając uzasadnienie faktyczne i prawne.</w:t>
      </w:r>
    </w:p>
    <w:p w14:paraId="25D10556" w14:textId="77777777" w:rsidR="005268A3" w:rsidRPr="00692B48" w:rsidRDefault="005268A3" w:rsidP="005268A3">
      <w:pPr>
        <w:tabs>
          <w:tab w:val="left" w:pos="360"/>
        </w:tabs>
        <w:autoSpaceDE w:val="0"/>
        <w:autoSpaceDN w:val="0"/>
        <w:adjustRightInd w:val="0"/>
        <w:spacing w:after="0" w:line="276" w:lineRule="auto"/>
        <w:ind w:left="284" w:hanging="284"/>
        <w:jc w:val="both"/>
        <w:rPr>
          <w:rFonts w:eastAsia="Times New Roman" w:cstheme="minorHAnsi"/>
          <w:b/>
          <w:bCs/>
          <w:kern w:val="0"/>
          <w:sz w:val="24"/>
          <w:szCs w:val="24"/>
          <w:lang w:eastAsia="pl-PL"/>
          <w14:ligatures w14:val="none"/>
        </w:rPr>
      </w:pPr>
      <w:r w:rsidRPr="00692B48">
        <w:rPr>
          <w:rFonts w:eastAsia="Times New Roman" w:cstheme="minorHAnsi"/>
          <w:color w:val="000000"/>
          <w:kern w:val="0"/>
          <w:sz w:val="24"/>
          <w:szCs w:val="24"/>
          <w:lang w:eastAsia="pl-PL"/>
          <w14:ligatures w14:val="none"/>
        </w:rPr>
        <w:t>4.</w:t>
      </w:r>
      <w:r w:rsidRPr="00692B48">
        <w:rPr>
          <w:rFonts w:eastAsia="Times New Roman" w:cstheme="minorHAnsi"/>
          <w:color w:val="000000"/>
          <w:kern w:val="0"/>
          <w:sz w:val="24"/>
          <w:szCs w:val="24"/>
          <w:lang w:eastAsia="pl-PL"/>
          <w14:ligatures w14:val="none"/>
        </w:rPr>
        <w:tab/>
        <w:t xml:space="preserve">Zamawiający udostępnia informacje, o których mowa w pkt 3 </w:t>
      </w:r>
      <w:proofErr w:type="spellStart"/>
      <w:r w:rsidRPr="00692B48">
        <w:rPr>
          <w:rFonts w:eastAsia="Times New Roman" w:cstheme="minorHAnsi"/>
          <w:color w:val="000000"/>
          <w:kern w:val="0"/>
          <w:sz w:val="24"/>
          <w:szCs w:val="24"/>
          <w:lang w:eastAsia="pl-PL"/>
          <w14:ligatures w14:val="none"/>
        </w:rPr>
        <w:t>ppkt</w:t>
      </w:r>
      <w:proofErr w:type="spellEnd"/>
      <w:r w:rsidRPr="00692B48">
        <w:rPr>
          <w:rFonts w:eastAsia="Times New Roman" w:cstheme="minorHAnsi"/>
          <w:color w:val="000000"/>
          <w:kern w:val="0"/>
          <w:sz w:val="24"/>
          <w:szCs w:val="24"/>
          <w:lang w:eastAsia="pl-PL"/>
          <w14:ligatures w14:val="none"/>
        </w:rPr>
        <w:t xml:space="preserve"> 1, na stronie internetowej prowadzonego postępowania.</w:t>
      </w:r>
    </w:p>
    <w:p w14:paraId="5EC66FE2" w14:textId="77777777" w:rsidR="005268A3" w:rsidRPr="00692B48" w:rsidRDefault="005268A3" w:rsidP="005268A3">
      <w:pPr>
        <w:tabs>
          <w:tab w:val="left" w:pos="360"/>
        </w:tabs>
        <w:autoSpaceDE w:val="0"/>
        <w:autoSpaceDN w:val="0"/>
        <w:adjustRightInd w:val="0"/>
        <w:spacing w:after="0" w:line="276" w:lineRule="auto"/>
        <w:ind w:left="360" w:hanging="360"/>
        <w:jc w:val="both"/>
        <w:rPr>
          <w:rFonts w:eastAsia="Times New Roman" w:cstheme="minorHAnsi"/>
          <w:kern w:val="0"/>
          <w:sz w:val="24"/>
          <w:szCs w:val="24"/>
          <w:lang w:eastAsia="pl-PL"/>
          <w14:ligatures w14:val="none"/>
        </w:rPr>
      </w:pPr>
      <w:r w:rsidRPr="00692B48">
        <w:rPr>
          <w:rFonts w:eastAsia="Times New Roman" w:cstheme="minorHAnsi"/>
          <w:color w:val="000000"/>
          <w:kern w:val="0"/>
          <w:sz w:val="24"/>
          <w:szCs w:val="24"/>
          <w:lang w:eastAsia="pl-PL"/>
          <w14:ligatures w14:val="none"/>
        </w:rPr>
        <w:t>5.</w:t>
      </w:r>
      <w:r w:rsidRPr="00692B48">
        <w:rPr>
          <w:rFonts w:eastAsia="Times New Roman" w:cstheme="minorHAnsi"/>
          <w:color w:val="000000"/>
          <w:kern w:val="0"/>
          <w:sz w:val="24"/>
          <w:szCs w:val="24"/>
          <w:lang w:eastAsia="pl-PL"/>
          <w14:ligatures w14:val="none"/>
        </w:rPr>
        <w:tab/>
        <w:t>Zamawiający może nie ujawniać informacji, o których mowa w pkt 1, jeżeli ich ujawnienie byłoby sprzeczne z ważnym interesem publicznym.</w:t>
      </w:r>
    </w:p>
    <w:p w14:paraId="7DBF216A" w14:textId="77777777" w:rsidR="005268A3" w:rsidRPr="00692B48" w:rsidRDefault="005268A3" w:rsidP="005268A3">
      <w:pPr>
        <w:autoSpaceDE w:val="0"/>
        <w:autoSpaceDN w:val="0"/>
        <w:spacing w:after="0" w:line="276"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6.</w:t>
      </w:r>
      <w:r w:rsidRPr="00692B48">
        <w:rPr>
          <w:rFonts w:eastAsia="Times New Roman" w:cstheme="minorHAnsi"/>
          <w:kern w:val="0"/>
          <w:sz w:val="24"/>
          <w:szCs w:val="24"/>
          <w:lang w:eastAsia="pl-PL"/>
          <w14:ligatures w14:val="none"/>
        </w:rPr>
        <w:tab/>
        <w:t>Zawiadomienie o unieważnieniu postępowania</w:t>
      </w:r>
    </w:p>
    <w:p w14:paraId="2871EA6D" w14:textId="77777777" w:rsidR="005268A3" w:rsidRPr="00692B48" w:rsidRDefault="005268A3" w:rsidP="005268A3">
      <w:pPr>
        <w:numPr>
          <w:ilvl w:val="0"/>
          <w:numId w:val="27"/>
        </w:numPr>
        <w:autoSpaceDE w:val="0"/>
        <w:autoSpaceDN w:val="0"/>
        <w:spacing w:after="0" w:line="276" w:lineRule="auto"/>
        <w:ind w:left="567" w:hanging="283"/>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Zamawiający unieważnia postępowania o udzielenie zamówienia, jeśli zachodzi jedna z przesłanek opisanych w art. 255 ustawy PZP.</w:t>
      </w:r>
    </w:p>
    <w:p w14:paraId="353B2872" w14:textId="77777777" w:rsidR="005268A3" w:rsidRPr="00692B48" w:rsidRDefault="005268A3" w:rsidP="005268A3">
      <w:pPr>
        <w:numPr>
          <w:ilvl w:val="0"/>
          <w:numId w:val="27"/>
        </w:numPr>
        <w:autoSpaceDE w:val="0"/>
        <w:autoSpaceDN w:val="0"/>
        <w:spacing w:after="0" w:line="276" w:lineRule="auto"/>
        <w:ind w:left="567" w:hanging="283"/>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Zamawiający może unieważnić postępowanie o udzielenie zamówienia na podstawie art. 256 ustawy PZP.</w:t>
      </w:r>
    </w:p>
    <w:p w14:paraId="398B76E1" w14:textId="77777777" w:rsidR="005268A3" w:rsidRPr="00692B48" w:rsidRDefault="005268A3" w:rsidP="005268A3">
      <w:pPr>
        <w:numPr>
          <w:ilvl w:val="0"/>
          <w:numId w:val="27"/>
        </w:numPr>
        <w:autoSpaceDE w:val="0"/>
        <w:autoSpaceDN w:val="0"/>
        <w:spacing w:after="0" w:line="276" w:lineRule="auto"/>
        <w:ind w:left="567" w:hanging="283"/>
        <w:jc w:val="both"/>
        <w:rPr>
          <w:rFonts w:eastAsia="Times New Roman" w:cstheme="minorHAnsi"/>
          <w:bCs/>
          <w:kern w:val="0"/>
          <w:sz w:val="24"/>
          <w:szCs w:val="24"/>
          <w:lang w:eastAsia="pl-PL"/>
          <w14:ligatures w14:val="none"/>
        </w:rPr>
      </w:pPr>
      <w:r w:rsidRPr="00692B48">
        <w:rPr>
          <w:rFonts w:eastAsia="Times New Roman" w:cstheme="minorHAnsi"/>
          <w:bCs/>
          <w:kern w:val="0"/>
          <w:sz w:val="24"/>
          <w:szCs w:val="24"/>
          <w:lang w:eastAsia="pl-PL"/>
          <w14:ligatures w14:val="none"/>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p>
    <w:p w14:paraId="365C6AEF" w14:textId="77777777" w:rsidR="005268A3" w:rsidRPr="00C90067" w:rsidRDefault="005268A3" w:rsidP="005268A3">
      <w:pPr>
        <w:numPr>
          <w:ilvl w:val="0"/>
          <w:numId w:val="28"/>
        </w:numPr>
        <w:autoSpaceDE w:val="0"/>
        <w:autoSpaceDN w:val="0"/>
        <w:spacing w:after="0" w:line="276" w:lineRule="auto"/>
        <w:ind w:left="426" w:hanging="426"/>
        <w:jc w:val="both"/>
        <w:rPr>
          <w:rFonts w:eastAsia="Times New Roman" w:cstheme="minorHAnsi"/>
          <w:bCs/>
          <w:kern w:val="0"/>
          <w:sz w:val="24"/>
          <w:szCs w:val="24"/>
          <w:lang w:eastAsia="pl-PL"/>
          <w14:ligatures w14:val="none"/>
        </w:rPr>
      </w:pPr>
      <w:r w:rsidRPr="00692B48">
        <w:rPr>
          <w:rFonts w:eastAsia="Times New Roman" w:cstheme="minorHAnsi"/>
          <w:bCs/>
          <w:color w:val="000000"/>
          <w:kern w:val="0"/>
          <w:sz w:val="24"/>
          <w:szCs w:val="24"/>
          <w:lang w:eastAsia="pl-PL"/>
          <w14:ligatures w14:val="none"/>
        </w:rPr>
        <w:t xml:space="preserve">Zamawiający zawiadamia równocześnie wykonawców, którzy złożyli oferty o unieważnieniu postępowania, </w:t>
      </w:r>
      <w:r w:rsidRPr="00C90067">
        <w:rPr>
          <w:rFonts w:eastAsia="Times New Roman" w:cstheme="minorHAnsi"/>
          <w:bCs/>
          <w:color w:val="000000"/>
          <w:kern w:val="0"/>
          <w:sz w:val="24"/>
          <w:szCs w:val="24"/>
          <w:lang w:eastAsia="pl-PL"/>
          <w14:ligatures w14:val="none"/>
        </w:rPr>
        <w:t>podając uzasadnienie faktyczne i prawne.</w:t>
      </w:r>
    </w:p>
    <w:p w14:paraId="127F1A75" w14:textId="77777777" w:rsidR="005268A3" w:rsidRPr="00C90067" w:rsidRDefault="005268A3" w:rsidP="005268A3">
      <w:pPr>
        <w:numPr>
          <w:ilvl w:val="0"/>
          <w:numId w:val="28"/>
        </w:numPr>
        <w:autoSpaceDE w:val="0"/>
        <w:autoSpaceDN w:val="0"/>
        <w:spacing w:after="0" w:line="276" w:lineRule="auto"/>
        <w:ind w:left="426" w:hanging="426"/>
        <w:jc w:val="both"/>
        <w:rPr>
          <w:rFonts w:eastAsia="Times New Roman" w:cstheme="minorHAnsi"/>
          <w:bCs/>
          <w:color w:val="000000"/>
          <w:kern w:val="0"/>
          <w:sz w:val="24"/>
          <w:szCs w:val="24"/>
          <w:lang w:eastAsia="pl-PL"/>
          <w14:ligatures w14:val="none"/>
        </w:rPr>
      </w:pPr>
      <w:r w:rsidRPr="00C90067">
        <w:rPr>
          <w:rFonts w:eastAsia="Times New Roman" w:cstheme="minorHAnsi"/>
          <w:bCs/>
          <w:color w:val="000000"/>
          <w:kern w:val="0"/>
          <w:sz w:val="24"/>
          <w:szCs w:val="24"/>
          <w:lang w:eastAsia="pl-PL"/>
          <w14:ligatures w14:val="none"/>
        </w:rPr>
        <w:t>Zamawiający udostępnia niezwłocznie informacje, o których mowa w pkt. 7, na stronie internetowej prowadzonego postępowania.</w:t>
      </w:r>
    </w:p>
    <w:p w14:paraId="3126C6DB" w14:textId="77777777" w:rsidR="005268A3" w:rsidRPr="00692B48" w:rsidRDefault="005268A3" w:rsidP="005268A3">
      <w:pPr>
        <w:autoSpaceDE w:val="0"/>
        <w:autoSpaceDN w:val="0"/>
        <w:spacing w:after="0" w:line="276" w:lineRule="auto"/>
        <w:ind w:left="360"/>
        <w:jc w:val="both"/>
        <w:rPr>
          <w:rFonts w:eastAsia="Times New Roman" w:cstheme="minorHAnsi"/>
          <w:b/>
          <w:bCs/>
          <w:kern w:val="0"/>
          <w:sz w:val="24"/>
          <w:szCs w:val="24"/>
          <w:lang w:eastAsia="pl-PL"/>
          <w14:ligatures w14:val="none"/>
        </w:rPr>
      </w:pPr>
    </w:p>
    <w:p w14:paraId="37A79CEC" w14:textId="77777777" w:rsidR="005268A3" w:rsidRPr="00692B48" w:rsidRDefault="005268A3" w:rsidP="005268A3">
      <w:pPr>
        <w:autoSpaceDE w:val="0"/>
        <w:autoSpaceDN w:val="0"/>
        <w:spacing w:after="0" w:line="276" w:lineRule="auto"/>
        <w:ind w:left="360"/>
        <w:jc w:val="both"/>
        <w:rPr>
          <w:rFonts w:eastAsia="Times New Roman" w:cstheme="minorHAnsi"/>
          <w:b/>
          <w:bCs/>
          <w:kern w:val="0"/>
          <w:sz w:val="24"/>
          <w:szCs w:val="24"/>
          <w:lang w:eastAsia="pl-PL"/>
          <w14:ligatures w14:val="none"/>
        </w:rPr>
      </w:pPr>
    </w:p>
    <w:p w14:paraId="343BC9A6"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76" w:lineRule="auto"/>
        <w:ind w:firstLine="708"/>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Część 19</w:t>
      </w:r>
    </w:p>
    <w:p w14:paraId="74B3BCD1"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76" w:lineRule="auto"/>
        <w:ind w:firstLine="708"/>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 xml:space="preserve">KLAUZULA INFORMACYJNA O PRZETWARZANIU DANYCH OSOBOWYCH </w:t>
      </w:r>
    </w:p>
    <w:p w14:paraId="2E5FA420"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76" w:lineRule="auto"/>
        <w:ind w:firstLine="708"/>
        <w:jc w:val="center"/>
        <w:rPr>
          <w:rFonts w:eastAsia="Times New Roman" w:cstheme="minorHAnsi"/>
          <w:bCs/>
          <w:kern w:val="0"/>
          <w:sz w:val="24"/>
          <w:szCs w:val="24"/>
          <w:lang w:eastAsia="pl-PL"/>
          <w14:ligatures w14:val="none"/>
        </w:rPr>
      </w:pPr>
      <w:r w:rsidRPr="00692B48">
        <w:rPr>
          <w:rFonts w:eastAsia="Times New Roman" w:cstheme="minorHAnsi"/>
          <w:b/>
          <w:bCs/>
          <w:kern w:val="0"/>
          <w:sz w:val="24"/>
          <w:szCs w:val="24"/>
          <w:lang w:eastAsia="pl-PL"/>
          <w14:ligatures w14:val="none"/>
        </w:rPr>
        <w:t>(NA PODSTAWIE PRZEPISU PRAWA)</w:t>
      </w:r>
    </w:p>
    <w:p w14:paraId="26281F64" w14:textId="77777777" w:rsidR="005268A3" w:rsidRPr="00692B48" w:rsidRDefault="005268A3" w:rsidP="005268A3">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76" w:lineRule="auto"/>
        <w:jc w:val="both"/>
        <w:rPr>
          <w:rFonts w:eastAsia="Times New Roman" w:cstheme="minorHAnsi"/>
          <w:kern w:val="0"/>
          <w:sz w:val="24"/>
          <w:szCs w:val="24"/>
          <w:lang w:eastAsia="pl-PL"/>
          <w14:ligatures w14:val="none"/>
        </w:rPr>
      </w:pPr>
    </w:p>
    <w:p w14:paraId="6C4908E8" w14:textId="77777777" w:rsidR="005268A3" w:rsidRPr="00692B48" w:rsidRDefault="005268A3" w:rsidP="005268A3">
      <w:pPr>
        <w:autoSpaceDE w:val="0"/>
        <w:autoSpaceDN w:val="0"/>
        <w:spacing w:after="0" w:line="276" w:lineRule="auto"/>
        <w:jc w:val="both"/>
        <w:rPr>
          <w:rFonts w:eastAsia="Times New Roman" w:cstheme="minorHAnsi"/>
          <w:kern w:val="0"/>
          <w:sz w:val="24"/>
          <w:szCs w:val="24"/>
          <w:lang w:eastAsia="pl-PL"/>
          <w14:ligatures w14:val="none"/>
        </w:rPr>
      </w:pPr>
    </w:p>
    <w:p w14:paraId="48E7945B" w14:textId="77777777" w:rsidR="005268A3" w:rsidRPr="00692B48" w:rsidRDefault="005268A3" w:rsidP="005268A3">
      <w:pPr>
        <w:autoSpaceDE w:val="0"/>
        <w:autoSpaceDN w:val="0"/>
        <w:adjustRightInd w:val="0"/>
        <w:spacing w:after="0" w:line="276" w:lineRule="auto"/>
        <w:ind w:firstLine="708"/>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informuję, że: </w:t>
      </w:r>
    </w:p>
    <w:p w14:paraId="77334C6F" w14:textId="77777777" w:rsidR="005268A3" w:rsidRPr="00692B48" w:rsidRDefault="005268A3" w:rsidP="005268A3">
      <w:pPr>
        <w:autoSpaceDE w:val="0"/>
        <w:autoSpaceDN w:val="0"/>
        <w:spacing w:after="0" w:line="276" w:lineRule="auto"/>
        <w:jc w:val="both"/>
        <w:rPr>
          <w:rFonts w:eastAsia="Times New Roman" w:cstheme="minorHAnsi"/>
          <w:bCs/>
          <w:color w:val="0000FF"/>
          <w:kern w:val="0"/>
          <w:sz w:val="24"/>
          <w:szCs w:val="24"/>
          <w:u w:val="single"/>
          <w:lang w:val="de-DE" w:eastAsia="pl-PL"/>
          <w14:ligatures w14:val="none"/>
        </w:rPr>
      </w:pPr>
      <w:r w:rsidRPr="00692B48">
        <w:rPr>
          <w:rFonts w:eastAsia="Times New Roman" w:cstheme="minorHAnsi"/>
          <w:kern w:val="0"/>
          <w:sz w:val="24"/>
          <w:szCs w:val="24"/>
          <w:lang w:eastAsia="pl-PL"/>
          <w14:ligatures w14:val="none"/>
        </w:rPr>
        <w:t>1. Administratorem Pani/Pana danych osobowych jest Wójt Gminy Górzno</w:t>
      </w:r>
      <w:r w:rsidRPr="00692B48">
        <w:rPr>
          <w:rFonts w:eastAsia="Times New Roman" w:cstheme="minorHAnsi"/>
          <w:i/>
          <w:iCs/>
          <w:kern w:val="0"/>
          <w:sz w:val="24"/>
          <w:szCs w:val="24"/>
          <w:lang w:eastAsia="pl-PL"/>
          <w14:ligatures w14:val="none"/>
        </w:rPr>
        <w:t xml:space="preserve">; </w:t>
      </w:r>
      <w:r w:rsidRPr="00692B48">
        <w:rPr>
          <w:rFonts w:eastAsia="Times New Roman" w:cstheme="minorHAnsi"/>
          <w:kern w:val="0"/>
          <w:sz w:val="24"/>
          <w:szCs w:val="24"/>
          <w:lang w:eastAsia="pl-PL"/>
          <w14:ligatures w14:val="none"/>
        </w:rPr>
        <w:t xml:space="preserve">może Pani/Pan uzyskać informacje o przetwarzaniu Pani/Pana danych osobowych w Urzędzie Gminy w Górznie z siedzibą przy ul. Jana Pawła II 10, 08-404 Górzno, odbiorcą Pani/Pana danych osobowych jest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Gmina Maciejowice prowadzi postępowania o udzielenie zamówienia publicznego, działającą pod adresem: </w:t>
      </w:r>
      <w:hyperlink r:id="rId22" w:history="1">
        <w:r w:rsidRPr="00692B48">
          <w:rPr>
            <w:rFonts w:eastAsiaTheme="majorEastAsia" w:cstheme="minorHAnsi"/>
            <w:bCs/>
            <w:color w:val="0000FF"/>
            <w:kern w:val="0"/>
            <w:sz w:val="24"/>
            <w:szCs w:val="24"/>
            <w:u w:val="single"/>
            <w:lang w:val="de-DE" w:eastAsia="pl-PL"/>
            <w14:ligatures w14:val="none"/>
          </w:rPr>
          <w:t>https://gorznogm.ezamawiajacy.pl/servlet/HomeServlet</w:t>
        </w:r>
      </w:hyperlink>
    </w:p>
    <w:p w14:paraId="06083550"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2. Inspektor ochrony danych wyznaczonym przez Wójta Gminy Górzno </w:t>
      </w:r>
      <w:hyperlink r:id="rId23" w:history="1"/>
      <w:hyperlink r:id="rId24" w:history="1">
        <w:r w:rsidRPr="00692B48">
          <w:rPr>
            <w:rFonts w:eastAsia="Times New Roman" w:cstheme="minorHAnsi"/>
            <w:color w:val="0000FF"/>
            <w:kern w:val="0"/>
            <w:sz w:val="24"/>
            <w:szCs w:val="24"/>
            <w:u w:val="single"/>
            <w:lang w:eastAsia="pl-PL"/>
            <w14:ligatures w14:val="none"/>
          </w:rPr>
          <w:t>inspektor@cbi24.pl</w:t>
        </w:r>
      </w:hyperlink>
      <w:r w:rsidRPr="00692B48">
        <w:rPr>
          <w:rFonts w:eastAsia="Times New Roman" w:cstheme="minorHAnsi"/>
          <w:kern w:val="0"/>
          <w:sz w:val="24"/>
          <w:szCs w:val="24"/>
          <w:lang w:eastAsia="pl-PL"/>
          <w14:ligatures w14:val="none"/>
        </w:rPr>
        <w:t xml:space="preserve"> ; tel. 25 6812254; </w:t>
      </w:r>
    </w:p>
    <w:p w14:paraId="03F202A0" w14:textId="5FAFC67D" w:rsidR="005268A3" w:rsidRPr="00692B48" w:rsidRDefault="005268A3" w:rsidP="002B0065">
      <w:pPr>
        <w:autoSpaceDE w:val="0"/>
        <w:adjustRightInd w:val="0"/>
        <w:spacing w:before="120" w:after="120" w:line="240" w:lineRule="auto"/>
        <w:jc w:val="both"/>
        <w:rPr>
          <w:rFonts w:eastAsia="Times New Roman" w:cstheme="minorHAnsi"/>
          <w:b/>
          <w:bCs/>
          <w:kern w:val="0"/>
          <w:sz w:val="28"/>
          <w:szCs w:val="28"/>
          <w:lang w:eastAsia="pl-PL"/>
          <w14:ligatures w14:val="none"/>
        </w:rPr>
      </w:pPr>
      <w:r w:rsidRPr="00692B48">
        <w:rPr>
          <w:rFonts w:eastAsia="Times New Roman" w:cstheme="minorHAnsi"/>
          <w:color w:val="000000"/>
          <w:kern w:val="0"/>
          <w:sz w:val="24"/>
          <w:szCs w:val="24"/>
          <w:lang w:eastAsia="pl-PL"/>
          <w14:ligatures w14:val="none"/>
        </w:rPr>
        <w:t>3. Pani/Pana dane osobowe przetwarzane będą na podstawie art. 6 ust. 1 lit. c RODO w celu związanym z postępowaniem o udzielenie zamówienia publicznego pn.:</w:t>
      </w:r>
      <w:r w:rsidR="002B0065" w:rsidRPr="00692B48">
        <w:rPr>
          <w:rFonts w:eastAsia="Times New Roman" w:cstheme="minorHAnsi"/>
          <w:b/>
          <w:bCs/>
          <w:kern w:val="0"/>
          <w:sz w:val="28"/>
          <w:szCs w:val="28"/>
          <w:lang w:eastAsia="pl-PL"/>
          <w14:ligatures w14:val="none"/>
        </w:rPr>
        <w:t xml:space="preserve"> </w:t>
      </w:r>
      <w:r w:rsidR="002B0065" w:rsidRPr="00692B48">
        <w:rPr>
          <w:rFonts w:eastAsia="Times New Roman" w:cstheme="minorHAnsi"/>
          <w:b/>
          <w:bCs/>
          <w:kern w:val="0"/>
          <w:sz w:val="24"/>
          <w:szCs w:val="24"/>
          <w:lang w:eastAsia="pl-PL"/>
          <w14:ligatures w14:val="none"/>
        </w:rPr>
        <w:t xml:space="preserve">Budowa sieci kanalizacji sanitarnej w miejscowości </w:t>
      </w:r>
      <w:r w:rsidR="007D53E2" w:rsidRPr="00692B48">
        <w:rPr>
          <w:rFonts w:eastAsia="Times New Roman" w:cstheme="minorHAnsi"/>
          <w:b/>
          <w:bCs/>
          <w:kern w:val="0"/>
          <w:sz w:val="24"/>
          <w:szCs w:val="24"/>
          <w:lang w:eastAsia="pl-PL"/>
          <w14:ligatures w14:val="none"/>
        </w:rPr>
        <w:t>Łąki, Chęciny, Reducin.</w:t>
      </w:r>
    </w:p>
    <w:p w14:paraId="765B6F51"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4. Odbiorcami Pani/Pana danych osobowych będą osoby lub podmioty, którym udostępniona zostanie dokumentacja postępowania w oparciu o art. 18 oraz art. 74 ust. 1 ustawy </w:t>
      </w:r>
      <w:proofErr w:type="spellStart"/>
      <w:r w:rsidRPr="00692B48">
        <w:rPr>
          <w:rFonts w:eastAsia="Times New Roman" w:cstheme="minorHAnsi"/>
          <w:kern w:val="0"/>
          <w:sz w:val="24"/>
          <w:szCs w:val="24"/>
          <w:lang w:eastAsia="pl-PL"/>
          <w14:ligatures w14:val="none"/>
        </w:rPr>
        <w:t>Pzp</w:t>
      </w:r>
      <w:proofErr w:type="spellEnd"/>
      <w:r w:rsidRPr="00692B48">
        <w:rPr>
          <w:rFonts w:eastAsia="Times New Roman" w:cstheme="minorHAnsi"/>
          <w:kern w:val="0"/>
          <w:sz w:val="24"/>
          <w:szCs w:val="24"/>
          <w:lang w:eastAsia="pl-PL"/>
          <w14:ligatures w14:val="none"/>
        </w:rPr>
        <w:t xml:space="preserve">; </w:t>
      </w:r>
    </w:p>
    <w:p w14:paraId="2CCA634C"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5. Pani/Pana dane osobowe będą przechowywane, zgodnie z art. 78 ust. 1 ustawy </w:t>
      </w:r>
      <w:proofErr w:type="spellStart"/>
      <w:r w:rsidRPr="00692B48">
        <w:rPr>
          <w:rFonts w:eastAsia="Times New Roman" w:cstheme="minorHAnsi"/>
          <w:kern w:val="0"/>
          <w:sz w:val="24"/>
          <w:szCs w:val="24"/>
          <w:lang w:eastAsia="pl-PL"/>
          <w14:ligatures w14:val="none"/>
        </w:rPr>
        <w:t>Pzp</w:t>
      </w:r>
      <w:proofErr w:type="spellEnd"/>
      <w:r w:rsidRPr="00692B48">
        <w:rPr>
          <w:rFonts w:eastAsia="Times New Roman" w:cstheme="minorHAnsi"/>
          <w:kern w:val="0"/>
          <w:sz w:val="24"/>
          <w:szCs w:val="24"/>
          <w:lang w:eastAsia="pl-PL"/>
          <w14:ligatures w14:val="none"/>
        </w:rPr>
        <w:t xml:space="preserve">, przez okres 4 lat od dnia zakończenia postępowania o udzielenie zamówienia, w sposób gwarantujący jego nienaruszalność, a jeżeli czas trwania umowy przekracza 4 lata, okres przechowywania obejmuje cały czas trwania umowy; zgodnie z Rozporządzeniem Prezesa Rady Ministrów z dnia 18 stycznia 2011 r. w sprawie instrukcji kancelaryjnej, jednolitych rzeczowych wykazów akt oraz instrukcji w sprawie organizacji i zakresu działania archiwów zakładowych (tj. Dz.U z 2011 nr 14, poz. 67 z </w:t>
      </w:r>
      <w:proofErr w:type="spellStart"/>
      <w:r w:rsidRPr="00692B48">
        <w:rPr>
          <w:rFonts w:eastAsia="Times New Roman" w:cstheme="minorHAnsi"/>
          <w:kern w:val="0"/>
          <w:sz w:val="24"/>
          <w:szCs w:val="24"/>
          <w:lang w:eastAsia="pl-PL"/>
          <w14:ligatures w14:val="none"/>
        </w:rPr>
        <w:t>późn</w:t>
      </w:r>
      <w:proofErr w:type="spellEnd"/>
      <w:r w:rsidRPr="00692B48">
        <w:rPr>
          <w:rFonts w:eastAsia="Times New Roman" w:cstheme="minorHAnsi"/>
          <w:kern w:val="0"/>
          <w:sz w:val="24"/>
          <w:szCs w:val="24"/>
          <w:lang w:eastAsia="pl-PL"/>
          <w14:ligatures w14:val="none"/>
        </w:rPr>
        <w:t xml:space="preserve">. zm.) teczki aktowe będą przechowywane w archiwum zakładowym przez okres 5 lat w przypadku dokumentacji zamówień publicznych oraz 10 lat w przypadku umów zawartych w wyniku postępowania w trybie zamówień publicznych; </w:t>
      </w:r>
    </w:p>
    <w:p w14:paraId="6B503199"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6. Obowiązek podania przez Panią/Pana danych osobowych bezpośrednio Pani/Pana dotyczących jest wymogiem ustawowym określonym w przepisach ustawy </w:t>
      </w:r>
      <w:proofErr w:type="spellStart"/>
      <w:r w:rsidRPr="00692B48">
        <w:rPr>
          <w:rFonts w:eastAsia="Times New Roman" w:cstheme="minorHAnsi"/>
          <w:kern w:val="0"/>
          <w:sz w:val="24"/>
          <w:szCs w:val="24"/>
          <w:lang w:eastAsia="pl-PL"/>
          <w14:ligatures w14:val="none"/>
        </w:rPr>
        <w:t>Pzp</w:t>
      </w:r>
      <w:proofErr w:type="spellEnd"/>
      <w:r w:rsidRPr="00692B48">
        <w:rPr>
          <w:rFonts w:eastAsia="Times New Roman" w:cstheme="minorHAnsi"/>
          <w:kern w:val="0"/>
          <w:sz w:val="24"/>
          <w:szCs w:val="24"/>
          <w:lang w:eastAsia="pl-PL"/>
          <w14:ligatures w14:val="none"/>
        </w:rPr>
        <w:t xml:space="preserve">, związanym z udziałem w postępowaniu o udzielenie zamówienia publicznego; konsekwencje niepodania określonych danych wynikają z ustawy </w:t>
      </w:r>
      <w:proofErr w:type="spellStart"/>
      <w:r w:rsidRPr="00692B48">
        <w:rPr>
          <w:rFonts w:eastAsia="Times New Roman" w:cstheme="minorHAnsi"/>
          <w:kern w:val="0"/>
          <w:sz w:val="24"/>
          <w:szCs w:val="24"/>
          <w:lang w:eastAsia="pl-PL"/>
          <w14:ligatures w14:val="none"/>
        </w:rPr>
        <w:t>Pzp</w:t>
      </w:r>
      <w:proofErr w:type="spellEnd"/>
      <w:r w:rsidRPr="00692B48">
        <w:rPr>
          <w:rFonts w:eastAsia="Times New Roman" w:cstheme="minorHAnsi"/>
          <w:kern w:val="0"/>
          <w:sz w:val="24"/>
          <w:szCs w:val="24"/>
          <w:lang w:eastAsia="pl-PL"/>
          <w14:ligatures w14:val="none"/>
        </w:rPr>
        <w:t xml:space="preserve">; </w:t>
      </w:r>
    </w:p>
    <w:p w14:paraId="7E8BB65C"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7.W odniesieniu do Pani/Pana danych osobowych decyzje nie będą podejmowane w sposób zautomatyzowany, stosownie do art. 22 RODO;</w:t>
      </w:r>
    </w:p>
    <w:p w14:paraId="50DFEA52"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8.Posiada Pani/Pan:</w:t>
      </w:r>
    </w:p>
    <w:p w14:paraId="392D3237"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na podstawie art. 15 RODO prawo dostępu do danych osobowych Pani/Pana dotyczących;</w:t>
      </w:r>
    </w:p>
    <w:p w14:paraId="15EC4D70"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 na podstawie art. 16 RODO prawo do sprostowania Pani/Pana danych osobowych;</w:t>
      </w:r>
    </w:p>
    <w:p w14:paraId="256372EB"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na podstawie art. 18 RODO prawo żądania od administratora ograniczenia przetwarzanych danych osobowych z zastrzeżeniem przypadków, o których mowa w art. 18 ust. 2 RODO</w:t>
      </w:r>
    </w:p>
    <w:p w14:paraId="733C61CE"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prawo do wniesienia skargi do Prezesa Urzędu Ochrony Danych Osobowych, gdy uzna Pani/Pan, że przetwarzanie danych osobowych Pani/Pana dotyczących narusza przepisy RODO;</w:t>
      </w:r>
    </w:p>
    <w:p w14:paraId="6E812421"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9. Nie przysługuje Pani/Panu: </w:t>
      </w:r>
    </w:p>
    <w:p w14:paraId="6B53EF69"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w związku z art. 17 ust. 3 lit. b, </w:t>
      </w:r>
      <w:proofErr w:type="gramStart"/>
      <w:r w:rsidRPr="00692B48">
        <w:rPr>
          <w:rFonts w:eastAsia="Times New Roman" w:cstheme="minorHAnsi"/>
          <w:kern w:val="0"/>
          <w:sz w:val="24"/>
          <w:szCs w:val="24"/>
          <w:lang w:eastAsia="pl-PL"/>
          <w14:ligatures w14:val="none"/>
        </w:rPr>
        <w:t>d,</w:t>
      </w:r>
      <w:proofErr w:type="gramEnd"/>
      <w:r w:rsidRPr="00692B48">
        <w:rPr>
          <w:rFonts w:eastAsia="Times New Roman" w:cstheme="minorHAnsi"/>
          <w:kern w:val="0"/>
          <w:sz w:val="24"/>
          <w:szCs w:val="24"/>
          <w:lang w:eastAsia="pl-PL"/>
          <w14:ligatures w14:val="none"/>
        </w:rPr>
        <w:t xml:space="preserve"> lub e RODO prawo do usunięcia danych osobowych;</w:t>
      </w:r>
    </w:p>
    <w:p w14:paraId="0E147EDE"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prawo do przenoszenia danych osobowych, o którym mowa w art. 20 RODO;</w:t>
      </w:r>
    </w:p>
    <w:p w14:paraId="4353B788"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na podstawie art. 21 RODO prawo sprzeciwu, wobec przetwarzania danych osobowych, gdyż podstawą prawną przewarzania Pani/Pana danych osobowych jest art. 6 ust 1 lit. c RODO</w:t>
      </w:r>
    </w:p>
    <w:p w14:paraId="7DB4AEAD"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10.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692B48">
        <w:rPr>
          <w:rFonts w:eastAsia="Times New Roman" w:cstheme="minorHAnsi"/>
          <w:kern w:val="0"/>
          <w:sz w:val="24"/>
          <w:szCs w:val="24"/>
          <w:lang w:eastAsia="pl-PL"/>
          <w14:ligatures w14:val="none"/>
        </w:rPr>
        <w:t>Pzp</w:t>
      </w:r>
      <w:proofErr w:type="spellEnd"/>
      <w:r w:rsidRPr="00692B48">
        <w:rPr>
          <w:rFonts w:eastAsia="Times New Roman" w:cstheme="minorHAnsi"/>
          <w:kern w:val="0"/>
          <w:sz w:val="24"/>
          <w:szCs w:val="24"/>
          <w:lang w:eastAsia="pl-PL"/>
          <w14:ligatures w14:val="none"/>
        </w:rPr>
        <w:t xml:space="preserve">. </w:t>
      </w:r>
    </w:p>
    <w:p w14:paraId="179E0DA0" w14:textId="77777777" w:rsidR="005268A3" w:rsidRPr="00692B48" w:rsidRDefault="005268A3" w:rsidP="005268A3">
      <w:pPr>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11. W postępowaniu o udzielenie zamówienia zgłoszenie żądania ograniczenia przetwarzania, o którym mowa w art. 18 ust. 1 RODO, nie ogranicza przetwarzania danych osobowych do czasu zakończenia tego postępowania. </w:t>
      </w:r>
    </w:p>
    <w:p w14:paraId="257D6075" w14:textId="77777777" w:rsidR="005268A3" w:rsidRPr="00692B48" w:rsidRDefault="005268A3" w:rsidP="005268A3">
      <w:pPr>
        <w:autoSpaceDE w:val="0"/>
        <w:autoSpaceDN w:val="0"/>
        <w:spacing w:after="0" w:line="276" w:lineRule="auto"/>
        <w:ind w:left="284" w:hanging="284"/>
        <w:rPr>
          <w:rFonts w:eastAsia="Times New Roman" w:cstheme="minorHAnsi"/>
          <w:b/>
          <w:bCs/>
          <w:kern w:val="0"/>
          <w:sz w:val="24"/>
          <w:szCs w:val="24"/>
          <w:lang w:eastAsia="pl-PL"/>
          <w14:ligatures w14:val="none"/>
        </w:rPr>
      </w:pPr>
    </w:p>
    <w:p w14:paraId="55EA3E39" w14:textId="77777777" w:rsidR="005268A3" w:rsidRPr="00692B48" w:rsidRDefault="005268A3" w:rsidP="005268A3">
      <w:pPr>
        <w:tabs>
          <w:tab w:val="left" w:pos="0"/>
          <w:tab w:val="left" w:pos="3402"/>
          <w:tab w:val="left" w:pos="9212"/>
        </w:tabs>
        <w:autoSpaceDE w:val="0"/>
        <w:autoSpaceDN w:val="0"/>
        <w:spacing w:after="0" w:line="276"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Inne postanowienia:</w:t>
      </w:r>
    </w:p>
    <w:p w14:paraId="1661E2C2" w14:textId="77777777" w:rsidR="005268A3" w:rsidRPr="00692B48" w:rsidRDefault="005268A3" w:rsidP="005268A3">
      <w:pPr>
        <w:tabs>
          <w:tab w:val="left" w:pos="221"/>
        </w:tabs>
        <w:autoSpaceDE w:val="0"/>
        <w:autoSpaceDN w:val="0"/>
        <w:adjustRightInd w:val="0"/>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Do spraw nieuregulowanych w niniejszej SWZ, mają zastosowanie przepisy Ustawy z dnia 11 września 2019 roku z późniejszymi zmianami ustawy Prawo Zamówień Publicznych oraz przepisy </w:t>
      </w:r>
      <w:r w:rsidRPr="00692B48">
        <w:rPr>
          <w:rFonts w:eastAsia="Times New Roman" w:cstheme="minorHAnsi"/>
          <w:color w:val="000000"/>
          <w:kern w:val="0"/>
          <w:sz w:val="24"/>
          <w:szCs w:val="24"/>
          <w:lang w:eastAsia="pl-PL"/>
          <w14:ligatures w14:val="none"/>
        </w:rPr>
        <w:t>ustawy z dnia 23 kwietnia 1964 r. - Kodeks cywilny, jeżeli przepisy ustawy PZP nie stanowią inaczej.</w:t>
      </w:r>
    </w:p>
    <w:p w14:paraId="4444DBFB" w14:textId="77777777" w:rsidR="005268A3" w:rsidRPr="00692B48" w:rsidRDefault="005268A3" w:rsidP="005268A3">
      <w:pPr>
        <w:spacing w:after="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br w:type="page"/>
      </w:r>
    </w:p>
    <w:p w14:paraId="20B80C2B" w14:textId="77777777" w:rsidR="005268A3" w:rsidRPr="00692B48" w:rsidRDefault="005268A3" w:rsidP="005268A3">
      <w:pPr>
        <w:spacing w:after="0" w:line="276" w:lineRule="auto"/>
        <w:jc w:val="right"/>
        <w:rPr>
          <w:rFonts w:eastAsia="Times New Roman" w:cstheme="minorHAnsi"/>
          <w:b/>
          <w:kern w:val="0"/>
          <w:sz w:val="24"/>
          <w:szCs w:val="24"/>
          <w:lang w:eastAsia="pl-PL"/>
          <w14:ligatures w14:val="none"/>
        </w:rPr>
      </w:pPr>
      <w:bookmarkStart w:id="3" w:name="_Hlk189131185"/>
      <w:r w:rsidRPr="00692B48">
        <w:rPr>
          <w:rFonts w:eastAsia="Times New Roman" w:cstheme="minorHAnsi"/>
          <w:b/>
          <w:kern w:val="0"/>
          <w:sz w:val="24"/>
          <w:szCs w:val="24"/>
          <w:lang w:eastAsia="pl-PL"/>
          <w14:ligatures w14:val="none"/>
        </w:rPr>
        <w:lastRenderedPageBreak/>
        <w:t>Załącznik Nr 1 do SWZ</w:t>
      </w:r>
    </w:p>
    <w:p w14:paraId="1AFB5EE4" w14:textId="77777777" w:rsidR="005268A3" w:rsidRPr="00692B48" w:rsidRDefault="005268A3" w:rsidP="005268A3">
      <w:pPr>
        <w:spacing w:after="0" w:line="276" w:lineRule="auto"/>
        <w:jc w:val="both"/>
        <w:rPr>
          <w:rFonts w:eastAsia="Times New Roman" w:cstheme="minorHAnsi"/>
          <w:kern w:val="0"/>
          <w:sz w:val="24"/>
          <w:szCs w:val="24"/>
          <w:lang w:eastAsia="pl-PL"/>
          <w14:ligatures w14:val="none"/>
        </w:rPr>
      </w:pPr>
    </w:p>
    <w:p w14:paraId="5EE861A0" w14:textId="77777777" w:rsidR="00C46526" w:rsidRPr="00692B48" w:rsidRDefault="00C46526" w:rsidP="00C46526">
      <w:pPr>
        <w:spacing w:after="0" w:line="276"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OPIS PRZEDMIOTU ZAMÓWIENIA</w:t>
      </w:r>
    </w:p>
    <w:p w14:paraId="49EEE482" w14:textId="45B2E263" w:rsidR="00C46526" w:rsidRPr="00692B48" w:rsidRDefault="00C46526" w:rsidP="00C46526">
      <w:pPr>
        <w:autoSpaceDE w:val="0"/>
        <w:adjustRightInd w:val="0"/>
        <w:spacing w:before="120" w:after="120" w:line="276" w:lineRule="auto"/>
        <w:rPr>
          <w:rFonts w:eastAsia="Times New Roman" w:cstheme="minorHAnsi"/>
          <w:b/>
          <w:bCs/>
          <w:kern w:val="0"/>
          <w:sz w:val="24"/>
          <w:szCs w:val="24"/>
          <w:lang w:eastAsia="pl-PL"/>
          <w14:ligatures w14:val="none"/>
        </w:rPr>
      </w:pPr>
      <w:r w:rsidRPr="00692B48">
        <w:rPr>
          <w:rFonts w:eastAsia="Times New Roman" w:cstheme="minorHAnsi"/>
          <w:color w:val="000000" w:themeColor="text1"/>
          <w:kern w:val="0"/>
          <w:sz w:val="24"/>
          <w:szCs w:val="24"/>
          <w:lang w:eastAsia="pl-PL"/>
          <w14:ligatures w14:val="none"/>
        </w:rPr>
        <w:t xml:space="preserve">Przedmiotem niniejszego zamówienia jest </w:t>
      </w:r>
      <w:r w:rsidR="00692B48" w:rsidRPr="00692B48">
        <w:rPr>
          <w:rFonts w:eastAsia="Times New Roman" w:cstheme="minorHAnsi"/>
          <w:b/>
          <w:bCs/>
          <w:kern w:val="0"/>
          <w:sz w:val="24"/>
          <w:szCs w:val="24"/>
          <w:lang w:eastAsia="pl-PL"/>
          <w14:ligatures w14:val="none"/>
        </w:rPr>
        <w:t>B</w:t>
      </w:r>
      <w:r w:rsidRPr="00692B48">
        <w:rPr>
          <w:rFonts w:eastAsia="Times New Roman" w:cstheme="minorHAnsi"/>
          <w:b/>
          <w:bCs/>
          <w:kern w:val="0"/>
          <w:sz w:val="24"/>
          <w:szCs w:val="24"/>
          <w:lang w:eastAsia="pl-PL"/>
          <w14:ligatures w14:val="none"/>
        </w:rPr>
        <w:t xml:space="preserve">udowa sieci kanalizacji sanitarnej w miejscowości </w:t>
      </w:r>
      <w:r w:rsidR="007D53E2" w:rsidRPr="00692B48">
        <w:rPr>
          <w:rFonts w:eastAsia="Times New Roman" w:cstheme="minorHAnsi"/>
          <w:b/>
          <w:bCs/>
          <w:kern w:val="0"/>
          <w:sz w:val="24"/>
          <w:szCs w:val="24"/>
          <w:lang w:eastAsia="pl-PL"/>
          <w14:ligatures w14:val="none"/>
        </w:rPr>
        <w:t>Łąki, Chęciny, Reducin.</w:t>
      </w:r>
      <w:r w:rsidRPr="00692B48">
        <w:rPr>
          <w:rFonts w:eastAsia="Times New Roman" w:cstheme="minorHAnsi"/>
          <w:b/>
          <w:bCs/>
          <w:kern w:val="0"/>
          <w:sz w:val="24"/>
          <w:szCs w:val="24"/>
          <w:lang w:eastAsia="pl-PL"/>
          <w14:ligatures w14:val="none"/>
        </w:rPr>
        <w:t xml:space="preserve"> </w:t>
      </w:r>
    </w:p>
    <w:p w14:paraId="5414FFAF" w14:textId="3DC704F6" w:rsidR="00692B48" w:rsidRPr="00692B48" w:rsidRDefault="00692B48" w:rsidP="00692B48">
      <w:pPr>
        <w:autoSpaceDE w:val="0"/>
        <w:adjustRightInd w:val="0"/>
        <w:spacing w:before="120" w:after="120" w:line="276" w:lineRule="auto"/>
        <w:rPr>
          <w:rFonts w:eastAsia="Times New Roman" w:cstheme="minorHAnsi"/>
          <w:i/>
          <w:iCs/>
          <w:kern w:val="0"/>
          <w:sz w:val="24"/>
          <w:szCs w:val="24"/>
          <w:lang w:eastAsia="pl-PL"/>
          <w14:ligatures w14:val="none"/>
        </w:rPr>
      </w:pPr>
      <w:r w:rsidRPr="00692B48">
        <w:rPr>
          <w:rFonts w:eastAsia="Times New Roman" w:cstheme="minorHAnsi"/>
          <w:i/>
          <w:iCs/>
          <w:kern w:val="0"/>
          <w:sz w:val="24"/>
          <w:szCs w:val="24"/>
          <w:lang w:eastAsia="pl-PL"/>
          <w14:ligatures w14:val="none"/>
        </w:rPr>
        <w:t>Zadania w zakresie Budowy sieci kanalizacji sanitarnej w miejscowości Łąki, Chęciny, Reducin:</w:t>
      </w:r>
    </w:p>
    <w:p w14:paraId="44A1C1CD"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sieci kanalizacji sanitarnej o średnicy D200mm PEHD PE100 PN10 RC o</w:t>
      </w:r>
    </w:p>
    <w:p w14:paraId="0C94BE87"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długości L=6021m,</w:t>
      </w:r>
    </w:p>
    <w:p w14:paraId="415DE77B"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przepompowni ścieków o średnicy zewnętrznej D1800mm z typowych kręgów</w:t>
      </w:r>
    </w:p>
    <w:p w14:paraId="4A863A7E"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żelbetowych ze sterowaniem - 4 </w:t>
      </w:r>
      <w:proofErr w:type="spellStart"/>
      <w:r w:rsidRPr="00692B48">
        <w:rPr>
          <w:rFonts w:eastAsia="Times New Roman" w:cstheme="minorHAnsi"/>
          <w:kern w:val="0"/>
          <w:sz w:val="24"/>
          <w:szCs w:val="24"/>
          <w:lang w:eastAsia="pl-PL"/>
          <w14:ligatures w14:val="none"/>
        </w:rPr>
        <w:t>kpl</w:t>
      </w:r>
      <w:proofErr w:type="spellEnd"/>
    </w:p>
    <w:p w14:paraId="1A7EC154"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kolektorów tłocznych D110mm PEHD PE100 PN10 RC o długości łącznej</w:t>
      </w:r>
    </w:p>
    <w:p w14:paraId="0BCB66EC"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L=1971,0m w tym:</w:t>
      </w:r>
    </w:p>
    <w:p w14:paraId="15381014"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 przepompowni P1 L=375,0m</w:t>
      </w:r>
    </w:p>
    <w:p w14:paraId="22CD866A"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 przepompowni P2 L=758,0m</w:t>
      </w:r>
    </w:p>
    <w:p w14:paraId="41AA5E5C"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 przepompowni P3 L=498,0m</w:t>
      </w:r>
    </w:p>
    <w:p w14:paraId="3FF2BEB2"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 przepompowni P4 L=340,0m</w:t>
      </w:r>
    </w:p>
    <w:p w14:paraId="5E8A933F"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rura </w:t>
      </w:r>
      <w:proofErr w:type="spellStart"/>
      <w:r w:rsidRPr="00692B48">
        <w:rPr>
          <w:rFonts w:eastAsia="Times New Roman" w:cstheme="minorHAnsi"/>
          <w:kern w:val="0"/>
          <w:sz w:val="24"/>
          <w:szCs w:val="24"/>
          <w:lang w:eastAsia="pl-PL"/>
          <w14:ligatures w14:val="none"/>
        </w:rPr>
        <w:t>przeciskowa</w:t>
      </w:r>
      <w:proofErr w:type="spellEnd"/>
      <w:r w:rsidRPr="00692B48">
        <w:rPr>
          <w:rFonts w:eastAsia="Times New Roman" w:cstheme="minorHAnsi"/>
          <w:kern w:val="0"/>
          <w:sz w:val="24"/>
          <w:szCs w:val="24"/>
          <w:lang w:eastAsia="pl-PL"/>
          <w14:ligatures w14:val="none"/>
        </w:rPr>
        <w:t xml:space="preserve"> stalowa Dn150mm - 26,0m</w:t>
      </w:r>
    </w:p>
    <w:p w14:paraId="053FB6E6"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sieci kanalizacji ciśnieniowej:</w:t>
      </w:r>
    </w:p>
    <w:p w14:paraId="78585551"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D40mm PEHD PE100 PN10 RC L=74,0m</w:t>
      </w:r>
    </w:p>
    <w:p w14:paraId="6FCDF45E"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rura </w:t>
      </w:r>
      <w:proofErr w:type="spellStart"/>
      <w:r w:rsidRPr="00692B48">
        <w:rPr>
          <w:rFonts w:eastAsia="Times New Roman" w:cstheme="minorHAnsi"/>
          <w:kern w:val="0"/>
          <w:sz w:val="24"/>
          <w:szCs w:val="24"/>
          <w:lang w:eastAsia="pl-PL"/>
          <w14:ligatures w14:val="none"/>
        </w:rPr>
        <w:t>przeciskowa</w:t>
      </w:r>
      <w:proofErr w:type="spellEnd"/>
      <w:r w:rsidRPr="00692B48">
        <w:rPr>
          <w:rFonts w:eastAsia="Times New Roman" w:cstheme="minorHAnsi"/>
          <w:kern w:val="0"/>
          <w:sz w:val="24"/>
          <w:szCs w:val="24"/>
          <w:lang w:eastAsia="pl-PL"/>
          <w14:ligatures w14:val="none"/>
        </w:rPr>
        <w:t xml:space="preserve"> stalowa Dn100mm - 20,0m</w:t>
      </w:r>
    </w:p>
    <w:p w14:paraId="4B24A260"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budowa studni kanalizacyjnej D425mm PVC – 249 </w:t>
      </w:r>
      <w:proofErr w:type="spellStart"/>
      <w:r w:rsidRPr="00692B48">
        <w:rPr>
          <w:rFonts w:eastAsia="Times New Roman" w:cstheme="minorHAnsi"/>
          <w:kern w:val="0"/>
          <w:sz w:val="24"/>
          <w:szCs w:val="24"/>
          <w:lang w:eastAsia="pl-PL"/>
          <w14:ligatures w14:val="none"/>
        </w:rPr>
        <w:t>kpl</w:t>
      </w:r>
      <w:proofErr w:type="spellEnd"/>
    </w:p>
    <w:p w14:paraId="577609D3"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budowa studni kanalizacyjnej DN1200mm – 2 </w:t>
      </w:r>
      <w:proofErr w:type="spellStart"/>
      <w:r w:rsidRPr="00692B48">
        <w:rPr>
          <w:rFonts w:eastAsia="Times New Roman" w:cstheme="minorHAnsi"/>
          <w:kern w:val="0"/>
          <w:sz w:val="24"/>
          <w:szCs w:val="24"/>
          <w:lang w:eastAsia="pl-PL"/>
          <w14:ligatures w14:val="none"/>
        </w:rPr>
        <w:t>kpl</w:t>
      </w:r>
      <w:proofErr w:type="spellEnd"/>
    </w:p>
    <w:p w14:paraId="6663D265"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studni kanalizacyjnej D1000mm PEHD (komory rozprężne: 0S18, SR1, SR2,</w:t>
      </w:r>
    </w:p>
    <w:p w14:paraId="1E8B585E"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SR3) – 4 </w:t>
      </w:r>
      <w:proofErr w:type="spellStart"/>
      <w:r w:rsidRPr="00692B48">
        <w:rPr>
          <w:rFonts w:eastAsia="Times New Roman" w:cstheme="minorHAnsi"/>
          <w:kern w:val="0"/>
          <w:sz w:val="24"/>
          <w:szCs w:val="24"/>
          <w:lang w:eastAsia="pl-PL"/>
          <w14:ligatures w14:val="none"/>
        </w:rPr>
        <w:t>kpl</w:t>
      </w:r>
      <w:proofErr w:type="spellEnd"/>
    </w:p>
    <w:p w14:paraId="62C9C24C"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zasuwa odcinająca Dn200mm żeliwna do ścieków z obudową, przedłużeniem i</w:t>
      </w:r>
    </w:p>
    <w:p w14:paraId="712FC7A1"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skrzynką - 5 </w:t>
      </w:r>
      <w:proofErr w:type="spellStart"/>
      <w:r w:rsidRPr="00692B48">
        <w:rPr>
          <w:rFonts w:eastAsia="Times New Roman" w:cstheme="minorHAnsi"/>
          <w:kern w:val="0"/>
          <w:sz w:val="24"/>
          <w:szCs w:val="24"/>
          <w:lang w:eastAsia="pl-PL"/>
          <w14:ligatures w14:val="none"/>
        </w:rPr>
        <w:t>kpl</w:t>
      </w:r>
      <w:proofErr w:type="spellEnd"/>
    </w:p>
    <w:p w14:paraId="510A6C84"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zasuwa odcinająca Dn150mm żeliwna do ścieków z obudową, przedłużeniem i</w:t>
      </w:r>
    </w:p>
    <w:p w14:paraId="17F1D5B4"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skrzynką - 1 </w:t>
      </w:r>
      <w:proofErr w:type="spellStart"/>
      <w:r w:rsidRPr="00692B48">
        <w:rPr>
          <w:rFonts w:eastAsia="Times New Roman" w:cstheme="minorHAnsi"/>
          <w:kern w:val="0"/>
          <w:sz w:val="24"/>
          <w:szCs w:val="24"/>
          <w:lang w:eastAsia="pl-PL"/>
          <w14:ligatures w14:val="none"/>
        </w:rPr>
        <w:t>kpl</w:t>
      </w:r>
      <w:proofErr w:type="spellEnd"/>
    </w:p>
    <w:p w14:paraId="33A01463"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rura </w:t>
      </w:r>
      <w:proofErr w:type="spellStart"/>
      <w:r w:rsidRPr="00692B48">
        <w:rPr>
          <w:rFonts w:eastAsia="Times New Roman" w:cstheme="minorHAnsi"/>
          <w:kern w:val="0"/>
          <w:sz w:val="24"/>
          <w:szCs w:val="24"/>
          <w:lang w:eastAsia="pl-PL"/>
          <w14:ligatures w14:val="none"/>
        </w:rPr>
        <w:t>przeciskowa</w:t>
      </w:r>
      <w:proofErr w:type="spellEnd"/>
      <w:r w:rsidRPr="00692B48">
        <w:rPr>
          <w:rFonts w:eastAsia="Times New Roman" w:cstheme="minorHAnsi"/>
          <w:kern w:val="0"/>
          <w:sz w:val="24"/>
          <w:szCs w:val="24"/>
          <w:lang w:eastAsia="pl-PL"/>
          <w14:ligatures w14:val="none"/>
        </w:rPr>
        <w:t xml:space="preserve"> stalowa </w:t>
      </w:r>
      <w:proofErr w:type="spellStart"/>
      <w:r w:rsidRPr="00692B48">
        <w:rPr>
          <w:rFonts w:eastAsia="Times New Roman" w:cstheme="minorHAnsi"/>
          <w:kern w:val="0"/>
          <w:sz w:val="24"/>
          <w:szCs w:val="24"/>
          <w:lang w:eastAsia="pl-PL"/>
          <w14:ligatures w14:val="none"/>
        </w:rPr>
        <w:t>Dn</w:t>
      </w:r>
      <w:proofErr w:type="spellEnd"/>
      <w:r w:rsidRPr="00692B48">
        <w:rPr>
          <w:rFonts w:eastAsia="Times New Roman" w:cstheme="minorHAnsi"/>
          <w:kern w:val="0"/>
          <w:sz w:val="24"/>
          <w:szCs w:val="24"/>
          <w:lang w:eastAsia="pl-PL"/>
          <w14:ligatures w14:val="none"/>
        </w:rPr>
        <w:t xml:space="preserve"> 400mm - 49m</w:t>
      </w:r>
    </w:p>
    <w:p w14:paraId="1F3AE412" w14:textId="77777777" w:rsidR="00692B48" w:rsidRPr="00692B48" w:rsidRDefault="00692B48" w:rsidP="00692B48">
      <w:pPr>
        <w:autoSpaceDE w:val="0"/>
        <w:adjustRightInd w:val="0"/>
        <w:spacing w:before="120" w:after="120" w:line="276" w:lineRule="auto"/>
        <w:rPr>
          <w:rFonts w:eastAsia="Times New Roman" w:cstheme="minorHAnsi"/>
          <w:i/>
          <w:iCs/>
          <w:kern w:val="0"/>
          <w:sz w:val="24"/>
          <w:szCs w:val="24"/>
          <w:lang w:eastAsia="pl-PL"/>
          <w14:ligatures w14:val="none"/>
        </w:rPr>
      </w:pPr>
      <w:r w:rsidRPr="00692B48">
        <w:rPr>
          <w:rFonts w:eastAsia="Times New Roman" w:cstheme="minorHAnsi"/>
          <w:i/>
          <w:iCs/>
          <w:kern w:val="0"/>
          <w:sz w:val="24"/>
          <w:szCs w:val="24"/>
          <w:lang w:eastAsia="pl-PL"/>
          <w14:ligatures w14:val="none"/>
        </w:rPr>
        <w:t>Przyłącza kanalizacji sanitarnej:</w:t>
      </w:r>
    </w:p>
    <w:p w14:paraId="314C52AB"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przyłączy kanalizacyjnych o średnicy K-0,16 PVC lita SN8 o długości</w:t>
      </w:r>
    </w:p>
    <w:p w14:paraId="580C3293"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L=2859,5m</w:t>
      </w:r>
    </w:p>
    <w:p w14:paraId="66FD240A"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przyłączy kanalizacji ciśnieniowej o średnicy D40mm PEHD PE100 PN10 o</w:t>
      </w:r>
    </w:p>
    <w:p w14:paraId="185C9064"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długości L=236,0m</w:t>
      </w:r>
    </w:p>
    <w:p w14:paraId="321C105D"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przydomowych indywidualnych przepompowni ścieków - 6kpl</w:t>
      </w:r>
    </w:p>
    <w:p w14:paraId="79AC96EC"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budowa studni kanalizacyjnej D315mm PVC – 206 </w:t>
      </w:r>
      <w:proofErr w:type="spellStart"/>
      <w:r w:rsidRPr="00692B48">
        <w:rPr>
          <w:rFonts w:eastAsia="Times New Roman" w:cstheme="minorHAnsi"/>
          <w:kern w:val="0"/>
          <w:sz w:val="24"/>
          <w:szCs w:val="24"/>
          <w:lang w:eastAsia="pl-PL"/>
          <w14:ligatures w14:val="none"/>
        </w:rPr>
        <w:t>kpl</w:t>
      </w:r>
      <w:proofErr w:type="spellEnd"/>
    </w:p>
    <w:p w14:paraId="6D26E573"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korek D160mm PVC – 49 szt.</w:t>
      </w:r>
    </w:p>
    <w:p w14:paraId="083D6797"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rura </w:t>
      </w:r>
      <w:proofErr w:type="spellStart"/>
      <w:r w:rsidRPr="00692B48">
        <w:rPr>
          <w:rFonts w:eastAsia="Times New Roman" w:cstheme="minorHAnsi"/>
          <w:kern w:val="0"/>
          <w:sz w:val="24"/>
          <w:szCs w:val="24"/>
          <w:lang w:eastAsia="pl-PL"/>
          <w14:ligatures w14:val="none"/>
        </w:rPr>
        <w:t>przeciskowa</w:t>
      </w:r>
      <w:proofErr w:type="spellEnd"/>
      <w:r w:rsidRPr="00692B48">
        <w:rPr>
          <w:rFonts w:eastAsia="Times New Roman" w:cstheme="minorHAnsi"/>
          <w:kern w:val="0"/>
          <w:sz w:val="24"/>
          <w:szCs w:val="24"/>
          <w:lang w:eastAsia="pl-PL"/>
          <w14:ligatures w14:val="none"/>
        </w:rPr>
        <w:t xml:space="preserve"> stalowa </w:t>
      </w:r>
      <w:proofErr w:type="spellStart"/>
      <w:r w:rsidRPr="00692B48">
        <w:rPr>
          <w:rFonts w:eastAsia="Times New Roman" w:cstheme="minorHAnsi"/>
          <w:kern w:val="0"/>
          <w:sz w:val="24"/>
          <w:szCs w:val="24"/>
          <w:lang w:eastAsia="pl-PL"/>
          <w14:ligatures w14:val="none"/>
        </w:rPr>
        <w:t>Dn</w:t>
      </w:r>
      <w:proofErr w:type="spellEnd"/>
      <w:r w:rsidRPr="00692B48">
        <w:rPr>
          <w:rFonts w:eastAsia="Times New Roman" w:cstheme="minorHAnsi"/>
          <w:kern w:val="0"/>
          <w:sz w:val="24"/>
          <w:szCs w:val="24"/>
          <w:lang w:eastAsia="pl-PL"/>
          <w14:ligatures w14:val="none"/>
        </w:rPr>
        <w:t xml:space="preserve"> 320mm - 526,5m</w:t>
      </w:r>
    </w:p>
    <w:p w14:paraId="36BBB43E" w14:textId="77777777" w:rsidR="00692B48" w:rsidRPr="00692B48" w:rsidRDefault="00692B48" w:rsidP="00692B48">
      <w:pPr>
        <w:autoSpaceDE w:val="0"/>
        <w:adjustRightInd w:val="0"/>
        <w:spacing w:before="120" w:after="120" w:line="276" w:lineRule="auto"/>
        <w:rPr>
          <w:rFonts w:eastAsia="Times New Roman" w:cstheme="minorHAnsi"/>
          <w:i/>
          <w:iCs/>
          <w:kern w:val="0"/>
          <w:sz w:val="24"/>
          <w:szCs w:val="24"/>
          <w:lang w:eastAsia="pl-PL"/>
          <w14:ligatures w14:val="none"/>
        </w:rPr>
      </w:pPr>
      <w:r w:rsidRPr="00692B48">
        <w:rPr>
          <w:rFonts w:eastAsia="Times New Roman" w:cstheme="minorHAnsi"/>
          <w:i/>
          <w:iCs/>
          <w:kern w:val="0"/>
          <w:sz w:val="24"/>
          <w:szCs w:val="24"/>
          <w:lang w:eastAsia="pl-PL"/>
          <w14:ligatures w14:val="none"/>
        </w:rPr>
        <w:t>Sieć wodociągowa:</w:t>
      </w:r>
    </w:p>
    <w:p w14:paraId="59FE84B1"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budowa sieci wodociągowej o średnicy D160mm PEHD PE100 PN16 RC o długości</w:t>
      </w:r>
    </w:p>
    <w:p w14:paraId="14354FCC"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L=1234m,</w:t>
      </w:r>
    </w:p>
    <w:p w14:paraId="5C430240"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hydranty Dn80mm nadziemny z kolumną AISI 304 - 8 </w:t>
      </w:r>
      <w:proofErr w:type="spellStart"/>
      <w:r w:rsidRPr="00692B48">
        <w:rPr>
          <w:rFonts w:eastAsia="Times New Roman" w:cstheme="minorHAnsi"/>
          <w:kern w:val="0"/>
          <w:sz w:val="24"/>
          <w:szCs w:val="24"/>
          <w:lang w:eastAsia="pl-PL"/>
          <w14:ligatures w14:val="none"/>
        </w:rPr>
        <w:t>kpl</w:t>
      </w:r>
      <w:proofErr w:type="spellEnd"/>
    </w:p>
    <w:p w14:paraId="11BA337C"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zasuwa Dn80mm fig. E - 8 </w:t>
      </w:r>
      <w:proofErr w:type="spellStart"/>
      <w:r w:rsidRPr="00692B48">
        <w:rPr>
          <w:rFonts w:eastAsia="Times New Roman" w:cstheme="minorHAnsi"/>
          <w:kern w:val="0"/>
          <w:sz w:val="24"/>
          <w:szCs w:val="24"/>
          <w:lang w:eastAsia="pl-PL"/>
          <w14:ligatures w14:val="none"/>
        </w:rPr>
        <w:t>kpl</w:t>
      </w:r>
      <w:proofErr w:type="spellEnd"/>
      <w:r w:rsidRPr="00692B48">
        <w:rPr>
          <w:rFonts w:eastAsia="Times New Roman" w:cstheme="minorHAnsi"/>
          <w:kern w:val="0"/>
          <w:sz w:val="24"/>
          <w:szCs w:val="24"/>
          <w:lang w:eastAsia="pl-PL"/>
          <w14:ligatures w14:val="none"/>
        </w:rPr>
        <w:t>.</w:t>
      </w:r>
    </w:p>
    <w:p w14:paraId="2F55D48B" w14:textId="77777777" w:rsidR="00692B48"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zasuwa Dn150mm fig. E - 6 </w:t>
      </w:r>
      <w:proofErr w:type="spellStart"/>
      <w:r w:rsidRPr="00692B48">
        <w:rPr>
          <w:rFonts w:eastAsia="Times New Roman" w:cstheme="minorHAnsi"/>
          <w:kern w:val="0"/>
          <w:sz w:val="24"/>
          <w:szCs w:val="24"/>
          <w:lang w:eastAsia="pl-PL"/>
          <w14:ligatures w14:val="none"/>
        </w:rPr>
        <w:t>kpl</w:t>
      </w:r>
      <w:proofErr w:type="spellEnd"/>
      <w:r w:rsidRPr="00692B48">
        <w:rPr>
          <w:rFonts w:eastAsia="Times New Roman" w:cstheme="minorHAnsi"/>
          <w:kern w:val="0"/>
          <w:sz w:val="24"/>
          <w:szCs w:val="24"/>
          <w:lang w:eastAsia="pl-PL"/>
          <w14:ligatures w14:val="none"/>
        </w:rPr>
        <w:t>.</w:t>
      </w:r>
    </w:p>
    <w:p w14:paraId="54BE3B35" w14:textId="0AC7B0B1" w:rsidR="00E63CE6" w:rsidRPr="00692B48" w:rsidRDefault="00692B48" w:rsidP="00692B48">
      <w:pPr>
        <w:autoSpaceDE w:val="0"/>
        <w:adjustRightInd w:val="0"/>
        <w:spacing w:before="120" w:after="120" w:line="276"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rura </w:t>
      </w:r>
      <w:proofErr w:type="spellStart"/>
      <w:r w:rsidRPr="00692B48">
        <w:rPr>
          <w:rFonts w:eastAsia="Times New Roman" w:cstheme="minorHAnsi"/>
          <w:kern w:val="0"/>
          <w:sz w:val="24"/>
          <w:szCs w:val="24"/>
          <w:lang w:eastAsia="pl-PL"/>
          <w14:ligatures w14:val="none"/>
        </w:rPr>
        <w:t>przeciskowa</w:t>
      </w:r>
      <w:proofErr w:type="spellEnd"/>
      <w:r w:rsidRPr="00692B48">
        <w:rPr>
          <w:rFonts w:eastAsia="Times New Roman" w:cstheme="minorHAnsi"/>
          <w:kern w:val="0"/>
          <w:sz w:val="24"/>
          <w:szCs w:val="24"/>
          <w:lang w:eastAsia="pl-PL"/>
          <w14:ligatures w14:val="none"/>
        </w:rPr>
        <w:t xml:space="preserve"> stalowa </w:t>
      </w:r>
      <w:proofErr w:type="spellStart"/>
      <w:r w:rsidRPr="00692B48">
        <w:rPr>
          <w:rFonts w:eastAsia="Times New Roman" w:cstheme="minorHAnsi"/>
          <w:kern w:val="0"/>
          <w:sz w:val="24"/>
          <w:szCs w:val="24"/>
          <w:lang w:eastAsia="pl-PL"/>
          <w14:ligatures w14:val="none"/>
        </w:rPr>
        <w:t>Dn</w:t>
      </w:r>
      <w:proofErr w:type="spellEnd"/>
      <w:r w:rsidRPr="00692B48">
        <w:rPr>
          <w:rFonts w:eastAsia="Times New Roman" w:cstheme="minorHAnsi"/>
          <w:kern w:val="0"/>
          <w:sz w:val="24"/>
          <w:szCs w:val="24"/>
          <w:lang w:eastAsia="pl-PL"/>
          <w14:ligatures w14:val="none"/>
        </w:rPr>
        <w:t xml:space="preserve"> 250mm - 8,0m</w:t>
      </w:r>
    </w:p>
    <w:p w14:paraId="04B65498" w14:textId="4C1C5048" w:rsidR="005268A3" w:rsidRPr="00692B48" w:rsidRDefault="005268A3" w:rsidP="005268A3">
      <w:pPr>
        <w:tabs>
          <w:tab w:val="left" w:pos="7110"/>
        </w:tabs>
        <w:suppressAutoHyphens/>
        <w:spacing w:after="0" w:line="276" w:lineRule="auto"/>
        <w:jc w:val="both"/>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lang w:eastAsia="pl-PL"/>
          <w14:ligatures w14:val="none"/>
        </w:rPr>
        <w:tab/>
      </w:r>
    </w:p>
    <w:p w14:paraId="61D7F7CD" w14:textId="77777777" w:rsidR="005268A3" w:rsidRPr="00692B48" w:rsidRDefault="005268A3" w:rsidP="005268A3">
      <w:pPr>
        <w:tabs>
          <w:tab w:val="left" w:pos="-4820"/>
        </w:tabs>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Oferta powinna uwzględniać wycenę następujących robót towarzyszących związanych pośrednio z wykonywanymi robotami tj.:</w:t>
      </w:r>
    </w:p>
    <w:p w14:paraId="354A503C" w14:textId="77777777" w:rsidR="005268A3" w:rsidRPr="00692B48" w:rsidRDefault="005268A3" w:rsidP="005268A3">
      <w:pPr>
        <w:suppressAutoHyphens/>
        <w:spacing w:after="0" w:line="276" w:lineRule="auto"/>
        <w:ind w:left="454" w:hanging="17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użycie niezbędnego sprzętu do transportu i do wykonywania robót, </w:t>
      </w:r>
    </w:p>
    <w:p w14:paraId="7EF4E2B0" w14:textId="77777777" w:rsidR="005268A3" w:rsidRPr="00692B48" w:rsidRDefault="005268A3" w:rsidP="005268A3">
      <w:pPr>
        <w:suppressAutoHyphens/>
        <w:spacing w:after="0" w:line="276" w:lineRule="auto"/>
        <w:ind w:left="454" w:hanging="17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kierowanie robotami i wykonywanie ich zgodnie ze sztuką budowlaną i obowiązującymi przepisami, a także utrzymywania stałego kontaktu z Inspektorem nadzoru Inwestorskiego.</w:t>
      </w:r>
    </w:p>
    <w:p w14:paraId="13A9726D" w14:textId="77777777" w:rsidR="005268A3" w:rsidRPr="00692B48" w:rsidRDefault="005268A3" w:rsidP="005268A3">
      <w:pPr>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Cena powinna zawierać wszelkie koszty towarzyszące tj.: koszty transportu, zaangażowania sprzętu, zużycia mediów, organizacji placu budowy, usuwania odpadów, wydzielenie i zabezpieczenie dojścia oraz dojazdu do budynków sąsiadujących.</w:t>
      </w:r>
    </w:p>
    <w:p w14:paraId="66977612" w14:textId="77777777" w:rsidR="005268A3" w:rsidRPr="00692B48" w:rsidRDefault="005268A3" w:rsidP="005268A3">
      <w:pPr>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jest zobowiązany do samodzielnej analizy i oceny zakresu i ilości robót oraz ilości użytych materiałów przed złożeniem oferty. Zamawiający nie pokrywa kosztów z tym związanych.</w:t>
      </w:r>
    </w:p>
    <w:p w14:paraId="5B996C66" w14:textId="77777777" w:rsidR="005268A3" w:rsidRPr="00692B48" w:rsidRDefault="005268A3" w:rsidP="005268A3">
      <w:pPr>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Wskazane przez zamawiającego w materiałach przetargowych, tj. dokumentacji projektowej i STWIOR, znaki towarowe, patenty lub pochodzenia, źródła lub szczególne procesy, które charakteryzują produkty lub usługi dostarczane przez konkretnego wykonawcę, dane techniczne, opisy technologii przeznaczonych do wbudowania w ramach prac wykonawczych, stanowią przykłady elementów, urządzeń i materiałów, jakie mogą być użyte przez wykonawców przy realizacji zamówienia. Zamawiający opisując przedmiot zamówienia przez wskazanie znaków towarowych, patentów lub pochodzenia, źródła lub szczególnego procesu, który charakteryzuje produkty lub usługi dostarczane przez konkretnego wykonawcę, </w:t>
      </w:r>
      <w:r w:rsidRPr="00692B48">
        <w:rPr>
          <w:rFonts w:eastAsia="Times New Roman" w:cstheme="minorHAnsi"/>
          <w:kern w:val="0"/>
          <w:sz w:val="24"/>
          <w:szCs w:val="24"/>
          <w:lang w:eastAsia="pl-PL"/>
          <w14:ligatures w14:val="none"/>
        </w:rPr>
        <w:lastRenderedPageBreak/>
        <w:t xml:space="preserve">dopuszcza rozwiązania równoważne opisywanym, a odniesieniu takiemu towarzyszą wyrazy </w:t>
      </w:r>
      <w:proofErr w:type="gramStart"/>
      <w:r w:rsidRPr="00692B48">
        <w:rPr>
          <w:rFonts w:eastAsia="Times New Roman" w:cstheme="minorHAnsi"/>
          <w:b/>
          <w:kern w:val="0"/>
          <w:sz w:val="24"/>
          <w:szCs w:val="24"/>
          <w:lang w:eastAsia="pl-PL"/>
          <w14:ligatures w14:val="none"/>
        </w:rPr>
        <w:t>„ …</w:t>
      </w:r>
      <w:proofErr w:type="gramEnd"/>
      <w:r w:rsidRPr="00692B48">
        <w:rPr>
          <w:rFonts w:eastAsia="Times New Roman" w:cstheme="minorHAnsi"/>
          <w:b/>
          <w:kern w:val="0"/>
          <w:sz w:val="24"/>
          <w:szCs w:val="24"/>
          <w:lang w:eastAsia="pl-PL"/>
          <w14:ligatures w14:val="none"/>
        </w:rPr>
        <w:t xml:space="preserve"> lub równoważny”</w:t>
      </w:r>
      <w:r w:rsidRPr="00692B48">
        <w:rPr>
          <w:rFonts w:eastAsia="Times New Roman" w:cstheme="minorHAnsi"/>
          <w:kern w:val="0"/>
          <w:sz w:val="24"/>
          <w:szCs w:val="24"/>
          <w:lang w:eastAsia="pl-PL"/>
          <w14:ligatures w14:val="none"/>
        </w:rPr>
        <w:t>.</w:t>
      </w:r>
    </w:p>
    <w:p w14:paraId="27E0796C" w14:textId="77777777" w:rsidR="005268A3" w:rsidRPr="00692B48" w:rsidRDefault="005268A3" w:rsidP="005268A3">
      <w:pPr>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jest zobowiązany umożliwić jednostkom świadczącym usługi wywozu odpadów sprawny odbiór tychże odpadów na terenie budowy podczas prowadzenia robót. Wykonawca jest zobligowany do przekazania mieszkańcom informacji o ewentualnych zmianach w sposobie organizacji odbioru odpadów.</w:t>
      </w:r>
    </w:p>
    <w:p w14:paraId="699EDB14" w14:textId="77777777" w:rsidR="005268A3" w:rsidRPr="00692B48" w:rsidRDefault="005268A3" w:rsidP="005268A3">
      <w:pPr>
        <w:tabs>
          <w:tab w:val="left" w:pos="-567"/>
        </w:tabs>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Oferta powinna być opracowana w </w:t>
      </w:r>
      <w:r w:rsidRPr="00692B48">
        <w:rPr>
          <w:rFonts w:eastAsia="Times New Roman" w:cstheme="minorHAnsi"/>
          <w:b/>
          <w:kern w:val="0"/>
          <w:sz w:val="24"/>
          <w:szCs w:val="24"/>
          <w:lang w:eastAsia="pl-PL"/>
          <w14:ligatures w14:val="none"/>
        </w:rPr>
        <w:t>formie ryczałtowej</w:t>
      </w:r>
      <w:r w:rsidRPr="00692B48">
        <w:rPr>
          <w:rFonts w:eastAsia="Times New Roman" w:cstheme="minorHAnsi"/>
          <w:kern w:val="0"/>
          <w:sz w:val="24"/>
          <w:szCs w:val="24"/>
          <w:lang w:eastAsia="pl-PL"/>
          <w14:ligatures w14:val="none"/>
        </w:rPr>
        <w:t xml:space="preserve"> i ma obejmować wszystkie niezbędne do prawidłowego wykonania roboty i materiały (główne i pomocnicze) oraz koszty ubezpieczenia, oznakowania robót i zapewnienia kierownictwa (nad robotami) przez osobę posiadającą odpowiednie uprawnienia zawodowe. Należy uwzględnić również wszystkie roboty niezbędne do prawidłowego wykonania ww. prac budowlanych.</w:t>
      </w:r>
    </w:p>
    <w:p w14:paraId="0E478CF9" w14:textId="77777777" w:rsidR="005268A3" w:rsidRPr="00692B48" w:rsidRDefault="005268A3" w:rsidP="005268A3">
      <w:pPr>
        <w:tabs>
          <w:tab w:val="left" w:pos="0"/>
          <w:tab w:val="left" w:pos="720"/>
        </w:tabs>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Szczegółowy zakres prac określony jest w dokumentacji projektowej i specyfikacji technicznej wykonania i odbioru robót budowlanych.</w:t>
      </w:r>
    </w:p>
    <w:p w14:paraId="69F7E5DA" w14:textId="77777777" w:rsidR="005268A3" w:rsidRPr="00692B48" w:rsidRDefault="005268A3" w:rsidP="005268A3">
      <w:pPr>
        <w:suppressAutoHyphens/>
        <w:spacing w:after="0" w:line="276"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Zamówienie należy wykonać zgodnie z ww. dokumentacją projektową, </w:t>
      </w:r>
      <w:proofErr w:type="spellStart"/>
      <w:r w:rsidRPr="00692B48">
        <w:rPr>
          <w:rFonts w:eastAsia="Times New Roman" w:cstheme="minorHAnsi"/>
          <w:kern w:val="0"/>
          <w:sz w:val="24"/>
          <w:szCs w:val="24"/>
          <w:lang w:eastAsia="pl-PL"/>
          <w14:ligatures w14:val="none"/>
        </w:rPr>
        <w:t>STWiOR</w:t>
      </w:r>
      <w:proofErr w:type="spellEnd"/>
      <w:r w:rsidRPr="00692B48">
        <w:rPr>
          <w:rFonts w:eastAsia="Times New Roman" w:cstheme="minorHAnsi"/>
          <w:kern w:val="0"/>
          <w:sz w:val="24"/>
          <w:szCs w:val="24"/>
          <w:lang w:eastAsia="pl-PL"/>
          <w14:ligatures w14:val="none"/>
        </w:rPr>
        <w:t>, zgodnie ze sztuką budowlaną oraz innymi przepisami prawa.</w:t>
      </w:r>
    </w:p>
    <w:p w14:paraId="6639BB47"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4FD27FE3"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59811349"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47CDBFF8"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3B4A6EE0"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318C62CA"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71B6A9EF"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07A22BC4"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7375AE14"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04A43818"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2B08A9E4"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066A5A03"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390BD1D3"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157D4FFD"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03726991"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57488C2F"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1536BCDF"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6FF869A9"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27FA7082"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4DBAE54C"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15FB65AF"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6878B294"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7967C6F5" w14:textId="77777777" w:rsidR="005268A3" w:rsidRDefault="005268A3" w:rsidP="005268A3">
      <w:pPr>
        <w:spacing w:after="0" w:line="240" w:lineRule="auto"/>
        <w:jc w:val="right"/>
        <w:rPr>
          <w:rFonts w:eastAsia="Times New Roman" w:cstheme="minorHAnsi"/>
          <w:b/>
          <w:kern w:val="0"/>
          <w:sz w:val="24"/>
          <w:szCs w:val="24"/>
          <w:lang w:eastAsia="pl-PL"/>
          <w14:ligatures w14:val="none"/>
        </w:rPr>
      </w:pPr>
    </w:p>
    <w:p w14:paraId="5D44C62C" w14:textId="77777777" w:rsidR="00692B48" w:rsidRDefault="00692B48" w:rsidP="005268A3">
      <w:pPr>
        <w:spacing w:after="0" w:line="240" w:lineRule="auto"/>
        <w:jc w:val="right"/>
        <w:rPr>
          <w:rFonts w:eastAsia="Times New Roman" w:cstheme="minorHAnsi"/>
          <w:b/>
          <w:kern w:val="0"/>
          <w:sz w:val="24"/>
          <w:szCs w:val="24"/>
          <w:lang w:eastAsia="pl-PL"/>
          <w14:ligatures w14:val="none"/>
        </w:rPr>
      </w:pPr>
    </w:p>
    <w:p w14:paraId="0FAB8DC4" w14:textId="77777777" w:rsidR="00692B48" w:rsidRDefault="00692B48" w:rsidP="005268A3">
      <w:pPr>
        <w:spacing w:after="0" w:line="240" w:lineRule="auto"/>
        <w:jc w:val="right"/>
        <w:rPr>
          <w:rFonts w:eastAsia="Times New Roman" w:cstheme="minorHAnsi"/>
          <w:b/>
          <w:kern w:val="0"/>
          <w:sz w:val="24"/>
          <w:szCs w:val="24"/>
          <w:lang w:eastAsia="pl-PL"/>
          <w14:ligatures w14:val="none"/>
        </w:rPr>
      </w:pPr>
    </w:p>
    <w:p w14:paraId="62056B70" w14:textId="77777777" w:rsidR="00692B48" w:rsidRPr="00692B48" w:rsidRDefault="00692B48" w:rsidP="005268A3">
      <w:pPr>
        <w:spacing w:after="0" w:line="240" w:lineRule="auto"/>
        <w:jc w:val="right"/>
        <w:rPr>
          <w:rFonts w:eastAsia="Times New Roman" w:cstheme="minorHAnsi"/>
          <w:b/>
          <w:kern w:val="0"/>
          <w:sz w:val="24"/>
          <w:szCs w:val="24"/>
          <w:lang w:eastAsia="pl-PL"/>
          <w14:ligatures w14:val="none"/>
        </w:rPr>
      </w:pPr>
    </w:p>
    <w:p w14:paraId="1D489420"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0467517E"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0AADF54A"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4EA7D94B"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76087C3F"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bookmarkStart w:id="4" w:name="_Hlk200024099"/>
      <w:bookmarkEnd w:id="3"/>
      <w:r w:rsidRPr="00692B48">
        <w:rPr>
          <w:rFonts w:eastAsia="Times New Roman" w:cstheme="minorHAnsi"/>
          <w:b/>
          <w:kern w:val="0"/>
          <w:sz w:val="24"/>
          <w:szCs w:val="24"/>
          <w:lang w:eastAsia="pl-PL"/>
          <w14:ligatures w14:val="none"/>
        </w:rPr>
        <w:lastRenderedPageBreak/>
        <w:t>Załącznik Nr 2 do SWZ</w:t>
      </w:r>
    </w:p>
    <w:p w14:paraId="3E93749F"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UMOWA projekt</w:t>
      </w:r>
    </w:p>
    <w:p w14:paraId="39EDDBCB" w14:textId="700E1A7D" w:rsidR="005268A3" w:rsidRPr="00692B48" w:rsidRDefault="005268A3" w:rsidP="005268A3">
      <w:pPr>
        <w:widowControl w:val="0"/>
        <w:autoSpaceDE w:val="0"/>
        <w:autoSpaceDN w:val="0"/>
        <w:adjustRightInd w:val="0"/>
        <w:spacing w:after="0" w:line="240" w:lineRule="auto"/>
        <w:jc w:val="both"/>
        <w:rPr>
          <w:rFonts w:eastAsia="Times New Roman" w:cstheme="minorHAnsi"/>
          <w:kern w:val="0"/>
          <w:sz w:val="24"/>
          <w:szCs w:val="24"/>
          <w:lang w:eastAsia="pl-PL"/>
          <w14:ligatures w14:val="none"/>
        </w:rPr>
      </w:pPr>
      <w:r w:rsidRPr="00692B48">
        <w:rPr>
          <w:rFonts w:eastAsia="Arial Unicode MS" w:cstheme="minorHAnsi"/>
          <w:kern w:val="0"/>
          <w:sz w:val="24"/>
          <w:szCs w:val="24"/>
          <w:lang w:eastAsia="ar-SA"/>
          <w14:ligatures w14:val="none"/>
        </w:rPr>
        <w:t>W dniu ………</w:t>
      </w:r>
      <w:proofErr w:type="gramStart"/>
      <w:r w:rsidRPr="00692B48">
        <w:rPr>
          <w:rFonts w:eastAsia="Arial Unicode MS" w:cstheme="minorHAnsi"/>
          <w:kern w:val="0"/>
          <w:sz w:val="24"/>
          <w:szCs w:val="24"/>
          <w:lang w:eastAsia="ar-SA"/>
          <w14:ligatures w14:val="none"/>
        </w:rPr>
        <w:t>…….</w:t>
      </w:r>
      <w:proofErr w:type="gramEnd"/>
      <w:r w:rsidRPr="00692B48">
        <w:rPr>
          <w:rFonts w:eastAsia="Arial Unicode MS" w:cstheme="minorHAnsi"/>
          <w:kern w:val="0"/>
          <w:sz w:val="24"/>
          <w:szCs w:val="24"/>
          <w:lang w:eastAsia="ar-SA"/>
          <w14:ligatures w14:val="none"/>
        </w:rPr>
        <w:t xml:space="preserve">.…. </w:t>
      </w:r>
      <w:r w:rsidRPr="00692B48">
        <w:rPr>
          <w:rFonts w:eastAsia="Arial Unicode MS" w:cstheme="minorHAnsi"/>
          <w:b/>
          <w:kern w:val="0"/>
          <w:sz w:val="24"/>
          <w:szCs w:val="24"/>
          <w:lang w:eastAsia="ar-SA"/>
          <w14:ligatures w14:val="none"/>
        </w:rPr>
        <w:t>202</w:t>
      </w:r>
      <w:r w:rsidR="00692B48">
        <w:rPr>
          <w:rFonts w:eastAsia="Arial Unicode MS" w:cstheme="minorHAnsi"/>
          <w:b/>
          <w:kern w:val="0"/>
          <w:sz w:val="24"/>
          <w:szCs w:val="24"/>
          <w:lang w:eastAsia="ar-SA"/>
          <w14:ligatures w14:val="none"/>
        </w:rPr>
        <w:t>6</w:t>
      </w:r>
      <w:r w:rsidRPr="00692B48">
        <w:rPr>
          <w:rFonts w:eastAsia="Arial Unicode MS" w:cstheme="minorHAnsi"/>
          <w:b/>
          <w:kern w:val="0"/>
          <w:sz w:val="24"/>
          <w:szCs w:val="24"/>
          <w:lang w:eastAsia="ar-SA"/>
          <w14:ligatures w14:val="none"/>
        </w:rPr>
        <w:t xml:space="preserve"> roku</w:t>
      </w:r>
      <w:r w:rsidRPr="00692B48">
        <w:rPr>
          <w:rFonts w:eastAsia="Arial Unicode MS" w:cstheme="minorHAnsi"/>
          <w:kern w:val="0"/>
          <w:sz w:val="24"/>
          <w:szCs w:val="24"/>
          <w:lang w:eastAsia="ar-SA"/>
          <w14:ligatures w14:val="none"/>
        </w:rPr>
        <w:t xml:space="preserve">, pomiędzy </w:t>
      </w:r>
      <w:r w:rsidRPr="00692B48">
        <w:rPr>
          <w:rFonts w:eastAsia="Times New Roman" w:cstheme="minorHAnsi"/>
          <w:b/>
          <w:bCs/>
          <w:kern w:val="0"/>
          <w:sz w:val="24"/>
          <w:szCs w:val="24"/>
          <w:lang w:eastAsia="pl-PL"/>
          <w14:ligatures w14:val="none"/>
        </w:rPr>
        <w:t>Gminą Górzno</w:t>
      </w:r>
      <w:r w:rsidRPr="00692B48">
        <w:rPr>
          <w:rFonts w:eastAsia="Times New Roman" w:cstheme="minorHAnsi"/>
          <w:kern w:val="0"/>
          <w:sz w:val="24"/>
          <w:szCs w:val="24"/>
          <w:lang w:eastAsia="pl-PL"/>
          <w14:ligatures w14:val="none"/>
        </w:rPr>
        <w:t xml:space="preserve"> mającą siedzibę w </w:t>
      </w:r>
      <w:r w:rsidRPr="00692B48">
        <w:rPr>
          <w:rFonts w:eastAsia="Times New Roman" w:cstheme="minorHAnsi"/>
          <w:b/>
          <w:bCs/>
          <w:kern w:val="0"/>
          <w:sz w:val="24"/>
          <w:szCs w:val="24"/>
          <w:lang w:eastAsia="pl-PL"/>
          <w14:ligatures w14:val="none"/>
        </w:rPr>
        <w:t>Górznie</w:t>
      </w:r>
      <w:r w:rsidRPr="00692B48">
        <w:rPr>
          <w:rFonts w:eastAsia="Times New Roman" w:cstheme="minorHAnsi"/>
          <w:kern w:val="0"/>
          <w:sz w:val="24"/>
          <w:szCs w:val="24"/>
          <w:lang w:eastAsia="pl-PL"/>
          <w14:ligatures w14:val="none"/>
        </w:rPr>
        <w:t xml:space="preserve">, ul. Jana Pawła II 10, 08-404 Górzno reprezentowaną przez: </w:t>
      </w:r>
    </w:p>
    <w:p w14:paraId="7515C107" w14:textId="77777777" w:rsidR="005268A3" w:rsidRPr="00692B48" w:rsidRDefault="005268A3" w:rsidP="005268A3">
      <w:pPr>
        <w:widowControl w:val="0"/>
        <w:numPr>
          <w:ilvl w:val="0"/>
          <w:numId w:val="9"/>
        </w:numPr>
        <w:autoSpaceDE w:val="0"/>
        <w:autoSpaceDN w:val="0"/>
        <w:adjustRightInd w:val="0"/>
        <w:spacing w:after="0" w:line="240" w:lineRule="auto"/>
        <w:jc w:val="both"/>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 xml:space="preserve">Waldemara </w:t>
      </w:r>
      <w:proofErr w:type="spellStart"/>
      <w:r w:rsidRPr="00692B48">
        <w:rPr>
          <w:rFonts w:eastAsia="Times New Roman" w:cstheme="minorHAnsi"/>
          <w:b/>
          <w:bCs/>
          <w:kern w:val="0"/>
          <w:sz w:val="24"/>
          <w:szCs w:val="24"/>
          <w:lang w:eastAsia="pl-PL"/>
          <w14:ligatures w14:val="none"/>
        </w:rPr>
        <w:t>Sabaka</w:t>
      </w:r>
      <w:proofErr w:type="spellEnd"/>
      <w:r w:rsidRPr="00692B48">
        <w:rPr>
          <w:rFonts w:eastAsia="Times New Roman" w:cstheme="minorHAnsi"/>
          <w:b/>
          <w:bCs/>
          <w:kern w:val="0"/>
          <w:sz w:val="24"/>
          <w:szCs w:val="24"/>
          <w:lang w:eastAsia="pl-PL"/>
          <w14:ligatures w14:val="none"/>
        </w:rPr>
        <w:t xml:space="preserve"> – Wójta Gminy, </w:t>
      </w:r>
      <w:r w:rsidRPr="00692B48">
        <w:rPr>
          <w:rFonts w:eastAsia="Times New Roman" w:cstheme="minorHAnsi"/>
          <w:bCs/>
          <w:kern w:val="0"/>
          <w:sz w:val="24"/>
          <w:szCs w:val="24"/>
          <w:lang w:eastAsia="pl-PL"/>
          <w14:ligatures w14:val="none"/>
        </w:rPr>
        <w:t xml:space="preserve">przy kontrasygnacie </w:t>
      </w:r>
      <w:r w:rsidRPr="00692B48">
        <w:rPr>
          <w:rFonts w:eastAsia="Times New Roman" w:cstheme="minorHAnsi"/>
          <w:b/>
          <w:bCs/>
          <w:kern w:val="0"/>
          <w:sz w:val="24"/>
          <w:szCs w:val="24"/>
          <w:lang w:eastAsia="pl-PL"/>
          <w14:ligatures w14:val="none"/>
        </w:rPr>
        <w:t>Grażyny Szewczyk – Skarbnika Gminy</w:t>
      </w:r>
    </w:p>
    <w:p w14:paraId="5E9B11EB"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zwanym w dalszej części umowy ZAMAWIAJĄCYM,</w:t>
      </w:r>
    </w:p>
    <w:p w14:paraId="7E0B3F41" w14:textId="77777777" w:rsidR="005268A3" w:rsidRPr="00692B48" w:rsidRDefault="005268A3" w:rsidP="005268A3">
      <w:pPr>
        <w:suppressAutoHyphens/>
        <w:spacing w:after="0" w:line="240" w:lineRule="auto"/>
        <w:jc w:val="both"/>
        <w:rPr>
          <w:rFonts w:eastAsia="Arial Unicode MS" w:cstheme="minorHAnsi"/>
          <w:kern w:val="0"/>
          <w:sz w:val="24"/>
          <w:szCs w:val="24"/>
          <w:lang w:eastAsia="ar-SA"/>
          <w14:ligatures w14:val="none"/>
        </w:rPr>
      </w:pPr>
      <w:r w:rsidRPr="00692B48">
        <w:rPr>
          <w:rFonts w:eastAsia="Arial Unicode MS" w:cstheme="minorHAnsi"/>
          <w:iCs/>
          <w:kern w:val="0"/>
          <w:sz w:val="24"/>
          <w:szCs w:val="24"/>
          <w:lang w:eastAsia="ar-SA"/>
          <w14:ligatures w14:val="none"/>
        </w:rPr>
        <w:t>a</w:t>
      </w:r>
    </w:p>
    <w:p w14:paraId="1086AD7B"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mającą/</w:t>
      </w:r>
      <w:proofErr w:type="spellStart"/>
      <w:r w:rsidRPr="00692B48">
        <w:rPr>
          <w:rFonts w:eastAsia="Times New Roman" w:cstheme="minorHAnsi"/>
          <w:kern w:val="0"/>
          <w:sz w:val="24"/>
          <w:szCs w:val="24"/>
          <w:lang w:eastAsia="pl-PL"/>
          <w14:ligatures w14:val="none"/>
        </w:rPr>
        <w:t>ym</w:t>
      </w:r>
      <w:proofErr w:type="spellEnd"/>
      <w:r w:rsidRPr="00692B48">
        <w:rPr>
          <w:rFonts w:eastAsia="Times New Roman" w:cstheme="minorHAnsi"/>
          <w:kern w:val="0"/>
          <w:sz w:val="24"/>
          <w:szCs w:val="24"/>
          <w:lang w:eastAsia="pl-PL"/>
          <w14:ligatures w14:val="none"/>
        </w:rPr>
        <w:t xml:space="preserve"> siedzibę w …..................................... przy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 NIP ...................................... REGON ………………………………........,</w:t>
      </w:r>
    </w:p>
    <w:p w14:paraId="19BA0DBF"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reprezentowaną/</w:t>
      </w:r>
      <w:proofErr w:type="spellStart"/>
      <w:r w:rsidRPr="00692B48">
        <w:rPr>
          <w:rFonts w:eastAsia="Times New Roman" w:cstheme="minorHAnsi"/>
          <w:kern w:val="0"/>
          <w:sz w:val="24"/>
          <w:szCs w:val="24"/>
          <w:lang w:eastAsia="pl-PL"/>
          <w14:ligatures w14:val="none"/>
        </w:rPr>
        <w:t>ym</w:t>
      </w:r>
      <w:proofErr w:type="spellEnd"/>
      <w:r w:rsidRPr="00692B48">
        <w:rPr>
          <w:rFonts w:eastAsia="Times New Roman" w:cstheme="minorHAnsi"/>
          <w:kern w:val="0"/>
          <w:sz w:val="24"/>
          <w:szCs w:val="24"/>
          <w:lang w:eastAsia="pl-PL"/>
          <w14:ligatures w14:val="none"/>
        </w:rPr>
        <w:t xml:space="preserve"> przez:</w:t>
      </w:r>
    </w:p>
    <w:p w14:paraId="11AE057F"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5C1599F3" w14:textId="77777777" w:rsidR="005268A3" w:rsidRPr="00692B48" w:rsidRDefault="005268A3" w:rsidP="005268A3">
      <w:pPr>
        <w:suppressAutoHyphens/>
        <w:spacing w:after="0" w:line="240" w:lineRule="auto"/>
        <w:jc w:val="both"/>
        <w:rPr>
          <w:rFonts w:eastAsia="Arial Unicode MS" w:cstheme="minorHAnsi"/>
          <w:kern w:val="0"/>
          <w:sz w:val="24"/>
          <w:szCs w:val="24"/>
          <w:lang w:eastAsia="ar-SA"/>
          <w14:ligatures w14:val="none"/>
        </w:rPr>
      </w:pPr>
    </w:p>
    <w:p w14:paraId="43BFDDB0" w14:textId="77777777" w:rsidR="005268A3" w:rsidRPr="00692B48" w:rsidRDefault="005268A3" w:rsidP="005268A3">
      <w:pPr>
        <w:suppressAutoHyphens/>
        <w:spacing w:after="0" w:line="240" w:lineRule="auto"/>
        <w:jc w:val="both"/>
        <w:rPr>
          <w:rFonts w:eastAsia="Arial Unicode MS" w:cstheme="minorHAnsi"/>
          <w:kern w:val="0"/>
          <w:sz w:val="24"/>
          <w:szCs w:val="24"/>
          <w:lang w:eastAsia="ar-SA"/>
          <w14:ligatures w14:val="none"/>
        </w:rPr>
      </w:pPr>
      <w:r w:rsidRPr="00692B48">
        <w:rPr>
          <w:rFonts w:eastAsia="Arial Unicode MS" w:cstheme="minorHAnsi"/>
          <w:kern w:val="0"/>
          <w:sz w:val="24"/>
          <w:szCs w:val="24"/>
          <w:lang w:eastAsia="ar-SA"/>
          <w14:ligatures w14:val="none"/>
        </w:rPr>
        <w:t xml:space="preserve">zwanym w dalszej części umowy WYKONAWCĄ </w:t>
      </w:r>
    </w:p>
    <w:p w14:paraId="32A87DAF"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 wyniku przeprowadzonego postępowania o udzielenie zamówienia publicznego w trybie podstawowym bez negocjacji zgodnie z art. 275 ust. 1 ustawy z dnia 11 września 2019 r. - Prawo zamówień publicznych (Dz. U. z 2024, poz. 1320, ze zm.) zawarta została umowa o następującej treści:</w:t>
      </w:r>
    </w:p>
    <w:p w14:paraId="04EA66C3"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1</w:t>
      </w:r>
    </w:p>
    <w:p w14:paraId="2F75058E"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(Przedmiot umowy)</w:t>
      </w:r>
    </w:p>
    <w:p w14:paraId="6A2BEF12" w14:textId="7CE46AE6" w:rsidR="005268A3" w:rsidRPr="00692B48" w:rsidRDefault="005268A3" w:rsidP="00856B7C">
      <w:pPr>
        <w:spacing w:before="120" w:after="0" w:line="240" w:lineRule="auto"/>
        <w:jc w:val="both"/>
        <w:rPr>
          <w:rFonts w:eastAsia="Times New Roman" w:cstheme="minorHAnsi"/>
          <w:b/>
          <w:bCs/>
          <w:kern w:val="0"/>
          <w:sz w:val="24"/>
          <w:szCs w:val="24"/>
          <w:lang w:eastAsia="pl-PL"/>
          <w14:ligatures w14:val="none"/>
        </w:rPr>
      </w:pPr>
      <w:r w:rsidRPr="00692B48">
        <w:rPr>
          <w:rFonts w:eastAsia="Times New Roman" w:cstheme="minorHAnsi"/>
          <w:b/>
          <w:kern w:val="0"/>
          <w:sz w:val="24"/>
          <w:szCs w:val="24"/>
          <w:lang w:eastAsia="pl-PL"/>
          <w14:ligatures w14:val="none"/>
        </w:rPr>
        <w:t xml:space="preserve">1. </w:t>
      </w:r>
      <w:r w:rsidRPr="00692B48">
        <w:rPr>
          <w:rFonts w:eastAsia="Times New Roman" w:cstheme="minorHAnsi"/>
          <w:kern w:val="0"/>
          <w:sz w:val="24"/>
          <w:szCs w:val="24"/>
          <w:lang w:eastAsia="pl-PL"/>
          <w14:ligatures w14:val="none"/>
        </w:rPr>
        <w:t>Zamawiający powierza, a Wykonawca przyjmuje do wykonania roboty budowlane związane z realizacją inwestycji pn</w:t>
      </w:r>
      <w:r w:rsidRPr="00692B48">
        <w:rPr>
          <w:rFonts w:eastAsia="Times New Roman" w:cstheme="minorHAnsi"/>
          <w:b/>
          <w:kern w:val="0"/>
          <w:sz w:val="24"/>
          <w:szCs w:val="24"/>
          <w:lang w:eastAsia="pl-PL"/>
          <w14:ligatures w14:val="none"/>
        </w:rPr>
        <w:t>.</w:t>
      </w:r>
      <w:r w:rsidR="00915E93" w:rsidRPr="00692B48">
        <w:rPr>
          <w:rFonts w:eastAsia="Times New Roman" w:cstheme="minorHAnsi"/>
          <w:b/>
          <w:kern w:val="0"/>
          <w:sz w:val="24"/>
          <w:szCs w:val="24"/>
          <w:lang w:eastAsia="pl-PL"/>
          <w14:ligatures w14:val="none"/>
        </w:rPr>
        <w:t xml:space="preserve">: </w:t>
      </w:r>
      <w:r w:rsidR="00915E93" w:rsidRPr="00692B48">
        <w:rPr>
          <w:rFonts w:eastAsia="Times New Roman" w:cstheme="minorHAnsi"/>
          <w:b/>
          <w:bCs/>
          <w:kern w:val="0"/>
          <w:sz w:val="24"/>
          <w:szCs w:val="24"/>
          <w:lang w:eastAsia="pl-PL"/>
          <w14:ligatures w14:val="none"/>
        </w:rPr>
        <w:t xml:space="preserve">Budowa sieci kanalizacji sanitarnej w miejscowości </w:t>
      </w:r>
      <w:r w:rsidR="00692B48">
        <w:rPr>
          <w:rFonts w:eastAsia="Times New Roman" w:cstheme="minorHAnsi"/>
          <w:b/>
          <w:bCs/>
          <w:kern w:val="0"/>
          <w:sz w:val="24"/>
          <w:szCs w:val="24"/>
          <w:lang w:eastAsia="pl-PL"/>
          <w14:ligatures w14:val="none"/>
        </w:rPr>
        <w:t>Łąki, Chęciny, Reducin</w:t>
      </w:r>
    </w:p>
    <w:p w14:paraId="1B32F323" w14:textId="77777777" w:rsidR="00856B7C" w:rsidRPr="00692B48" w:rsidRDefault="00856B7C" w:rsidP="00856B7C">
      <w:pPr>
        <w:spacing w:before="120" w:after="0" w:line="240" w:lineRule="auto"/>
        <w:jc w:val="both"/>
        <w:rPr>
          <w:rFonts w:eastAsia="Times New Roman" w:cstheme="minorHAnsi"/>
          <w:b/>
          <w:bCs/>
          <w:kern w:val="0"/>
          <w:sz w:val="24"/>
          <w:szCs w:val="24"/>
          <w:lang w:eastAsia="pl-PL"/>
          <w14:ligatures w14:val="none"/>
        </w:rPr>
      </w:pPr>
    </w:p>
    <w:p w14:paraId="327F6599"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 Szczegółowy zakres robót określa:</w:t>
      </w:r>
    </w:p>
    <w:p w14:paraId="5C69732D" w14:textId="77777777" w:rsidR="005268A3" w:rsidRPr="00692B48" w:rsidRDefault="005268A3" w:rsidP="005268A3">
      <w:pPr>
        <w:numPr>
          <w:ilvl w:val="0"/>
          <w:numId w:val="31"/>
        </w:numPr>
        <w:tabs>
          <w:tab w:val="clear" w:pos="360"/>
          <w:tab w:val="num" w:pos="720"/>
          <w:tab w:val="num" w:pos="786"/>
        </w:tabs>
        <w:suppressAutoHyphens/>
        <w:spacing w:after="0" w:line="240" w:lineRule="auto"/>
        <w:ind w:left="72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Dokumentacja techniczna;</w:t>
      </w:r>
    </w:p>
    <w:p w14:paraId="547461F5" w14:textId="77777777" w:rsidR="005268A3" w:rsidRDefault="005268A3" w:rsidP="005268A3">
      <w:pPr>
        <w:numPr>
          <w:ilvl w:val="0"/>
          <w:numId w:val="31"/>
        </w:numPr>
        <w:tabs>
          <w:tab w:val="clear" w:pos="360"/>
          <w:tab w:val="left" w:pos="720"/>
          <w:tab w:val="num" w:pos="786"/>
        </w:tabs>
        <w:suppressAutoHyphens/>
        <w:spacing w:after="0" w:line="240" w:lineRule="auto"/>
        <w:ind w:left="72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Specyfikacje techniczne wykonania i odbioru robót;</w:t>
      </w:r>
    </w:p>
    <w:p w14:paraId="4BF69877" w14:textId="1A546153" w:rsidR="00692B48" w:rsidRPr="00C90067" w:rsidRDefault="00692B48" w:rsidP="005268A3">
      <w:pPr>
        <w:numPr>
          <w:ilvl w:val="0"/>
          <w:numId w:val="31"/>
        </w:numPr>
        <w:tabs>
          <w:tab w:val="clear" w:pos="360"/>
          <w:tab w:val="left" w:pos="720"/>
          <w:tab w:val="num" w:pos="786"/>
        </w:tabs>
        <w:suppressAutoHyphens/>
        <w:spacing w:after="0" w:line="240" w:lineRule="auto"/>
        <w:ind w:left="720"/>
        <w:jc w:val="both"/>
        <w:rPr>
          <w:rFonts w:eastAsia="Times New Roman" w:cstheme="minorHAnsi"/>
          <w:kern w:val="0"/>
          <w:sz w:val="24"/>
          <w:szCs w:val="24"/>
          <w:lang w:eastAsia="pl-PL"/>
          <w14:ligatures w14:val="none"/>
        </w:rPr>
      </w:pPr>
      <w:r w:rsidRPr="00C90067">
        <w:rPr>
          <w:rFonts w:eastAsia="Times New Roman" w:cstheme="minorHAnsi"/>
          <w:kern w:val="0"/>
          <w:sz w:val="24"/>
          <w:szCs w:val="24"/>
          <w:lang w:eastAsia="pl-PL"/>
          <w14:ligatures w14:val="none"/>
        </w:rPr>
        <w:t>Dokumentacja projektowa</w:t>
      </w:r>
    </w:p>
    <w:p w14:paraId="0FDEE154" w14:textId="77777777" w:rsidR="005268A3" w:rsidRPr="00C90067" w:rsidRDefault="005268A3" w:rsidP="005268A3">
      <w:pPr>
        <w:numPr>
          <w:ilvl w:val="0"/>
          <w:numId w:val="31"/>
        </w:numPr>
        <w:tabs>
          <w:tab w:val="clear" w:pos="360"/>
          <w:tab w:val="left" w:pos="720"/>
          <w:tab w:val="num" w:pos="786"/>
        </w:tabs>
        <w:suppressAutoHyphens/>
        <w:spacing w:after="0" w:line="240" w:lineRule="auto"/>
        <w:ind w:left="720"/>
        <w:jc w:val="both"/>
        <w:rPr>
          <w:rFonts w:eastAsia="Times New Roman" w:cstheme="minorHAnsi"/>
          <w:kern w:val="0"/>
          <w:sz w:val="24"/>
          <w:szCs w:val="24"/>
          <w:lang w:eastAsia="pl-PL"/>
          <w14:ligatures w14:val="none"/>
        </w:rPr>
      </w:pPr>
      <w:r w:rsidRPr="00C90067">
        <w:rPr>
          <w:rFonts w:eastAsia="Times New Roman" w:cstheme="minorHAnsi"/>
          <w:kern w:val="0"/>
          <w:sz w:val="24"/>
          <w:szCs w:val="24"/>
          <w:lang w:eastAsia="pl-PL"/>
          <w14:ligatures w14:val="none"/>
        </w:rPr>
        <w:t>Opis Przedmiotu Zamówienia.</w:t>
      </w:r>
    </w:p>
    <w:p w14:paraId="74770783"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2</w:t>
      </w:r>
    </w:p>
    <w:p w14:paraId="15682F0B"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(Termin realizacji)</w:t>
      </w:r>
    </w:p>
    <w:p w14:paraId="58E1759D" w14:textId="1BD7EBB3" w:rsidR="005268A3" w:rsidRPr="00692B48" w:rsidRDefault="005268A3" w:rsidP="005268A3">
      <w:pPr>
        <w:numPr>
          <w:ilvl w:val="0"/>
          <w:numId w:val="32"/>
        </w:numPr>
        <w:tabs>
          <w:tab w:val="left" w:pos="720"/>
        </w:tabs>
        <w:suppressAutoHyphens/>
        <w:spacing w:after="0" w:line="240" w:lineRule="auto"/>
        <w:ind w:left="72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Termin zakończenia wykonania przedmiotu umowy ustala się na okres </w:t>
      </w:r>
      <w:r w:rsidRPr="0031500D">
        <w:rPr>
          <w:rFonts w:eastAsia="Times New Roman" w:cstheme="minorHAnsi"/>
          <w:kern w:val="0"/>
          <w:sz w:val="24"/>
          <w:szCs w:val="24"/>
          <w:highlight w:val="yellow"/>
          <w:lang w:eastAsia="pl-PL"/>
          <w14:ligatures w14:val="none"/>
        </w:rPr>
        <w:t xml:space="preserve">do </w:t>
      </w:r>
      <w:r w:rsidR="00856B7C" w:rsidRPr="0031500D">
        <w:rPr>
          <w:rFonts w:eastAsia="Times New Roman" w:cstheme="minorHAnsi"/>
          <w:b/>
          <w:kern w:val="0"/>
          <w:sz w:val="24"/>
          <w:szCs w:val="24"/>
          <w:highlight w:val="yellow"/>
          <w:lang w:eastAsia="pl-PL"/>
          <w14:ligatures w14:val="none"/>
        </w:rPr>
        <w:t>1</w:t>
      </w:r>
      <w:r w:rsidR="0031500D" w:rsidRPr="0031500D">
        <w:rPr>
          <w:rFonts w:eastAsia="Times New Roman" w:cstheme="minorHAnsi"/>
          <w:b/>
          <w:kern w:val="0"/>
          <w:sz w:val="24"/>
          <w:szCs w:val="24"/>
          <w:highlight w:val="yellow"/>
          <w:lang w:eastAsia="pl-PL"/>
          <w14:ligatures w14:val="none"/>
        </w:rPr>
        <w:t>8</w:t>
      </w:r>
      <w:r w:rsidRPr="0031500D">
        <w:rPr>
          <w:rFonts w:eastAsia="Times New Roman" w:cstheme="minorHAnsi"/>
          <w:b/>
          <w:kern w:val="0"/>
          <w:sz w:val="24"/>
          <w:szCs w:val="24"/>
          <w:highlight w:val="yellow"/>
          <w:lang w:eastAsia="pl-PL"/>
          <w14:ligatures w14:val="none"/>
        </w:rPr>
        <w:t xml:space="preserve"> miesięcy</w:t>
      </w:r>
      <w:r w:rsidRPr="00692B48">
        <w:rPr>
          <w:rFonts w:eastAsia="Times New Roman" w:cstheme="minorHAnsi"/>
          <w:kern w:val="0"/>
          <w:sz w:val="24"/>
          <w:szCs w:val="24"/>
          <w:lang w:eastAsia="pl-PL"/>
          <w14:ligatures w14:val="none"/>
        </w:rPr>
        <w:t xml:space="preserve"> od dnia podpisania umowy przez strony.</w:t>
      </w:r>
    </w:p>
    <w:p w14:paraId="5C69DFDA" w14:textId="77777777" w:rsidR="005268A3" w:rsidRPr="00C90067" w:rsidRDefault="005268A3" w:rsidP="005268A3">
      <w:pPr>
        <w:numPr>
          <w:ilvl w:val="0"/>
          <w:numId w:val="32"/>
        </w:numPr>
        <w:tabs>
          <w:tab w:val="left" w:pos="720"/>
        </w:tabs>
        <w:suppressAutoHyphens/>
        <w:spacing w:after="0" w:line="240" w:lineRule="auto"/>
        <w:ind w:left="720"/>
        <w:jc w:val="both"/>
        <w:rPr>
          <w:rFonts w:eastAsia="Times New Roman" w:cstheme="minorHAnsi"/>
          <w:kern w:val="0"/>
          <w:sz w:val="24"/>
          <w:szCs w:val="24"/>
          <w:lang w:eastAsia="pl-PL"/>
          <w14:ligatures w14:val="none"/>
        </w:rPr>
      </w:pPr>
      <w:r w:rsidRPr="00C90067">
        <w:rPr>
          <w:rFonts w:eastAsia="Times New Roman" w:cstheme="minorHAnsi"/>
          <w:bCs/>
          <w:kern w:val="0"/>
          <w:sz w:val="24"/>
          <w:szCs w:val="24"/>
          <w:lang w:eastAsia="pl-PL"/>
          <w14:ligatures w14:val="none"/>
        </w:rPr>
        <w:t>Wykonawca przedłoży Zamawiającemu w ciągu 7 dni od daty podpisania umowy harmonogram rzeczowo-finansowy, uwzględniający wszystkie elementy robót podlegające fakturowaniu oraz kosztorys wykonawczy.</w:t>
      </w:r>
    </w:p>
    <w:p w14:paraId="64BD8389"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p>
    <w:p w14:paraId="556C1AB3"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3</w:t>
      </w:r>
    </w:p>
    <w:p w14:paraId="2F492F80"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(Obowiązki zamawiającego)</w:t>
      </w:r>
    </w:p>
    <w:p w14:paraId="25B01F9D" w14:textId="77777777" w:rsidR="005268A3" w:rsidRPr="00692B48" w:rsidRDefault="005268A3" w:rsidP="005268A3">
      <w:pPr>
        <w:numPr>
          <w:ilvl w:val="0"/>
          <w:numId w:val="33"/>
        </w:numPr>
        <w:tabs>
          <w:tab w:val="left" w:pos="36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Do obowiązków Zamawiającego należy:</w:t>
      </w:r>
    </w:p>
    <w:p w14:paraId="70B982E7" w14:textId="77777777" w:rsidR="005268A3" w:rsidRPr="00692B48" w:rsidRDefault="005268A3" w:rsidP="005268A3">
      <w:pPr>
        <w:numPr>
          <w:ilvl w:val="0"/>
          <w:numId w:val="36"/>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zapewnienie nadzoru inwestorskiego nad realizacją przedmiotu umowy,</w:t>
      </w:r>
    </w:p>
    <w:p w14:paraId="17DFD2F4" w14:textId="77777777" w:rsidR="005268A3" w:rsidRPr="00692B48" w:rsidRDefault="005268A3" w:rsidP="005268A3">
      <w:pPr>
        <w:numPr>
          <w:ilvl w:val="0"/>
          <w:numId w:val="36"/>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protokolarne wprowadzenie Wykonawcy na teren budowy,</w:t>
      </w:r>
    </w:p>
    <w:p w14:paraId="00AC9803" w14:textId="77777777" w:rsidR="005268A3" w:rsidRPr="00692B48" w:rsidRDefault="005268A3" w:rsidP="005268A3">
      <w:pPr>
        <w:numPr>
          <w:ilvl w:val="0"/>
          <w:numId w:val="36"/>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udział w odbiorach,</w:t>
      </w:r>
    </w:p>
    <w:p w14:paraId="7850557F" w14:textId="77777777" w:rsidR="005268A3" w:rsidRPr="00692B48" w:rsidRDefault="005268A3" w:rsidP="005268A3">
      <w:pPr>
        <w:numPr>
          <w:ilvl w:val="0"/>
          <w:numId w:val="36"/>
        </w:numPr>
        <w:suppressAutoHyphens/>
        <w:spacing w:after="0" w:line="240" w:lineRule="auto"/>
        <w:ind w:left="107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przekazanie dokumentacji projektowej,</w:t>
      </w:r>
    </w:p>
    <w:p w14:paraId="3CECE1FF" w14:textId="77777777" w:rsidR="005268A3" w:rsidRPr="00692B48" w:rsidRDefault="005268A3" w:rsidP="005268A3">
      <w:pPr>
        <w:numPr>
          <w:ilvl w:val="0"/>
          <w:numId w:val="36"/>
        </w:numPr>
        <w:suppressAutoHyphens/>
        <w:spacing w:after="0" w:line="240" w:lineRule="auto"/>
        <w:ind w:left="107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przekazanie specyfikacji technicznej wykonania i odbioru robót.</w:t>
      </w:r>
    </w:p>
    <w:p w14:paraId="3C53C1FB" w14:textId="77777777" w:rsidR="007100C7" w:rsidRPr="00692B48" w:rsidRDefault="007100C7" w:rsidP="007100C7">
      <w:pPr>
        <w:suppressAutoHyphens/>
        <w:spacing w:after="0" w:line="240" w:lineRule="auto"/>
        <w:jc w:val="both"/>
        <w:rPr>
          <w:rFonts w:eastAsia="Times New Roman" w:cstheme="minorHAnsi"/>
          <w:kern w:val="0"/>
          <w:sz w:val="24"/>
          <w:szCs w:val="24"/>
          <w:lang w:eastAsia="pl-PL"/>
          <w14:ligatures w14:val="none"/>
        </w:rPr>
      </w:pPr>
    </w:p>
    <w:p w14:paraId="66A6D890" w14:textId="77777777" w:rsidR="005268A3" w:rsidRPr="00C90067" w:rsidRDefault="005268A3" w:rsidP="005268A3">
      <w:pPr>
        <w:numPr>
          <w:ilvl w:val="0"/>
          <w:numId w:val="33"/>
        </w:numPr>
        <w:tabs>
          <w:tab w:val="left" w:pos="360"/>
        </w:tabs>
        <w:suppressAutoHyphens/>
        <w:spacing w:after="0" w:line="240" w:lineRule="auto"/>
        <w:jc w:val="both"/>
        <w:rPr>
          <w:rFonts w:eastAsia="Times New Roman" w:cstheme="minorHAnsi"/>
          <w:kern w:val="0"/>
          <w:sz w:val="24"/>
          <w:szCs w:val="24"/>
          <w:lang w:eastAsia="pl-PL"/>
          <w14:ligatures w14:val="none"/>
        </w:rPr>
      </w:pPr>
      <w:r w:rsidRPr="00C90067">
        <w:rPr>
          <w:rFonts w:eastAsia="Times New Roman" w:cstheme="minorHAnsi"/>
          <w:kern w:val="0"/>
          <w:sz w:val="24"/>
          <w:szCs w:val="24"/>
          <w:lang w:eastAsia="pl-PL"/>
          <w14:ligatures w14:val="none"/>
        </w:rPr>
        <w:t>Odpowiedzialne za nadzór inwestorski nad realizacją przedmiotu umowy ze strony Zamawiającego są następujące osoby:</w:t>
      </w:r>
    </w:p>
    <w:p w14:paraId="1DD0F3A6" w14:textId="3CA7F507" w:rsidR="007100C7" w:rsidRPr="00692B48" w:rsidRDefault="007100C7" w:rsidP="007100C7">
      <w:pPr>
        <w:numPr>
          <w:ilvl w:val="0"/>
          <w:numId w:val="33"/>
        </w:numPr>
        <w:tabs>
          <w:tab w:val="left" w:pos="360"/>
        </w:tabs>
        <w:suppressAutoHyphens/>
        <w:spacing w:after="0" w:line="264" w:lineRule="auto"/>
        <w:jc w:val="both"/>
        <w:rPr>
          <w:rFonts w:eastAsia="Times New Roman" w:cstheme="minorHAnsi"/>
          <w:kern w:val="0"/>
          <w:sz w:val="24"/>
          <w:szCs w:val="24"/>
          <w:lang w:eastAsia="pl-PL"/>
          <w14:ligatures w14:val="none"/>
        </w:rPr>
      </w:pPr>
      <w:r w:rsidRPr="00C90067">
        <w:rPr>
          <w:rFonts w:cstheme="minorHAnsi"/>
          <w:spacing w:val="-1"/>
          <w:sz w:val="24"/>
          <w:szCs w:val="24"/>
        </w:rPr>
        <w:t>Zamawiający</w:t>
      </w:r>
      <w:r w:rsidRPr="00C90067">
        <w:rPr>
          <w:rFonts w:cstheme="minorHAnsi"/>
          <w:sz w:val="24"/>
          <w:szCs w:val="24"/>
        </w:rPr>
        <w:t xml:space="preserve">    </w:t>
      </w:r>
      <w:r w:rsidRPr="00C90067">
        <w:rPr>
          <w:rFonts w:cstheme="minorHAnsi"/>
          <w:spacing w:val="12"/>
          <w:sz w:val="24"/>
          <w:szCs w:val="24"/>
        </w:rPr>
        <w:t xml:space="preserve"> </w:t>
      </w:r>
      <w:r w:rsidRPr="00C90067">
        <w:rPr>
          <w:rFonts w:cstheme="minorHAnsi"/>
          <w:spacing w:val="-1"/>
          <w:sz w:val="24"/>
          <w:szCs w:val="24"/>
        </w:rPr>
        <w:t>oświadcza,</w:t>
      </w:r>
      <w:r w:rsidRPr="00C90067">
        <w:rPr>
          <w:rFonts w:cstheme="minorHAnsi"/>
          <w:spacing w:val="12"/>
          <w:sz w:val="24"/>
          <w:szCs w:val="24"/>
        </w:rPr>
        <w:t xml:space="preserve"> </w:t>
      </w:r>
      <w:r w:rsidRPr="00C90067">
        <w:rPr>
          <w:rFonts w:cstheme="minorHAnsi"/>
          <w:sz w:val="24"/>
          <w:szCs w:val="24"/>
        </w:rPr>
        <w:t xml:space="preserve">że     </w:t>
      </w:r>
      <w:r w:rsidRPr="00C90067">
        <w:rPr>
          <w:rFonts w:cstheme="minorHAnsi"/>
          <w:spacing w:val="12"/>
          <w:sz w:val="24"/>
          <w:szCs w:val="24"/>
        </w:rPr>
        <w:t xml:space="preserve"> </w:t>
      </w:r>
      <w:r w:rsidRPr="00C90067">
        <w:rPr>
          <w:rFonts w:cstheme="minorHAnsi"/>
          <w:spacing w:val="-1"/>
          <w:sz w:val="24"/>
          <w:szCs w:val="24"/>
        </w:rPr>
        <w:t>ustanowił</w:t>
      </w:r>
      <w:r w:rsidRPr="00C90067">
        <w:rPr>
          <w:rFonts w:cstheme="minorHAnsi"/>
          <w:sz w:val="24"/>
          <w:szCs w:val="24"/>
        </w:rPr>
        <w:t xml:space="preserve">     </w:t>
      </w:r>
      <w:r w:rsidRPr="00C90067">
        <w:rPr>
          <w:rFonts w:cstheme="minorHAnsi"/>
          <w:spacing w:val="11"/>
          <w:sz w:val="24"/>
          <w:szCs w:val="24"/>
        </w:rPr>
        <w:t xml:space="preserve"> </w:t>
      </w:r>
      <w:r w:rsidRPr="00C90067">
        <w:rPr>
          <w:rFonts w:cstheme="minorHAnsi"/>
          <w:sz w:val="24"/>
          <w:szCs w:val="24"/>
        </w:rPr>
        <w:t xml:space="preserve">Kierownika     </w:t>
      </w:r>
      <w:r w:rsidRPr="00C90067">
        <w:rPr>
          <w:rFonts w:cstheme="minorHAnsi"/>
          <w:spacing w:val="12"/>
          <w:sz w:val="24"/>
          <w:szCs w:val="24"/>
        </w:rPr>
        <w:t xml:space="preserve"> </w:t>
      </w:r>
      <w:r w:rsidRPr="00C90067">
        <w:rPr>
          <w:rFonts w:cstheme="minorHAnsi"/>
          <w:spacing w:val="-1"/>
          <w:sz w:val="24"/>
          <w:szCs w:val="24"/>
        </w:rPr>
        <w:t>Projektu</w:t>
      </w:r>
      <w:r w:rsidRPr="00C90067">
        <w:rPr>
          <w:rFonts w:cstheme="minorHAnsi"/>
          <w:sz w:val="24"/>
          <w:szCs w:val="24"/>
        </w:rPr>
        <w:t xml:space="preserve">     </w:t>
      </w:r>
      <w:r w:rsidRPr="00C90067">
        <w:rPr>
          <w:rFonts w:cstheme="minorHAnsi"/>
          <w:spacing w:val="10"/>
          <w:sz w:val="24"/>
          <w:szCs w:val="24"/>
        </w:rPr>
        <w:t xml:space="preserve"> </w:t>
      </w:r>
      <w:r w:rsidRPr="00C90067">
        <w:rPr>
          <w:rFonts w:cstheme="minorHAnsi"/>
          <w:sz w:val="24"/>
          <w:szCs w:val="24"/>
        </w:rPr>
        <w:t xml:space="preserve">w     </w:t>
      </w:r>
      <w:r w:rsidRPr="00C90067">
        <w:rPr>
          <w:rFonts w:cstheme="minorHAnsi"/>
          <w:spacing w:val="14"/>
          <w:sz w:val="24"/>
          <w:szCs w:val="24"/>
        </w:rPr>
        <w:t xml:space="preserve"> </w:t>
      </w:r>
      <w:r w:rsidRPr="00C90067">
        <w:rPr>
          <w:rFonts w:cstheme="minorHAnsi"/>
          <w:sz w:val="24"/>
          <w:szCs w:val="24"/>
        </w:rPr>
        <w:t xml:space="preserve">osobie     </w:t>
      </w:r>
      <w:r w:rsidRPr="00C90067">
        <w:rPr>
          <w:rFonts w:cstheme="minorHAnsi"/>
          <w:spacing w:val="11"/>
          <w:sz w:val="24"/>
          <w:szCs w:val="24"/>
        </w:rPr>
        <w:t xml:space="preserve"> </w:t>
      </w:r>
      <w:r w:rsidR="00B97A01" w:rsidRPr="00C90067">
        <w:rPr>
          <w:rFonts w:cstheme="minorHAnsi"/>
          <w:sz w:val="24"/>
          <w:szCs w:val="24"/>
        </w:rPr>
        <w:t xml:space="preserve">Piotr Zając </w:t>
      </w:r>
      <w:r w:rsidRPr="00C90067">
        <w:rPr>
          <w:rFonts w:cstheme="minorHAnsi"/>
          <w:spacing w:val="-1"/>
          <w:sz w:val="24"/>
          <w:szCs w:val="24"/>
        </w:rPr>
        <w:t>do</w:t>
      </w:r>
      <w:r w:rsidRPr="00692B48">
        <w:rPr>
          <w:rFonts w:cstheme="minorHAnsi"/>
          <w:spacing w:val="6"/>
          <w:sz w:val="24"/>
          <w:szCs w:val="24"/>
        </w:rPr>
        <w:t xml:space="preserve"> </w:t>
      </w:r>
      <w:r w:rsidRPr="00692B48">
        <w:rPr>
          <w:rFonts w:cstheme="minorHAnsi"/>
          <w:spacing w:val="-1"/>
          <w:sz w:val="24"/>
          <w:szCs w:val="24"/>
        </w:rPr>
        <w:t>reprezentowania</w:t>
      </w:r>
      <w:r w:rsidRPr="00692B48">
        <w:rPr>
          <w:rFonts w:cstheme="minorHAnsi"/>
          <w:spacing w:val="7"/>
          <w:sz w:val="24"/>
          <w:szCs w:val="24"/>
        </w:rPr>
        <w:t xml:space="preserve"> </w:t>
      </w:r>
      <w:r w:rsidRPr="00692B48">
        <w:rPr>
          <w:rFonts w:cstheme="minorHAnsi"/>
          <w:spacing w:val="-1"/>
          <w:sz w:val="24"/>
          <w:szCs w:val="24"/>
        </w:rPr>
        <w:t>Zamawiającego</w:t>
      </w:r>
      <w:r w:rsidRPr="00692B48">
        <w:rPr>
          <w:rFonts w:cstheme="minorHAnsi"/>
          <w:spacing w:val="7"/>
          <w:sz w:val="24"/>
          <w:szCs w:val="24"/>
        </w:rPr>
        <w:t xml:space="preserve"> </w:t>
      </w:r>
      <w:r w:rsidRPr="00692B48">
        <w:rPr>
          <w:rFonts w:cstheme="minorHAnsi"/>
          <w:spacing w:val="1"/>
          <w:sz w:val="24"/>
          <w:szCs w:val="24"/>
        </w:rPr>
        <w:t>na</w:t>
      </w:r>
      <w:r w:rsidRPr="00692B48">
        <w:rPr>
          <w:rFonts w:cstheme="minorHAnsi"/>
          <w:spacing w:val="7"/>
          <w:sz w:val="24"/>
          <w:szCs w:val="24"/>
        </w:rPr>
        <w:t xml:space="preserve"> </w:t>
      </w:r>
      <w:r w:rsidRPr="00692B48">
        <w:rPr>
          <w:rFonts w:cstheme="minorHAnsi"/>
          <w:spacing w:val="-1"/>
          <w:sz w:val="24"/>
          <w:szCs w:val="24"/>
        </w:rPr>
        <w:t>budowie</w:t>
      </w:r>
      <w:r w:rsidRPr="00692B48">
        <w:rPr>
          <w:rFonts w:cstheme="minorHAnsi"/>
          <w:spacing w:val="7"/>
          <w:sz w:val="24"/>
          <w:szCs w:val="24"/>
        </w:rPr>
        <w:t xml:space="preserve"> </w:t>
      </w:r>
      <w:r w:rsidRPr="00692B48">
        <w:rPr>
          <w:rFonts w:cstheme="minorHAnsi"/>
          <w:spacing w:val="-1"/>
          <w:sz w:val="24"/>
          <w:szCs w:val="24"/>
        </w:rPr>
        <w:t>przez</w:t>
      </w:r>
      <w:r w:rsidRPr="00692B48">
        <w:rPr>
          <w:rFonts w:cstheme="minorHAnsi"/>
          <w:spacing w:val="8"/>
          <w:sz w:val="24"/>
          <w:szCs w:val="24"/>
        </w:rPr>
        <w:t xml:space="preserve"> </w:t>
      </w:r>
      <w:r w:rsidRPr="00692B48">
        <w:rPr>
          <w:rFonts w:cstheme="minorHAnsi"/>
          <w:spacing w:val="-1"/>
          <w:sz w:val="24"/>
          <w:szCs w:val="24"/>
        </w:rPr>
        <w:t>sprawowanie</w:t>
      </w:r>
      <w:r w:rsidRPr="00692B48">
        <w:rPr>
          <w:rFonts w:cstheme="minorHAnsi"/>
          <w:spacing w:val="6"/>
          <w:sz w:val="24"/>
          <w:szCs w:val="24"/>
        </w:rPr>
        <w:t xml:space="preserve"> </w:t>
      </w:r>
      <w:r w:rsidRPr="00692B48">
        <w:rPr>
          <w:rFonts w:cstheme="minorHAnsi"/>
          <w:sz w:val="24"/>
          <w:szCs w:val="24"/>
        </w:rPr>
        <w:t>kontroli</w:t>
      </w:r>
      <w:r w:rsidRPr="00692B48">
        <w:rPr>
          <w:rFonts w:cstheme="minorHAnsi"/>
          <w:spacing w:val="6"/>
          <w:sz w:val="24"/>
          <w:szCs w:val="24"/>
        </w:rPr>
        <w:t xml:space="preserve"> </w:t>
      </w:r>
      <w:r w:rsidRPr="00692B48">
        <w:rPr>
          <w:rFonts w:cstheme="minorHAnsi"/>
          <w:spacing w:val="-1"/>
          <w:sz w:val="24"/>
          <w:szCs w:val="24"/>
        </w:rPr>
        <w:t>zgodności</w:t>
      </w:r>
      <w:r w:rsidRPr="00692B48">
        <w:rPr>
          <w:rFonts w:cstheme="minorHAnsi"/>
          <w:spacing w:val="6"/>
          <w:sz w:val="24"/>
          <w:szCs w:val="24"/>
        </w:rPr>
        <w:t xml:space="preserve"> </w:t>
      </w:r>
      <w:r w:rsidRPr="00692B48">
        <w:rPr>
          <w:rFonts w:cstheme="minorHAnsi"/>
          <w:spacing w:val="-1"/>
          <w:sz w:val="24"/>
          <w:szCs w:val="24"/>
        </w:rPr>
        <w:t>realizacji</w:t>
      </w:r>
      <w:r w:rsidRPr="00692B48">
        <w:rPr>
          <w:rFonts w:cstheme="minorHAnsi"/>
          <w:spacing w:val="6"/>
          <w:sz w:val="24"/>
          <w:szCs w:val="24"/>
        </w:rPr>
        <w:t xml:space="preserve"> </w:t>
      </w:r>
      <w:r w:rsidRPr="00692B48">
        <w:rPr>
          <w:rFonts w:cstheme="minorHAnsi"/>
          <w:spacing w:val="-1"/>
          <w:sz w:val="24"/>
          <w:szCs w:val="24"/>
        </w:rPr>
        <w:t>Inwestycji</w:t>
      </w:r>
      <w:r w:rsidRPr="00692B48">
        <w:rPr>
          <w:rFonts w:cstheme="minorHAnsi"/>
          <w:spacing w:val="125"/>
          <w:w w:val="99"/>
          <w:sz w:val="24"/>
          <w:szCs w:val="24"/>
        </w:rPr>
        <w:t xml:space="preserve"> </w:t>
      </w:r>
      <w:r w:rsidRPr="00692B48">
        <w:rPr>
          <w:rFonts w:cstheme="minorHAnsi"/>
          <w:sz w:val="24"/>
          <w:szCs w:val="24"/>
        </w:rPr>
        <w:t>z</w:t>
      </w:r>
      <w:r w:rsidRPr="00692B48">
        <w:rPr>
          <w:rFonts w:cstheme="minorHAnsi"/>
          <w:spacing w:val="38"/>
          <w:sz w:val="24"/>
          <w:szCs w:val="24"/>
        </w:rPr>
        <w:t xml:space="preserve"> </w:t>
      </w:r>
      <w:r w:rsidRPr="00692B48">
        <w:rPr>
          <w:rFonts w:cstheme="minorHAnsi"/>
          <w:spacing w:val="-1"/>
          <w:sz w:val="24"/>
          <w:szCs w:val="24"/>
        </w:rPr>
        <w:t>projektem,</w:t>
      </w:r>
      <w:r w:rsidRPr="00692B48">
        <w:rPr>
          <w:rFonts w:cstheme="minorHAnsi"/>
          <w:spacing w:val="38"/>
          <w:sz w:val="24"/>
          <w:szCs w:val="24"/>
        </w:rPr>
        <w:t xml:space="preserve"> </w:t>
      </w:r>
      <w:r w:rsidRPr="00692B48">
        <w:rPr>
          <w:rFonts w:cstheme="minorHAnsi"/>
          <w:spacing w:val="-1"/>
          <w:sz w:val="24"/>
          <w:szCs w:val="24"/>
        </w:rPr>
        <w:t>pozwoleniem</w:t>
      </w:r>
      <w:r w:rsidRPr="00692B48">
        <w:rPr>
          <w:rFonts w:cstheme="minorHAnsi"/>
          <w:spacing w:val="40"/>
          <w:sz w:val="24"/>
          <w:szCs w:val="24"/>
        </w:rPr>
        <w:t xml:space="preserve"> </w:t>
      </w:r>
      <w:r w:rsidRPr="00692B48">
        <w:rPr>
          <w:rFonts w:cstheme="minorHAnsi"/>
          <w:spacing w:val="1"/>
          <w:sz w:val="24"/>
          <w:szCs w:val="24"/>
        </w:rPr>
        <w:t>na</w:t>
      </w:r>
      <w:r w:rsidRPr="00692B48">
        <w:rPr>
          <w:rFonts w:cstheme="minorHAnsi"/>
          <w:spacing w:val="37"/>
          <w:sz w:val="24"/>
          <w:szCs w:val="24"/>
        </w:rPr>
        <w:t xml:space="preserve"> </w:t>
      </w:r>
      <w:r w:rsidRPr="00692B48">
        <w:rPr>
          <w:rFonts w:cstheme="minorHAnsi"/>
          <w:sz w:val="24"/>
          <w:szCs w:val="24"/>
        </w:rPr>
        <w:t>budowę,</w:t>
      </w:r>
      <w:r w:rsidRPr="00692B48">
        <w:rPr>
          <w:rFonts w:cstheme="minorHAnsi"/>
          <w:spacing w:val="37"/>
          <w:sz w:val="24"/>
          <w:szCs w:val="24"/>
        </w:rPr>
        <w:t xml:space="preserve"> </w:t>
      </w:r>
      <w:r w:rsidRPr="00692B48">
        <w:rPr>
          <w:rFonts w:cstheme="minorHAnsi"/>
          <w:sz w:val="24"/>
          <w:szCs w:val="24"/>
        </w:rPr>
        <w:t>Umową</w:t>
      </w:r>
      <w:r w:rsidRPr="00692B48">
        <w:rPr>
          <w:rFonts w:cstheme="minorHAnsi"/>
          <w:spacing w:val="37"/>
          <w:sz w:val="24"/>
          <w:szCs w:val="24"/>
        </w:rPr>
        <w:t xml:space="preserve"> </w:t>
      </w:r>
      <w:r w:rsidRPr="00692B48">
        <w:rPr>
          <w:rFonts w:cstheme="minorHAnsi"/>
          <w:spacing w:val="-1"/>
          <w:sz w:val="24"/>
          <w:szCs w:val="24"/>
        </w:rPr>
        <w:t>oraz</w:t>
      </w:r>
      <w:r w:rsidRPr="00692B48">
        <w:rPr>
          <w:rFonts w:cstheme="minorHAnsi"/>
          <w:spacing w:val="38"/>
          <w:sz w:val="24"/>
          <w:szCs w:val="24"/>
        </w:rPr>
        <w:t xml:space="preserve"> </w:t>
      </w:r>
      <w:r w:rsidRPr="00692B48">
        <w:rPr>
          <w:rFonts w:cstheme="minorHAnsi"/>
          <w:spacing w:val="1"/>
          <w:sz w:val="24"/>
          <w:szCs w:val="24"/>
        </w:rPr>
        <w:t>do</w:t>
      </w:r>
      <w:r w:rsidRPr="00692B48">
        <w:rPr>
          <w:rFonts w:cstheme="minorHAnsi"/>
          <w:spacing w:val="39"/>
          <w:sz w:val="24"/>
          <w:szCs w:val="24"/>
        </w:rPr>
        <w:t xml:space="preserve"> </w:t>
      </w:r>
      <w:r w:rsidRPr="00692B48">
        <w:rPr>
          <w:rFonts w:cstheme="minorHAnsi"/>
          <w:spacing w:val="-1"/>
          <w:sz w:val="24"/>
          <w:szCs w:val="24"/>
        </w:rPr>
        <w:t>koordynowania</w:t>
      </w:r>
      <w:r w:rsidRPr="00692B48">
        <w:rPr>
          <w:rFonts w:cstheme="minorHAnsi"/>
          <w:spacing w:val="37"/>
          <w:sz w:val="24"/>
          <w:szCs w:val="24"/>
        </w:rPr>
        <w:t xml:space="preserve"> </w:t>
      </w:r>
      <w:r w:rsidRPr="00692B48">
        <w:rPr>
          <w:rFonts w:cstheme="minorHAnsi"/>
          <w:spacing w:val="-1"/>
          <w:sz w:val="24"/>
          <w:szCs w:val="24"/>
        </w:rPr>
        <w:t>działań</w:t>
      </w:r>
      <w:r w:rsidRPr="00692B48">
        <w:rPr>
          <w:rFonts w:cstheme="minorHAnsi"/>
          <w:spacing w:val="37"/>
          <w:sz w:val="24"/>
          <w:szCs w:val="24"/>
        </w:rPr>
        <w:t xml:space="preserve"> </w:t>
      </w:r>
      <w:r w:rsidRPr="00692B48">
        <w:rPr>
          <w:rFonts w:cstheme="minorHAnsi"/>
          <w:spacing w:val="-1"/>
          <w:sz w:val="24"/>
          <w:szCs w:val="24"/>
        </w:rPr>
        <w:t>Inspektorów</w:t>
      </w:r>
      <w:r w:rsidRPr="00692B48">
        <w:rPr>
          <w:rFonts w:cstheme="minorHAnsi"/>
          <w:spacing w:val="37"/>
          <w:sz w:val="24"/>
          <w:szCs w:val="24"/>
        </w:rPr>
        <w:t xml:space="preserve"> </w:t>
      </w:r>
      <w:r w:rsidRPr="00692B48">
        <w:rPr>
          <w:rFonts w:cstheme="minorHAnsi"/>
          <w:sz w:val="24"/>
          <w:szCs w:val="24"/>
        </w:rPr>
        <w:t>Nadzoru.</w:t>
      </w:r>
      <w:r w:rsidRPr="00692B48">
        <w:rPr>
          <w:rFonts w:cstheme="minorHAnsi"/>
          <w:spacing w:val="83"/>
          <w:w w:val="99"/>
          <w:sz w:val="24"/>
          <w:szCs w:val="24"/>
        </w:rPr>
        <w:t xml:space="preserve"> </w:t>
      </w:r>
      <w:r w:rsidRPr="00692B48">
        <w:rPr>
          <w:rFonts w:cstheme="minorHAnsi"/>
          <w:spacing w:val="-1"/>
          <w:sz w:val="24"/>
          <w:szCs w:val="24"/>
        </w:rPr>
        <w:t>Kierownik</w:t>
      </w:r>
      <w:r w:rsidRPr="00692B48">
        <w:rPr>
          <w:rFonts w:cstheme="minorHAnsi"/>
          <w:spacing w:val="-6"/>
          <w:sz w:val="24"/>
          <w:szCs w:val="24"/>
        </w:rPr>
        <w:t xml:space="preserve"> </w:t>
      </w:r>
      <w:r w:rsidRPr="00692B48">
        <w:rPr>
          <w:rFonts w:cstheme="minorHAnsi"/>
          <w:spacing w:val="-1"/>
          <w:sz w:val="24"/>
          <w:szCs w:val="24"/>
        </w:rPr>
        <w:t>Projektu</w:t>
      </w:r>
      <w:r w:rsidRPr="00692B48">
        <w:rPr>
          <w:rFonts w:cstheme="minorHAnsi"/>
          <w:spacing w:val="-7"/>
          <w:sz w:val="24"/>
          <w:szCs w:val="24"/>
        </w:rPr>
        <w:t xml:space="preserve"> </w:t>
      </w:r>
      <w:r w:rsidRPr="00692B48">
        <w:rPr>
          <w:rFonts w:cstheme="minorHAnsi"/>
          <w:spacing w:val="-1"/>
          <w:sz w:val="24"/>
          <w:szCs w:val="24"/>
        </w:rPr>
        <w:t>nie</w:t>
      </w:r>
      <w:r w:rsidRPr="00692B48">
        <w:rPr>
          <w:rFonts w:cstheme="minorHAnsi"/>
          <w:spacing w:val="-6"/>
          <w:sz w:val="24"/>
          <w:szCs w:val="24"/>
        </w:rPr>
        <w:t xml:space="preserve"> </w:t>
      </w:r>
      <w:r w:rsidRPr="00692B48">
        <w:rPr>
          <w:rFonts w:cstheme="minorHAnsi"/>
          <w:sz w:val="24"/>
          <w:szCs w:val="24"/>
        </w:rPr>
        <w:t>jest</w:t>
      </w:r>
      <w:r w:rsidRPr="00692B48">
        <w:rPr>
          <w:rFonts w:cstheme="minorHAnsi"/>
          <w:spacing w:val="-8"/>
          <w:sz w:val="24"/>
          <w:szCs w:val="24"/>
        </w:rPr>
        <w:t xml:space="preserve"> </w:t>
      </w:r>
      <w:r w:rsidRPr="00692B48">
        <w:rPr>
          <w:rFonts w:cstheme="minorHAnsi"/>
          <w:spacing w:val="-1"/>
          <w:sz w:val="24"/>
          <w:szCs w:val="24"/>
        </w:rPr>
        <w:t>upoważniony</w:t>
      </w:r>
      <w:r w:rsidRPr="00692B48">
        <w:rPr>
          <w:rFonts w:cstheme="minorHAnsi"/>
          <w:spacing w:val="-6"/>
          <w:sz w:val="24"/>
          <w:szCs w:val="24"/>
        </w:rPr>
        <w:t xml:space="preserve"> </w:t>
      </w:r>
      <w:r w:rsidRPr="00692B48">
        <w:rPr>
          <w:rFonts w:cstheme="minorHAnsi"/>
          <w:spacing w:val="1"/>
          <w:sz w:val="24"/>
          <w:szCs w:val="24"/>
        </w:rPr>
        <w:t>do</w:t>
      </w:r>
      <w:r w:rsidRPr="00692B48">
        <w:rPr>
          <w:rFonts w:cstheme="minorHAnsi"/>
          <w:spacing w:val="-7"/>
          <w:sz w:val="24"/>
          <w:szCs w:val="24"/>
        </w:rPr>
        <w:t xml:space="preserve"> </w:t>
      </w:r>
      <w:r w:rsidRPr="00692B48">
        <w:rPr>
          <w:rFonts w:cstheme="minorHAnsi"/>
          <w:spacing w:val="-1"/>
          <w:sz w:val="24"/>
          <w:szCs w:val="24"/>
        </w:rPr>
        <w:t>składania</w:t>
      </w:r>
      <w:r w:rsidRPr="00692B48">
        <w:rPr>
          <w:rFonts w:cstheme="minorHAnsi"/>
          <w:spacing w:val="-7"/>
          <w:sz w:val="24"/>
          <w:szCs w:val="24"/>
        </w:rPr>
        <w:t xml:space="preserve"> </w:t>
      </w:r>
      <w:r w:rsidRPr="00692B48">
        <w:rPr>
          <w:rFonts w:cstheme="minorHAnsi"/>
          <w:spacing w:val="-1"/>
          <w:sz w:val="24"/>
          <w:szCs w:val="24"/>
        </w:rPr>
        <w:t>oświadczeń</w:t>
      </w:r>
      <w:r w:rsidRPr="00692B48">
        <w:rPr>
          <w:rFonts w:cstheme="minorHAnsi"/>
          <w:spacing w:val="-6"/>
          <w:sz w:val="24"/>
          <w:szCs w:val="24"/>
        </w:rPr>
        <w:t xml:space="preserve"> </w:t>
      </w:r>
      <w:r w:rsidRPr="00692B48">
        <w:rPr>
          <w:rFonts w:cstheme="minorHAnsi"/>
          <w:sz w:val="24"/>
          <w:szCs w:val="24"/>
        </w:rPr>
        <w:t>woli</w:t>
      </w:r>
      <w:r w:rsidRPr="00692B48">
        <w:rPr>
          <w:rFonts w:cstheme="minorHAnsi"/>
          <w:spacing w:val="-8"/>
          <w:sz w:val="24"/>
          <w:szCs w:val="24"/>
        </w:rPr>
        <w:t xml:space="preserve"> </w:t>
      </w:r>
      <w:r w:rsidRPr="00692B48">
        <w:rPr>
          <w:rFonts w:cstheme="minorHAnsi"/>
          <w:sz w:val="24"/>
          <w:szCs w:val="24"/>
        </w:rPr>
        <w:t>w</w:t>
      </w:r>
      <w:r w:rsidRPr="00692B48">
        <w:rPr>
          <w:rFonts w:cstheme="minorHAnsi"/>
          <w:spacing w:val="-5"/>
          <w:sz w:val="24"/>
          <w:szCs w:val="24"/>
        </w:rPr>
        <w:t xml:space="preserve"> </w:t>
      </w:r>
      <w:r w:rsidRPr="00692B48">
        <w:rPr>
          <w:rFonts w:cstheme="minorHAnsi"/>
          <w:spacing w:val="-1"/>
          <w:sz w:val="24"/>
          <w:szCs w:val="24"/>
        </w:rPr>
        <w:t>imieniu</w:t>
      </w:r>
      <w:r w:rsidRPr="00692B48">
        <w:rPr>
          <w:rFonts w:cstheme="minorHAnsi"/>
          <w:spacing w:val="-5"/>
          <w:sz w:val="24"/>
          <w:szCs w:val="24"/>
        </w:rPr>
        <w:t xml:space="preserve"> </w:t>
      </w:r>
      <w:r w:rsidRPr="00692B48">
        <w:rPr>
          <w:rFonts w:cstheme="minorHAnsi"/>
          <w:spacing w:val="-1"/>
          <w:sz w:val="24"/>
          <w:szCs w:val="24"/>
        </w:rPr>
        <w:t>Zamawiającego.</w:t>
      </w:r>
    </w:p>
    <w:p w14:paraId="741FEBDC" w14:textId="77777777" w:rsidR="007100C7" w:rsidRPr="00692B48" w:rsidRDefault="007100C7" w:rsidP="007100C7">
      <w:pPr>
        <w:suppressAutoHyphens/>
        <w:spacing w:after="0" w:line="264" w:lineRule="auto"/>
        <w:jc w:val="both"/>
        <w:rPr>
          <w:rFonts w:eastAsia="Times New Roman" w:cstheme="minorHAnsi"/>
          <w:kern w:val="0"/>
          <w:sz w:val="24"/>
          <w:szCs w:val="24"/>
          <w:lang w:eastAsia="pl-PL"/>
          <w14:ligatures w14:val="none"/>
        </w:rPr>
      </w:pPr>
      <w:r w:rsidRPr="00692B48">
        <w:rPr>
          <w:rFonts w:cstheme="minorHAnsi"/>
          <w:spacing w:val="-1"/>
          <w:sz w:val="24"/>
          <w:szCs w:val="24"/>
        </w:rPr>
        <w:t>Inspektor</w:t>
      </w:r>
      <w:r w:rsidRPr="00692B48">
        <w:rPr>
          <w:rFonts w:cstheme="minorHAnsi"/>
          <w:spacing w:val="11"/>
          <w:sz w:val="24"/>
          <w:szCs w:val="24"/>
        </w:rPr>
        <w:t xml:space="preserve"> </w:t>
      </w:r>
      <w:r w:rsidRPr="00692B48">
        <w:rPr>
          <w:rFonts w:cstheme="minorHAnsi"/>
          <w:sz w:val="24"/>
          <w:szCs w:val="24"/>
        </w:rPr>
        <w:t>Nadzoru</w:t>
      </w:r>
      <w:r w:rsidRPr="00692B48">
        <w:rPr>
          <w:rFonts w:cstheme="minorHAnsi"/>
          <w:spacing w:val="10"/>
          <w:sz w:val="24"/>
          <w:szCs w:val="24"/>
        </w:rPr>
        <w:t xml:space="preserve"> </w:t>
      </w:r>
      <w:r w:rsidRPr="00692B48">
        <w:rPr>
          <w:rFonts w:cstheme="minorHAnsi"/>
          <w:sz w:val="24"/>
          <w:szCs w:val="24"/>
        </w:rPr>
        <w:t>Inwestorskiego-</w:t>
      </w:r>
      <w:r w:rsidRPr="00692B48">
        <w:rPr>
          <w:rFonts w:cstheme="minorHAnsi"/>
          <w:spacing w:val="9"/>
          <w:sz w:val="24"/>
          <w:szCs w:val="24"/>
        </w:rPr>
        <w:t xml:space="preserve"> </w:t>
      </w:r>
      <w:r w:rsidRPr="00692B48">
        <w:rPr>
          <w:rFonts w:cstheme="minorHAnsi"/>
          <w:spacing w:val="-1"/>
          <w:sz w:val="24"/>
          <w:szCs w:val="24"/>
        </w:rPr>
        <w:t>koordynator</w:t>
      </w:r>
      <w:r w:rsidRPr="00692B48">
        <w:rPr>
          <w:rFonts w:cstheme="minorHAnsi"/>
          <w:spacing w:val="12"/>
          <w:sz w:val="24"/>
          <w:szCs w:val="24"/>
        </w:rPr>
        <w:t xml:space="preserve"> </w:t>
      </w:r>
      <w:r w:rsidRPr="00692B48">
        <w:rPr>
          <w:rFonts w:cstheme="minorHAnsi"/>
          <w:spacing w:val="-1"/>
          <w:sz w:val="24"/>
          <w:szCs w:val="24"/>
        </w:rPr>
        <w:t>oraz</w:t>
      </w:r>
      <w:r w:rsidRPr="00692B48">
        <w:rPr>
          <w:rFonts w:cstheme="minorHAnsi"/>
          <w:spacing w:val="10"/>
          <w:sz w:val="24"/>
          <w:szCs w:val="24"/>
        </w:rPr>
        <w:t xml:space="preserve"> </w:t>
      </w:r>
      <w:r w:rsidRPr="00692B48">
        <w:rPr>
          <w:rFonts w:cstheme="minorHAnsi"/>
          <w:spacing w:val="-1"/>
          <w:sz w:val="24"/>
          <w:szCs w:val="24"/>
        </w:rPr>
        <w:t>Inspektorzy</w:t>
      </w:r>
      <w:r w:rsidRPr="00692B48">
        <w:rPr>
          <w:rFonts w:cstheme="minorHAnsi"/>
          <w:spacing w:val="11"/>
          <w:sz w:val="24"/>
          <w:szCs w:val="24"/>
        </w:rPr>
        <w:t xml:space="preserve"> </w:t>
      </w:r>
      <w:r w:rsidRPr="00692B48">
        <w:rPr>
          <w:rFonts w:cstheme="minorHAnsi"/>
          <w:spacing w:val="-1"/>
          <w:sz w:val="24"/>
          <w:szCs w:val="24"/>
        </w:rPr>
        <w:t>Nadzoru</w:t>
      </w:r>
      <w:r w:rsidRPr="00692B48">
        <w:rPr>
          <w:rFonts w:cstheme="minorHAnsi"/>
          <w:spacing w:val="13"/>
          <w:sz w:val="24"/>
          <w:szCs w:val="24"/>
        </w:rPr>
        <w:t xml:space="preserve"> </w:t>
      </w:r>
      <w:r w:rsidRPr="00692B48">
        <w:rPr>
          <w:rFonts w:cstheme="minorHAnsi"/>
          <w:spacing w:val="-1"/>
          <w:sz w:val="24"/>
          <w:szCs w:val="24"/>
        </w:rPr>
        <w:t>działają</w:t>
      </w:r>
      <w:r w:rsidRPr="00692B48">
        <w:rPr>
          <w:rFonts w:cstheme="minorHAnsi"/>
          <w:spacing w:val="10"/>
          <w:sz w:val="24"/>
          <w:szCs w:val="24"/>
        </w:rPr>
        <w:t xml:space="preserve"> </w:t>
      </w:r>
      <w:r w:rsidRPr="00692B48">
        <w:rPr>
          <w:rFonts w:cstheme="minorHAnsi"/>
          <w:sz w:val="24"/>
          <w:szCs w:val="24"/>
        </w:rPr>
        <w:t>w</w:t>
      </w:r>
      <w:r w:rsidRPr="00692B48">
        <w:rPr>
          <w:rFonts w:cstheme="minorHAnsi"/>
          <w:spacing w:val="11"/>
          <w:sz w:val="24"/>
          <w:szCs w:val="24"/>
        </w:rPr>
        <w:t xml:space="preserve"> </w:t>
      </w:r>
      <w:r w:rsidRPr="00692B48">
        <w:rPr>
          <w:rFonts w:cstheme="minorHAnsi"/>
          <w:sz w:val="24"/>
          <w:szCs w:val="24"/>
        </w:rPr>
        <w:t>ramach</w:t>
      </w:r>
      <w:r w:rsidRPr="00692B48">
        <w:rPr>
          <w:rFonts w:cstheme="minorHAnsi"/>
          <w:spacing w:val="12"/>
          <w:sz w:val="24"/>
          <w:szCs w:val="24"/>
        </w:rPr>
        <w:t xml:space="preserve"> </w:t>
      </w:r>
      <w:r w:rsidRPr="00692B48">
        <w:rPr>
          <w:rFonts w:cstheme="minorHAnsi"/>
          <w:spacing w:val="-1"/>
          <w:sz w:val="24"/>
          <w:szCs w:val="24"/>
        </w:rPr>
        <w:t>obowiązków</w:t>
      </w:r>
      <w:r w:rsidRPr="00692B48">
        <w:rPr>
          <w:rFonts w:cstheme="minorHAnsi"/>
          <w:spacing w:val="87"/>
          <w:w w:val="99"/>
          <w:sz w:val="24"/>
          <w:szCs w:val="24"/>
        </w:rPr>
        <w:t xml:space="preserve"> </w:t>
      </w:r>
      <w:r w:rsidRPr="00692B48">
        <w:rPr>
          <w:rFonts w:cstheme="minorHAnsi"/>
          <w:spacing w:val="-1"/>
          <w:sz w:val="24"/>
          <w:szCs w:val="24"/>
        </w:rPr>
        <w:t>ustalonych</w:t>
      </w:r>
      <w:r w:rsidRPr="00692B48">
        <w:rPr>
          <w:rFonts w:cstheme="minorHAnsi"/>
          <w:spacing w:val="-12"/>
          <w:sz w:val="24"/>
          <w:szCs w:val="24"/>
        </w:rPr>
        <w:t xml:space="preserve"> </w:t>
      </w:r>
      <w:r w:rsidRPr="00692B48">
        <w:rPr>
          <w:rFonts w:cstheme="minorHAnsi"/>
          <w:spacing w:val="-1"/>
          <w:sz w:val="24"/>
          <w:szCs w:val="24"/>
        </w:rPr>
        <w:t>przepisami</w:t>
      </w:r>
      <w:r w:rsidRPr="00692B48">
        <w:rPr>
          <w:rFonts w:cstheme="minorHAnsi"/>
          <w:spacing w:val="-12"/>
          <w:sz w:val="24"/>
          <w:szCs w:val="24"/>
        </w:rPr>
        <w:t xml:space="preserve"> </w:t>
      </w:r>
      <w:r w:rsidRPr="00692B48">
        <w:rPr>
          <w:rFonts w:cstheme="minorHAnsi"/>
          <w:sz w:val="24"/>
          <w:szCs w:val="24"/>
        </w:rPr>
        <w:t>prawa</w:t>
      </w:r>
      <w:r w:rsidRPr="00692B48">
        <w:rPr>
          <w:rFonts w:cstheme="minorHAnsi"/>
          <w:spacing w:val="-11"/>
          <w:sz w:val="24"/>
          <w:szCs w:val="24"/>
        </w:rPr>
        <w:t xml:space="preserve"> </w:t>
      </w:r>
      <w:r w:rsidRPr="00692B48">
        <w:rPr>
          <w:rFonts w:cstheme="minorHAnsi"/>
          <w:spacing w:val="-1"/>
          <w:sz w:val="24"/>
          <w:szCs w:val="24"/>
        </w:rPr>
        <w:t>budowlanego</w:t>
      </w:r>
    </w:p>
    <w:p w14:paraId="3237B2BE" w14:textId="77777777" w:rsidR="007100C7" w:rsidRPr="00692B48" w:rsidRDefault="007100C7" w:rsidP="007100C7">
      <w:pPr>
        <w:suppressAutoHyphens/>
        <w:spacing w:after="0" w:line="240" w:lineRule="auto"/>
        <w:ind w:left="360"/>
        <w:jc w:val="both"/>
        <w:rPr>
          <w:rFonts w:eastAsia="Times New Roman" w:cstheme="minorHAnsi"/>
          <w:kern w:val="0"/>
          <w:sz w:val="24"/>
          <w:szCs w:val="24"/>
          <w:lang w:eastAsia="pl-PL"/>
          <w14:ligatures w14:val="none"/>
        </w:rPr>
      </w:pPr>
    </w:p>
    <w:p w14:paraId="29CEFFDB"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4</w:t>
      </w:r>
    </w:p>
    <w:p w14:paraId="053A2B7C"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(Obowiązki Wykonawcy)</w:t>
      </w:r>
    </w:p>
    <w:p w14:paraId="23A2ECFF" w14:textId="77777777" w:rsidR="005268A3" w:rsidRPr="00692B48" w:rsidRDefault="005268A3" w:rsidP="005268A3">
      <w:pPr>
        <w:numPr>
          <w:ilvl w:val="0"/>
          <w:numId w:val="44"/>
        </w:num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Do obowiązków Wykonawcy należy:</w:t>
      </w:r>
    </w:p>
    <w:p w14:paraId="3C6AA7E9" w14:textId="77777777" w:rsidR="005268A3" w:rsidRPr="00C90067"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realizowanie robót zgodnie z projektem budowlanym/wykonawczym, ofertą Wykonawcy, opisem przedmiotu zamówienia, obowiązującymi przepisami, w tym Prawa Budowlanego, sztuką budowlaną a także wskazaniami </w:t>
      </w:r>
      <w:r w:rsidRPr="00C90067">
        <w:rPr>
          <w:rFonts w:eastAsia="Times New Roman" w:cstheme="minorHAnsi"/>
          <w:kern w:val="0"/>
          <w:sz w:val="24"/>
          <w:szCs w:val="24"/>
          <w:lang w:eastAsia="pl-PL"/>
          <w14:ligatures w14:val="none"/>
        </w:rPr>
        <w:t>Zamawiającego,</w:t>
      </w:r>
    </w:p>
    <w:p w14:paraId="62B8751A" w14:textId="77777777" w:rsidR="005268A3" w:rsidRPr="00C90067" w:rsidRDefault="005268A3" w:rsidP="005268A3">
      <w:pPr>
        <w:numPr>
          <w:ilvl w:val="0"/>
          <w:numId w:val="37"/>
        </w:numPr>
        <w:suppressAutoHyphens/>
        <w:spacing w:after="0" w:line="240" w:lineRule="auto"/>
        <w:jc w:val="both"/>
        <w:rPr>
          <w:rFonts w:eastAsia="Times New Roman" w:cstheme="minorHAnsi"/>
          <w:kern w:val="0"/>
          <w:sz w:val="24"/>
          <w:szCs w:val="24"/>
          <w:lang w:eastAsia="pl-PL"/>
          <w14:ligatures w14:val="none"/>
        </w:rPr>
      </w:pPr>
      <w:r w:rsidRPr="00C90067">
        <w:rPr>
          <w:rFonts w:eastAsia="Times New Roman" w:cstheme="minorHAnsi"/>
          <w:kern w:val="0"/>
          <w:sz w:val="24"/>
          <w:szCs w:val="24"/>
          <w:lang w:eastAsia="pl-PL"/>
          <w14:ligatures w14:val="none"/>
        </w:rPr>
        <w:t xml:space="preserve">szczegółowe zapoznanie się z uwagami zawartymi w </w:t>
      </w:r>
      <w:r w:rsidRPr="00C90067">
        <w:rPr>
          <w:lang w:eastAsia="pl-PL"/>
        </w:rPr>
        <w:t>opiniach ZUD-u</w:t>
      </w:r>
      <w:r w:rsidRPr="00C90067">
        <w:rPr>
          <w:rFonts w:eastAsia="Times New Roman" w:cstheme="minorHAnsi"/>
          <w:kern w:val="0"/>
          <w:sz w:val="24"/>
          <w:szCs w:val="24"/>
          <w:lang w:eastAsia="pl-PL"/>
          <w14:ligatures w14:val="none"/>
        </w:rPr>
        <w:t xml:space="preserve"> przed rozpoczęciem realizacji przedmiotu umowy, projektami wykonawczymi oraz </w:t>
      </w:r>
      <w:r w:rsidRPr="00C90067">
        <w:rPr>
          <w:rFonts w:eastAsia="Times New Roman" w:cstheme="minorHAnsi"/>
          <w:kern w:val="0"/>
          <w:sz w:val="24"/>
          <w:szCs w:val="24"/>
          <w:lang w:eastAsia="pl-PL"/>
          <w14:ligatures w14:val="none"/>
        </w:rPr>
        <w:br/>
        <w:t>z innymi dokumentami m.in. uzgodnieniami, opiniami właściwych służb,</w:t>
      </w:r>
    </w:p>
    <w:p w14:paraId="59715005" w14:textId="77777777" w:rsidR="005268A3" w:rsidRPr="00692B48" w:rsidRDefault="005268A3" w:rsidP="005268A3">
      <w:pPr>
        <w:numPr>
          <w:ilvl w:val="0"/>
          <w:numId w:val="37"/>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niezwłoczne zawiadomienie Zamawiającego i zgłoszenie wszelkich zastrzeżeń i wad zawartych w dokumentacji projektowej w terminie 7 dni od daty przekazania dokumentacji projektowej pod rygorem odpowiedzialności za wszelkie szkody wynikające na skutek realizacji robót na podstawie wadliwej dokumentacji, bez wcześniejszego powiadomienia Zamawiającego.</w:t>
      </w:r>
    </w:p>
    <w:p w14:paraId="6B17A708" w14:textId="77777777" w:rsidR="005268A3" w:rsidRPr="00692B48" w:rsidRDefault="005268A3" w:rsidP="005268A3">
      <w:pPr>
        <w:numPr>
          <w:ilvl w:val="0"/>
          <w:numId w:val="37"/>
        </w:numPr>
        <w:spacing w:after="0" w:line="240" w:lineRule="auto"/>
        <w:jc w:val="both"/>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prowadzenie dokumentacji budowy, przygotowanie oraz przekazanie w dwóch egzemplarzach,</w:t>
      </w:r>
    </w:p>
    <w:p w14:paraId="056FC83C"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protokolarne przejęcie placu budowy oraz rozpoczęcie robót w terminie ustalonym w umowie,</w:t>
      </w:r>
    </w:p>
    <w:p w14:paraId="2C614FAF"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zapewnienie obsługi geodezyjnej na każdym etapie wykonywanych robót,</w:t>
      </w:r>
    </w:p>
    <w:p w14:paraId="2C3AB4A8"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ponoszenie całkowitej odpowiedzialności za przestrzeganie przepisów bhp i p. </w:t>
      </w:r>
      <w:proofErr w:type="spellStart"/>
      <w:r w:rsidRPr="00692B48">
        <w:rPr>
          <w:rFonts w:eastAsia="Times New Roman" w:cstheme="minorHAnsi"/>
          <w:kern w:val="0"/>
          <w:sz w:val="24"/>
          <w:szCs w:val="24"/>
          <w:lang w:eastAsia="pl-PL"/>
          <w14:ligatures w14:val="none"/>
        </w:rPr>
        <w:t>poż</w:t>
      </w:r>
      <w:proofErr w:type="spellEnd"/>
      <w:r w:rsidRPr="00692B48">
        <w:rPr>
          <w:rFonts w:eastAsia="Times New Roman" w:cstheme="minorHAnsi"/>
          <w:kern w:val="0"/>
          <w:sz w:val="24"/>
          <w:szCs w:val="24"/>
          <w:lang w:eastAsia="pl-PL"/>
          <w14:ligatures w14:val="none"/>
        </w:rPr>
        <w:t>.,</w:t>
      </w:r>
    </w:p>
    <w:p w14:paraId="633160D4" w14:textId="77777777" w:rsidR="005268A3" w:rsidRPr="000E0AF6"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stosowanie materiałów określonych dokumentacją techniczną, posiadających </w:t>
      </w:r>
      <w:r w:rsidRPr="000E0AF6">
        <w:rPr>
          <w:rFonts w:eastAsia="Times New Roman" w:cstheme="minorHAnsi"/>
          <w:kern w:val="0"/>
          <w:sz w:val="24"/>
          <w:szCs w:val="24"/>
          <w:lang w:eastAsia="pl-PL"/>
          <w14:ligatures w14:val="none"/>
        </w:rPr>
        <w:t>dopuszczenie do obrotu i stosowania w budownictwie oraz przedstawienia deklaracji lub certyfikatu zgodności z Polską Normą, aprobaty technicznej lub światowego certyfikatu ISO,</w:t>
      </w:r>
    </w:p>
    <w:p w14:paraId="785C9003" w14:textId="77777777" w:rsidR="005268A3" w:rsidRPr="00692B48" w:rsidRDefault="005268A3" w:rsidP="005268A3">
      <w:pPr>
        <w:numPr>
          <w:ilvl w:val="0"/>
          <w:numId w:val="37"/>
        </w:numPr>
        <w:suppressAutoHyphens/>
        <w:spacing w:after="0" w:line="240" w:lineRule="auto"/>
        <w:jc w:val="both"/>
        <w:rPr>
          <w:rFonts w:eastAsia="Times New Roman" w:cstheme="minorHAnsi"/>
          <w:iCs/>
          <w:kern w:val="0"/>
          <w:sz w:val="24"/>
          <w:szCs w:val="24"/>
          <w:lang w:eastAsia="pl-PL"/>
          <w14:ligatures w14:val="none"/>
        </w:rPr>
      </w:pPr>
      <w:r w:rsidRPr="000E0AF6">
        <w:rPr>
          <w:rFonts w:eastAsia="Times New Roman" w:cstheme="minorHAnsi"/>
          <w:iCs/>
          <w:kern w:val="0"/>
          <w:sz w:val="24"/>
          <w:szCs w:val="24"/>
          <w:lang w:eastAsia="pl-PL"/>
          <w14:ligatures w14:val="none"/>
        </w:rPr>
        <w:t>wykonanie własnym kosztem</w:t>
      </w:r>
      <w:r w:rsidRPr="00692B48">
        <w:rPr>
          <w:rFonts w:eastAsia="Times New Roman" w:cstheme="minorHAnsi"/>
          <w:iCs/>
          <w:kern w:val="0"/>
          <w:sz w:val="24"/>
          <w:szCs w:val="24"/>
          <w:lang w:eastAsia="pl-PL"/>
          <w14:ligatures w14:val="none"/>
        </w:rPr>
        <w:t xml:space="preserve"> i staraniem wszelkich badań laboratoryjnych (badanie zagęszczenia gruntu, badanie nośności podbudowy i nawierzchni, itp.) wraz z przedstawieniem pozytywnych wyników tych badań,</w:t>
      </w:r>
    </w:p>
    <w:p w14:paraId="120DAB9E" w14:textId="77777777" w:rsidR="005268A3" w:rsidRPr="00692B48" w:rsidRDefault="005268A3" w:rsidP="005268A3">
      <w:pPr>
        <w:numPr>
          <w:ilvl w:val="0"/>
          <w:numId w:val="37"/>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opracowanie planu bezpieczeństwa i ochrony zdrowia stosownie do wymagań określonych w art.21a ustęp 1 ustawy z dnia 7 lipca 1994 r. - </w:t>
      </w:r>
      <w:r w:rsidRPr="000E0AF6">
        <w:rPr>
          <w:rFonts w:eastAsia="Times New Roman" w:cstheme="minorHAnsi"/>
          <w:kern w:val="0"/>
          <w:sz w:val="24"/>
          <w:szCs w:val="24"/>
          <w:lang w:eastAsia="pl-PL"/>
          <w14:ligatures w14:val="none"/>
        </w:rPr>
        <w:t>Prawo Budowlane,</w:t>
      </w:r>
    </w:p>
    <w:p w14:paraId="317D8EDC"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zgłaszanie inspektorowi nadzoru do odbioru robót zanikających i ulegających zakryciu. Brak zgłoszenia tych robót daje podstawę Zamawiającemu do żądania odkrycia robót i przywrócenia stanu poprzedniego na koszt i ryzyko Wykonawcy,</w:t>
      </w:r>
    </w:p>
    <w:p w14:paraId="38DE6C2F"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organizacja zaplecza budowy z zasilaniem energetycznym we własnym zakresie oraz przywrócenie terenu zajętego pod zaplecze budowy do stanu poprzedniego w terminie 21 dni po zakończeniu robót,</w:t>
      </w:r>
    </w:p>
    <w:p w14:paraId="47E90DE2"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ochrona placu budowy i zaplecza,</w:t>
      </w:r>
    </w:p>
    <w:p w14:paraId="52C66387"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przerwanie robót i zabezpieczenie terenu budowy na każde żądanie Zamawiającego,</w:t>
      </w:r>
    </w:p>
    <w:p w14:paraId="1FE51660"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pokrycie kosztów poboru wody, energii elektrycznej i zrzutu ścieków związanych  </w:t>
      </w:r>
      <w:r w:rsidRPr="00692B48">
        <w:rPr>
          <w:rFonts w:eastAsia="Times New Roman" w:cstheme="minorHAnsi"/>
          <w:kern w:val="0"/>
          <w:sz w:val="24"/>
          <w:szCs w:val="24"/>
          <w:lang w:eastAsia="pl-PL"/>
          <w14:ligatures w14:val="none"/>
        </w:rPr>
        <w:br/>
        <w:t>z realizacją przedmiotu umowy,</w:t>
      </w:r>
    </w:p>
    <w:p w14:paraId="32981CAB"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opracowanie, zatwierdzenie oraz wdrożenie projektu czasowej organizacji ruchu </w:t>
      </w:r>
      <w:r w:rsidRPr="00692B48">
        <w:rPr>
          <w:rFonts w:eastAsia="Times New Roman" w:cstheme="minorHAnsi"/>
          <w:kern w:val="0"/>
          <w:sz w:val="24"/>
          <w:szCs w:val="24"/>
          <w:lang w:eastAsia="pl-PL"/>
          <w14:ligatures w14:val="none"/>
        </w:rPr>
        <w:br/>
        <w:t>z zabezpieczeniem dojścia i dojazdu do nieruchomości znajdujących się w pasie robót,</w:t>
      </w:r>
    </w:p>
    <w:p w14:paraId="1090A404"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uzgodnienie warunków zajęcia pasa drogowego,</w:t>
      </w:r>
    </w:p>
    <w:p w14:paraId="17F0E367" w14:textId="77777777" w:rsidR="005268A3" w:rsidRPr="00692B48" w:rsidRDefault="005268A3" w:rsidP="005268A3">
      <w:pPr>
        <w:numPr>
          <w:ilvl w:val="0"/>
          <w:numId w:val="37"/>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opracowanie harmonogramu rzeczowo-finansowego i uzgodnienie go z Zamawiającym,</w:t>
      </w:r>
    </w:p>
    <w:p w14:paraId="0F50B7DE" w14:textId="77777777" w:rsidR="005268A3" w:rsidRPr="000E0AF6" w:rsidRDefault="005268A3" w:rsidP="005268A3">
      <w:pPr>
        <w:numPr>
          <w:ilvl w:val="0"/>
          <w:numId w:val="37"/>
        </w:numPr>
        <w:suppressAutoHyphens/>
        <w:spacing w:after="0" w:line="240" w:lineRule="auto"/>
        <w:jc w:val="both"/>
        <w:rPr>
          <w:rFonts w:eastAsia="Times New Roman" w:cstheme="minorHAnsi"/>
          <w:iCs/>
          <w:kern w:val="0"/>
          <w:sz w:val="24"/>
          <w:szCs w:val="24"/>
          <w:lang w:eastAsia="pl-PL"/>
          <w14:ligatures w14:val="none"/>
        </w:rPr>
      </w:pPr>
      <w:r w:rsidRPr="00692B48">
        <w:rPr>
          <w:rFonts w:eastAsia="Times New Roman" w:cstheme="minorHAnsi"/>
          <w:iCs/>
          <w:kern w:val="0"/>
          <w:sz w:val="24"/>
          <w:szCs w:val="24"/>
          <w:lang w:eastAsia="pl-PL"/>
          <w14:ligatures w14:val="none"/>
        </w:rPr>
        <w:t xml:space="preserve">uporządkowanie terenu budowy po zakończeniu </w:t>
      </w:r>
      <w:r w:rsidRPr="000E0AF6">
        <w:rPr>
          <w:rFonts w:eastAsia="Times New Roman" w:cstheme="minorHAnsi"/>
          <w:iCs/>
          <w:kern w:val="0"/>
          <w:sz w:val="24"/>
          <w:szCs w:val="24"/>
          <w:lang w:eastAsia="pl-PL"/>
          <w14:ligatures w14:val="none"/>
        </w:rPr>
        <w:t>robót i wydanie go Zarządcy terenu w terminie ustalonym dla odbioru robót,</w:t>
      </w:r>
    </w:p>
    <w:p w14:paraId="26AA8423" w14:textId="77777777" w:rsidR="005268A3" w:rsidRPr="00692B48" w:rsidRDefault="005268A3" w:rsidP="005268A3">
      <w:pPr>
        <w:numPr>
          <w:ilvl w:val="0"/>
          <w:numId w:val="37"/>
        </w:numPr>
        <w:suppressAutoHyphens/>
        <w:spacing w:after="0" w:line="240" w:lineRule="auto"/>
        <w:ind w:right="-1"/>
        <w:jc w:val="both"/>
        <w:rPr>
          <w:rFonts w:eastAsia="Times New Roman" w:cstheme="minorHAnsi"/>
          <w:kern w:val="0"/>
          <w:sz w:val="24"/>
          <w:szCs w:val="24"/>
          <w:lang w:eastAsia="ar-SA"/>
          <w14:ligatures w14:val="none"/>
        </w:rPr>
      </w:pPr>
      <w:r w:rsidRPr="000E0AF6">
        <w:rPr>
          <w:rFonts w:eastAsia="Times New Roman" w:cstheme="minorHAnsi"/>
          <w:kern w:val="0"/>
          <w:sz w:val="24"/>
          <w:szCs w:val="24"/>
          <w:lang w:eastAsia="ar-SA"/>
          <w14:ligatures w14:val="none"/>
        </w:rPr>
        <w:t>bieżąca współpraca z Zamawiającym</w:t>
      </w:r>
      <w:r w:rsidRPr="00692B48">
        <w:rPr>
          <w:rFonts w:eastAsia="Times New Roman" w:cstheme="minorHAnsi"/>
          <w:kern w:val="0"/>
          <w:sz w:val="24"/>
          <w:szCs w:val="24"/>
          <w:lang w:eastAsia="ar-SA"/>
          <w14:ligatures w14:val="none"/>
        </w:rPr>
        <w:t xml:space="preserve"> i dokonywanie uzgodnień z jego przedstawicielami,</w:t>
      </w:r>
    </w:p>
    <w:p w14:paraId="769BE6F0" w14:textId="77777777" w:rsidR="005268A3" w:rsidRPr="00692B48" w:rsidRDefault="005268A3" w:rsidP="005268A3">
      <w:pPr>
        <w:numPr>
          <w:ilvl w:val="0"/>
          <w:numId w:val="37"/>
        </w:numPr>
        <w:suppressAutoHyphens/>
        <w:spacing w:after="0" w:line="240" w:lineRule="auto"/>
        <w:ind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 zgłoszenie przedmiotu umowy do odbioru końcowego oraz uczestniczenie </w:t>
      </w:r>
      <w:r w:rsidRPr="00692B48">
        <w:rPr>
          <w:rFonts w:eastAsia="Times New Roman" w:cstheme="minorHAnsi"/>
          <w:kern w:val="0"/>
          <w:sz w:val="24"/>
          <w:szCs w:val="24"/>
          <w:lang w:eastAsia="ar-SA"/>
          <w14:ligatures w14:val="none"/>
        </w:rPr>
        <w:br/>
        <w:t xml:space="preserve">w czynnościach odbiorowych </w:t>
      </w:r>
      <w:proofErr w:type="spellStart"/>
      <w:r w:rsidRPr="00692B48">
        <w:rPr>
          <w:rFonts w:eastAsia="Times New Roman" w:cstheme="minorHAnsi"/>
          <w:kern w:val="0"/>
          <w:sz w:val="24"/>
          <w:szCs w:val="24"/>
          <w:lang w:eastAsia="ar-SA"/>
          <w14:ligatures w14:val="none"/>
        </w:rPr>
        <w:t>t.j</w:t>
      </w:r>
      <w:proofErr w:type="spellEnd"/>
      <w:r w:rsidRPr="00692B48">
        <w:rPr>
          <w:rFonts w:eastAsia="Times New Roman" w:cstheme="minorHAnsi"/>
          <w:kern w:val="0"/>
          <w:sz w:val="24"/>
          <w:szCs w:val="24"/>
          <w:lang w:eastAsia="ar-SA"/>
          <w14:ligatures w14:val="none"/>
        </w:rPr>
        <w:t>. odbiorach częściowych, odbiorze końcowym, przeglądach gwarancyjnych w okresie gwarancji i rękojmi na wezwanie Zamawiającego,</w:t>
      </w:r>
    </w:p>
    <w:p w14:paraId="55F7762E" w14:textId="77777777" w:rsidR="005268A3" w:rsidRPr="000E0AF6" w:rsidRDefault="005268A3" w:rsidP="005268A3">
      <w:pPr>
        <w:numPr>
          <w:ilvl w:val="0"/>
          <w:numId w:val="37"/>
        </w:numPr>
        <w:suppressAutoHyphens/>
        <w:spacing w:after="0" w:line="240" w:lineRule="auto"/>
        <w:ind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 przygotowanie operatu kolaudacyjnego po zakończeniu budowy zawierającego </w:t>
      </w:r>
      <w:r w:rsidRPr="000E0AF6">
        <w:rPr>
          <w:rFonts w:eastAsia="Times New Roman" w:cstheme="minorHAnsi"/>
          <w:kern w:val="0"/>
          <w:sz w:val="24"/>
          <w:szCs w:val="24"/>
          <w:lang w:eastAsia="ar-SA"/>
          <w14:ligatures w14:val="none"/>
        </w:rPr>
        <w:t xml:space="preserve">dokumentację powykonawczą, niezbędne badania i sprawdzenia wymagane zgodnie z </w:t>
      </w:r>
      <w:proofErr w:type="spellStart"/>
      <w:r w:rsidRPr="000E0AF6">
        <w:rPr>
          <w:rFonts w:eastAsia="Times New Roman" w:cstheme="minorHAnsi"/>
          <w:kern w:val="0"/>
          <w:sz w:val="24"/>
          <w:szCs w:val="24"/>
          <w:lang w:eastAsia="ar-SA"/>
          <w14:ligatures w14:val="none"/>
        </w:rPr>
        <w:t>STWiOR</w:t>
      </w:r>
      <w:proofErr w:type="spellEnd"/>
      <w:r w:rsidRPr="000E0AF6">
        <w:rPr>
          <w:rFonts w:eastAsia="Times New Roman" w:cstheme="minorHAnsi"/>
          <w:kern w:val="0"/>
          <w:sz w:val="24"/>
          <w:szCs w:val="24"/>
          <w:lang w:eastAsia="ar-SA"/>
          <w14:ligatures w14:val="none"/>
        </w:rPr>
        <w:t xml:space="preserve"> wraz z aprobatami technicznymi na użyte materiały.</w:t>
      </w:r>
    </w:p>
    <w:p w14:paraId="249B9ED0" w14:textId="77777777" w:rsidR="007100C7" w:rsidRPr="000E0AF6" w:rsidRDefault="007100C7" w:rsidP="007100C7">
      <w:pPr>
        <w:numPr>
          <w:ilvl w:val="0"/>
          <w:numId w:val="44"/>
        </w:numPr>
        <w:suppressAutoHyphens/>
        <w:spacing w:after="0" w:line="264" w:lineRule="auto"/>
        <w:ind w:right="-1"/>
        <w:contextualSpacing/>
        <w:jc w:val="both"/>
        <w:rPr>
          <w:rFonts w:eastAsia="Times New Roman" w:cstheme="minorHAnsi"/>
          <w:kern w:val="0"/>
          <w:sz w:val="24"/>
          <w:szCs w:val="24"/>
          <w:lang w:eastAsia="ar-SA"/>
          <w14:ligatures w14:val="none"/>
        </w:rPr>
      </w:pPr>
      <w:r w:rsidRPr="000E0AF6">
        <w:rPr>
          <w:rFonts w:eastAsia="Times New Roman" w:cstheme="minorHAnsi"/>
          <w:kern w:val="0"/>
          <w:sz w:val="24"/>
          <w:szCs w:val="24"/>
          <w:lang w:eastAsia="ar-SA"/>
          <w14:ligatures w14:val="none"/>
        </w:rPr>
        <w:t>Przedstawiciele wykonawcy</w:t>
      </w:r>
    </w:p>
    <w:p w14:paraId="58EB492A" w14:textId="5A6332B3" w:rsidR="007100C7" w:rsidRPr="000E0AF6" w:rsidRDefault="007100C7">
      <w:pPr>
        <w:widowControl w:val="0"/>
        <w:numPr>
          <w:ilvl w:val="0"/>
          <w:numId w:val="68"/>
        </w:numPr>
        <w:tabs>
          <w:tab w:val="left" w:pos="546"/>
        </w:tabs>
        <w:spacing w:after="0" w:line="243" w:lineRule="exact"/>
        <w:jc w:val="both"/>
        <w:rPr>
          <w:rFonts w:eastAsia="Calibri Light" w:cstheme="minorHAnsi"/>
          <w:kern w:val="0"/>
          <w:sz w:val="24"/>
          <w:szCs w:val="24"/>
          <w:lang w:val="en-US"/>
          <w14:ligatures w14:val="none"/>
        </w:rPr>
      </w:pPr>
      <w:proofErr w:type="spellStart"/>
      <w:r w:rsidRPr="000E0AF6">
        <w:rPr>
          <w:rFonts w:eastAsia="Calibri Light" w:cstheme="minorHAnsi"/>
          <w:spacing w:val="-1"/>
          <w:kern w:val="0"/>
          <w:sz w:val="24"/>
          <w:szCs w:val="24"/>
          <w:lang w:val="en-US"/>
          <w14:ligatures w14:val="none"/>
        </w:rPr>
        <w:t>Przedstawicielami</w:t>
      </w:r>
      <w:proofErr w:type="spellEnd"/>
      <w:r w:rsidRPr="000E0AF6">
        <w:rPr>
          <w:rFonts w:eastAsia="Calibri Light" w:cstheme="minorHAnsi"/>
          <w:spacing w:val="-10"/>
          <w:kern w:val="0"/>
          <w:sz w:val="24"/>
          <w:szCs w:val="24"/>
          <w:lang w:val="en-US"/>
          <w14:ligatures w14:val="none"/>
        </w:rPr>
        <w:t xml:space="preserve"> </w:t>
      </w:r>
      <w:proofErr w:type="spellStart"/>
      <w:r w:rsidRPr="000E0AF6">
        <w:rPr>
          <w:rFonts w:eastAsia="Calibri Light" w:cstheme="minorHAnsi"/>
          <w:spacing w:val="-1"/>
          <w:kern w:val="0"/>
          <w:sz w:val="24"/>
          <w:szCs w:val="24"/>
          <w:lang w:val="en-US"/>
          <w14:ligatures w14:val="none"/>
        </w:rPr>
        <w:t>Wykonawcy</w:t>
      </w:r>
      <w:proofErr w:type="spellEnd"/>
      <w:r w:rsidRPr="000E0AF6">
        <w:rPr>
          <w:rFonts w:eastAsia="Calibri Light" w:cstheme="minorHAnsi"/>
          <w:spacing w:val="-6"/>
          <w:kern w:val="0"/>
          <w:sz w:val="24"/>
          <w:szCs w:val="24"/>
          <w:lang w:val="en-US"/>
          <w14:ligatures w14:val="none"/>
        </w:rPr>
        <w:t xml:space="preserve"> </w:t>
      </w:r>
      <w:proofErr w:type="spellStart"/>
      <w:r w:rsidRPr="000E0AF6">
        <w:rPr>
          <w:rFonts w:eastAsia="Calibri Light" w:cstheme="minorHAnsi"/>
          <w:spacing w:val="-1"/>
          <w:kern w:val="0"/>
          <w:sz w:val="24"/>
          <w:szCs w:val="24"/>
          <w:lang w:val="en-US"/>
          <w14:ligatures w14:val="none"/>
        </w:rPr>
        <w:t>na</w:t>
      </w:r>
      <w:proofErr w:type="spellEnd"/>
      <w:r w:rsidRPr="000E0AF6">
        <w:rPr>
          <w:rFonts w:eastAsia="Calibri Light" w:cstheme="minorHAnsi"/>
          <w:spacing w:val="-9"/>
          <w:kern w:val="0"/>
          <w:sz w:val="24"/>
          <w:szCs w:val="24"/>
          <w:lang w:val="en-US"/>
          <w14:ligatures w14:val="none"/>
        </w:rPr>
        <w:t xml:space="preserve"> </w:t>
      </w:r>
      <w:proofErr w:type="spellStart"/>
      <w:r w:rsidRPr="000E0AF6">
        <w:rPr>
          <w:rFonts w:eastAsia="Calibri Light" w:cstheme="minorHAnsi"/>
          <w:spacing w:val="-1"/>
          <w:kern w:val="0"/>
          <w:sz w:val="24"/>
          <w:szCs w:val="24"/>
          <w:lang w:val="en-US"/>
          <w14:ligatures w14:val="none"/>
        </w:rPr>
        <w:t>budowie</w:t>
      </w:r>
      <w:proofErr w:type="spellEnd"/>
      <w:r w:rsidRPr="000E0AF6">
        <w:rPr>
          <w:rFonts w:eastAsia="Calibri Light" w:cstheme="minorHAnsi"/>
          <w:spacing w:val="-9"/>
          <w:kern w:val="0"/>
          <w:sz w:val="24"/>
          <w:szCs w:val="24"/>
          <w:lang w:val="en-US"/>
          <w14:ligatures w14:val="none"/>
        </w:rPr>
        <w:t xml:space="preserve"> </w:t>
      </w:r>
      <w:proofErr w:type="spellStart"/>
      <w:r w:rsidRPr="000E0AF6">
        <w:rPr>
          <w:rFonts w:eastAsia="Calibri Light" w:cstheme="minorHAnsi"/>
          <w:kern w:val="0"/>
          <w:sz w:val="24"/>
          <w:szCs w:val="24"/>
          <w:lang w:val="en-US"/>
          <w14:ligatures w14:val="none"/>
        </w:rPr>
        <w:t>są</w:t>
      </w:r>
      <w:proofErr w:type="spellEnd"/>
      <w:r w:rsidRPr="000E0AF6">
        <w:rPr>
          <w:rFonts w:eastAsia="Calibri Light" w:cstheme="minorHAnsi"/>
          <w:kern w:val="0"/>
          <w:sz w:val="24"/>
          <w:szCs w:val="24"/>
          <w:lang w:val="en-US"/>
          <w14:ligatures w14:val="none"/>
        </w:rPr>
        <w:t>:</w:t>
      </w:r>
    </w:p>
    <w:p w14:paraId="049C37E4" w14:textId="1CF83654" w:rsidR="007100C7" w:rsidRPr="00692B48" w:rsidRDefault="007100C7">
      <w:pPr>
        <w:widowControl w:val="0"/>
        <w:numPr>
          <w:ilvl w:val="1"/>
          <w:numId w:val="68"/>
        </w:numPr>
        <w:tabs>
          <w:tab w:val="left" w:pos="827"/>
        </w:tabs>
        <w:spacing w:after="0" w:line="240" w:lineRule="auto"/>
        <w:ind w:right="117"/>
        <w:jc w:val="both"/>
        <w:rPr>
          <w:rFonts w:eastAsia="Calibri Light" w:cstheme="minorHAnsi"/>
          <w:kern w:val="0"/>
          <w:sz w:val="24"/>
          <w:szCs w:val="24"/>
          <w:lang w:val="en-US"/>
          <w14:ligatures w14:val="none"/>
        </w:rPr>
      </w:pPr>
      <w:proofErr w:type="spellStart"/>
      <w:r w:rsidRPr="000E0AF6">
        <w:rPr>
          <w:rFonts w:eastAsia="Calibri Light" w:cstheme="minorHAnsi"/>
          <w:spacing w:val="-3"/>
          <w:kern w:val="0"/>
          <w:sz w:val="24"/>
          <w:szCs w:val="24"/>
          <w:lang w:val="en-US"/>
          <w14:ligatures w14:val="none"/>
        </w:rPr>
        <w:t>Kierownik</w:t>
      </w:r>
      <w:proofErr w:type="spellEnd"/>
      <w:r w:rsidRPr="000E0AF6">
        <w:rPr>
          <w:rFonts w:eastAsia="Calibri Light" w:cstheme="minorHAnsi"/>
          <w:kern w:val="0"/>
          <w:sz w:val="24"/>
          <w:szCs w:val="24"/>
          <w:lang w:val="en-US"/>
          <w14:ligatures w14:val="none"/>
        </w:rPr>
        <w:t xml:space="preserve"> </w:t>
      </w:r>
      <w:proofErr w:type="spellStart"/>
      <w:r w:rsidRPr="000E0AF6">
        <w:rPr>
          <w:rFonts w:eastAsia="Calibri Light" w:cstheme="minorHAnsi"/>
          <w:kern w:val="0"/>
          <w:sz w:val="24"/>
          <w:szCs w:val="24"/>
          <w:lang w:val="en-US"/>
          <w14:ligatures w14:val="none"/>
        </w:rPr>
        <w:t>budowy</w:t>
      </w:r>
      <w:proofErr w:type="spellEnd"/>
      <w:r w:rsidRPr="000E0AF6">
        <w:rPr>
          <w:rFonts w:eastAsia="Calibri Light" w:cstheme="minorHAnsi"/>
          <w:spacing w:val="21"/>
          <w:kern w:val="0"/>
          <w:sz w:val="24"/>
          <w:szCs w:val="24"/>
          <w:lang w:val="en-US"/>
          <w14:ligatures w14:val="none"/>
        </w:rPr>
        <w:t xml:space="preserve"> </w:t>
      </w:r>
      <w:r w:rsidRPr="000E0AF6">
        <w:rPr>
          <w:rFonts w:eastAsia="Calibri Light" w:cstheme="minorHAnsi"/>
          <w:kern w:val="0"/>
          <w:sz w:val="24"/>
          <w:szCs w:val="24"/>
          <w:lang w:val="en-US"/>
          <w14:ligatures w14:val="none"/>
        </w:rPr>
        <w:t>w</w:t>
      </w:r>
      <w:r w:rsidRPr="00692B48">
        <w:rPr>
          <w:rFonts w:eastAsia="Calibri Light" w:cstheme="minorHAnsi"/>
          <w:spacing w:val="18"/>
          <w:kern w:val="0"/>
          <w:sz w:val="24"/>
          <w:szCs w:val="24"/>
          <w:lang w:val="en-US"/>
          <w14:ligatures w14:val="none"/>
        </w:rPr>
        <w:t xml:space="preserve"> </w:t>
      </w:r>
      <w:proofErr w:type="spellStart"/>
      <w:r w:rsidRPr="00692B48">
        <w:rPr>
          <w:rFonts w:eastAsia="Calibri Light" w:cstheme="minorHAnsi"/>
          <w:spacing w:val="-5"/>
          <w:kern w:val="0"/>
          <w:sz w:val="24"/>
          <w:szCs w:val="24"/>
          <w:lang w:val="en-US"/>
          <w14:ligatures w14:val="none"/>
        </w:rPr>
        <w:t>osobie</w:t>
      </w:r>
      <w:proofErr w:type="spellEnd"/>
      <w:r w:rsidRPr="00692B48">
        <w:rPr>
          <w:rFonts w:eastAsia="Calibri Light" w:cstheme="minorHAnsi"/>
          <w:kern w:val="0"/>
          <w:sz w:val="24"/>
          <w:szCs w:val="24"/>
          <w:lang w:val="en-US"/>
          <w14:ligatures w14:val="none"/>
        </w:rPr>
        <w:t xml:space="preserve"> </w:t>
      </w:r>
      <w:r w:rsidRPr="00692B48">
        <w:rPr>
          <w:rFonts w:eastAsia="Calibri Light" w:cstheme="minorHAnsi"/>
          <w:spacing w:val="-5"/>
          <w:kern w:val="0"/>
          <w:sz w:val="24"/>
          <w:szCs w:val="24"/>
          <w:lang w:val="en-US"/>
          <w14:ligatures w14:val="none"/>
        </w:rPr>
        <w:t>…………………….,</w:t>
      </w:r>
      <w:r w:rsidRPr="00692B48">
        <w:rPr>
          <w:rFonts w:eastAsia="Calibri Light" w:cstheme="minorHAnsi"/>
          <w:spacing w:val="10"/>
          <w:kern w:val="0"/>
          <w:sz w:val="24"/>
          <w:szCs w:val="24"/>
          <w:lang w:val="en-US"/>
          <w14:ligatures w14:val="none"/>
        </w:rPr>
        <w:t xml:space="preserve"> </w:t>
      </w:r>
      <w:proofErr w:type="spellStart"/>
      <w:r w:rsidRPr="00692B48">
        <w:rPr>
          <w:rFonts w:eastAsia="Calibri Light" w:cstheme="minorHAnsi"/>
          <w:spacing w:val="2"/>
          <w:kern w:val="0"/>
          <w:sz w:val="24"/>
          <w:szCs w:val="24"/>
          <w:lang w:val="en-US"/>
          <w14:ligatures w14:val="none"/>
        </w:rPr>
        <w:t>który</w:t>
      </w:r>
      <w:proofErr w:type="spellEnd"/>
      <w:r w:rsidRPr="00692B48">
        <w:rPr>
          <w:rFonts w:eastAsia="Calibri Light" w:cstheme="minorHAnsi"/>
          <w:spacing w:val="3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posiada</w:t>
      </w:r>
      <w:proofErr w:type="spellEnd"/>
      <w:r w:rsidRPr="00692B48">
        <w:rPr>
          <w:rFonts w:eastAsia="Calibri Light" w:cstheme="minorHAnsi"/>
          <w:spacing w:val="3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uprawnienia</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budowlane</w:t>
      </w:r>
      <w:proofErr w:type="spellEnd"/>
      <w:r w:rsidRPr="00692B48">
        <w:rPr>
          <w:rFonts w:eastAsia="Calibri Light" w:cstheme="minorHAnsi"/>
          <w:kern w:val="0"/>
          <w:sz w:val="24"/>
          <w:szCs w:val="24"/>
          <w:lang w:val="en-US"/>
          <w14:ligatures w14:val="none"/>
        </w:rPr>
        <w:t xml:space="preserve"> o</w:t>
      </w:r>
      <w:r w:rsidRPr="00692B48">
        <w:rPr>
          <w:rFonts w:eastAsia="Calibri Light" w:cstheme="minorHAnsi"/>
          <w:spacing w:val="7"/>
          <w:kern w:val="0"/>
          <w:sz w:val="24"/>
          <w:szCs w:val="24"/>
          <w:lang w:val="en-US"/>
          <w14:ligatures w14:val="none"/>
        </w:rPr>
        <w:t xml:space="preserve"> </w:t>
      </w:r>
      <w:r w:rsidRPr="00692B48">
        <w:rPr>
          <w:rFonts w:eastAsia="Calibri Light" w:cstheme="minorHAnsi"/>
          <w:spacing w:val="-1"/>
          <w:kern w:val="0"/>
          <w:sz w:val="24"/>
          <w:szCs w:val="24"/>
          <w:lang w:val="en-US"/>
          <w14:ligatures w14:val="none"/>
        </w:rPr>
        <w:t>nr</w:t>
      </w:r>
      <w:r w:rsidRPr="00692B48">
        <w:rPr>
          <w:rFonts w:eastAsia="Calibri Light" w:cstheme="minorHAnsi"/>
          <w:spacing w:val="6"/>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ewidencyjnym</w:t>
      </w:r>
      <w:proofErr w:type="spellEnd"/>
      <w:r w:rsidRPr="00692B48">
        <w:rPr>
          <w:rFonts w:eastAsia="Calibri Light" w:cstheme="minorHAnsi"/>
          <w:spacing w:val="10"/>
          <w:kern w:val="0"/>
          <w:sz w:val="24"/>
          <w:szCs w:val="24"/>
          <w:lang w:val="en-US"/>
          <w14:ligatures w14:val="none"/>
        </w:rPr>
        <w:t xml:space="preserve"> </w:t>
      </w:r>
      <w:r w:rsidRPr="00692B48">
        <w:rPr>
          <w:rFonts w:eastAsia="Calibri Light" w:cstheme="minorHAnsi"/>
          <w:kern w:val="0"/>
          <w:sz w:val="24"/>
          <w:szCs w:val="24"/>
          <w:lang w:val="en-US"/>
          <w14:ligatures w14:val="none"/>
        </w:rPr>
        <w:t>……………….</w:t>
      </w:r>
      <w:r w:rsidRPr="00692B48">
        <w:rPr>
          <w:rFonts w:eastAsia="Calibri Light" w:cstheme="minorHAnsi"/>
          <w:spacing w:val="1"/>
          <w:kern w:val="0"/>
          <w:sz w:val="24"/>
          <w:szCs w:val="24"/>
          <w:lang w:val="en-US"/>
          <w14:ligatures w14:val="none"/>
        </w:rPr>
        <w:t>do</w:t>
      </w:r>
      <w:r w:rsidRPr="00692B48">
        <w:rPr>
          <w:rFonts w:eastAsia="Calibri Light" w:cstheme="minorHAnsi"/>
          <w:spacing w:val="8"/>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kierowania</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robotami</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budowlanymi</w:t>
      </w:r>
      <w:proofErr w:type="spellEnd"/>
      <w:r w:rsidRPr="00692B48">
        <w:rPr>
          <w:rFonts w:eastAsia="Calibri Light" w:cstheme="minorHAnsi"/>
          <w:kern w:val="0"/>
          <w:sz w:val="24"/>
          <w:szCs w:val="24"/>
          <w:lang w:val="en-US"/>
          <w14:ligatures w14:val="none"/>
        </w:rPr>
        <w:t xml:space="preserve"> w </w:t>
      </w:r>
      <w:proofErr w:type="spellStart"/>
      <w:r w:rsidRPr="00692B48">
        <w:rPr>
          <w:rFonts w:eastAsia="Calibri Light" w:cstheme="minorHAnsi"/>
          <w:kern w:val="0"/>
          <w:sz w:val="24"/>
          <w:szCs w:val="24"/>
          <w:lang w:val="en-US"/>
          <w14:ligatures w14:val="none"/>
        </w:rPr>
        <w:t>specjalności</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instalacyjnej</w:t>
      </w:r>
      <w:proofErr w:type="spellEnd"/>
      <w:r w:rsidRPr="00692B48">
        <w:rPr>
          <w:rFonts w:eastAsia="Calibri Light" w:cstheme="minorHAnsi"/>
          <w:kern w:val="0"/>
          <w:sz w:val="24"/>
          <w:szCs w:val="24"/>
          <w:lang w:val="en-US"/>
          <w14:ligatures w14:val="none"/>
        </w:rPr>
        <w:t xml:space="preserve"> w </w:t>
      </w:r>
      <w:proofErr w:type="spellStart"/>
      <w:r w:rsidRPr="00692B48">
        <w:rPr>
          <w:rFonts w:eastAsia="Calibri Light" w:cstheme="minorHAnsi"/>
          <w:kern w:val="0"/>
          <w:sz w:val="24"/>
          <w:szCs w:val="24"/>
          <w:lang w:val="en-US"/>
          <w14:ligatures w14:val="none"/>
        </w:rPr>
        <w:t>zakresie</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sieci</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instalacji</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i</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urządzeń</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cieplnych</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wentylacyjnych</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gazowych</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wodnych</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i</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kanalizacyjnych</w:t>
      </w:r>
      <w:proofErr w:type="spellEnd"/>
      <w:r w:rsidRPr="00692B48">
        <w:rPr>
          <w:rFonts w:eastAsia="Calibri Light" w:cstheme="minorHAnsi"/>
          <w:kern w:val="0"/>
          <w:sz w:val="24"/>
          <w:szCs w:val="24"/>
          <w:lang w:val="en-US"/>
          <w14:ligatures w14:val="none"/>
        </w:rPr>
        <w:t>.</w:t>
      </w:r>
      <w:r w:rsidRPr="00692B48">
        <w:rPr>
          <w:rFonts w:eastAsia="Calibri Light" w:cstheme="minorHAnsi"/>
          <w:spacing w:val="3"/>
          <w:kern w:val="0"/>
          <w:sz w:val="24"/>
          <w:szCs w:val="24"/>
          <w:lang w:val="en-US"/>
          <w14:ligatures w14:val="none"/>
        </w:rPr>
        <w:t xml:space="preserve"> </w:t>
      </w:r>
    </w:p>
    <w:p w14:paraId="6AEB32CC" w14:textId="2BB20E53" w:rsidR="007100C7" w:rsidRPr="00692B48" w:rsidRDefault="007100C7">
      <w:pPr>
        <w:widowControl w:val="0"/>
        <w:numPr>
          <w:ilvl w:val="0"/>
          <w:numId w:val="68"/>
        </w:numPr>
        <w:tabs>
          <w:tab w:val="left" w:pos="546"/>
        </w:tabs>
        <w:spacing w:after="0" w:line="243" w:lineRule="exact"/>
        <w:jc w:val="both"/>
        <w:rPr>
          <w:rFonts w:eastAsia="Calibri Light" w:cstheme="minorHAnsi"/>
          <w:kern w:val="0"/>
          <w:sz w:val="24"/>
          <w:szCs w:val="24"/>
          <w:lang w:val="en-US"/>
          <w14:ligatures w14:val="none"/>
        </w:rPr>
      </w:pPr>
      <w:proofErr w:type="spellStart"/>
      <w:r w:rsidRPr="00692B48">
        <w:rPr>
          <w:rFonts w:eastAsia="Calibri Light" w:cstheme="minorHAnsi"/>
          <w:spacing w:val="-1"/>
          <w:kern w:val="0"/>
          <w:sz w:val="24"/>
          <w:szCs w:val="24"/>
          <w:lang w:val="en-US"/>
          <w14:ligatures w14:val="none"/>
        </w:rPr>
        <w:t>Kierownik</w:t>
      </w:r>
      <w:proofErr w:type="spellEnd"/>
      <w:r w:rsidRPr="00692B48">
        <w:rPr>
          <w:rFonts w:eastAsia="Calibri Light" w:cstheme="minorHAnsi"/>
          <w:spacing w:val="-1"/>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Budowy</w:t>
      </w:r>
      <w:proofErr w:type="spellEnd"/>
      <w:r w:rsidRPr="00692B48">
        <w:rPr>
          <w:rFonts w:eastAsia="Calibri Light" w:cstheme="minorHAnsi"/>
          <w:spacing w:val="-1"/>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działa</w:t>
      </w:r>
      <w:proofErr w:type="spellEnd"/>
      <w:r w:rsidRPr="00692B48">
        <w:rPr>
          <w:rFonts w:eastAsia="Calibri Light" w:cstheme="minorHAnsi"/>
          <w:spacing w:val="31"/>
          <w:kern w:val="0"/>
          <w:sz w:val="24"/>
          <w:szCs w:val="24"/>
          <w:lang w:val="en-US"/>
          <w14:ligatures w14:val="none"/>
        </w:rPr>
        <w:t xml:space="preserve"> </w:t>
      </w:r>
      <w:r w:rsidRPr="00692B48">
        <w:rPr>
          <w:rFonts w:eastAsia="Calibri Light" w:cstheme="minorHAnsi"/>
          <w:kern w:val="0"/>
          <w:sz w:val="24"/>
          <w:szCs w:val="24"/>
          <w:lang w:val="en-US"/>
          <w14:ligatures w14:val="none"/>
        </w:rPr>
        <w:t>w</w:t>
      </w:r>
      <w:r w:rsidRPr="00692B48">
        <w:rPr>
          <w:rFonts w:eastAsia="Calibri Light" w:cstheme="minorHAnsi"/>
          <w:spacing w:val="32"/>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ramach</w:t>
      </w:r>
      <w:proofErr w:type="spellEnd"/>
      <w:r w:rsidRPr="00692B48">
        <w:rPr>
          <w:rFonts w:eastAsia="Calibri Light" w:cstheme="minorHAnsi"/>
          <w:spacing w:val="3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obowiązków</w:t>
      </w:r>
      <w:proofErr w:type="spellEnd"/>
      <w:r w:rsidRPr="00692B48">
        <w:rPr>
          <w:rFonts w:eastAsia="Calibri Light" w:cstheme="minorHAnsi"/>
          <w:spacing w:val="3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ustalonych</w:t>
      </w:r>
      <w:proofErr w:type="spellEnd"/>
      <w:r w:rsidRPr="00692B48">
        <w:rPr>
          <w:rFonts w:eastAsia="Calibri Light" w:cstheme="minorHAnsi"/>
          <w:spacing w:val="32"/>
          <w:kern w:val="0"/>
          <w:sz w:val="24"/>
          <w:szCs w:val="24"/>
          <w:lang w:val="en-US"/>
          <w14:ligatures w14:val="none"/>
        </w:rPr>
        <w:t xml:space="preserve"> </w:t>
      </w:r>
      <w:r w:rsidRPr="00692B48">
        <w:rPr>
          <w:rFonts w:eastAsia="Calibri Light" w:cstheme="minorHAnsi"/>
          <w:kern w:val="0"/>
          <w:sz w:val="24"/>
          <w:szCs w:val="24"/>
          <w:lang w:val="en-US"/>
          <w14:ligatures w14:val="none"/>
        </w:rPr>
        <w:t>w</w:t>
      </w:r>
      <w:r w:rsidRPr="00692B48">
        <w:rPr>
          <w:rFonts w:eastAsia="Calibri Light" w:cstheme="minorHAnsi"/>
          <w:spacing w:val="3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ustawie</w:t>
      </w:r>
      <w:proofErr w:type="spellEnd"/>
      <w:r w:rsidRPr="00692B48">
        <w:rPr>
          <w:rFonts w:eastAsia="Calibri Light" w:cstheme="minorHAnsi"/>
          <w:spacing w:val="31"/>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Prawo</w:t>
      </w:r>
      <w:proofErr w:type="spellEnd"/>
      <w:r w:rsidRPr="00692B48">
        <w:rPr>
          <w:rFonts w:eastAsia="Calibri Light" w:cstheme="minorHAnsi"/>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Budowlane</w:t>
      </w:r>
      <w:proofErr w:type="spellEnd"/>
      <w:r w:rsidRPr="00692B48">
        <w:rPr>
          <w:rFonts w:eastAsia="Calibri Light" w:cstheme="minorHAnsi"/>
          <w:spacing w:val="-1"/>
          <w:kern w:val="0"/>
          <w:sz w:val="24"/>
          <w:szCs w:val="24"/>
          <w:lang w:val="en-US"/>
          <w14:ligatures w14:val="none"/>
        </w:rPr>
        <w:t>.</w:t>
      </w:r>
    </w:p>
    <w:p w14:paraId="723CE149" w14:textId="4F42B328" w:rsidR="007100C7" w:rsidRPr="00692B48" w:rsidRDefault="007100C7">
      <w:pPr>
        <w:widowControl w:val="0"/>
        <w:numPr>
          <w:ilvl w:val="0"/>
          <w:numId w:val="68"/>
        </w:numPr>
        <w:tabs>
          <w:tab w:val="left" w:pos="546"/>
        </w:tabs>
        <w:spacing w:after="0" w:line="240" w:lineRule="auto"/>
        <w:ind w:right="115" w:hanging="285"/>
        <w:jc w:val="both"/>
        <w:rPr>
          <w:rFonts w:eastAsia="Calibri Light" w:cstheme="minorHAnsi"/>
          <w:kern w:val="0"/>
          <w:sz w:val="24"/>
          <w:szCs w:val="24"/>
          <w:lang w:val="en-US"/>
          <w14:ligatures w14:val="none"/>
        </w:rPr>
      </w:pPr>
      <w:proofErr w:type="spellStart"/>
      <w:r w:rsidRPr="00692B48">
        <w:rPr>
          <w:rFonts w:eastAsia="Calibri Light" w:cstheme="minorHAnsi"/>
          <w:spacing w:val="-1"/>
          <w:kern w:val="0"/>
          <w:sz w:val="24"/>
          <w:szCs w:val="24"/>
          <w:lang w:val="en-US"/>
          <w14:ligatures w14:val="none"/>
        </w:rPr>
        <w:t>Wykonawca</w:t>
      </w:r>
      <w:proofErr w:type="spellEnd"/>
      <w:r w:rsidRPr="00692B48">
        <w:rPr>
          <w:rFonts w:eastAsia="Calibri Light" w:cstheme="minorHAnsi"/>
          <w:spacing w:val="1"/>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może</w:t>
      </w:r>
      <w:proofErr w:type="spellEnd"/>
      <w:r w:rsidRPr="00692B48">
        <w:rPr>
          <w:rFonts w:eastAsia="Calibri Light" w:cstheme="minorHAnsi"/>
          <w:spacing w:val="3"/>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dokonać</w:t>
      </w:r>
      <w:proofErr w:type="spellEnd"/>
      <w:r w:rsidRPr="00692B48">
        <w:rPr>
          <w:rFonts w:eastAsia="Calibri Light" w:cstheme="minorHAnsi"/>
          <w:spacing w:val="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zmiany</w:t>
      </w:r>
      <w:proofErr w:type="spellEnd"/>
      <w:r w:rsidRPr="00692B48">
        <w:rPr>
          <w:rFonts w:eastAsia="Calibri Light" w:cstheme="minorHAnsi"/>
          <w:spacing w:val="3"/>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osób</w:t>
      </w:r>
      <w:proofErr w:type="spellEnd"/>
      <w:r w:rsidRPr="00692B48">
        <w:rPr>
          <w:rFonts w:eastAsia="Calibri Light" w:cstheme="minorHAnsi"/>
          <w:spacing w:val="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wskazanych</w:t>
      </w:r>
      <w:proofErr w:type="spellEnd"/>
      <w:r w:rsidRPr="00692B48">
        <w:rPr>
          <w:rFonts w:eastAsia="Calibri Light" w:cstheme="minorHAnsi"/>
          <w:spacing w:val="2"/>
          <w:kern w:val="0"/>
          <w:sz w:val="24"/>
          <w:szCs w:val="24"/>
          <w:lang w:val="en-US"/>
          <w14:ligatures w14:val="none"/>
        </w:rPr>
        <w:t xml:space="preserve"> </w:t>
      </w:r>
      <w:r w:rsidRPr="00692B48">
        <w:rPr>
          <w:rFonts w:eastAsia="Calibri Light" w:cstheme="minorHAnsi"/>
          <w:kern w:val="0"/>
          <w:sz w:val="24"/>
          <w:szCs w:val="24"/>
          <w:lang w:val="en-US"/>
          <w14:ligatures w14:val="none"/>
        </w:rPr>
        <w:t>w</w:t>
      </w:r>
      <w:r w:rsidRPr="00692B48">
        <w:rPr>
          <w:rFonts w:eastAsia="Calibri Light" w:cstheme="minorHAnsi"/>
          <w:spacing w:val="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ust</w:t>
      </w:r>
      <w:proofErr w:type="spellEnd"/>
      <w:r w:rsidRPr="00692B48">
        <w:rPr>
          <w:rFonts w:eastAsia="Calibri Light" w:cstheme="minorHAnsi"/>
          <w:spacing w:val="-1"/>
          <w:kern w:val="0"/>
          <w:sz w:val="24"/>
          <w:szCs w:val="24"/>
          <w:lang w:val="en-US"/>
          <w14:ligatures w14:val="none"/>
        </w:rPr>
        <w:t>.</w:t>
      </w:r>
      <w:r w:rsidRPr="00692B48">
        <w:rPr>
          <w:rFonts w:eastAsia="Calibri Light" w:cstheme="minorHAnsi"/>
          <w:spacing w:val="2"/>
          <w:kern w:val="0"/>
          <w:sz w:val="24"/>
          <w:szCs w:val="24"/>
          <w:lang w:val="en-US"/>
          <w14:ligatures w14:val="none"/>
        </w:rPr>
        <w:t xml:space="preserve"> </w:t>
      </w:r>
      <w:r w:rsidRPr="00692B48">
        <w:rPr>
          <w:rFonts w:eastAsia="Calibri Light" w:cstheme="minorHAnsi"/>
          <w:kern w:val="0"/>
          <w:sz w:val="24"/>
          <w:szCs w:val="24"/>
          <w:lang w:val="en-US"/>
          <w14:ligatures w14:val="none"/>
        </w:rPr>
        <w:t>1</w:t>
      </w:r>
      <w:r w:rsidRPr="00692B48">
        <w:rPr>
          <w:rFonts w:eastAsia="Calibri Light" w:cstheme="minorHAnsi"/>
          <w:spacing w:val="1"/>
          <w:kern w:val="0"/>
          <w:sz w:val="24"/>
          <w:szCs w:val="24"/>
          <w:lang w:val="en-US"/>
          <w14:ligatures w14:val="none"/>
        </w:rPr>
        <w:t xml:space="preserve"> po</w:t>
      </w:r>
      <w:r w:rsidRPr="00692B48">
        <w:rPr>
          <w:rFonts w:eastAsia="Calibri Light" w:cstheme="minorHAnsi"/>
          <w:spacing w:val="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uprzednim</w:t>
      </w:r>
      <w:proofErr w:type="spellEnd"/>
      <w:r w:rsidRPr="00692B48">
        <w:rPr>
          <w:rFonts w:eastAsia="Calibri Light" w:cstheme="minorHAnsi"/>
          <w:spacing w:val="3"/>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poinformowaniu</w:t>
      </w:r>
      <w:proofErr w:type="spellEnd"/>
      <w:r w:rsidRPr="00692B48">
        <w:rPr>
          <w:rFonts w:eastAsia="Calibri Light" w:cstheme="minorHAnsi"/>
          <w:spacing w:val="2"/>
          <w:kern w:val="0"/>
          <w:sz w:val="24"/>
          <w:szCs w:val="24"/>
          <w:lang w:val="en-US"/>
          <w14:ligatures w14:val="none"/>
        </w:rPr>
        <w:t xml:space="preserve"> </w:t>
      </w:r>
      <w:r w:rsidRPr="00692B48">
        <w:rPr>
          <w:rFonts w:eastAsia="Calibri Light" w:cstheme="minorHAnsi"/>
          <w:kern w:val="0"/>
          <w:sz w:val="24"/>
          <w:szCs w:val="24"/>
          <w:lang w:val="en-US"/>
          <w14:ligatures w14:val="none"/>
        </w:rPr>
        <w:t>o</w:t>
      </w:r>
      <w:r w:rsidRPr="00692B48">
        <w:rPr>
          <w:rFonts w:eastAsia="Calibri Light" w:cstheme="minorHAnsi"/>
          <w:spacing w:val="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tym</w:t>
      </w:r>
      <w:proofErr w:type="spellEnd"/>
      <w:r w:rsidRPr="00692B48">
        <w:rPr>
          <w:rFonts w:eastAsia="Calibri Light" w:cstheme="minorHAnsi"/>
          <w:spacing w:val="89"/>
          <w:w w:val="99"/>
          <w:kern w:val="0"/>
          <w:sz w:val="24"/>
          <w:szCs w:val="24"/>
          <w:lang w:val="en-US"/>
          <w14:ligatures w14:val="none"/>
        </w:rPr>
        <w:t xml:space="preserve"> </w:t>
      </w:r>
      <w:r w:rsidRPr="00692B48">
        <w:rPr>
          <w:rFonts w:eastAsia="Calibri Light" w:cstheme="minorHAnsi"/>
          <w:spacing w:val="-1"/>
          <w:kern w:val="0"/>
          <w:sz w:val="24"/>
          <w:szCs w:val="24"/>
          <w:lang w:val="en-US"/>
          <w14:ligatures w14:val="none"/>
        </w:rPr>
        <w:t>Zamawiającego</w:t>
      </w:r>
      <w:r w:rsidRPr="00692B48">
        <w:rPr>
          <w:rFonts w:eastAsia="Calibri Light" w:cstheme="minorHAnsi"/>
          <w:spacing w:val="5"/>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i</w:t>
      </w:r>
      <w:proofErr w:type="spellEnd"/>
      <w:r w:rsidRPr="00692B48">
        <w:rPr>
          <w:rFonts w:eastAsia="Calibri Light" w:cstheme="minorHAnsi"/>
          <w:spacing w:val="5"/>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Inspektora</w:t>
      </w:r>
      <w:proofErr w:type="spellEnd"/>
      <w:r w:rsidRPr="00692B48">
        <w:rPr>
          <w:rFonts w:eastAsia="Calibri Light" w:cstheme="minorHAnsi"/>
          <w:spacing w:val="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Nadzoru</w:t>
      </w:r>
      <w:proofErr w:type="spellEnd"/>
      <w:r w:rsidRPr="00692B48">
        <w:rPr>
          <w:rFonts w:eastAsia="Calibri Light" w:cstheme="minorHAnsi"/>
          <w:spacing w:val="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Inwestorskiego</w:t>
      </w:r>
      <w:proofErr w:type="spellEnd"/>
      <w:r w:rsidRPr="00692B48">
        <w:rPr>
          <w:rFonts w:eastAsia="Calibri Light" w:cstheme="minorHAnsi"/>
          <w:spacing w:val="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na</w:t>
      </w:r>
      <w:proofErr w:type="spellEnd"/>
      <w:r w:rsidRPr="00692B48">
        <w:rPr>
          <w:rFonts w:eastAsia="Calibri Light" w:cstheme="minorHAnsi"/>
          <w:spacing w:val="7"/>
          <w:kern w:val="0"/>
          <w:sz w:val="24"/>
          <w:szCs w:val="24"/>
          <w:lang w:val="en-US"/>
          <w14:ligatures w14:val="none"/>
        </w:rPr>
        <w:t xml:space="preserve"> </w:t>
      </w:r>
      <w:r w:rsidRPr="00692B48">
        <w:rPr>
          <w:rFonts w:eastAsia="Calibri Light" w:cstheme="minorHAnsi"/>
          <w:spacing w:val="-1"/>
          <w:kern w:val="0"/>
          <w:sz w:val="24"/>
          <w:szCs w:val="24"/>
          <w:lang w:val="en-US"/>
          <w14:ligatures w14:val="none"/>
        </w:rPr>
        <w:t>10</w:t>
      </w:r>
      <w:r w:rsidRPr="00692B48">
        <w:rPr>
          <w:rFonts w:eastAsia="Calibri Light" w:cstheme="minorHAnsi"/>
          <w:spacing w:val="6"/>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dni</w:t>
      </w:r>
      <w:proofErr w:type="spellEnd"/>
      <w:r w:rsidRPr="00692B48">
        <w:rPr>
          <w:rFonts w:eastAsia="Calibri Light" w:cstheme="minorHAnsi"/>
          <w:spacing w:val="5"/>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przed</w:t>
      </w:r>
      <w:proofErr w:type="spellEnd"/>
      <w:r w:rsidRPr="00692B48">
        <w:rPr>
          <w:rFonts w:eastAsia="Calibri Light" w:cstheme="minorHAnsi"/>
          <w:spacing w:val="6"/>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planowaną</w:t>
      </w:r>
      <w:proofErr w:type="spellEnd"/>
      <w:r w:rsidRPr="00692B48">
        <w:rPr>
          <w:rFonts w:eastAsia="Calibri Light" w:cstheme="minorHAnsi"/>
          <w:spacing w:val="-1"/>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datą</w:t>
      </w:r>
      <w:proofErr w:type="spellEnd"/>
      <w:r w:rsidRPr="00692B48">
        <w:rPr>
          <w:rFonts w:eastAsia="Calibri Light" w:cstheme="minorHAnsi"/>
          <w:spacing w:val="5"/>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zmiany</w:t>
      </w:r>
      <w:proofErr w:type="spellEnd"/>
      <w:r w:rsidRPr="00692B48">
        <w:rPr>
          <w:rFonts w:eastAsia="Calibri Light" w:cstheme="minorHAnsi"/>
          <w:spacing w:val="-1"/>
          <w:kern w:val="0"/>
          <w:sz w:val="24"/>
          <w:szCs w:val="24"/>
          <w:lang w:val="en-US"/>
          <w14:ligatures w14:val="none"/>
        </w:rPr>
        <w:t>.</w:t>
      </w:r>
      <w:r w:rsidRPr="00692B48">
        <w:rPr>
          <w:rFonts w:eastAsia="Calibri Light" w:cstheme="minorHAnsi"/>
          <w:spacing w:val="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Zmiana</w:t>
      </w:r>
      <w:proofErr w:type="spellEnd"/>
      <w:r w:rsidRPr="00692B48">
        <w:rPr>
          <w:rFonts w:eastAsia="Calibri Light" w:cstheme="minorHAnsi"/>
          <w:spacing w:val="6"/>
          <w:kern w:val="0"/>
          <w:sz w:val="24"/>
          <w:szCs w:val="24"/>
          <w:lang w:val="en-US"/>
          <w14:ligatures w14:val="none"/>
        </w:rPr>
        <w:t xml:space="preserve"> </w:t>
      </w:r>
      <w:r w:rsidRPr="00692B48">
        <w:rPr>
          <w:rFonts w:eastAsia="Calibri Light" w:cstheme="minorHAnsi"/>
          <w:spacing w:val="-1"/>
          <w:kern w:val="0"/>
          <w:sz w:val="24"/>
          <w:szCs w:val="24"/>
          <w:lang w:val="en-US"/>
          <w14:ligatures w14:val="none"/>
        </w:rPr>
        <w:t>taka</w:t>
      </w:r>
      <w:r w:rsidRPr="00692B48">
        <w:rPr>
          <w:rFonts w:eastAsia="Calibri Light" w:cstheme="minorHAnsi"/>
          <w:spacing w:val="127"/>
          <w:w w:val="99"/>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może</w:t>
      </w:r>
      <w:proofErr w:type="spellEnd"/>
      <w:r w:rsidRPr="00692B48">
        <w:rPr>
          <w:rFonts w:eastAsia="Calibri Light" w:cstheme="minorHAnsi"/>
          <w:spacing w:val="11"/>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zostać</w:t>
      </w:r>
      <w:proofErr w:type="spellEnd"/>
      <w:r w:rsidRPr="00692B48">
        <w:rPr>
          <w:rFonts w:eastAsia="Calibri Light" w:cstheme="minorHAnsi"/>
          <w:spacing w:val="11"/>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dokonana</w:t>
      </w:r>
      <w:proofErr w:type="spellEnd"/>
      <w:r w:rsidRPr="00692B48">
        <w:rPr>
          <w:rFonts w:eastAsia="Calibri Light" w:cstheme="minorHAnsi"/>
          <w:spacing w:val="12"/>
          <w:kern w:val="0"/>
          <w:sz w:val="24"/>
          <w:szCs w:val="24"/>
          <w:lang w:val="en-US"/>
          <w14:ligatures w14:val="none"/>
        </w:rPr>
        <w:t xml:space="preserve"> </w:t>
      </w:r>
      <w:r w:rsidRPr="00692B48">
        <w:rPr>
          <w:rFonts w:eastAsia="Calibri Light" w:cstheme="minorHAnsi"/>
          <w:spacing w:val="-1"/>
          <w:kern w:val="0"/>
          <w:sz w:val="24"/>
          <w:szCs w:val="24"/>
          <w:lang w:val="en-US"/>
          <w14:ligatures w14:val="none"/>
        </w:rPr>
        <w:t>pod</w:t>
      </w:r>
      <w:r w:rsidRPr="00692B48">
        <w:rPr>
          <w:rFonts w:eastAsia="Calibri Light" w:cstheme="minorHAnsi"/>
          <w:spacing w:val="1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warunkiem</w:t>
      </w:r>
      <w:proofErr w:type="spellEnd"/>
      <w:r w:rsidRPr="00692B48">
        <w:rPr>
          <w:rFonts w:eastAsia="Calibri Light" w:cstheme="minorHAnsi"/>
          <w:spacing w:val="13"/>
          <w:kern w:val="0"/>
          <w:sz w:val="24"/>
          <w:szCs w:val="24"/>
          <w:lang w:val="en-US"/>
          <w14:ligatures w14:val="none"/>
        </w:rPr>
        <w:t xml:space="preserve"> </w:t>
      </w:r>
      <w:proofErr w:type="spellStart"/>
      <w:proofErr w:type="gramStart"/>
      <w:r w:rsidRPr="00692B48">
        <w:rPr>
          <w:rFonts w:eastAsia="Calibri Light" w:cstheme="minorHAnsi"/>
          <w:spacing w:val="-1"/>
          <w:kern w:val="0"/>
          <w:sz w:val="24"/>
          <w:szCs w:val="24"/>
          <w:lang w:val="en-US"/>
          <w14:ligatures w14:val="none"/>
        </w:rPr>
        <w:t>spełniania</w:t>
      </w:r>
      <w:proofErr w:type="spellEnd"/>
      <w:r w:rsidRPr="00692B48">
        <w:rPr>
          <w:rFonts w:eastAsia="Calibri Light" w:cstheme="minorHAnsi"/>
          <w:spacing w:val="12"/>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przez</w:t>
      </w:r>
      <w:proofErr w:type="spellEnd"/>
      <w:proofErr w:type="gramEnd"/>
      <w:r w:rsidRPr="00692B48">
        <w:rPr>
          <w:rFonts w:eastAsia="Calibri Light" w:cstheme="minorHAnsi"/>
          <w:kern w:val="0"/>
          <w:sz w:val="24"/>
          <w:szCs w:val="24"/>
          <w:lang w:val="en-US"/>
          <w14:ligatures w14:val="none"/>
        </w:rPr>
        <w:t xml:space="preserve"> </w:t>
      </w:r>
      <w:r w:rsidRPr="00692B48">
        <w:rPr>
          <w:rFonts w:eastAsia="Calibri Light" w:cstheme="minorHAnsi"/>
          <w:spacing w:val="12"/>
          <w:kern w:val="0"/>
          <w:sz w:val="24"/>
          <w:szCs w:val="24"/>
          <w:lang w:val="en-US"/>
          <w14:ligatures w14:val="none"/>
        </w:rPr>
        <w:t xml:space="preserve"> </w:t>
      </w:r>
      <w:proofErr w:type="spellStart"/>
      <w:proofErr w:type="gramStart"/>
      <w:r w:rsidRPr="00692B48">
        <w:rPr>
          <w:rFonts w:eastAsia="Calibri Light" w:cstheme="minorHAnsi"/>
          <w:spacing w:val="-1"/>
          <w:kern w:val="0"/>
          <w:sz w:val="24"/>
          <w:szCs w:val="24"/>
          <w:lang w:val="en-US"/>
          <w14:ligatures w14:val="none"/>
        </w:rPr>
        <w:t>te</w:t>
      </w:r>
      <w:proofErr w:type="spellEnd"/>
      <w:r w:rsidRPr="00692B48">
        <w:rPr>
          <w:rFonts w:eastAsia="Calibri Light" w:cstheme="minorHAnsi"/>
          <w:spacing w:val="1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osoby</w:t>
      </w:r>
      <w:proofErr w:type="spellEnd"/>
      <w:proofErr w:type="gramEnd"/>
      <w:r w:rsidRPr="00692B48">
        <w:rPr>
          <w:rFonts w:eastAsia="Calibri Light" w:cstheme="minorHAnsi"/>
          <w:spacing w:val="-1"/>
          <w:kern w:val="0"/>
          <w:sz w:val="24"/>
          <w:szCs w:val="24"/>
          <w:lang w:val="en-US"/>
          <w14:ligatures w14:val="none"/>
        </w:rPr>
        <w:t xml:space="preserve"> </w:t>
      </w:r>
      <w:r w:rsidRPr="00692B48">
        <w:rPr>
          <w:rFonts w:eastAsia="Calibri Light" w:cstheme="minorHAnsi"/>
          <w:spacing w:val="13"/>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wymogów</w:t>
      </w:r>
      <w:proofErr w:type="spellEnd"/>
      <w:r w:rsidRPr="00692B48">
        <w:rPr>
          <w:rFonts w:eastAsia="Calibri Light" w:cstheme="minorHAnsi"/>
          <w:spacing w:val="12"/>
          <w:kern w:val="0"/>
          <w:sz w:val="24"/>
          <w:szCs w:val="24"/>
          <w:lang w:val="en-US"/>
          <w14:ligatures w14:val="none"/>
        </w:rPr>
        <w:t xml:space="preserve"> </w:t>
      </w:r>
      <w:r w:rsidRPr="00692B48">
        <w:rPr>
          <w:rFonts w:eastAsia="Calibri Light" w:cstheme="minorHAnsi"/>
          <w:spacing w:val="-1"/>
          <w:kern w:val="0"/>
          <w:sz w:val="24"/>
          <w:szCs w:val="24"/>
          <w:lang w:val="en-US"/>
          <w14:ligatures w14:val="none"/>
        </w:rPr>
        <w:t>SWZ</w:t>
      </w:r>
      <w:r w:rsidRPr="00692B48">
        <w:rPr>
          <w:rFonts w:eastAsia="Calibri Light" w:cstheme="minorHAnsi"/>
          <w:spacing w:val="11"/>
          <w:kern w:val="0"/>
          <w:sz w:val="24"/>
          <w:szCs w:val="24"/>
          <w:lang w:val="en-US"/>
          <w14:ligatures w14:val="none"/>
        </w:rPr>
        <w:t xml:space="preserve"> </w:t>
      </w:r>
      <w:r w:rsidRPr="00692B48">
        <w:rPr>
          <w:rFonts w:eastAsia="Calibri Light" w:cstheme="minorHAnsi"/>
          <w:spacing w:val="-1"/>
          <w:kern w:val="0"/>
          <w:sz w:val="24"/>
          <w:szCs w:val="24"/>
          <w:lang w:val="en-US"/>
          <w14:ligatures w14:val="none"/>
        </w:rPr>
        <w:t>(</w:t>
      </w:r>
      <w:proofErr w:type="spellStart"/>
      <w:r w:rsidRPr="00692B48">
        <w:rPr>
          <w:rFonts w:eastAsia="Calibri Light" w:cstheme="minorHAnsi"/>
          <w:spacing w:val="-1"/>
          <w:kern w:val="0"/>
          <w:sz w:val="24"/>
          <w:szCs w:val="24"/>
          <w:lang w:val="en-US"/>
          <w14:ligatures w14:val="none"/>
        </w:rPr>
        <w:t>tj</w:t>
      </w:r>
      <w:proofErr w:type="spellEnd"/>
      <w:r w:rsidRPr="00692B48">
        <w:rPr>
          <w:rFonts w:eastAsia="Calibri Light" w:cstheme="minorHAnsi"/>
          <w:spacing w:val="-1"/>
          <w:kern w:val="0"/>
          <w:sz w:val="24"/>
          <w:szCs w:val="24"/>
          <w:lang w:val="en-US"/>
          <w14:ligatures w14:val="none"/>
        </w:rPr>
        <w:t>.</w:t>
      </w:r>
      <w:r w:rsidRPr="00692B48">
        <w:rPr>
          <w:rFonts w:eastAsia="Calibri Light" w:cstheme="minorHAnsi"/>
          <w:spacing w:val="11"/>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osoba</w:t>
      </w:r>
      <w:proofErr w:type="spellEnd"/>
      <w:r w:rsidRPr="00692B48">
        <w:rPr>
          <w:rFonts w:eastAsia="Calibri Light" w:cstheme="minorHAnsi"/>
          <w:spacing w:val="12"/>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będzie</w:t>
      </w:r>
      <w:proofErr w:type="spellEnd"/>
      <w:r w:rsidRPr="00692B48">
        <w:rPr>
          <w:rFonts w:eastAsia="Calibri Light" w:cstheme="minorHAnsi"/>
          <w:spacing w:val="67"/>
          <w:w w:val="99"/>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posiadała</w:t>
      </w:r>
      <w:proofErr w:type="spellEnd"/>
      <w:r w:rsidRPr="00692B48">
        <w:rPr>
          <w:rFonts w:eastAsia="Calibri Light" w:cstheme="minorHAnsi"/>
          <w:spacing w:val="39"/>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kwalifikacje</w:t>
      </w:r>
      <w:proofErr w:type="spellEnd"/>
      <w:r w:rsidRPr="00692B48">
        <w:rPr>
          <w:rFonts w:eastAsia="Calibri Light" w:cstheme="minorHAnsi"/>
          <w:spacing w:val="39"/>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spełniające</w:t>
      </w:r>
      <w:proofErr w:type="spellEnd"/>
      <w:r w:rsidRPr="00692B48">
        <w:rPr>
          <w:rFonts w:eastAsia="Calibri Light" w:cstheme="minorHAnsi"/>
          <w:spacing w:val="39"/>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warunki</w:t>
      </w:r>
      <w:proofErr w:type="spellEnd"/>
      <w:r w:rsidRPr="00692B48">
        <w:rPr>
          <w:rFonts w:eastAsia="Calibri Light" w:cstheme="minorHAnsi"/>
          <w:spacing w:val="38"/>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przepisów</w:t>
      </w:r>
      <w:proofErr w:type="spellEnd"/>
      <w:r w:rsidRPr="00692B48">
        <w:rPr>
          <w:rFonts w:eastAsia="Calibri Light" w:cstheme="minorHAnsi"/>
          <w:spacing w:val="39"/>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prawa</w:t>
      </w:r>
      <w:proofErr w:type="spellEnd"/>
      <w:r w:rsidRPr="00692B48">
        <w:rPr>
          <w:rFonts w:eastAsia="Calibri Light" w:cstheme="minorHAnsi"/>
          <w:spacing w:val="40"/>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budowlanego</w:t>
      </w:r>
      <w:proofErr w:type="spellEnd"/>
      <w:r w:rsidRPr="00692B48">
        <w:rPr>
          <w:rFonts w:eastAsia="Calibri Light" w:cstheme="minorHAnsi"/>
          <w:spacing w:val="38"/>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zawarte</w:t>
      </w:r>
      <w:proofErr w:type="spellEnd"/>
      <w:r w:rsidRPr="00692B48">
        <w:rPr>
          <w:rFonts w:eastAsia="Calibri Light" w:cstheme="minorHAnsi"/>
          <w:spacing w:val="39"/>
          <w:kern w:val="0"/>
          <w:sz w:val="24"/>
          <w:szCs w:val="24"/>
          <w:lang w:val="en-US"/>
          <w14:ligatures w14:val="none"/>
        </w:rPr>
        <w:t xml:space="preserve"> </w:t>
      </w:r>
      <w:r w:rsidRPr="00692B48">
        <w:rPr>
          <w:rFonts w:eastAsia="Calibri Light" w:cstheme="minorHAnsi"/>
          <w:kern w:val="0"/>
          <w:sz w:val="24"/>
          <w:szCs w:val="24"/>
          <w:lang w:val="en-US"/>
          <w14:ligatures w14:val="none"/>
        </w:rPr>
        <w:t>w</w:t>
      </w:r>
      <w:r w:rsidRPr="00692B48">
        <w:rPr>
          <w:rFonts w:eastAsia="Calibri Light" w:cstheme="minorHAnsi"/>
          <w:spacing w:val="42"/>
          <w:kern w:val="0"/>
          <w:sz w:val="24"/>
          <w:szCs w:val="24"/>
          <w:lang w:val="en-US"/>
          <w14:ligatures w14:val="none"/>
        </w:rPr>
        <w:t xml:space="preserve"> </w:t>
      </w:r>
      <w:r w:rsidRPr="00692B48">
        <w:rPr>
          <w:rFonts w:eastAsia="Calibri Light" w:cstheme="minorHAnsi"/>
          <w:spacing w:val="-1"/>
          <w:kern w:val="0"/>
          <w:sz w:val="24"/>
          <w:szCs w:val="24"/>
          <w:lang w:val="en-US"/>
          <w14:ligatures w14:val="none"/>
        </w:rPr>
        <w:t>SWZ)</w:t>
      </w:r>
      <w:r w:rsidRPr="00692B48">
        <w:rPr>
          <w:rFonts w:eastAsia="Calibri Light" w:cstheme="minorHAnsi"/>
          <w:spacing w:val="40"/>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oraz</w:t>
      </w:r>
      <w:proofErr w:type="spellEnd"/>
      <w:r w:rsidRPr="00692B48">
        <w:rPr>
          <w:rFonts w:eastAsia="Calibri Light" w:cstheme="minorHAnsi"/>
          <w:spacing w:val="40"/>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braku</w:t>
      </w:r>
      <w:proofErr w:type="spellEnd"/>
      <w:r w:rsidRPr="00692B48">
        <w:rPr>
          <w:rFonts w:eastAsia="Calibri Light" w:cstheme="minorHAnsi"/>
          <w:spacing w:val="115"/>
          <w:w w:val="99"/>
          <w:kern w:val="0"/>
          <w:sz w:val="24"/>
          <w:szCs w:val="24"/>
          <w:lang w:val="en-US"/>
          <w14:ligatures w14:val="none"/>
        </w:rPr>
        <w:t xml:space="preserve"> </w:t>
      </w:r>
      <w:proofErr w:type="spellStart"/>
      <w:proofErr w:type="gramStart"/>
      <w:r w:rsidRPr="00692B48">
        <w:rPr>
          <w:rFonts w:eastAsia="Calibri Light" w:cstheme="minorHAnsi"/>
          <w:spacing w:val="-1"/>
          <w:kern w:val="0"/>
          <w:sz w:val="24"/>
          <w:szCs w:val="24"/>
          <w:lang w:val="en-US"/>
          <w14:ligatures w14:val="none"/>
        </w:rPr>
        <w:t>uzasadnionych</w:t>
      </w:r>
      <w:proofErr w:type="spellEnd"/>
      <w:r w:rsidRPr="00692B48">
        <w:rPr>
          <w:rFonts w:eastAsia="Calibri Light" w:cstheme="minorHAnsi"/>
          <w:spacing w:val="-8"/>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zastrzeżeń</w:t>
      </w:r>
      <w:proofErr w:type="spellEnd"/>
      <w:proofErr w:type="gramEnd"/>
      <w:r w:rsidRPr="00692B48">
        <w:rPr>
          <w:rFonts w:eastAsia="Calibri Light" w:cstheme="minorHAnsi"/>
          <w:kern w:val="0"/>
          <w:sz w:val="24"/>
          <w:szCs w:val="24"/>
          <w:lang w:val="en-US"/>
          <w14:ligatures w14:val="none"/>
        </w:rPr>
        <w:t xml:space="preserve"> </w:t>
      </w:r>
      <w:r w:rsidRPr="00692B48">
        <w:rPr>
          <w:rFonts w:eastAsia="Calibri Light" w:cstheme="minorHAnsi"/>
          <w:spacing w:val="-8"/>
          <w:kern w:val="0"/>
          <w:sz w:val="24"/>
          <w:szCs w:val="24"/>
          <w:lang w:val="en-US"/>
          <w14:ligatures w14:val="none"/>
        </w:rPr>
        <w:t xml:space="preserve"> </w:t>
      </w:r>
      <w:r w:rsidRPr="00692B48">
        <w:rPr>
          <w:rFonts w:eastAsia="Calibri Light" w:cstheme="minorHAnsi"/>
          <w:spacing w:val="-1"/>
          <w:kern w:val="0"/>
          <w:sz w:val="24"/>
          <w:szCs w:val="24"/>
          <w:lang w:val="en-US"/>
          <w14:ligatures w14:val="none"/>
        </w:rPr>
        <w:t>Zamawiającego co</w:t>
      </w:r>
      <w:r w:rsidRPr="00692B48">
        <w:rPr>
          <w:rFonts w:eastAsia="Calibri Light" w:cstheme="minorHAnsi"/>
          <w:spacing w:val="-9"/>
          <w:kern w:val="0"/>
          <w:sz w:val="24"/>
          <w:szCs w:val="24"/>
          <w:lang w:val="en-US"/>
          <w14:ligatures w14:val="none"/>
        </w:rPr>
        <w:t xml:space="preserve"> </w:t>
      </w:r>
      <w:r w:rsidRPr="00692B48">
        <w:rPr>
          <w:rFonts w:eastAsia="Calibri Light" w:cstheme="minorHAnsi"/>
          <w:spacing w:val="1"/>
          <w:kern w:val="0"/>
          <w:sz w:val="24"/>
          <w:szCs w:val="24"/>
          <w:lang w:val="en-US"/>
          <w14:ligatures w14:val="none"/>
        </w:rPr>
        <w:t>do</w:t>
      </w:r>
      <w:r w:rsidRPr="00692B48">
        <w:rPr>
          <w:rFonts w:eastAsia="Calibri Light" w:cstheme="minorHAnsi"/>
          <w:spacing w:val="-8"/>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dokonania</w:t>
      </w:r>
      <w:proofErr w:type="spellEnd"/>
      <w:r w:rsidRPr="00692B48">
        <w:rPr>
          <w:rFonts w:eastAsia="Calibri Light" w:cstheme="minorHAnsi"/>
          <w:spacing w:val="-6"/>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tej</w:t>
      </w:r>
      <w:proofErr w:type="spellEnd"/>
      <w:r w:rsidRPr="00692B48">
        <w:rPr>
          <w:rFonts w:eastAsia="Calibri Light" w:cstheme="minorHAnsi"/>
          <w:spacing w:val="-8"/>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zmiany</w:t>
      </w:r>
      <w:proofErr w:type="spellEnd"/>
      <w:r w:rsidRPr="00692B48">
        <w:rPr>
          <w:rFonts w:eastAsia="Calibri Light" w:cstheme="minorHAnsi"/>
          <w:spacing w:val="-1"/>
          <w:kern w:val="0"/>
          <w:sz w:val="24"/>
          <w:szCs w:val="24"/>
          <w:lang w:val="en-US"/>
          <w14:ligatures w14:val="none"/>
        </w:rPr>
        <w:t>.</w:t>
      </w:r>
    </w:p>
    <w:p w14:paraId="117D9942"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A6D2496"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5</w:t>
      </w:r>
    </w:p>
    <w:p w14:paraId="68215D64" w14:textId="77777777" w:rsidR="005268A3" w:rsidRPr="00692B48" w:rsidRDefault="005268A3" w:rsidP="005268A3">
      <w:pPr>
        <w:numPr>
          <w:ilvl w:val="0"/>
          <w:numId w:val="34"/>
        </w:numPr>
        <w:tabs>
          <w:tab w:val="left" w:pos="360"/>
          <w:tab w:val="left" w:pos="44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ponosi pełną i wyłączną odpowiedzialność za szkody powstałe przy wykonywaniu przedmiotu umowy, odpowiada także w pełnym zakresie za wszelkie działania podwykonawców i innych osób działających w jego imieniu, jak za działania własne.</w:t>
      </w:r>
    </w:p>
    <w:p w14:paraId="6308A96E" w14:textId="77777777" w:rsidR="005268A3" w:rsidRPr="00692B48" w:rsidRDefault="005268A3" w:rsidP="005268A3">
      <w:pPr>
        <w:widowControl w:val="0"/>
        <w:numPr>
          <w:ilvl w:val="0"/>
          <w:numId w:val="34"/>
        </w:numPr>
        <w:tabs>
          <w:tab w:val="left" w:pos="402"/>
        </w:tabs>
        <w:spacing w:after="0" w:line="240" w:lineRule="auto"/>
        <w:ind w:right="118"/>
        <w:contextualSpacing/>
        <w:jc w:val="both"/>
        <w:rPr>
          <w:rFonts w:eastAsia="Calibri Light" w:cstheme="minorHAnsi"/>
          <w:kern w:val="0"/>
          <w:sz w:val="24"/>
          <w:szCs w:val="24"/>
          <w:lang w:val="en-US"/>
          <w14:ligatures w14:val="none"/>
        </w:rPr>
      </w:pPr>
      <w:proofErr w:type="spellStart"/>
      <w:r w:rsidRPr="00692B48">
        <w:rPr>
          <w:rFonts w:eastAsia="Calibri Light" w:cstheme="minorHAnsi"/>
          <w:spacing w:val="-1"/>
          <w:kern w:val="0"/>
          <w:sz w:val="24"/>
          <w:szCs w:val="24"/>
          <w:lang w:val="en-US"/>
          <w14:ligatures w14:val="none"/>
        </w:rPr>
        <w:t>Wykonawca</w:t>
      </w:r>
      <w:proofErr w:type="spellEnd"/>
      <w:r w:rsidRPr="00692B48">
        <w:rPr>
          <w:rFonts w:eastAsia="Calibri Light" w:cstheme="minorHAnsi"/>
          <w:spacing w:val="3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oświadcza</w:t>
      </w:r>
      <w:proofErr w:type="spellEnd"/>
      <w:r w:rsidRPr="00692B48">
        <w:rPr>
          <w:rFonts w:eastAsia="Calibri Light" w:cstheme="minorHAnsi"/>
          <w:spacing w:val="-1"/>
          <w:kern w:val="0"/>
          <w:sz w:val="24"/>
          <w:szCs w:val="24"/>
          <w:lang w:val="en-US"/>
          <w14:ligatures w14:val="none"/>
        </w:rPr>
        <w:t>,</w:t>
      </w:r>
      <w:r w:rsidRPr="00692B48">
        <w:rPr>
          <w:rFonts w:eastAsia="Calibri Light" w:cstheme="minorHAnsi"/>
          <w:spacing w:val="33"/>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iż</w:t>
      </w:r>
      <w:proofErr w:type="spellEnd"/>
      <w:r w:rsidRPr="00692B48">
        <w:rPr>
          <w:rFonts w:eastAsia="Calibri Light" w:cstheme="minorHAnsi"/>
          <w:spacing w:val="35"/>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posiada</w:t>
      </w:r>
      <w:proofErr w:type="spellEnd"/>
      <w:r w:rsidRPr="00692B48">
        <w:rPr>
          <w:rFonts w:eastAsia="Calibri Light" w:cstheme="minorHAnsi"/>
          <w:spacing w:val="34"/>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ubezpieczenie</w:t>
      </w:r>
      <w:proofErr w:type="spellEnd"/>
      <w:r w:rsidRPr="00692B48">
        <w:rPr>
          <w:rFonts w:eastAsia="Calibri Light" w:cstheme="minorHAnsi"/>
          <w:spacing w:val="35"/>
          <w:kern w:val="0"/>
          <w:sz w:val="24"/>
          <w:szCs w:val="24"/>
          <w:lang w:val="en-US"/>
          <w14:ligatures w14:val="none"/>
        </w:rPr>
        <w:t xml:space="preserve"> </w:t>
      </w:r>
      <w:r w:rsidRPr="00692B48">
        <w:rPr>
          <w:rFonts w:eastAsia="Calibri Light" w:cstheme="minorHAnsi"/>
          <w:kern w:val="0"/>
          <w:sz w:val="24"/>
          <w:szCs w:val="24"/>
          <w:lang w:val="en-US"/>
          <w14:ligatures w14:val="none"/>
        </w:rPr>
        <w:t>z</w:t>
      </w:r>
      <w:r w:rsidRPr="00692B48">
        <w:rPr>
          <w:rFonts w:eastAsia="Calibri Light" w:cstheme="minorHAnsi"/>
          <w:spacing w:val="35"/>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tytułu</w:t>
      </w:r>
      <w:proofErr w:type="spellEnd"/>
      <w:r w:rsidRPr="00692B48">
        <w:rPr>
          <w:rFonts w:eastAsia="Calibri Light" w:cstheme="minorHAnsi"/>
          <w:spacing w:val="3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odpowiedzialności</w:t>
      </w:r>
      <w:proofErr w:type="spellEnd"/>
      <w:r w:rsidRPr="00692B48">
        <w:rPr>
          <w:rFonts w:eastAsia="Calibri Light" w:cstheme="minorHAnsi"/>
          <w:spacing w:val="34"/>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cywilnej</w:t>
      </w:r>
      <w:proofErr w:type="spellEnd"/>
      <w:r w:rsidRPr="00692B48">
        <w:rPr>
          <w:rFonts w:eastAsia="Calibri Light" w:cstheme="minorHAnsi"/>
          <w:spacing w:val="34"/>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wynikające</w:t>
      </w:r>
      <w:proofErr w:type="spellEnd"/>
      <w:r w:rsidRPr="00692B48">
        <w:rPr>
          <w:rFonts w:eastAsia="Calibri Light" w:cstheme="minorHAnsi"/>
          <w:spacing w:val="35"/>
          <w:kern w:val="0"/>
          <w:sz w:val="24"/>
          <w:szCs w:val="24"/>
          <w:lang w:val="en-US"/>
          <w14:ligatures w14:val="none"/>
        </w:rPr>
        <w:t xml:space="preserve"> </w:t>
      </w:r>
      <w:r w:rsidRPr="00692B48">
        <w:rPr>
          <w:rFonts w:eastAsia="Calibri Light" w:cstheme="minorHAnsi"/>
          <w:kern w:val="0"/>
          <w:sz w:val="24"/>
          <w:szCs w:val="24"/>
          <w:lang w:val="en-US"/>
          <w14:ligatures w14:val="none"/>
        </w:rPr>
        <w:t>z</w:t>
      </w:r>
      <w:r w:rsidRPr="00692B48">
        <w:rPr>
          <w:rFonts w:eastAsia="Calibri Light" w:cstheme="minorHAnsi"/>
          <w:spacing w:val="35"/>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tytułu</w:t>
      </w:r>
      <w:proofErr w:type="spellEnd"/>
      <w:r w:rsidRPr="00692B48">
        <w:rPr>
          <w:rFonts w:eastAsia="Calibri Light" w:cstheme="minorHAnsi"/>
          <w:spacing w:val="81"/>
          <w:w w:val="99"/>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prowadzonej</w:t>
      </w:r>
      <w:proofErr w:type="spellEnd"/>
      <w:r w:rsidRPr="00692B48">
        <w:rPr>
          <w:rFonts w:eastAsia="Calibri Light" w:cstheme="minorHAnsi"/>
          <w:spacing w:val="-7"/>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przez</w:t>
      </w:r>
      <w:proofErr w:type="spellEnd"/>
      <w:r w:rsidRPr="00692B48">
        <w:rPr>
          <w:rFonts w:eastAsia="Calibri Light" w:cstheme="minorHAnsi"/>
          <w:spacing w:val="-6"/>
          <w:kern w:val="0"/>
          <w:sz w:val="24"/>
          <w:szCs w:val="24"/>
          <w:lang w:val="en-US"/>
          <w14:ligatures w14:val="none"/>
        </w:rPr>
        <w:t xml:space="preserve"> </w:t>
      </w:r>
      <w:proofErr w:type="spellStart"/>
      <w:r w:rsidRPr="00692B48">
        <w:rPr>
          <w:rFonts w:eastAsia="Calibri Light" w:cstheme="minorHAnsi"/>
          <w:kern w:val="0"/>
          <w:sz w:val="24"/>
          <w:szCs w:val="24"/>
          <w:lang w:val="en-US"/>
          <w14:ligatures w14:val="none"/>
        </w:rPr>
        <w:t>niego</w:t>
      </w:r>
      <w:proofErr w:type="spellEnd"/>
      <w:r w:rsidRPr="00692B48">
        <w:rPr>
          <w:rFonts w:eastAsia="Calibri Light" w:cstheme="minorHAnsi"/>
          <w:spacing w:val="-8"/>
          <w:kern w:val="0"/>
          <w:sz w:val="24"/>
          <w:szCs w:val="24"/>
          <w:lang w:val="en-US"/>
          <w14:ligatures w14:val="none"/>
        </w:rPr>
        <w:t xml:space="preserve"> </w:t>
      </w:r>
      <w:proofErr w:type="spellStart"/>
      <w:r w:rsidRPr="00692B48">
        <w:rPr>
          <w:rFonts w:eastAsia="Calibri Light" w:cstheme="minorHAnsi"/>
          <w:spacing w:val="-1"/>
          <w:kern w:val="0"/>
          <w:sz w:val="24"/>
          <w:szCs w:val="24"/>
          <w:lang w:val="en-US"/>
          <w14:ligatures w14:val="none"/>
        </w:rPr>
        <w:t>działalności</w:t>
      </w:r>
      <w:proofErr w:type="spellEnd"/>
      <w:r w:rsidRPr="00692B48">
        <w:rPr>
          <w:rFonts w:eastAsia="Calibri Light" w:cstheme="minorHAnsi"/>
          <w:spacing w:val="-1"/>
          <w:kern w:val="0"/>
          <w:sz w:val="24"/>
          <w:szCs w:val="24"/>
          <w:lang w:val="en-US"/>
          <w14:ligatures w14:val="none"/>
        </w:rPr>
        <w:t>.</w:t>
      </w:r>
    </w:p>
    <w:p w14:paraId="5E58D493"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p>
    <w:p w14:paraId="10DFEFA9"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6</w:t>
      </w:r>
    </w:p>
    <w:p w14:paraId="79F9DB37" w14:textId="5FF56CE4" w:rsidR="005268A3" w:rsidRPr="003A1A5A" w:rsidRDefault="005268A3" w:rsidP="005268A3">
      <w:pPr>
        <w:numPr>
          <w:ilvl w:val="0"/>
          <w:numId w:val="51"/>
        </w:numPr>
        <w:tabs>
          <w:tab w:val="num" w:pos="720"/>
        </w:tab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Wykonawca lub podwykonawca na czas realizacji zamówienia zobowiązuje się wykazać, że zatrudnia na podstawie umowy o pracę na pełny etat osoby wykonujące roboty w trakcie </w:t>
      </w:r>
      <w:r w:rsidRPr="003A1A5A">
        <w:rPr>
          <w:rFonts w:eastAsia="Times New Roman" w:cstheme="minorHAnsi"/>
          <w:kern w:val="0"/>
          <w:sz w:val="24"/>
          <w:szCs w:val="24"/>
          <w:lang w:eastAsia="pl-PL"/>
          <w14:ligatures w14:val="none"/>
        </w:rPr>
        <w:lastRenderedPageBreak/>
        <w:t>realizacji przedmiotu umowy – z wyłączeniem kadry kierowniczej, inżynierów i pracowników administracji, tj. osoby do wykonywania czynności polegających na wykonywaniu pomocniczych robót budowlanych, porządkowych oraz związanych z zabezpieczeniem BHP.</w:t>
      </w:r>
    </w:p>
    <w:p w14:paraId="015BCF5C" w14:textId="77777777" w:rsidR="005268A3" w:rsidRPr="00692B48" w:rsidRDefault="005268A3" w:rsidP="005268A3">
      <w:pPr>
        <w:numPr>
          <w:ilvl w:val="0"/>
          <w:numId w:val="51"/>
        </w:numPr>
        <w:spacing w:after="0" w:line="240" w:lineRule="auto"/>
        <w:jc w:val="both"/>
        <w:rPr>
          <w:rFonts w:eastAsia="Times New Roman" w:cstheme="minorHAnsi"/>
          <w:kern w:val="0"/>
          <w:sz w:val="24"/>
          <w:szCs w:val="24"/>
          <w:lang w:eastAsia="pl-PL"/>
          <w14:ligatures w14:val="none"/>
        </w:rPr>
      </w:pPr>
      <w:r w:rsidRPr="003A1A5A">
        <w:rPr>
          <w:rFonts w:eastAsia="Times New Roman" w:cstheme="minorHAnsi"/>
          <w:kern w:val="0"/>
          <w:sz w:val="24"/>
          <w:szCs w:val="24"/>
          <w:lang w:eastAsia="pl-PL"/>
          <w14:ligatures w14:val="none"/>
        </w:rPr>
        <w:t>W celu weryfikacji zatrudniania, przez Wykonawcę lub Podwykonawcę, na podstawie umowy o pracę, osób</w:t>
      </w:r>
      <w:r w:rsidRPr="00692B48">
        <w:rPr>
          <w:rFonts w:eastAsia="Times New Roman" w:cstheme="minorHAnsi"/>
          <w:kern w:val="0"/>
          <w:sz w:val="24"/>
          <w:szCs w:val="24"/>
          <w:lang w:eastAsia="pl-PL"/>
          <w14:ligatures w14:val="none"/>
        </w:rPr>
        <w:t xml:space="preserve"> wykonujących wskazane przez Zamawiającego czynności w zakresie realizacji zamówienia Zamawiający może żądać od Wykonawcy w szczególności:</w:t>
      </w:r>
    </w:p>
    <w:p w14:paraId="3A2EB1FF" w14:textId="77777777" w:rsidR="005268A3" w:rsidRPr="00692B48" w:rsidRDefault="005268A3" w:rsidP="005268A3">
      <w:pPr>
        <w:numPr>
          <w:ilvl w:val="0"/>
          <w:numId w:val="53"/>
        </w:numPr>
        <w:tabs>
          <w:tab w:val="num" w:pos="851"/>
        </w:tabs>
        <w:suppressAutoHyphens/>
        <w:spacing w:after="0" w:line="240" w:lineRule="auto"/>
        <w:ind w:left="851"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oświadczenia zatrudnionego pracownika, </w:t>
      </w:r>
    </w:p>
    <w:p w14:paraId="2C6F589C" w14:textId="77777777" w:rsidR="005268A3" w:rsidRPr="00692B48" w:rsidRDefault="005268A3" w:rsidP="005268A3">
      <w:pPr>
        <w:numPr>
          <w:ilvl w:val="0"/>
          <w:numId w:val="53"/>
        </w:numPr>
        <w:tabs>
          <w:tab w:val="num" w:pos="851"/>
        </w:tabs>
        <w:suppressAutoHyphens/>
        <w:spacing w:after="0" w:line="240" w:lineRule="auto"/>
        <w:ind w:left="851"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oświadczenia wykonawcy lub podwykonawcy o zatrudnieniu pracownika na podstawie umowy o pracę, </w:t>
      </w:r>
    </w:p>
    <w:p w14:paraId="46A716DD" w14:textId="77777777" w:rsidR="005268A3" w:rsidRPr="00692B48" w:rsidRDefault="005268A3" w:rsidP="005268A3">
      <w:pPr>
        <w:numPr>
          <w:ilvl w:val="0"/>
          <w:numId w:val="53"/>
        </w:numPr>
        <w:tabs>
          <w:tab w:val="num" w:pos="851"/>
        </w:tabs>
        <w:suppressAutoHyphens/>
        <w:spacing w:after="0" w:line="240" w:lineRule="auto"/>
        <w:ind w:left="851"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poświadczonej za zgodność z oryginałem kopii umowy o pracę zatrudnionego pracownika, </w:t>
      </w:r>
    </w:p>
    <w:p w14:paraId="1324ECFC" w14:textId="77777777" w:rsidR="005268A3" w:rsidRPr="003A1A5A" w:rsidRDefault="005268A3" w:rsidP="005268A3">
      <w:pPr>
        <w:numPr>
          <w:ilvl w:val="0"/>
          <w:numId w:val="53"/>
        </w:numPr>
        <w:tabs>
          <w:tab w:val="num" w:pos="851"/>
        </w:tabs>
        <w:suppressAutoHyphens/>
        <w:spacing w:after="0" w:line="240" w:lineRule="auto"/>
        <w:ind w:left="851"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innych dokumentów – zawierających informacje, w tym dane osobowe, niezbędne do weryfikacji zatrudnienia na </w:t>
      </w:r>
      <w:r w:rsidRPr="003A1A5A">
        <w:rPr>
          <w:rFonts w:eastAsia="Times New Roman" w:cstheme="minorHAnsi"/>
          <w:kern w:val="0"/>
          <w:sz w:val="24"/>
          <w:szCs w:val="24"/>
          <w:lang w:eastAsia="ar-SA"/>
          <w14:ligatures w14:val="none"/>
        </w:rPr>
        <w:t>podstawie umowy o pracę, w szczególności imię i nazwisko zatrudnionego pracownika, datę zawarcia umowy o pracę, rodzaj umowy o pracę i zakres obowiązków pracownika.</w:t>
      </w:r>
    </w:p>
    <w:p w14:paraId="60D6F04E" w14:textId="3F288165" w:rsidR="00856B7C" w:rsidRPr="00692B48" w:rsidRDefault="005268A3" w:rsidP="00856B7C">
      <w:pPr>
        <w:numPr>
          <w:ilvl w:val="0"/>
          <w:numId w:val="51"/>
        </w:numPr>
        <w:spacing w:after="0" w:line="240" w:lineRule="auto"/>
        <w:rPr>
          <w:rFonts w:eastAsia="Times New Roman" w:cstheme="minorHAnsi"/>
          <w:kern w:val="0"/>
          <w:sz w:val="24"/>
          <w:szCs w:val="24"/>
          <w:lang w:eastAsia="pl-PL"/>
          <w14:ligatures w14:val="none"/>
        </w:rPr>
      </w:pPr>
      <w:r w:rsidRPr="003A1A5A">
        <w:rPr>
          <w:rFonts w:eastAsia="Times New Roman" w:cstheme="minorHAnsi"/>
          <w:kern w:val="0"/>
          <w:sz w:val="24"/>
          <w:szCs w:val="24"/>
          <w:lang w:eastAsia="pl-PL"/>
          <w14:ligatures w14:val="none"/>
        </w:rPr>
        <w:t>W przypadku niespełnienia przez Wykonawcę lub podwykonawcę wymagań określonych w SWZ związanych z realizacją zamówienia w zakresie</w:t>
      </w:r>
      <w:r w:rsidRPr="00692B48">
        <w:rPr>
          <w:rFonts w:eastAsia="Times New Roman" w:cstheme="minorHAnsi"/>
          <w:kern w:val="0"/>
          <w:sz w:val="24"/>
          <w:szCs w:val="24"/>
          <w:lang w:eastAsia="pl-PL"/>
          <w14:ligatures w14:val="none"/>
        </w:rPr>
        <w:t xml:space="preserve"> zatrudnienia przez Wykonawcę lub podwykonawcę na podstawie stosunku pracy osób wykonujących wskazane przez Zamawiającego czynności w zakresie realizacji zamówienia, jeżeli wykonanie tych czynności polega na wykonywaniu pracy w sposób określony w art. 22 § 1 Kodeksu Pracy Zamawiający nałoży na Wykonawcę sankcje przewidziane w § 1</w:t>
      </w:r>
      <w:r w:rsidR="00856B7C" w:rsidRPr="00692B48">
        <w:rPr>
          <w:rFonts w:eastAsia="Times New Roman" w:cstheme="minorHAnsi"/>
          <w:kern w:val="0"/>
          <w:sz w:val="24"/>
          <w:szCs w:val="24"/>
          <w:lang w:eastAsia="pl-PL"/>
          <w14:ligatures w14:val="none"/>
        </w:rPr>
        <w:t>1</w:t>
      </w:r>
      <w:r w:rsidRPr="00692B48">
        <w:rPr>
          <w:rFonts w:eastAsia="Times New Roman" w:cstheme="minorHAnsi"/>
          <w:kern w:val="0"/>
          <w:sz w:val="24"/>
          <w:szCs w:val="24"/>
          <w:lang w:eastAsia="pl-PL"/>
          <w14:ligatures w14:val="none"/>
        </w:rPr>
        <w:t xml:space="preserve"> ust.2 pkt.9</w:t>
      </w:r>
    </w:p>
    <w:p w14:paraId="5F7D613E" w14:textId="77777777" w:rsidR="00856B7C" w:rsidRPr="00692B48" w:rsidRDefault="00856B7C" w:rsidP="00856B7C">
      <w:pPr>
        <w:spacing w:after="0" w:line="240" w:lineRule="auto"/>
        <w:rPr>
          <w:rFonts w:eastAsia="Times New Roman" w:cstheme="minorHAnsi"/>
          <w:kern w:val="0"/>
          <w:sz w:val="24"/>
          <w:szCs w:val="24"/>
          <w:lang w:eastAsia="pl-PL"/>
          <w14:ligatures w14:val="none"/>
        </w:rPr>
      </w:pPr>
    </w:p>
    <w:p w14:paraId="5BE0F556"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7</w:t>
      </w:r>
    </w:p>
    <w:p w14:paraId="6030D17C"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(Udział podwykonawców w realizacji zamówienia)</w:t>
      </w:r>
    </w:p>
    <w:p w14:paraId="4BE17BCE"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może powierzyć podwykonawcom do wykonania część przedmiotu zamówienia.</w:t>
      </w:r>
    </w:p>
    <w:p w14:paraId="24576E0C" w14:textId="0B3BD6DE" w:rsidR="005268A3" w:rsidRPr="003A1A5A"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Wykonawca zobowiązany jest do przedłożenia do siedziby Zamawiającego projektu umowy o podwykonawstwo lub dalsze podwykonawstwo (zgodnego z warunkami określonymi w umowie głównej </w:t>
      </w:r>
      <w:r w:rsidRPr="003A1A5A">
        <w:rPr>
          <w:rFonts w:eastAsia="Times New Roman" w:cstheme="minorHAnsi"/>
          <w:kern w:val="0"/>
          <w:sz w:val="24"/>
          <w:szCs w:val="24"/>
          <w:lang w:eastAsia="pl-PL"/>
          <w14:ligatures w14:val="none"/>
        </w:rPr>
        <w:t>oraz w przepisach), której przedmiotem są roboty budowlane, a także projektu jej zmiany oraz poświadczonej za zgodność z oryginałem kopii zawartej umowy o podwykonawstwo, lub dalsze podwykonawstwo, której przedmiotem są roboty budowlane i jej zmiany.</w:t>
      </w:r>
    </w:p>
    <w:p w14:paraId="49257E87"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3A1A5A">
        <w:rPr>
          <w:rFonts w:eastAsia="Times New Roman" w:cstheme="minorHAnsi"/>
          <w:kern w:val="0"/>
          <w:sz w:val="24"/>
          <w:szCs w:val="24"/>
          <w:lang w:eastAsia="pl-PL"/>
          <w14:ligatures w14:val="none"/>
        </w:rPr>
        <w:t>W terminie 7 dni roboczych od daty wpłynięcia projektu umowy o podwykonawstwo lub dalsze podwykonawstwo do siedziby Zamawiającego, Zamawiający zgłosi zastrzeżenia do projektu tej umowy i do projektu zmiany umowy</w:t>
      </w:r>
      <w:r w:rsidRPr="00692B48">
        <w:rPr>
          <w:rFonts w:eastAsia="Times New Roman" w:cstheme="minorHAnsi"/>
          <w:kern w:val="0"/>
          <w:sz w:val="24"/>
          <w:szCs w:val="24"/>
          <w:lang w:eastAsia="pl-PL"/>
          <w14:ligatures w14:val="none"/>
        </w:rPr>
        <w:t>, której przedmiotem są roboty budowlane. Strony ustalają, iż datą zgłoszenia zastrzeżeń będzie odpowiednio data nadania listu poleconego w polskiej placówce operatora wyznaczonego lub data osobistego przekazania zastrzeżeń na piśmie.</w:t>
      </w:r>
    </w:p>
    <w:p w14:paraId="3E73D56A" w14:textId="4C45235E"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Opinia na temat akceptacji </w:t>
      </w:r>
      <w:r w:rsidR="003A1A5A" w:rsidRPr="00692B48">
        <w:rPr>
          <w:rFonts w:eastAsia="Times New Roman" w:cstheme="minorHAnsi"/>
          <w:kern w:val="0"/>
          <w:sz w:val="24"/>
          <w:szCs w:val="24"/>
          <w:lang w:eastAsia="pl-PL"/>
          <w14:ligatures w14:val="none"/>
        </w:rPr>
        <w:t>umowy</w:t>
      </w:r>
      <w:r w:rsidRPr="00692B48">
        <w:rPr>
          <w:rFonts w:eastAsia="Times New Roman" w:cstheme="minorHAnsi"/>
          <w:kern w:val="0"/>
          <w:sz w:val="24"/>
          <w:szCs w:val="24"/>
          <w:lang w:eastAsia="pl-PL"/>
          <w14:ligatures w14:val="none"/>
        </w:rPr>
        <w:t xml:space="preserve"> bądź braku akceptacji umowy bezwzględnie wymaga formy pisemnej.</w:t>
      </w:r>
    </w:p>
    <w:p w14:paraId="7CCF0B36" w14:textId="77777777" w:rsidR="005268A3" w:rsidRPr="003A1A5A"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Wykonawca zobowiązany jest do </w:t>
      </w:r>
      <w:r w:rsidRPr="003A1A5A">
        <w:rPr>
          <w:rFonts w:eastAsia="Times New Roman" w:cstheme="minorHAnsi"/>
          <w:kern w:val="0"/>
          <w:sz w:val="24"/>
          <w:szCs w:val="24"/>
          <w:lang w:eastAsia="pl-PL"/>
          <w14:ligatures w14:val="none"/>
        </w:rPr>
        <w:t>przedłożenia Zamawiającemu poświadczonych za zgodność z oryginałem umów o podwykonawstwo, których przedmiotem są dostawy lub usługi oraz ich zmiany, w terminie 7 dni od daty ich zawarcia.</w:t>
      </w:r>
    </w:p>
    <w:p w14:paraId="2DEE104D"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3A1A5A">
        <w:rPr>
          <w:rFonts w:eastAsia="Times New Roman" w:cstheme="minorHAnsi"/>
          <w:kern w:val="0"/>
          <w:sz w:val="24"/>
          <w:szCs w:val="24"/>
          <w:lang w:eastAsia="pl-PL"/>
          <w14:ligatures w14:val="none"/>
        </w:rPr>
        <w:t>Do zawarcia przez podwykonawcę umowy z dalszym podwykonawcą</w:t>
      </w:r>
      <w:r w:rsidRPr="00692B48">
        <w:rPr>
          <w:rFonts w:eastAsia="Times New Roman" w:cstheme="minorHAnsi"/>
          <w:kern w:val="0"/>
          <w:sz w:val="24"/>
          <w:szCs w:val="24"/>
          <w:lang w:eastAsia="pl-PL"/>
          <w14:ligatures w14:val="none"/>
        </w:rPr>
        <w:t xml:space="preserve"> wymagana jest zgoda Zamawiającego i Wykonawcy. Zasady określone w ust. 2 stosuje się odpowiednio.</w:t>
      </w:r>
    </w:p>
    <w:p w14:paraId="20F43337"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Wykonawca odpowiada przed Zamawiającym za wszelkie działania i zaniechania swoich podwykonawców i pracowników podwykonawców. Zamawiający zastrzega sobie prawo do żądania usunięcia z terenu budowy każdego podwykonawcy lub pracownika podwykonawcy, który przez swoje zachowanie i jakość wykonywanej pracy dał powód do uzasadnionych skarg.</w:t>
      </w:r>
    </w:p>
    <w:p w14:paraId="535D8545"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Umowy, o których mowa w ust. 5, powinny być zawarte w formie pisemnej pod rygorem nieważności.</w:t>
      </w:r>
    </w:p>
    <w:p w14:paraId="45CE7C10"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Wynagrodzenie za odebrane części robót określonych w harmonogramie rzeczowo-finansowym w terminach tam przewidzianych, wykonane z udziałem Podwykonawców lub dalszych Podwykonawców, o których mowa w §7 Umowy, biorących udział w realizacji prac, będzie płacone przez Zamawiającego na rzecz:</w:t>
      </w:r>
    </w:p>
    <w:p w14:paraId="1D7A3D0B" w14:textId="77777777" w:rsidR="005268A3" w:rsidRPr="00692B48" w:rsidRDefault="005268A3" w:rsidP="005268A3">
      <w:pPr>
        <w:numPr>
          <w:ilvl w:val="0"/>
          <w:numId w:val="55"/>
        </w:numPr>
        <w:suppressAutoHyphens/>
        <w:spacing w:after="0" w:line="240" w:lineRule="auto"/>
        <w:ind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Wykonawcy pod warunkiem przedstawienia Zamawiającemu potwierdzenia przelewu zrealizowanego na rachunek Podwykonawcy w kwocie odpowiadającej zakresowi robót wykonanych przez Podwykonawcę i odebranych przez Zamawiającego.</w:t>
      </w:r>
    </w:p>
    <w:p w14:paraId="7584908E" w14:textId="71100DE9" w:rsidR="005268A3" w:rsidRPr="00437A20" w:rsidRDefault="005268A3" w:rsidP="005268A3">
      <w:pPr>
        <w:numPr>
          <w:ilvl w:val="0"/>
          <w:numId w:val="55"/>
        </w:numPr>
        <w:suppressAutoHyphens/>
        <w:spacing w:after="0" w:line="240" w:lineRule="auto"/>
        <w:ind w:right="-1"/>
        <w:jc w:val="both"/>
        <w:rPr>
          <w:rFonts w:eastAsia="Times New Roman" w:cstheme="minorHAnsi"/>
          <w:kern w:val="0"/>
          <w:sz w:val="24"/>
          <w:szCs w:val="24"/>
          <w:lang w:eastAsia="ar-SA"/>
          <w14:ligatures w14:val="none"/>
        </w:rPr>
      </w:pPr>
      <w:r w:rsidRPr="00692B48">
        <w:rPr>
          <w:rFonts w:eastAsia="Times New Roman" w:cstheme="minorHAnsi"/>
          <w:kern w:val="0"/>
          <w:sz w:val="24"/>
          <w:szCs w:val="24"/>
          <w:lang w:eastAsia="ar-SA"/>
          <w14:ligatures w14:val="none"/>
        </w:rPr>
        <w:t xml:space="preserve">Podwykonawcy, bezpośrednio na jego rachunek po dostarczeniu do Zamawiającego oryginału umowy Wykonawcy z </w:t>
      </w:r>
      <w:r w:rsidR="003A1A5A" w:rsidRPr="00692B48">
        <w:rPr>
          <w:rFonts w:eastAsia="Times New Roman" w:cstheme="minorHAnsi"/>
          <w:kern w:val="0"/>
          <w:sz w:val="24"/>
          <w:szCs w:val="24"/>
          <w:lang w:eastAsia="ar-SA"/>
          <w14:ligatures w14:val="none"/>
        </w:rPr>
        <w:t>Podwykonawcą</w:t>
      </w:r>
      <w:r w:rsidRPr="00692B48">
        <w:rPr>
          <w:rFonts w:eastAsia="Times New Roman" w:cstheme="minorHAnsi"/>
          <w:kern w:val="0"/>
          <w:sz w:val="24"/>
          <w:szCs w:val="24"/>
          <w:lang w:eastAsia="ar-SA"/>
          <w14:ligatures w14:val="none"/>
        </w:rPr>
        <w:t xml:space="preserve"> lub jej kopii poświadczonej </w:t>
      </w:r>
      <w:r w:rsidRPr="00437A20">
        <w:rPr>
          <w:rFonts w:eastAsia="Times New Roman" w:cstheme="minorHAnsi"/>
          <w:kern w:val="0"/>
          <w:sz w:val="24"/>
          <w:szCs w:val="24"/>
          <w:lang w:eastAsia="ar-SA"/>
          <w14:ligatures w14:val="none"/>
        </w:rPr>
        <w:t>za zgodność z oryginałem oraz faktury wystawionej przez Podwykonawcę na rzecz Wykonawcy.</w:t>
      </w:r>
    </w:p>
    <w:p w14:paraId="79AA9550"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437A20">
        <w:rPr>
          <w:rFonts w:eastAsia="Times New Roman" w:cstheme="minorHAnsi"/>
          <w:kern w:val="0"/>
          <w:sz w:val="24"/>
          <w:szCs w:val="24"/>
          <w:lang w:eastAsia="pl-PL"/>
          <w14:ligatures w14:val="none"/>
        </w:rPr>
        <w:t>Wynagrodzenie, o którym mowa w ust. 9, dotyczy wyłącznie należności powstałych po zaakceptowaniu przez Zamawiającego umowy</w:t>
      </w:r>
      <w:r w:rsidRPr="00692B48">
        <w:rPr>
          <w:rFonts w:eastAsia="Times New Roman" w:cstheme="minorHAnsi"/>
          <w:kern w:val="0"/>
          <w:sz w:val="24"/>
          <w:szCs w:val="24"/>
          <w:lang w:eastAsia="pl-PL"/>
          <w14:ligatures w14:val="none"/>
        </w:rPr>
        <w:t xml:space="preserve"> o podwykonawstwo, której przedmiotem są roboty budowlane, lub po przedłożeniu Zamawiającemu poświadczonej za zgodność z oryginałem kopii umowy o podwykonawstwo, której przedmiotem są dostawy lub usługi.</w:t>
      </w:r>
    </w:p>
    <w:p w14:paraId="202F1679"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Bezpośrednia zapłata obejmuje wyłącznie należne wynagrodzenie, bez odsetek, należnych podwykonawcy lub dalszemu podwykonawcy.</w:t>
      </w:r>
    </w:p>
    <w:p w14:paraId="497DF5E6"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Przed dokonaniem bezpośredniej zapłaty Zamawiający jest obowiązany umożliwić Wykonawcy zgłoszenie pisemnych uwag dotyczących zasadności bezpośredniej zapłaty wynagrodzenia podwykonawcy lub dalszemu podwykonawcy, o których mowa w ust. 9 pkt. b. Zamawiający informuje o terminie zgłaszania uwag, nie krótszym niż 7 dni od dnia doręczenia tej informacji.</w:t>
      </w:r>
    </w:p>
    <w:p w14:paraId="004F5F83"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 przypadku zgłoszenia uwag, o których mowa w ust. 12, w terminie wskazanym przez zamawiającego, zamawiający może:</w:t>
      </w:r>
    </w:p>
    <w:p w14:paraId="000FC7BC" w14:textId="77777777" w:rsidR="005268A3" w:rsidRPr="00692B48" w:rsidRDefault="005268A3" w:rsidP="005268A3">
      <w:pPr>
        <w:tabs>
          <w:tab w:val="left" w:pos="851"/>
        </w:tab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nie dokonać bezpośredniej zapłaty wynagrodzenia podwykonawcy lub dalszemu podwykonawcy, jeżeli wykonawca wykaże niezasadność takiej zapłaty albo</w:t>
      </w:r>
    </w:p>
    <w:p w14:paraId="786E320A" w14:textId="4E465C65" w:rsidR="005268A3" w:rsidRPr="00692B48" w:rsidRDefault="005268A3" w:rsidP="005268A3">
      <w:pPr>
        <w:tabs>
          <w:tab w:val="left" w:pos="851"/>
        </w:tab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złożyć do depozytu sądowego kwotę potrzebn</w:t>
      </w:r>
      <w:r w:rsidR="003A1A5A">
        <w:rPr>
          <w:rFonts w:eastAsia="Times New Roman" w:cstheme="minorHAnsi"/>
          <w:kern w:val="0"/>
          <w:sz w:val="24"/>
          <w:szCs w:val="24"/>
          <w:lang w:eastAsia="pl-PL"/>
          <w14:ligatures w14:val="none"/>
        </w:rPr>
        <w:t>ą</w:t>
      </w:r>
      <w:r w:rsidRPr="00692B48">
        <w:rPr>
          <w:rFonts w:eastAsia="Times New Roman" w:cstheme="minorHAnsi"/>
          <w:kern w:val="0"/>
          <w:sz w:val="24"/>
          <w:szCs w:val="24"/>
          <w:lang w:eastAsia="pl-PL"/>
          <w14:ligatures w14:val="none"/>
        </w:rPr>
        <w:t xml:space="preserve"> na pokrycie wynagrodzenia podwykonawcy lub dalszego podwykonawcy w przypadku istnienia zasadniczej wątpliwości zamawiającego co do wysokości należnej zapłaty lub podmiotu, któremu płatność się należy, albo</w:t>
      </w:r>
    </w:p>
    <w:p w14:paraId="3682A16F" w14:textId="77777777" w:rsidR="005268A3" w:rsidRPr="00437A20" w:rsidRDefault="005268A3" w:rsidP="005268A3">
      <w:pPr>
        <w:tabs>
          <w:tab w:val="left" w:pos="851"/>
        </w:tabs>
        <w:spacing w:after="0" w:line="240" w:lineRule="auto"/>
        <w:ind w:left="426"/>
        <w:jc w:val="both"/>
        <w:rPr>
          <w:rFonts w:eastAsia="Times New Roman" w:cstheme="minorHAnsi"/>
          <w:kern w:val="0"/>
          <w:sz w:val="24"/>
          <w:szCs w:val="24"/>
          <w:lang w:eastAsia="pl-PL"/>
          <w14:ligatures w14:val="none"/>
        </w:rPr>
      </w:pPr>
      <w:r w:rsidRPr="00437A20">
        <w:rPr>
          <w:rFonts w:eastAsia="Times New Roman" w:cstheme="minorHAnsi"/>
          <w:kern w:val="0"/>
          <w:sz w:val="24"/>
          <w:szCs w:val="24"/>
          <w:lang w:eastAsia="pl-PL"/>
          <w14:ligatures w14:val="none"/>
        </w:rPr>
        <w:t>dokonać bezpośredniej zapłaty wynagrodzenia podwykonawcy lub dalszemu podwykonawcy, jeżeli podwykonawca lub dalszy podwykonawca wykaże zasadność takiej zapłaty.</w:t>
      </w:r>
    </w:p>
    <w:p w14:paraId="4C77DD97"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437A20">
        <w:rPr>
          <w:rFonts w:eastAsia="Times New Roman" w:cstheme="minorHAnsi"/>
          <w:kern w:val="0"/>
          <w:sz w:val="24"/>
          <w:szCs w:val="24"/>
          <w:lang w:eastAsia="pl-PL"/>
          <w14:ligatures w14:val="none"/>
        </w:rPr>
        <w:t>W przypadku</w:t>
      </w:r>
      <w:r w:rsidRPr="00692B48">
        <w:rPr>
          <w:rFonts w:eastAsia="Times New Roman" w:cstheme="minorHAnsi"/>
          <w:kern w:val="0"/>
          <w:sz w:val="24"/>
          <w:szCs w:val="24"/>
          <w:lang w:eastAsia="pl-PL"/>
          <w14:ligatures w14:val="none"/>
        </w:rPr>
        <w:t xml:space="preserve"> dokonania bezpośredniej zapłaty podwykonawcy lub dalszemu podwykonawcy, o których mowa w ust. 9, Zamawiający potrąca kwotę wypłaconego wynagrodzenia z wynagrodzenia należnego Wykonawcy. W takim przypadku przyjmuje się, że Wykonawcy nie przysługuje od Zamawiającego wynagrodzenie w części wypłaconej lub przeznaczonej do wypłacenia podwykonawcy lub </w:t>
      </w:r>
      <w:r w:rsidRPr="00F16DB6">
        <w:rPr>
          <w:rFonts w:eastAsia="Times New Roman" w:cstheme="minorHAnsi"/>
          <w:kern w:val="0"/>
          <w:sz w:val="24"/>
          <w:szCs w:val="24"/>
          <w:lang w:eastAsia="pl-PL"/>
          <w14:ligatures w14:val="none"/>
        </w:rPr>
        <w:t>dalszemu podwykonawcy, a</w:t>
      </w:r>
      <w:r w:rsidRPr="00692B48">
        <w:rPr>
          <w:rFonts w:eastAsia="Times New Roman" w:cstheme="minorHAnsi"/>
          <w:kern w:val="0"/>
          <w:sz w:val="24"/>
          <w:szCs w:val="24"/>
          <w:lang w:eastAsia="pl-PL"/>
          <w14:ligatures w14:val="none"/>
        </w:rPr>
        <w:t xml:space="preserve"> </w:t>
      </w:r>
      <w:r w:rsidRPr="00692B48">
        <w:rPr>
          <w:rFonts w:eastAsia="Times New Roman" w:cstheme="minorHAnsi"/>
          <w:kern w:val="0"/>
          <w:sz w:val="24"/>
          <w:szCs w:val="24"/>
          <w:lang w:eastAsia="pl-PL"/>
          <w14:ligatures w14:val="none"/>
        </w:rPr>
        <w:lastRenderedPageBreak/>
        <w:t>Wykonawca zrzeka się tego wynagrodzenia na rzecz podwykonawcy lub dalszego podwykonawcy.</w:t>
      </w:r>
    </w:p>
    <w:p w14:paraId="2D7CC186"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Zobowiązanie Zamawiającego do zapłaty wynagrodzenia Wykonawcy wygasa w zakresie, w którym Zamawiający dokonał zapłaty na rzecz podwykonawcy.</w:t>
      </w:r>
    </w:p>
    <w:p w14:paraId="2618F917" w14:textId="77777777" w:rsidR="005268A3" w:rsidRPr="00F16DB6"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przypadku dokonania bezpośredniej zapłaty podwykonawcy lub dalszemu </w:t>
      </w:r>
      <w:r w:rsidRPr="00F16DB6">
        <w:rPr>
          <w:rFonts w:eastAsia="Times New Roman" w:cstheme="minorHAnsi"/>
          <w:kern w:val="0"/>
          <w:sz w:val="24"/>
          <w:szCs w:val="24"/>
          <w:lang w:eastAsia="pl-PL"/>
          <w14:ligatures w14:val="none"/>
        </w:rPr>
        <w:t xml:space="preserve">podwykonawcy, Zamawiający dokona bezpośredniej zapłaty w terminie 21 dni od dnia dostarczenia faktury. </w:t>
      </w:r>
    </w:p>
    <w:p w14:paraId="27189ECE"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F16DB6">
        <w:rPr>
          <w:rFonts w:eastAsia="Times New Roman" w:cstheme="minorHAnsi"/>
          <w:kern w:val="0"/>
          <w:sz w:val="24"/>
          <w:szCs w:val="24"/>
          <w:lang w:eastAsia="pl-PL"/>
          <w14:ligatures w14:val="none"/>
        </w:rPr>
        <w:t>Konieczność wielokrotnego dokonywania bezpośredniej zapłaty podwykonawcy lub dalszemu podwykonawcy, o których mowa w ust. 9, lub konieczność dokonania bezpośrednich zapłat na sumę</w:t>
      </w:r>
      <w:r w:rsidRPr="00692B48">
        <w:rPr>
          <w:rFonts w:eastAsia="Times New Roman" w:cstheme="minorHAnsi"/>
          <w:kern w:val="0"/>
          <w:sz w:val="24"/>
          <w:szCs w:val="24"/>
          <w:lang w:eastAsia="pl-PL"/>
          <w14:ligatures w14:val="none"/>
        </w:rPr>
        <w:t xml:space="preserve"> większą niż 5% wartości umowy w sprawie zamówienia publicznego może stanowić podstawę do odstąpienia od umowy w sprawie zamówienia publicznego przez Zamawiającego.</w:t>
      </w:r>
    </w:p>
    <w:p w14:paraId="76910832" w14:textId="77777777" w:rsidR="005268A3" w:rsidRPr="00692B48"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Łączne wynagrodzenie wypłacone Wykonawcy i podwykonawcom nie może przekroczyć całkowitego wynagrodzenia umownego określonego w §8.</w:t>
      </w:r>
    </w:p>
    <w:p w14:paraId="34F44B51" w14:textId="77777777" w:rsidR="005268A3" w:rsidRPr="00B97A01" w:rsidRDefault="005268A3" w:rsidP="005268A3">
      <w:pPr>
        <w:numPr>
          <w:ilvl w:val="0"/>
          <w:numId w:val="38"/>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Strony ustalają, że w zakresie stosunków wewnętrznych odpowiedzialności solidarnej w stosunku do podwykonawców robót budowlanych, Zamawiający jest uprawniony do otrzymania od Wykonawcy zwrotu całości wypłaconego podwykonawcy </w:t>
      </w:r>
      <w:r w:rsidRPr="00B97A01">
        <w:rPr>
          <w:rFonts w:eastAsia="Times New Roman" w:cstheme="minorHAnsi"/>
          <w:kern w:val="0"/>
          <w:sz w:val="24"/>
          <w:szCs w:val="24"/>
          <w:lang w:eastAsia="pl-PL"/>
          <w14:ligatures w14:val="none"/>
        </w:rPr>
        <w:t>wynagrodzenia.</w:t>
      </w:r>
    </w:p>
    <w:p w14:paraId="1AFA44A9"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p>
    <w:p w14:paraId="0E28BFE5"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8</w:t>
      </w:r>
    </w:p>
    <w:p w14:paraId="4C566605"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(Wynagrodzenie)</w:t>
      </w:r>
    </w:p>
    <w:p w14:paraId="29949FA4" w14:textId="59BC0F1E" w:rsidR="005268A3" w:rsidRPr="00692B48" w:rsidRDefault="005268A3" w:rsidP="005268A3">
      <w:pPr>
        <w:numPr>
          <w:ilvl w:val="0"/>
          <w:numId w:val="39"/>
        </w:numPr>
        <w:tabs>
          <w:tab w:val="num" w:pos="426"/>
        </w:tabs>
        <w:suppressAutoHyphens/>
        <w:spacing w:after="0" w:line="240" w:lineRule="auto"/>
        <w:ind w:left="426" w:hanging="426"/>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Wynagrodzenie ryczałtowe Wykonawcy za wykonanie przedmiotu umowy określonego w § 1 ustala się na kwotę brutto: ………… zł (słownie: ………………………………………………………………zł) - zgodnie ze złożoną ofertą Wykonawcy. Kwota netto ……………………………………………………….</w:t>
      </w:r>
    </w:p>
    <w:p w14:paraId="45BD178A" w14:textId="7F361B23" w:rsidR="005268A3" w:rsidRPr="00692B48" w:rsidRDefault="005268A3" w:rsidP="005268A3">
      <w:pPr>
        <w:numPr>
          <w:ilvl w:val="0"/>
          <w:numId w:val="39"/>
        </w:numPr>
        <w:tabs>
          <w:tab w:val="num" w:pos="426"/>
        </w:tabs>
        <w:suppressAutoHyphens/>
        <w:spacing w:after="0" w:line="240" w:lineRule="auto"/>
        <w:ind w:left="426" w:hanging="426"/>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 xml:space="preserve">Wynagrodzenie Wykonawcy, o którym mowa w ust. 1, obejmuje całość kosztów robót i wydatków niezbędnych do zrealizowania przedmiotu umowy wraz z jego przekazaniem do użytkowania, na warunkach określonych umową. Powyższa kwota zawiera wszelkie koszty związane z realizacją zadania wynikające z dokumentacji projektowej, specyfikacji technicznej wykonania i odbioru robót budowlanych, oferty Wykonawcy i obowiązujących przepisów jak również koszty nie ujęte w dokumentacji projektowej, nieprzewidziane przez Zamawiającego, a niezbędne do realizacji zadania i przekazania do użytkowania. </w:t>
      </w:r>
    </w:p>
    <w:p w14:paraId="023CF57C" w14:textId="77777777" w:rsidR="005268A3" w:rsidRPr="00B97A01" w:rsidRDefault="005268A3" w:rsidP="005268A3">
      <w:pPr>
        <w:suppressAutoHyphens/>
        <w:spacing w:after="0" w:line="240" w:lineRule="auto"/>
        <w:ind w:left="426"/>
        <w:jc w:val="both"/>
        <w:rPr>
          <w:rFonts w:cstheme="minorHAnsi"/>
          <w:sz w:val="24"/>
          <w:szCs w:val="24"/>
        </w:rPr>
      </w:pPr>
      <w:r w:rsidRPr="00692B48">
        <w:rPr>
          <w:rFonts w:cstheme="minorHAnsi"/>
          <w:sz w:val="24"/>
          <w:szCs w:val="24"/>
        </w:rPr>
        <w:t xml:space="preserve">Wynagrodzenie </w:t>
      </w:r>
      <w:r w:rsidRPr="00B97A01">
        <w:rPr>
          <w:rFonts w:cstheme="minorHAnsi"/>
          <w:sz w:val="24"/>
          <w:szCs w:val="24"/>
        </w:rPr>
        <w:t>to nie podlega waloryzacji i stanowi maksymalną kwotę należności Wykonawcy z tytułu umowy.</w:t>
      </w:r>
    </w:p>
    <w:p w14:paraId="77A23C2F" w14:textId="77777777" w:rsidR="005268A3" w:rsidRPr="00692B48" w:rsidRDefault="005268A3" w:rsidP="005268A3">
      <w:pPr>
        <w:numPr>
          <w:ilvl w:val="0"/>
          <w:numId w:val="39"/>
        </w:numPr>
        <w:tabs>
          <w:tab w:val="num" w:pos="426"/>
        </w:tabs>
        <w:suppressAutoHyphens/>
        <w:spacing w:after="0" w:line="240" w:lineRule="auto"/>
        <w:ind w:left="426" w:hanging="426"/>
        <w:jc w:val="both"/>
        <w:rPr>
          <w:rFonts w:eastAsia="Times New Roman" w:cstheme="minorHAnsi"/>
          <w:b/>
          <w:kern w:val="0"/>
          <w:sz w:val="24"/>
          <w:szCs w:val="24"/>
          <w:lang w:eastAsia="pl-PL"/>
          <w14:ligatures w14:val="none"/>
        </w:rPr>
      </w:pPr>
      <w:r w:rsidRPr="00B97A01">
        <w:rPr>
          <w:rFonts w:cstheme="minorHAnsi"/>
          <w:sz w:val="24"/>
          <w:szCs w:val="24"/>
        </w:rPr>
        <w:t>Ustala się, że rzeczywisty zakres</w:t>
      </w:r>
      <w:r w:rsidRPr="00692B48">
        <w:rPr>
          <w:rFonts w:cstheme="minorHAnsi"/>
          <w:sz w:val="24"/>
          <w:szCs w:val="24"/>
        </w:rPr>
        <w:t xml:space="preserve"> robót wykonanych w ramach niniejszej umowy oraz rzeczywisty poziom inflacji w okresie realizacji umowy stanowią elementy ryzyka gospodarczego Wykonawcy i nie będą stanowiły podstaw do podwyższenia wynagrodzenia.</w:t>
      </w:r>
    </w:p>
    <w:p w14:paraId="25EBC260" w14:textId="77777777" w:rsidR="005268A3" w:rsidRPr="00AB0D63" w:rsidRDefault="005268A3" w:rsidP="005268A3">
      <w:pPr>
        <w:numPr>
          <w:ilvl w:val="0"/>
          <w:numId w:val="39"/>
        </w:numPr>
        <w:tabs>
          <w:tab w:val="num" w:pos="426"/>
        </w:tabs>
        <w:suppressAutoHyphens/>
        <w:spacing w:after="0" w:line="240" w:lineRule="auto"/>
        <w:ind w:left="426" w:hanging="426"/>
        <w:jc w:val="both"/>
        <w:rPr>
          <w:rFonts w:eastAsia="Times New Roman" w:cstheme="minorHAnsi"/>
          <w:kern w:val="0"/>
          <w:sz w:val="24"/>
          <w:szCs w:val="24"/>
          <w:lang w:eastAsia="pl-PL"/>
          <w14:ligatures w14:val="none"/>
        </w:rPr>
      </w:pPr>
      <w:r w:rsidRPr="00D8453D">
        <w:rPr>
          <w:rFonts w:eastAsia="Times New Roman" w:cstheme="minorHAnsi"/>
          <w:kern w:val="0"/>
          <w:sz w:val="24"/>
          <w:szCs w:val="24"/>
          <w:lang w:eastAsia="pl-PL"/>
          <w14:ligatures w14:val="none"/>
        </w:rPr>
        <w:t xml:space="preserve">Wynagrodzenie Wykonawcy nie obejmuje opłat administracyjnych z tytułu wycinki drzew. Jeżeli takie opłaty </w:t>
      </w:r>
      <w:r w:rsidRPr="00AB0D63">
        <w:rPr>
          <w:rFonts w:eastAsia="Times New Roman" w:cstheme="minorHAnsi"/>
          <w:kern w:val="0"/>
          <w:sz w:val="24"/>
          <w:szCs w:val="24"/>
          <w:lang w:eastAsia="pl-PL"/>
          <w14:ligatures w14:val="none"/>
        </w:rPr>
        <w:t xml:space="preserve">wystąpią, pokryje je Zamawiający. </w:t>
      </w:r>
    </w:p>
    <w:p w14:paraId="608CAB9F" w14:textId="77777777" w:rsidR="005268A3" w:rsidRPr="00AB0D63" w:rsidRDefault="005268A3" w:rsidP="005268A3">
      <w:pPr>
        <w:numPr>
          <w:ilvl w:val="0"/>
          <w:numId w:val="39"/>
        </w:numPr>
        <w:tabs>
          <w:tab w:val="num" w:pos="426"/>
        </w:tabs>
        <w:suppressAutoHyphens/>
        <w:spacing w:after="0" w:line="240" w:lineRule="auto"/>
        <w:ind w:left="426" w:hanging="426"/>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 xml:space="preserve">Zamawiający dokona rozliczenia z Wykonawcą za realizację inwestycji zgodnie </w:t>
      </w:r>
      <w:r w:rsidRPr="00AB0D63">
        <w:rPr>
          <w:rFonts w:eastAsia="Times New Roman" w:cstheme="minorHAnsi"/>
          <w:kern w:val="0"/>
          <w:sz w:val="24"/>
          <w:szCs w:val="24"/>
          <w:lang w:eastAsia="pl-PL"/>
          <w14:ligatures w14:val="none"/>
        </w:rPr>
        <w:br/>
        <w:t xml:space="preserve">z harmonogramem rzeczowo-finansowym dotyczącym realizacji umowy za wykonane </w:t>
      </w:r>
      <w:r w:rsidRPr="00AB0D63">
        <w:rPr>
          <w:rFonts w:eastAsia="Times New Roman" w:cstheme="minorHAnsi"/>
          <w:kern w:val="0"/>
          <w:sz w:val="24"/>
          <w:szCs w:val="24"/>
          <w:lang w:eastAsia="pl-PL"/>
          <w14:ligatures w14:val="none"/>
        </w:rPr>
        <w:br/>
        <w:t>i odebrane w terminie umownym roboty.</w:t>
      </w:r>
    </w:p>
    <w:p w14:paraId="0FA0EF4C" w14:textId="77777777" w:rsidR="005268A3" w:rsidRPr="00692B48" w:rsidRDefault="005268A3" w:rsidP="005268A3">
      <w:pPr>
        <w:numPr>
          <w:ilvl w:val="0"/>
          <w:numId w:val="39"/>
        </w:numPr>
        <w:tabs>
          <w:tab w:val="num" w:pos="426"/>
        </w:tabs>
        <w:suppressAutoHyphens/>
        <w:spacing w:after="0" w:line="240" w:lineRule="auto"/>
        <w:ind w:left="426" w:hanging="426"/>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W przypadku zaniechania niektórych robót, wartość tych robót zostanie ustalona odrębnie na podstawie protokołu uzgodnionego</w:t>
      </w:r>
      <w:r w:rsidRPr="00692B48">
        <w:rPr>
          <w:rFonts w:eastAsia="Times New Roman" w:cstheme="minorHAnsi"/>
          <w:kern w:val="0"/>
          <w:sz w:val="24"/>
          <w:szCs w:val="24"/>
          <w:lang w:eastAsia="pl-PL"/>
          <w14:ligatures w14:val="none"/>
        </w:rPr>
        <w:t xml:space="preserve"> przez strony oraz kosztorysu sporządzonego według danych wyjściowych do kosztorysowania i stawek wynikających z kosztorysów. Wartość robót zaniechanych zostanie wyłączona z wynagrodzenia ryczałtowego Wykonawcy.</w:t>
      </w:r>
    </w:p>
    <w:p w14:paraId="2C08E5BE" w14:textId="77777777" w:rsidR="005268A3" w:rsidRPr="00692B48" w:rsidRDefault="005268A3" w:rsidP="005268A3">
      <w:pPr>
        <w:numPr>
          <w:ilvl w:val="0"/>
          <w:numId w:val="39"/>
        </w:numPr>
        <w:tabs>
          <w:tab w:val="num" w:pos="426"/>
        </w:tabs>
        <w:suppressAutoHyphens/>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Koszty jednostkowe, stawka roboczogodziny i narzuty podane w kosztorysie wykonawczym Wykonawcy do końca realizacji przedmiotu umowy nie ulegną podwyższeniu.</w:t>
      </w:r>
    </w:p>
    <w:p w14:paraId="6C62672A" w14:textId="77777777" w:rsidR="005268A3" w:rsidRPr="00AB0D63" w:rsidRDefault="005268A3" w:rsidP="005268A3">
      <w:pPr>
        <w:numPr>
          <w:ilvl w:val="0"/>
          <w:numId w:val="39"/>
        </w:numPr>
        <w:tabs>
          <w:tab w:val="num" w:pos="426"/>
        </w:tabs>
        <w:suppressAutoHyphens/>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Cena jednostkowa robót nieobjętych kosztorysem ofertowym zostanie ustalona na </w:t>
      </w:r>
      <w:r w:rsidRPr="00AB0D63">
        <w:rPr>
          <w:rFonts w:eastAsia="Times New Roman" w:cstheme="minorHAnsi"/>
          <w:kern w:val="0"/>
          <w:sz w:val="24"/>
          <w:szCs w:val="24"/>
          <w:lang w:eastAsia="pl-PL"/>
          <w14:ligatures w14:val="none"/>
        </w:rPr>
        <w:t>podstawie średnich cen opublikowanych w kwartalnej informacji cenowej SEKOCENBUD z danego okresu, a w przypadku ich braku według cen udokumentowanych i uzgodnionych z Zamawiającym.</w:t>
      </w:r>
    </w:p>
    <w:p w14:paraId="161C987E" w14:textId="77777777" w:rsidR="005268A3" w:rsidRPr="00692B48" w:rsidRDefault="005268A3" w:rsidP="005268A3">
      <w:pPr>
        <w:numPr>
          <w:ilvl w:val="0"/>
          <w:numId w:val="39"/>
        </w:numPr>
        <w:tabs>
          <w:tab w:val="num" w:pos="426"/>
        </w:tabs>
        <w:suppressAutoHyphens/>
        <w:spacing w:after="0" w:line="240" w:lineRule="auto"/>
        <w:ind w:left="426" w:hanging="426"/>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W przypadku ograniczenia zakresu</w:t>
      </w:r>
      <w:r w:rsidRPr="00692B48">
        <w:rPr>
          <w:rFonts w:eastAsia="Times New Roman" w:cstheme="minorHAnsi"/>
          <w:kern w:val="0"/>
          <w:sz w:val="24"/>
          <w:szCs w:val="24"/>
          <w:lang w:eastAsia="pl-PL"/>
          <w14:ligatures w14:val="none"/>
        </w:rPr>
        <w:t xml:space="preserve"> umowy przez Zamawiającego ustala się minimalną wartość świadczenia stron w wysokości 60% wartości przedmiotu umowy określonej w par. 8 ust. 1.</w:t>
      </w:r>
    </w:p>
    <w:p w14:paraId="5C307250" w14:textId="77777777" w:rsidR="007844FA" w:rsidRPr="00692B48" w:rsidRDefault="007844FA" w:rsidP="007844FA">
      <w:pPr>
        <w:suppressAutoHyphens/>
        <w:spacing w:after="0" w:line="240" w:lineRule="auto"/>
        <w:jc w:val="both"/>
        <w:rPr>
          <w:rFonts w:eastAsia="Times New Roman" w:cstheme="minorHAnsi"/>
          <w:kern w:val="0"/>
          <w:sz w:val="24"/>
          <w:szCs w:val="24"/>
          <w:lang w:eastAsia="pl-PL"/>
          <w14:ligatures w14:val="none"/>
        </w:rPr>
      </w:pPr>
    </w:p>
    <w:p w14:paraId="56E1F2F4" w14:textId="11AEAD70" w:rsidR="007844FA" w:rsidRPr="00692B48" w:rsidRDefault="007844FA" w:rsidP="00856B7C">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9</w:t>
      </w:r>
    </w:p>
    <w:p w14:paraId="7518246C" w14:textId="72D855F4" w:rsidR="007844FA" w:rsidRPr="00692B48" w:rsidRDefault="00F7077F" w:rsidP="007844FA">
      <w:pPr>
        <w:pStyle w:val="Tekstpodstawowy"/>
        <w:ind w:left="459" w:right="177"/>
        <w:jc w:val="center"/>
        <w:rPr>
          <w:rFonts w:asciiTheme="minorHAnsi" w:hAnsiTheme="minorHAnsi" w:cstheme="minorHAnsi"/>
          <w:i/>
          <w:iCs/>
          <w:sz w:val="22"/>
          <w:szCs w:val="22"/>
        </w:rPr>
      </w:pPr>
      <w:r w:rsidRPr="00692B48">
        <w:rPr>
          <w:rFonts w:asciiTheme="minorHAnsi" w:hAnsiTheme="minorHAnsi" w:cstheme="minorHAnsi"/>
          <w:i/>
          <w:iCs/>
          <w:spacing w:val="-2"/>
          <w:sz w:val="22"/>
          <w:szCs w:val="22"/>
        </w:rPr>
        <w:t>(Waloryzacja wynagrodzenia)</w:t>
      </w:r>
    </w:p>
    <w:p w14:paraId="3A3A277D" w14:textId="77777777" w:rsidR="007844FA" w:rsidRPr="00692B48" w:rsidRDefault="007844FA">
      <w:pPr>
        <w:pStyle w:val="Tekstpodstawowy"/>
        <w:widowControl w:val="0"/>
        <w:numPr>
          <w:ilvl w:val="0"/>
          <w:numId w:val="66"/>
        </w:numPr>
        <w:tabs>
          <w:tab w:val="left" w:pos="402"/>
        </w:tabs>
        <w:ind w:right="115" w:hanging="283"/>
        <w:rPr>
          <w:rFonts w:asciiTheme="minorHAnsi" w:hAnsiTheme="minorHAnsi" w:cstheme="minorHAnsi"/>
          <w:sz w:val="24"/>
          <w:szCs w:val="24"/>
        </w:rPr>
      </w:pPr>
      <w:r w:rsidRPr="00692B48">
        <w:rPr>
          <w:rFonts w:asciiTheme="minorHAnsi" w:hAnsiTheme="minorHAnsi" w:cstheme="minorHAnsi"/>
          <w:spacing w:val="-1"/>
          <w:sz w:val="24"/>
          <w:szCs w:val="24"/>
        </w:rPr>
        <w:t>Zamawiający</w:t>
      </w:r>
      <w:r w:rsidRPr="00692B48">
        <w:rPr>
          <w:rFonts w:asciiTheme="minorHAnsi" w:hAnsiTheme="minorHAnsi" w:cstheme="minorHAnsi"/>
          <w:spacing w:val="21"/>
          <w:sz w:val="24"/>
          <w:szCs w:val="24"/>
        </w:rPr>
        <w:t xml:space="preserve"> </w:t>
      </w:r>
      <w:r w:rsidRPr="00692B48">
        <w:rPr>
          <w:rFonts w:asciiTheme="minorHAnsi" w:hAnsiTheme="minorHAnsi" w:cstheme="minorHAnsi"/>
          <w:sz w:val="24"/>
          <w:szCs w:val="24"/>
        </w:rPr>
        <w:t>w</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celu</w:t>
      </w:r>
      <w:r w:rsidRPr="00692B48">
        <w:rPr>
          <w:rFonts w:asciiTheme="minorHAnsi" w:hAnsiTheme="minorHAnsi" w:cstheme="minorHAnsi"/>
          <w:spacing w:val="19"/>
          <w:sz w:val="24"/>
          <w:szCs w:val="24"/>
        </w:rPr>
        <w:t xml:space="preserve"> </w:t>
      </w:r>
      <w:r w:rsidRPr="00692B48">
        <w:rPr>
          <w:rFonts w:asciiTheme="minorHAnsi" w:hAnsiTheme="minorHAnsi" w:cstheme="minorHAnsi"/>
          <w:sz w:val="24"/>
          <w:szCs w:val="24"/>
        </w:rPr>
        <w:t>spełnienia</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wymogu,</w:t>
      </w:r>
      <w:r w:rsidRPr="00692B48">
        <w:rPr>
          <w:rFonts w:asciiTheme="minorHAnsi" w:hAnsiTheme="minorHAnsi" w:cstheme="minorHAnsi"/>
          <w:spacing w:val="19"/>
          <w:sz w:val="24"/>
          <w:szCs w:val="24"/>
        </w:rPr>
        <w:t xml:space="preserve"> </w:t>
      </w:r>
      <w:r w:rsidRPr="00692B48">
        <w:rPr>
          <w:rFonts w:asciiTheme="minorHAnsi" w:hAnsiTheme="minorHAnsi" w:cstheme="minorHAnsi"/>
          <w:sz w:val="24"/>
          <w:szCs w:val="24"/>
        </w:rPr>
        <w:t>o</w:t>
      </w:r>
      <w:r w:rsidRPr="00692B48">
        <w:rPr>
          <w:rFonts w:asciiTheme="minorHAnsi" w:hAnsiTheme="minorHAnsi" w:cstheme="minorHAnsi"/>
          <w:spacing w:val="19"/>
          <w:sz w:val="24"/>
          <w:szCs w:val="24"/>
        </w:rPr>
        <w:t xml:space="preserve"> </w:t>
      </w:r>
      <w:r w:rsidRPr="00692B48">
        <w:rPr>
          <w:rFonts w:asciiTheme="minorHAnsi" w:hAnsiTheme="minorHAnsi" w:cstheme="minorHAnsi"/>
          <w:spacing w:val="-1"/>
          <w:sz w:val="24"/>
          <w:szCs w:val="24"/>
        </w:rPr>
        <w:t>którym</w:t>
      </w:r>
      <w:r w:rsidRPr="00692B48">
        <w:rPr>
          <w:rFonts w:asciiTheme="minorHAnsi" w:hAnsiTheme="minorHAnsi" w:cstheme="minorHAnsi"/>
          <w:spacing w:val="21"/>
          <w:sz w:val="24"/>
          <w:szCs w:val="24"/>
        </w:rPr>
        <w:t xml:space="preserve"> </w:t>
      </w:r>
      <w:r w:rsidRPr="00692B48">
        <w:rPr>
          <w:rFonts w:asciiTheme="minorHAnsi" w:hAnsiTheme="minorHAnsi" w:cstheme="minorHAnsi"/>
          <w:spacing w:val="-1"/>
          <w:sz w:val="24"/>
          <w:szCs w:val="24"/>
        </w:rPr>
        <w:t>mowa</w:t>
      </w:r>
      <w:r w:rsidRPr="00692B48">
        <w:rPr>
          <w:rFonts w:asciiTheme="minorHAnsi" w:hAnsiTheme="minorHAnsi" w:cstheme="minorHAnsi"/>
          <w:spacing w:val="21"/>
          <w:sz w:val="24"/>
          <w:szCs w:val="24"/>
        </w:rPr>
        <w:t xml:space="preserve"> </w:t>
      </w:r>
      <w:r w:rsidRPr="00692B48">
        <w:rPr>
          <w:rFonts w:asciiTheme="minorHAnsi" w:hAnsiTheme="minorHAnsi" w:cstheme="minorHAnsi"/>
          <w:sz w:val="24"/>
          <w:szCs w:val="24"/>
        </w:rPr>
        <w:t>w</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art.</w:t>
      </w:r>
      <w:r w:rsidRPr="00692B48">
        <w:rPr>
          <w:rFonts w:asciiTheme="minorHAnsi" w:hAnsiTheme="minorHAnsi" w:cstheme="minorHAnsi"/>
          <w:spacing w:val="19"/>
          <w:sz w:val="24"/>
          <w:szCs w:val="24"/>
        </w:rPr>
        <w:t xml:space="preserve"> </w:t>
      </w:r>
      <w:r w:rsidRPr="00692B48">
        <w:rPr>
          <w:rFonts w:asciiTheme="minorHAnsi" w:hAnsiTheme="minorHAnsi" w:cstheme="minorHAnsi"/>
          <w:spacing w:val="-1"/>
          <w:sz w:val="24"/>
          <w:szCs w:val="24"/>
        </w:rPr>
        <w:t>439</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ustawy</w:t>
      </w:r>
      <w:r w:rsidRPr="00692B48">
        <w:rPr>
          <w:rFonts w:asciiTheme="minorHAnsi" w:hAnsiTheme="minorHAnsi" w:cstheme="minorHAnsi"/>
          <w:spacing w:val="21"/>
          <w:sz w:val="24"/>
          <w:szCs w:val="24"/>
        </w:rPr>
        <w:t xml:space="preserve"> </w:t>
      </w:r>
      <w:r w:rsidRPr="00692B48">
        <w:rPr>
          <w:rFonts w:asciiTheme="minorHAnsi" w:hAnsiTheme="minorHAnsi" w:cstheme="minorHAnsi"/>
          <w:sz w:val="24"/>
          <w:szCs w:val="24"/>
        </w:rPr>
        <w:t>z</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dnia</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11</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września</w:t>
      </w:r>
      <w:r w:rsidRPr="00692B48">
        <w:rPr>
          <w:rFonts w:asciiTheme="minorHAnsi" w:hAnsiTheme="minorHAnsi" w:cstheme="minorHAnsi"/>
          <w:spacing w:val="21"/>
          <w:sz w:val="24"/>
          <w:szCs w:val="24"/>
        </w:rPr>
        <w:t xml:space="preserve"> </w:t>
      </w:r>
      <w:r w:rsidRPr="00692B48">
        <w:rPr>
          <w:rFonts w:asciiTheme="minorHAnsi" w:hAnsiTheme="minorHAnsi" w:cstheme="minorHAnsi"/>
          <w:sz w:val="24"/>
          <w:szCs w:val="24"/>
        </w:rPr>
        <w:t>2019</w:t>
      </w:r>
      <w:r w:rsidRPr="00692B48">
        <w:rPr>
          <w:rFonts w:asciiTheme="minorHAnsi" w:hAnsiTheme="minorHAnsi" w:cstheme="minorHAnsi"/>
          <w:spacing w:val="20"/>
          <w:sz w:val="24"/>
          <w:szCs w:val="24"/>
        </w:rPr>
        <w:t xml:space="preserve"> </w:t>
      </w:r>
      <w:r w:rsidRPr="00692B48">
        <w:rPr>
          <w:rFonts w:asciiTheme="minorHAnsi" w:hAnsiTheme="minorHAnsi" w:cstheme="minorHAnsi"/>
          <w:spacing w:val="-1"/>
          <w:sz w:val="24"/>
          <w:szCs w:val="24"/>
        </w:rPr>
        <w:t>roku</w:t>
      </w:r>
      <w:r w:rsidRPr="00692B48">
        <w:rPr>
          <w:rFonts w:asciiTheme="minorHAnsi" w:hAnsiTheme="minorHAnsi" w:cstheme="minorHAnsi"/>
          <w:spacing w:val="69"/>
          <w:w w:val="99"/>
          <w:sz w:val="24"/>
          <w:szCs w:val="24"/>
        </w:rPr>
        <w:t xml:space="preserve"> </w:t>
      </w:r>
      <w:r w:rsidRPr="00692B48">
        <w:rPr>
          <w:rFonts w:asciiTheme="minorHAnsi" w:hAnsiTheme="minorHAnsi" w:cstheme="minorHAnsi"/>
          <w:spacing w:val="-1"/>
          <w:sz w:val="24"/>
          <w:szCs w:val="24"/>
        </w:rPr>
        <w:t>Prawo</w:t>
      </w:r>
      <w:r w:rsidRPr="00692B48">
        <w:rPr>
          <w:rFonts w:asciiTheme="minorHAnsi" w:hAnsiTheme="minorHAnsi" w:cstheme="minorHAnsi"/>
          <w:spacing w:val="-5"/>
          <w:sz w:val="24"/>
          <w:szCs w:val="24"/>
        </w:rPr>
        <w:t xml:space="preserve"> </w:t>
      </w:r>
      <w:r w:rsidRPr="00692B48">
        <w:rPr>
          <w:rFonts w:asciiTheme="minorHAnsi" w:hAnsiTheme="minorHAnsi" w:cstheme="minorHAnsi"/>
          <w:sz w:val="24"/>
          <w:szCs w:val="24"/>
        </w:rPr>
        <w:t>zamówień</w:t>
      </w:r>
      <w:r w:rsidRPr="00692B48">
        <w:rPr>
          <w:rFonts w:asciiTheme="minorHAnsi" w:hAnsiTheme="minorHAnsi" w:cstheme="minorHAnsi"/>
          <w:spacing w:val="-4"/>
          <w:sz w:val="24"/>
          <w:szCs w:val="24"/>
        </w:rPr>
        <w:t xml:space="preserve"> </w:t>
      </w:r>
      <w:r w:rsidRPr="00692B48">
        <w:rPr>
          <w:rFonts w:asciiTheme="minorHAnsi" w:hAnsiTheme="minorHAnsi" w:cstheme="minorHAnsi"/>
          <w:spacing w:val="-1"/>
          <w:sz w:val="24"/>
          <w:szCs w:val="24"/>
        </w:rPr>
        <w:t>publicznych,</w:t>
      </w:r>
      <w:r w:rsidRPr="00692B48">
        <w:rPr>
          <w:rFonts w:asciiTheme="minorHAnsi" w:hAnsiTheme="minorHAnsi" w:cstheme="minorHAnsi"/>
          <w:spacing w:val="-2"/>
          <w:sz w:val="24"/>
          <w:szCs w:val="24"/>
        </w:rPr>
        <w:t xml:space="preserve"> </w:t>
      </w:r>
      <w:r w:rsidRPr="00692B48">
        <w:rPr>
          <w:rFonts w:asciiTheme="minorHAnsi" w:hAnsiTheme="minorHAnsi" w:cstheme="minorHAnsi"/>
          <w:spacing w:val="-1"/>
          <w:sz w:val="24"/>
          <w:szCs w:val="24"/>
        </w:rPr>
        <w:t>przewiduje</w:t>
      </w:r>
      <w:r w:rsidRPr="00692B48">
        <w:rPr>
          <w:rFonts w:asciiTheme="minorHAnsi" w:hAnsiTheme="minorHAnsi" w:cstheme="minorHAnsi"/>
          <w:spacing w:val="-4"/>
          <w:sz w:val="24"/>
          <w:szCs w:val="24"/>
        </w:rPr>
        <w:t xml:space="preserve"> </w:t>
      </w:r>
      <w:r w:rsidRPr="00692B48">
        <w:rPr>
          <w:rFonts w:asciiTheme="minorHAnsi" w:hAnsiTheme="minorHAnsi" w:cstheme="minorHAnsi"/>
          <w:spacing w:val="-1"/>
          <w:sz w:val="24"/>
          <w:szCs w:val="24"/>
        </w:rPr>
        <w:t>waloryzację</w:t>
      </w:r>
      <w:r w:rsidRPr="00692B48">
        <w:rPr>
          <w:rFonts w:asciiTheme="minorHAnsi" w:hAnsiTheme="minorHAnsi" w:cstheme="minorHAnsi"/>
          <w:spacing w:val="-2"/>
          <w:sz w:val="24"/>
          <w:szCs w:val="24"/>
        </w:rPr>
        <w:t xml:space="preserve"> </w:t>
      </w:r>
      <w:r w:rsidRPr="00692B48">
        <w:rPr>
          <w:rFonts w:asciiTheme="minorHAnsi" w:hAnsiTheme="minorHAnsi" w:cstheme="minorHAnsi"/>
          <w:spacing w:val="-1"/>
          <w:sz w:val="24"/>
          <w:szCs w:val="24"/>
        </w:rPr>
        <w:t>wynagrodzenia</w:t>
      </w:r>
      <w:r w:rsidRPr="00692B48">
        <w:rPr>
          <w:rFonts w:asciiTheme="minorHAnsi" w:hAnsiTheme="minorHAnsi" w:cstheme="minorHAnsi"/>
          <w:spacing w:val="-2"/>
          <w:sz w:val="24"/>
          <w:szCs w:val="24"/>
        </w:rPr>
        <w:t xml:space="preserve"> </w:t>
      </w:r>
      <w:r w:rsidRPr="00692B48">
        <w:rPr>
          <w:rFonts w:asciiTheme="minorHAnsi" w:hAnsiTheme="minorHAnsi" w:cstheme="minorHAnsi"/>
          <w:spacing w:val="-1"/>
          <w:sz w:val="24"/>
          <w:szCs w:val="24"/>
        </w:rPr>
        <w:t>Wykonawcy,</w:t>
      </w:r>
      <w:r w:rsidRPr="00692B48">
        <w:rPr>
          <w:rFonts w:asciiTheme="minorHAnsi" w:hAnsiTheme="minorHAnsi" w:cstheme="minorHAnsi"/>
          <w:spacing w:val="-3"/>
          <w:sz w:val="24"/>
          <w:szCs w:val="24"/>
        </w:rPr>
        <w:t xml:space="preserve"> </w:t>
      </w:r>
      <w:r w:rsidRPr="00692B48">
        <w:rPr>
          <w:rFonts w:asciiTheme="minorHAnsi" w:hAnsiTheme="minorHAnsi" w:cstheme="minorHAnsi"/>
          <w:sz w:val="24"/>
          <w:szCs w:val="24"/>
        </w:rPr>
        <w:t>w</w:t>
      </w:r>
      <w:r w:rsidRPr="00692B48">
        <w:rPr>
          <w:rFonts w:asciiTheme="minorHAnsi" w:hAnsiTheme="minorHAnsi" w:cstheme="minorHAnsi"/>
          <w:spacing w:val="-4"/>
          <w:sz w:val="24"/>
          <w:szCs w:val="24"/>
        </w:rPr>
        <w:t xml:space="preserve"> </w:t>
      </w:r>
      <w:r w:rsidRPr="00692B48">
        <w:rPr>
          <w:rFonts w:asciiTheme="minorHAnsi" w:hAnsiTheme="minorHAnsi" w:cstheme="minorHAnsi"/>
          <w:spacing w:val="-1"/>
          <w:sz w:val="24"/>
          <w:szCs w:val="24"/>
        </w:rPr>
        <w:t>przypadku</w:t>
      </w:r>
      <w:r w:rsidRPr="00692B48">
        <w:rPr>
          <w:rFonts w:asciiTheme="minorHAnsi" w:hAnsiTheme="minorHAnsi" w:cstheme="minorHAnsi"/>
          <w:spacing w:val="-4"/>
          <w:sz w:val="24"/>
          <w:szCs w:val="24"/>
        </w:rPr>
        <w:t xml:space="preserve"> </w:t>
      </w:r>
      <w:r w:rsidRPr="00692B48">
        <w:rPr>
          <w:rFonts w:asciiTheme="minorHAnsi" w:hAnsiTheme="minorHAnsi" w:cstheme="minorHAnsi"/>
          <w:sz w:val="24"/>
          <w:szCs w:val="24"/>
        </w:rPr>
        <w:t>zmiany</w:t>
      </w:r>
      <w:r w:rsidRPr="00692B48">
        <w:rPr>
          <w:rFonts w:asciiTheme="minorHAnsi" w:hAnsiTheme="minorHAnsi" w:cstheme="minorHAnsi"/>
          <w:spacing w:val="-3"/>
          <w:sz w:val="24"/>
          <w:szCs w:val="24"/>
        </w:rPr>
        <w:t xml:space="preserve"> </w:t>
      </w:r>
      <w:r w:rsidRPr="00692B48">
        <w:rPr>
          <w:rFonts w:asciiTheme="minorHAnsi" w:hAnsiTheme="minorHAnsi" w:cstheme="minorHAnsi"/>
          <w:spacing w:val="-1"/>
          <w:sz w:val="24"/>
          <w:szCs w:val="24"/>
        </w:rPr>
        <w:t>ceny</w:t>
      </w:r>
      <w:r w:rsidRPr="00692B48">
        <w:rPr>
          <w:rFonts w:asciiTheme="minorHAnsi" w:hAnsiTheme="minorHAnsi" w:cstheme="minorHAnsi"/>
          <w:spacing w:val="101"/>
          <w:w w:val="99"/>
          <w:sz w:val="24"/>
          <w:szCs w:val="24"/>
        </w:rPr>
        <w:t xml:space="preserve"> </w:t>
      </w:r>
      <w:r w:rsidRPr="00692B48">
        <w:rPr>
          <w:rFonts w:asciiTheme="minorHAnsi" w:hAnsiTheme="minorHAnsi" w:cstheme="minorHAnsi"/>
          <w:spacing w:val="-1"/>
          <w:sz w:val="24"/>
          <w:szCs w:val="24"/>
        </w:rPr>
        <w:t>materiałów</w:t>
      </w:r>
      <w:r w:rsidRPr="00692B48">
        <w:rPr>
          <w:rFonts w:asciiTheme="minorHAnsi" w:hAnsiTheme="minorHAnsi" w:cstheme="minorHAnsi"/>
          <w:spacing w:val="-9"/>
          <w:sz w:val="24"/>
          <w:szCs w:val="24"/>
        </w:rPr>
        <w:t xml:space="preserve"> </w:t>
      </w:r>
      <w:r w:rsidRPr="00692B48">
        <w:rPr>
          <w:rFonts w:asciiTheme="minorHAnsi" w:hAnsiTheme="minorHAnsi" w:cstheme="minorHAnsi"/>
          <w:spacing w:val="-1"/>
          <w:sz w:val="24"/>
          <w:szCs w:val="24"/>
        </w:rPr>
        <w:t>lub</w:t>
      </w:r>
      <w:r w:rsidRPr="00692B48">
        <w:rPr>
          <w:rFonts w:asciiTheme="minorHAnsi" w:hAnsiTheme="minorHAnsi" w:cstheme="minorHAnsi"/>
          <w:spacing w:val="-8"/>
          <w:sz w:val="24"/>
          <w:szCs w:val="24"/>
        </w:rPr>
        <w:t xml:space="preserve"> </w:t>
      </w:r>
      <w:r w:rsidRPr="00692B48">
        <w:rPr>
          <w:rFonts w:asciiTheme="minorHAnsi" w:hAnsiTheme="minorHAnsi" w:cstheme="minorHAnsi"/>
          <w:sz w:val="24"/>
          <w:szCs w:val="24"/>
        </w:rPr>
        <w:t>kosztów</w:t>
      </w:r>
      <w:r w:rsidRPr="00692B48">
        <w:rPr>
          <w:rFonts w:asciiTheme="minorHAnsi" w:hAnsiTheme="minorHAnsi" w:cstheme="minorHAnsi"/>
          <w:spacing w:val="-9"/>
          <w:sz w:val="24"/>
          <w:szCs w:val="24"/>
        </w:rPr>
        <w:t xml:space="preserve"> </w:t>
      </w:r>
      <w:r w:rsidRPr="00692B48">
        <w:rPr>
          <w:rFonts w:asciiTheme="minorHAnsi" w:hAnsiTheme="minorHAnsi" w:cstheme="minorHAnsi"/>
          <w:spacing w:val="-1"/>
          <w:sz w:val="24"/>
          <w:szCs w:val="24"/>
        </w:rPr>
        <w:t>związanych</w:t>
      </w:r>
      <w:r w:rsidRPr="00692B48">
        <w:rPr>
          <w:rFonts w:asciiTheme="minorHAnsi" w:hAnsiTheme="minorHAnsi" w:cstheme="minorHAnsi"/>
          <w:spacing w:val="-8"/>
          <w:sz w:val="24"/>
          <w:szCs w:val="24"/>
        </w:rPr>
        <w:t xml:space="preserve"> </w:t>
      </w:r>
      <w:r w:rsidRPr="00692B48">
        <w:rPr>
          <w:rFonts w:asciiTheme="minorHAnsi" w:hAnsiTheme="minorHAnsi" w:cstheme="minorHAnsi"/>
          <w:sz w:val="24"/>
          <w:szCs w:val="24"/>
        </w:rPr>
        <w:t>z</w:t>
      </w:r>
      <w:r w:rsidRPr="00692B48">
        <w:rPr>
          <w:rFonts w:asciiTheme="minorHAnsi" w:hAnsiTheme="minorHAnsi" w:cstheme="minorHAnsi"/>
          <w:spacing w:val="-8"/>
          <w:sz w:val="24"/>
          <w:szCs w:val="24"/>
        </w:rPr>
        <w:t xml:space="preserve"> </w:t>
      </w:r>
      <w:r w:rsidRPr="00692B48">
        <w:rPr>
          <w:rFonts w:asciiTheme="minorHAnsi" w:hAnsiTheme="minorHAnsi" w:cstheme="minorHAnsi"/>
          <w:spacing w:val="-1"/>
          <w:sz w:val="24"/>
          <w:szCs w:val="24"/>
        </w:rPr>
        <w:t>realizacją</w:t>
      </w:r>
      <w:r w:rsidRPr="00692B48">
        <w:rPr>
          <w:rFonts w:asciiTheme="minorHAnsi" w:hAnsiTheme="minorHAnsi" w:cstheme="minorHAnsi"/>
          <w:spacing w:val="-9"/>
          <w:sz w:val="24"/>
          <w:szCs w:val="24"/>
        </w:rPr>
        <w:t xml:space="preserve"> </w:t>
      </w:r>
      <w:r w:rsidRPr="00692B48">
        <w:rPr>
          <w:rFonts w:asciiTheme="minorHAnsi" w:hAnsiTheme="minorHAnsi" w:cstheme="minorHAnsi"/>
          <w:sz w:val="24"/>
          <w:szCs w:val="24"/>
        </w:rPr>
        <w:t>przedmiotowego</w:t>
      </w:r>
      <w:r w:rsidRPr="00692B48">
        <w:rPr>
          <w:rFonts w:asciiTheme="minorHAnsi" w:hAnsiTheme="minorHAnsi" w:cstheme="minorHAnsi"/>
          <w:spacing w:val="-9"/>
          <w:sz w:val="24"/>
          <w:szCs w:val="24"/>
        </w:rPr>
        <w:t xml:space="preserve"> </w:t>
      </w:r>
      <w:r w:rsidRPr="00692B48">
        <w:rPr>
          <w:rFonts w:asciiTheme="minorHAnsi" w:hAnsiTheme="minorHAnsi" w:cstheme="minorHAnsi"/>
          <w:spacing w:val="-1"/>
          <w:sz w:val="24"/>
          <w:szCs w:val="24"/>
        </w:rPr>
        <w:t>zamówienia.</w:t>
      </w:r>
    </w:p>
    <w:p w14:paraId="6409C1BF" w14:textId="77777777" w:rsidR="007844FA" w:rsidRPr="00692B48" w:rsidRDefault="007844FA">
      <w:pPr>
        <w:pStyle w:val="Akapitzlist"/>
        <w:numPr>
          <w:ilvl w:val="0"/>
          <w:numId w:val="66"/>
        </w:numPr>
        <w:tabs>
          <w:tab w:val="left" w:pos="180"/>
        </w:tabs>
        <w:autoSpaceDE w:val="0"/>
        <w:autoSpaceDN w:val="0"/>
        <w:adjustRightInd w:val="0"/>
        <w:spacing w:after="0" w:line="240" w:lineRule="auto"/>
        <w:contextualSpacing w:val="0"/>
        <w:jc w:val="both"/>
        <w:rPr>
          <w:rFonts w:eastAsia="Times New Roman" w:cstheme="minorHAnsi"/>
          <w:bCs/>
          <w:sz w:val="24"/>
          <w:szCs w:val="24"/>
        </w:rPr>
      </w:pPr>
      <w:r w:rsidRPr="00692B48">
        <w:rPr>
          <w:rFonts w:cstheme="minorHAnsi"/>
          <w:bCs/>
          <w:sz w:val="24"/>
          <w:szCs w:val="24"/>
        </w:rPr>
        <w:t xml:space="preserve">Zamawiający dopuszcza możliwość zmiany wynagrodzenia Wykonawcy w przypadku zmiany cen materiałów lub kosztów związanych z realizacją zamówienia (waloryzacja). Zamawiający określa, że: </w:t>
      </w:r>
    </w:p>
    <w:p w14:paraId="655AA655" w14:textId="77777777" w:rsidR="007844FA" w:rsidRPr="00692B48" w:rsidRDefault="007844FA">
      <w:pPr>
        <w:pStyle w:val="Akapitzlist"/>
        <w:numPr>
          <w:ilvl w:val="0"/>
          <w:numId w:val="67"/>
        </w:numPr>
        <w:spacing w:line="240" w:lineRule="auto"/>
        <w:jc w:val="both"/>
        <w:rPr>
          <w:rFonts w:cstheme="minorHAnsi"/>
          <w:bCs/>
          <w:sz w:val="24"/>
          <w:szCs w:val="24"/>
        </w:rPr>
      </w:pPr>
      <w:r w:rsidRPr="00692B48">
        <w:rPr>
          <w:rFonts w:cstheme="minorHAnsi"/>
          <w:bCs/>
          <w:sz w:val="24"/>
          <w:szCs w:val="24"/>
        </w:rPr>
        <w:t>ewentualna zmiana wynagrodzenia może nastąpić po upływie 6 miesięcy od daty rozpoczęcia realizacji umowy,</w:t>
      </w:r>
    </w:p>
    <w:p w14:paraId="61AC04EF" w14:textId="77777777" w:rsidR="007844FA" w:rsidRPr="00692B48" w:rsidRDefault="007844FA">
      <w:pPr>
        <w:pStyle w:val="Akapitzlist"/>
        <w:numPr>
          <w:ilvl w:val="0"/>
          <w:numId w:val="67"/>
        </w:numPr>
        <w:spacing w:line="240" w:lineRule="auto"/>
        <w:jc w:val="both"/>
        <w:rPr>
          <w:rFonts w:cstheme="minorHAnsi"/>
          <w:bCs/>
          <w:sz w:val="24"/>
          <w:szCs w:val="24"/>
        </w:rPr>
      </w:pPr>
      <w:r w:rsidRPr="00692B48">
        <w:rPr>
          <w:rFonts w:cstheme="minorHAnsi"/>
          <w:bCs/>
          <w:sz w:val="24"/>
          <w:szCs w:val="24"/>
        </w:rPr>
        <w:t>maksymalna wartość zmiany wynagrodzenia, jaką Zamawiający dopuszcza nie może przekroczyć 5 % wartości wynagrodzenia podstawowego, o którym mowa w § 8 ust. 1 umowy. Strona wnioskująca o dokonanie zmiany wartości umowy zobowiązana jest wystąpić z pisemnym wnioskiem o wprowadzenie zmiany wynagrodzenia,</w:t>
      </w:r>
    </w:p>
    <w:p w14:paraId="1F4640E8" w14:textId="77777777" w:rsidR="007844FA" w:rsidRPr="00AB0D63" w:rsidRDefault="007844FA">
      <w:pPr>
        <w:pStyle w:val="Akapitzlist"/>
        <w:numPr>
          <w:ilvl w:val="0"/>
          <w:numId w:val="67"/>
        </w:numPr>
        <w:spacing w:line="240" w:lineRule="auto"/>
        <w:jc w:val="both"/>
        <w:rPr>
          <w:rFonts w:cstheme="minorHAnsi"/>
          <w:bCs/>
          <w:sz w:val="24"/>
          <w:szCs w:val="24"/>
        </w:rPr>
      </w:pPr>
      <w:r w:rsidRPr="00692B48">
        <w:rPr>
          <w:rFonts w:cstheme="minorHAnsi"/>
          <w:bCs/>
          <w:sz w:val="24"/>
          <w:szCs w:val="24"/>
        </w:rPr>
        <w:t xml:space="preserve">Wykonawca jest zobowiązany wykazać Zamawiającemu wpływ zmian, o których mowa w pkt 15 na koszt wykonania niniejszego zamówienia. Sposób ustalenia zmiany wynagrodzenia nastąpi poprzez wskazanie przez Wykonawcę Zamawiającemu w szczególności wykazu rodzajów materiałów lub kosztów, w przypadku których zmiana ceny uprawnia Strony umowy do żądania zmiany wynagrodzenia lub z </w:t>
      </w:r>
      <w:r w:rsidRPr="00AB0D63">
        <w:rPr>
          <w:rFonts w:cstheme="minorHAnsi"/>
          <w:bCs/>
          <w:sz w:val="24"/>
          <w:szCs w:val="24"/>
        </w:rPr>
        <w:t>użyciem odesłania do wskaźnika zmiany ceny materiałów lub kosztów, w szczególności wskaźnika ogłaszanego w komunikacie Prezesa Głównego Urzędu Statystycznego,</w:t>
      </w:r>
    </w:p>
    <w:p w14:paraId="6534D653" w14:textId="77777777" w:rsidR="007844FA" w:rsidRPr="00692B48" w:rsidRDefault="007844FA">
      <w:pPr>
        <w:pStyle w:val="Akapitzlist"/>
        <w:numPr>
          <w:ilvl w:val="0"/>
          <w:numId w:val="67"/>
        </w:numPr>
        <w:spacing w:line="240" w:lineRule="auto"/>
        <w:jc w:val="both"/>
        <w:rPr>
          <w:rFonts w:cstheme="minorHAnsi"/>
          <w:bCs/>
          <w:sz w:val="24"/>
          <w:szCs w:val="24"/>
        </w:rPr>
      </w:pPr>
      <w:r w:rsidRPr="00AB0D63">
        <w:rPr>
          <w:rFonts w:cstheme="minorHAnsi"/>
          <w:bCs/>
          <w:sz w:val="24"/>
          <w:szCs w:val="24"/>
        </w:rPr>
        <w:t>do wykazu, o którym mowa w lit. c Wykonawca dołączy dokumenty potwierdzające i uzasadniające zmianę cen. Zamawiający zastrzega sobie prawo do weryfikacji przedstawionej przez Wykonawcę dokumentacji z cenami rynkowymi obowiązującymi w chwili złożenia przez Wykonawcę wniosku. Wykonawca musi wykazać Zamawiającemu (wszelkimi dostępnymi środkami), że wzrost cen materiałów i/lub kosztów związanych z realizacją</w:t>
      </w:r>
      <w:r w:rsidRPr="00692B48">
        <w:rPr>
          <w:rFonts w:cstheme="minorHAnsi"/>
          <w:bCs/>
          <w:sz w:val="24"/>
          <w:szCs w:val="24"/>
        </w:rPr>
        <w:t xml:space="preserve"> zamówienia istotnie wpływa na sposób wykonania przez niego przedmiotu umowy, uniemożliwiając mu tym samym wykonanie zamówienia na poziomie określonym przez Zamawiającego w dokumentacji postępowania. Okoliczności powoływane przez Wykonawcę muszą pozostawać w ścisłym związku z zakresem obowiązków Wykonawcy wynikających z wykonania zamówienia objętego niniejszą umową,</w:t>
      </w:r>
    </w:p>
    <w:p w14:paraId="370F2A62" w14:textId="77777777" w:rsidR="007844FA" w:rsidRPr="00692B48" w:rsidRDefault="007844FA">
      <w:pPr>
        <w:pStyle w:val="Akapitzlist"/>
        <w:numPr>
          <w:ilvl w:val="0"/>
          <w:numId w:val="67"/>
        </w:numPr>
        <w:spacing w:line="240" w:lineRule="auto"/>
        <w:jc w:val="both"/>
        <w:rPr>
          <w:rFonts w:cstheme="minorHAnsi"/>
          <w:bCs/>
          <w:sz w:val="24"/>
          <w:szCs w:val="24"/>
        </w:rPr>
      </w:pPr>
      <w:r w:rsidRPr="00692B48">
        <w:rPr>
          <w:rFonts w:cstheme="minorHAnsi"/>
          <w:bCs/>
          <w:sz w:val="24"/>
          <w:szCs w:val="24"/>
        </w:rPr>
        <w:lastRenderedPageBreak/>
        <w:t>zmiana wynagrodzenia nie obejmuje kosztów pracowniczych oraz stawek godzinowych,</w:t>
      </w:r>
    </w:p>
    <w:p w14:paraId="5BD9D195" w14:textId="77777777" w:rsidR="007844FA" w:rsidRPr="00692B48" w:rsidRDefault="007844FA">
      <w:pPr>
        <w:pStyle w:val="Akapitzlist"/>
        <w:numPr>
          <w:ilvl w:val="0"/>
          <w:numId w:val="67"/>
        </w:numPr>
        <w:spacing w:before="11" w:line="240" w:lineRule="auto"/>
        <w:jc w:val="both"/>
        <w:rPr>
          <w:rFonts w:eastAsia="Calibri Light" w:cstheme="minorHAnsi"/>
          <w:sz w:val="24"/>
          <w:szCs w:val="24"/>
        </w:rPr>
      </w:pPr>
      <w:r w:rsidRPr="00692B48">
        <w:rPr>
          <w:rFonts w:cstheme="minorHAnsi"/>
          <w:bCs/>
          <w:sz w:val="24"/>
          <w:szCs w:val="24"/>
        </w:rPr>
        <w:t>postanowień umownych w zakresie waloryzacji nie stosuje się od chwili osiągnięcia limitu, o którym mowa w lit. b).</w:t>
      </w:r>
    </w:p>
    <w:p w14:paraId="6212D258" w14:textId="6B5BCAE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 </w:t>
      </w:r>
      <w:r w:rsidR="007844FA" w:rsidRPr="00692B48">
        <w:rPr>
          <w:rFonts w:eastAsia="Times New Roman" w:cstheme="minorHAnsi"/>
          <w:b/>
          <w:kern w:val="0"/>
          <w:sz w:val="24"/>
          <w:szCs w:val="24"/>
          <w:lang w:eastAsia="pl-PL"/>
          <w14:ligatures w14:val="none"/>
        </w:rPr>
        <w:t>10</w:t>
      </w:r>
    </w:p>
    <w:p w14:paraId="071C5922"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(Zasady odbioru)</w:t>
      </w:r>
    </w:p>
    <w:p w14:paraId="659414B0" w14:textId="77777777" w:rsidR="005268A3" w:rsidRPr="00AB0D63"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Zamawiający dokonuje odbioru zgłoszonych przez </w:t>
      </w:r>
      <w:r w:rsidRPr="00AB0D63">
        <w:rPr>
          <w:rFonts w:eastAsia="Times New Roman" w:cstheme="minorHAnsi"/>
          <w:kern w:val="0"/>
          <w:sz w:val="24"/>
          <w:szCs w:val="24"/>
          <w:lang w:eastAsia="pl-PL"/>
          <w14:ligatures w14:val="none"/>
        </w:rPr>
        <w:t>Wykonawcę elementów robót w terminie do 10 dni roboczych od daty ich pisemnego zgłoszenia.</w:t>
      </w:r>
    </w:p>
    <w:p w14:paraId="7CEA8BA3" w14:textId="42E43614" w:rsidR="005268A3" w:rsidRPr="00481B4B" w:rsidRDefault="005268A3" w:rsidP="005268A3">
      <w:pPr>
        <w:numPr>
          <w:ilvl w:val="0"/>
          <w:numId w:val="41"/>
        </w:numPr>
        <w:tabs>
          <w:tab w:val="left" w:pos="360"/>
          <w:tab w:val="left" w:pos="39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Za zgodą Zamawiającego wystawianie faktur częściowych za roboty odebrane przez Zamawiającego odbywać się będzie na podstawie protokołu odbioru wykonanych</w:t>
      </w:r>
      <w:r w:rsidRPr="00692B48">
        <w:rPr>
          <w:rFonts w:eastAsia="Times New Roman" w:cstheme="minorHAnsi"/>
          <w:kern w:val="0"/>
          <w:sz w:val="24"/>
          <w:szCs w:val="24"/>
          <w:lang w:eastAsia="pl-PL"/>
          <w14:ligatures w14:val="none"/>
        </w:rPr>
        <w:t xml:space="preserve"> robót pod względem ilości i jakości, opartych o procentowe zaawansowanie stopnia realizacji przedmiotu umowy określone w harmonogramie rzeczowo-finansowym lub przez Inspektora Nadzoru. Łączna wartość faktur częściowych nie może przekroczyć 60% </w:t>
      </w:r>
      <w:r w:rsidRPr="00481B4B">
        <w:rPr>
          <w:rFonts w:eastAsia="Times New Roman" w:cstheme="minorHAnsi"/>
          <w:kern w:val="0"/>
          <w:sz w:val="24"/>
          <w:szCs w:val="24"/>
          <w:lang w:eastAsia="pl-PL"/>
          <w14:ligatures w14:val="none"/>
        </w:rPr>
        <w:t>całkowitego wynagrodzenia brutto określonego w</w:t>
      </w:r>
      <w:r w:rsidRPr="00481B4B">
        <w:rPr>
          <w:rFonts w:eastAsia="Times New Roman" w:cstheme="minorHAnsi"/>
          <w:b/>
          <w:bCs/>
          <w:kern w:val="0"/>
          <w:sz w:val="24"/>
          <w:szCs w:val="24"/>
          <w:lang w:eastAsia="pl-PL"/>
          <w14:ligatures w14:val="none"/>
        </w:rPr>
        <w:t xml:space="preserve"> </w:t>
      </w:r>
      <w:r w:rsidRPr="00481B4B">
        <w:rPr>
          <w:rFonts w:eastAsia="Times New Roman" w:cstheme="minorHAnsi"/>
          <w:kern w:val="0"/>
          <w:sz w:val="24"/>
          <w:szCs w:val="24"/>
          <w:lang w:eastAsia="pl-PL"/>
          <w14:ligatures w14:val="none"/>
        </w:rPr>
        <w:t>§ 8 ust. 1.</w:t>
      </w:r>
    </w:p>
    <w:p w14:paraId="2B0E5AF3" w14:textId="3684D1B5" w:rsidR="001E03F2" w:rsidRPr="00481B4B" w:rsidRDefault="001E03F2" w:rsidP="005268A3">
      <w:pPr>
        <w:numPr>
          <w:ilvl w:val="0"/>
          <w:numId w:val="41"/>
        </w:numPr>
        <w:tabs>
          <w:tab w:val="left" w:pos="360"/>
          <w:tab w:val="left" w:pos="390"/>
        </w:tabs>
        <w:suppressAutoHyphens/>
        <w:spacing w:after="0" w:line="240" w:lineRule="auto"/>
        <w:jc w:val="both"/>
        <w:rPr>
          <w:rFonts w:eastAsia="Times New Roman" w:cstheme="minorHAnsi"/>
          <w:kern w:val="0"/>
          <w:sz w:val="24"/>
          <w:szCs w:val="24"/>
          <w:lang w:eastAsia="pl-PL"/>
          <w14:ligatures w14:val="none"/>
        </w:rPr>
      </w:pPr>
      <w:r w:rsidRPr="00481B4B">
        <w:rPr>
          <w:rFonts w:cstheme="minorHAnsi"/>
          <w:spacing w:val="-1"/>
          <w:sz w:val="24"/>
          <w:szCs w:val="24"/>
        </w:rPr>
        <w:t>Strony</w:t>
      </w:r>
      <w:r w:rsidRPr="00481B4B">
        <w:rPr>
          <w:rFonts w:cstheme="minorHAnsi"/>
          <w:spacing w:val="38"/>
          <w:sz w:val="24"/>
          <w:szCs w:val="24"/>
        </w:rPr>
        <w:t xml:space="preserve"> </w:t>
      </w:r>
      <w:r w:rsidRPr="00481B4B">
        <w:rPr>
          <w:rFonts w:cstheme="minorHAnsi"/>
          <w:spacing w:val="-1"/>
          <w:sz w:val="24"/>
          <w:szCs w:val="24"/>
        </w:rPr>
        <w:t>postanawiają,</w:t>
      </w:r>
      <w:r w:rsidRPr="00481B4B">
        <w:rPr>
          <w:rFonts w:cstheme="minorHAnsi"/>
          <w:spacing w:val="36"/>
          <w:sz w:val="24"/>
          <w:szCs w:val="24"/>
        </w:rPr>
        <w:t xml:space="preserve"> </w:t>
      </w:r>
      <w:r w:rsidRPr="00481B4B">
        <w:rPr>
          <w:rFonts w:cstheme="minorHAnsi"/>
          <w:sz w:val="24"/>
          <w:szCs w:val="24"/>
        </w:rPr>
        <w:t>że</w:t>
      </w:r>
      <w:r w:rsidRPr="00481B4B">
        <w:rPr>
          <w:rFonts w:cstheme="minorHAnsi"/>
          <w:spacing w:val="37"/>
          <w:sz w:val="24"/>
          <w:szCs w:val="24"/>
        </w:rPr>
        <w:t xml:space="preserve"> </w:t>
      </w:r>
      <w:r w:rsidRPr="00481B4B">
        <w:rPr>
          <w:rFonts w:cstheme="minorHAnsi"/>
          <w:spacing w:val="-1"/>
          <w:sz w:val="24"/>
          <w:szCs w:val="24"/>
        </w:rPr>
        <w:t>wypłata</w:t>
      </w:r>
      <w:r w:rsidRPr="00481B4B">
        <w:rPr>
          <w:rFonts w:cstheme="minorHAnsi"/>
          <w:spacing w:val="37"/>
          <w:sz w:val="24"/>
          <w:szCs w:val="24"/>
        </w:rPr>
        <w:t xml:space="preserve"> </w:t>
      </w:r>
      <w:r w:rsidRPr="00481B4B">
        <w:rPr>
          <w:rFonts w:cstheme="minorHAnsi"/>
          <w:spacing w:val="-1"/>
          <w:sz w:val="24"/>
          <w:szCs w:val="24"/>
        </w:rPr>
        <w:t>wynagrodzenia</w:t>
      </w:r>
      <w:r w:rsidRPr="00481B4B">
        <w:rPr>
          <w:rFonts w:cstheme="minorHAnsi"/>
          <w:spacing w:val="37"/>
          <w:sz w:val="24"/>
          <w:szCs w:val="24"/>
        </w:rPr>
        <w:t xml:space="preserve"> </w:t>
      </w:r>
      <w:r w:rsidRPr="00481B4B">
        <w:rPr>
          <w:rFonts w:cstheme="minorHAnsi"/>
          <w:spacing w:val="-1"/>
          <w:sz w:val="24"/>
          <w:szCs w:val="24"/>
        </w:rPr>
        <w:t>następować</w:t>
      </w:r>
      <w:r w:rsidRPr="00481B4B">
        <w:rPr>
          <w:rFonts w:cstheme="minorHAnsi"/>
          <w:spacing w:val="37"/>
          <w:sz w:val="24"/>
          <w:szCs w:val="24"/>
        </w:rPr>
        <w:t xml:space="preserve"> </w:t>
      </w:r>
      <w:r w:rsidRPr="00481B4B">
        <w:rPr>
          <w:rFonts w:cstheme="minorHAnsi"/>
          <w:spacing w:val="-1"/>
          <w:sz w:val="24"/>
          <w:szCs w:val="24"/>
        </w:rPr>
        <w:t>będzie</w:t>
      </w:r>
      <w:r w:rsidRPr="00481B4B">
        <w:rPr>
          <w:rFonts w:cstheme="minorHAnsi"/>
          <w:spacing w:val="37"/>
          <w:sz w:val="24"/>
          <w:szCs w:val="24"/>
        </w:rPr>
        <w:t xml:space="preserve"> </w:t>
      </w:r>
      <w:r w:rsidRPr="00481B4B">
        <w:rPr>
          <w:rFonts w:cstheme="minorHAnsi"/>
          <w:spacing w:val="-1"/>
          <w:sz w:val="24"/>
          <w:szCs w:val="24"/>
        </w:rPr>
        <w:t>fakturą</w:t>
      </w:r>
      <w:r w:rsidRPr="00481B4B">
        <w:rPr>
          <w:rFonts w:cstheme="minorHAnsi"/>
          <w:spacing w:val="37"/>
          <w:sz w:val="24"/>
          <w:szCs w:val="24"/>
        </w:rPr>
        <w:t xml:space="preserve"> </w:t>
      </w:r>
      <w:r w:rsidRPr="00481B4B">
        <w:rPr>
          <w:rFonts w:cstheme="minorHAnsi"/>
          <w:spacing w:val="-1"/>
          <w:sz w:val="24"/>
          <w:szCs w:val="24"/>
        </w:rPr>
        <w:t>częściową</w:t>
      </w:r>
      <w:r w:rsidRPr="00481B4B">
        <w:rPr>
          <w:rFonts w:cstheme="minorHAnsi"/>
          <w:spacing w:val="39"/>
          <w:sz w:val="24"/>
          <w:szCs w:val="24"/>
        </w:rPr>
        <w:t xml:space="preserve"> </w:t>
      </w:r>
      <w:r w:rsidRPr="00481B4B">
        <w:rPr>
          <w:rFonts w:cstheme="minorHAnsi"/>
          <w:spacing w:val="-1"/>
          <w:sz w:val="24"/>
          <w:szCs w:val="24"/>
        </w:rPr>
        <w:t>po</w:t>
      </w:r>
      <w:r w:rsidRPr="00481B4B">
        <w:rPr>
          <w:rFonts w:cstheme="minorHAnsi"/>
          <w:spacing w:val="36"/>
          <w:sz w:val="24"/>
          <w:szCs w:val="24"/>
        </w:rPr>
        <w:t xml:space="preserve"> </w:t>
      </w:r>
      <w:r w:rsidRPr="00481B4B">
        <w:rPr>
          <w:rFonts w:cstheme="minorHAnsi"/>
          <w:spacing w:val="-1"/>
          <w:sz w:val="24"/>
          <w:szCs w:val="24"/>
        </w:rPr>
        <w:t>potwierdzeniu</w:t>
      </w:r>
      <w:r w:rsidRPr="00481B4B">
        <w:rPr>
          <w:rFonts w:cstheme="minorHAnsi"/>
          <w:spacing w:val="125"/>
          <w:w w:val="99"/>
          <w:sz w:val="24"/>
          <w:szCs w:val="24"/>
        </w:rPr>
        <w:t xml:space="preserve"> </w:t>
      </w:r>
      <w:r w:rsidRPr="00481B4B">
        <w:rPr>
          <w:rFonts w:cstheme="minorHAnsi"/>
          <w:spacing w:val="-1"/>
          <w:sz w:val="24"/>
          <w:szCs w:val="24"/>
        </w:rPr>
        <w:t>przez</w:t>
      </w:r>
      <w:r w:rsidRPr="00481B4B">
        <w:rPr>
          <w:rFonts w:cstheme="minorHAnsi"/>
          <w:spacing w:val="3"/>
          <w:sz w:val="24"/>
          <w:szCs w:val="24"/>
        </w:rPr>
        <w:t xml:space="preserve"> </w:t>
      </w:r>
      <w:r w:rsidRPr="00481B4B">
        <w:rPr>
          <w:rFonts w:cstheme="minorHAnsi"/>
          <w:spacing w:val="-1"/>
          <w:sz w:val="24"/>
          <w:szCs w:val="24"/>
        </w:rPr>
        <w:t>Inspektora</w:t>
      </w:r>
      <w:r w:rsidRPr="00481B4B">
        <w:rPr>
          <w:rFonts w:cstheme="minorHAnsi"/>
          <w:spacing w:val="3"/>
          <w:sz w:val="24"/>
          <w:szCs w:val="24"/>
        </w:rPr>
        <w:t xml:space="preserve"> </w:t>
      </w:r>
      <w:r w:rsidRPr="00481B4B">
        <w:rPr>
          <w:rFonts w:cstheme="minorHAnsi"/>
          <w:spacing w:val="-1"/>
          <w:sz w:val="24"/>
          <w:szCs w:val="24"/>
        </w:rPr>
        <w:t>Nadzoru</w:t>
      </w:r>
      <w:r w:rsidRPr="00481B4B">
        <w:rPr>
          <w:rFonts w:cstheme="minorHAnsi"/>
          <w:spacing w:val="2"/>
          <w:sz w:val="24"/>
          <w:szCs w:val="24"/>
        </w:rPr>
        <w:t xml:space="preserve"> </w:t>
      </w:r>
      <w:r w:rsidRPr="00481B4B">
        <w:rPr>
          <w:rFonts w:cstheme="minorHAnsi"/>
          <w:spacing w:val="-1"/>
          <w:sz w:val="24"/>
          <w:szCs w:val="24"/>
        </w:rPr>
        <w:t>Inwestorskiego</w:t>
      </w:r>
      <w:r w:rsidRPr="00481B4B">
        <w:rPr>
          <w:rFonts w:cstheme="minorHAnsi"/>
          <w:spacing w:val="3"/>
          <w:sz w:val="24"/>
          <w:szCs w:val="24"/>
        </w:rPr>
        <w:t xml:space="preserve"> </w:t>
      </w:r>
      <w:r w:rsidRPr="00481B4B">
        <w:rPr>
          <w:rFonts w:cstheme="minorHAnsi"/>
          <w:spacing w:val="-1"/>
          <w:sz w:val="24"/>
          <w:szCs w:val="24"/>
        </w:rPr>
        <w:t>wykonania</w:t>
      </w:r>
      <w:r w:rsidRPr="00481B4B">
        <w:rPr>
          <w:rFonts w:cstheme="minorHAnsi"/>
          <w:spacing w:val="2"/>
          <w:sz w:val="24"/>
          <w:szCs w:val="24"/>
        </w:rPr>
        <w:t xml:space="preserve"> </w:t>
      </w:r>
      <w:r w:rsidRPr="00481B4B">
        <w:rPr>
          <w:rFonts w:cstheme="minorHAnsi"/>
          <w:sz w:val="24"/>
          <w:szCs w:val="24"/>
        </w:rPr>
        <w:t>zakresu</w:t>
      </w:r>
      <w:r w:rsidRPr="00481B4B">
        <w:rPr>
          <w:rFonts w:cstheme="minorHAnsi"/>
          <w:spacing w:val="3"/>
          <w:sz w:val="24"/>
          <w:szCs w:val="24"/>
        </w:rPr>
        <w:t xml:space="preserve"> </w:t>
      </w:r>
      <w:r w:rsidRPr="00481B4B">
        <w:rPr>
          <w:rFonts w:cstheme="minorHAnsi"/>
          <w:spacing w:val="-1"/>
          <w:sz w:val="24"/>
          <w:szCs w:val="24"/>
        </w:rPr>
        <w:t>robót</w:t>
      </w:r>
      <w:r w:rsidRPr="00481B4B">
        <w:rPr>
          <w:rFonts w:cstheme="minorHAnsi"/>
          <w:spacing w:val="4"/>
          <w:sz w:val="24"/>
          <w:szCs w:val="24"/>
        </w:rPr>
        <w:t xml:space="preserve"> </w:t>
      </w:r>
      <w:r w:rsidRPr="00481B4B">
        <w:rPr>
          <w:rFonts w:cstheme="minorHAnsi"/>
          <w:spacing w:val="-1"/>
          <w:sz w:val="24"/>
          <w:szCs w:val="24"/>
        </w:rPr>
        <w:t>budowlanych</w:t>
      </w:r>
      <w:r w:rsidRPr="00481B4B">
        <w:rPr>
          <w:rFonts w:cstheme="minorHAnsi"/>
          <w:spacing w:val="3"/>
          <w:sz w:val="24"/>
          <w:szCs w:val="24"/>
        </w:rPr>
        <w:t xml:space="preserve"> </w:t>
      </w:r>
      <w:r w:rsidRPr="00481B4B">
        <w:rPr>
          <w:rFonts w:cstheme="minorHAnsi"/>
          <w:spacing w:val="1"/>
          <w:sz w:val="24"/>
          <w:szCs w:val="24"/>
        </w:rPr>
        <w:t>po</w:t>
      </w:r>
      <w:r w:rsidRPr="00481B4B">
        <w:rPr>
          <w:rFonts w:cstheme="minorHAnsi"/>
          <w:spacing w:val="2"/>
          <w:sz w:val="24"/>
          <w:szCs w:val="24"/>
        </w:rPr>
        <w:t xml:space="preserve"> </w:t>
      </w:r>
      <w:r w:rsidRPr="00481B4B">
        <w:rPr>
          <w:rFonts w:cstheme="minorHAnsi"/>
          <w:spacing w:val="-1"/>
          <w:sz w:val="24"/>
          <w:szCs w:val="24"/>
        </w:rPr>
        <w:t>zakończeniu</w:t>
      </w:r>
      <w:r w:rsidRPr="00481B4B">
        <w:rPr>
          <w:rFonts w:cstheme="minorHAnsi"/>
          <w:spacing w:val="3"/>
          <w:sz w:val="24"/>
          <w:szCs w:val="24"/>
        </w:rPr>
        <w:t xml:space="preserve"> </w:t>
      </w:r>
      <w:r w:rsidRPr="00481B4B">
        <w:rPr>
          <w:rFonts w:cstheme="minorHAnsi"/>
          <w:sz w:val="24"/>
          <w:szCs w:val="24"/>
        </w:rPr>
        <w:t>dzielonego</w:t>
      </w:r>
      <w:r w:rsidRPr="00481B4B">
        <w:rPr>
          <w:rFonts w:cstheme="minorHAnsi"/>
          <w:spacing w:val="107"/>
          <w:w w:val="99"/>
          <w:sz w:val="24"/>
          <w:szCs w:val="24"/>
        </w:rPr>
        <w:t xml:space="preserve"> </w:t>
      </w:r>
      <w:r w:rsidRPr="00481B4B">
        <w:rPr>
          <w:rFonts w:cstheme="minorHAnsi"/>
          <w:spacing w:val="-1"/>
          <w:sz w:val="24"/>
          <w:szCs w:val="24"/>
        </w:rPr>
        <w:t>etapu oraz</w:t>
      </w:r>
      <w:r w:rsidRPr="00481B4B">
        <w:rPr>
          <w:rFonts w:cstheme="minorHAnsi"/>
          <w:spacing w:val="-2"/>
          <w:sz w:val="24"/>
          <w:szCs w:val="24"/>
        </w:rPr>
        <w:t xml:space="preserve"> </w:t>
      </w:r>
      <w:r w:rsidRPr="00481B4B">
        <w:rPr>
          <w:rFonts w:cstheme="minorHAnsi"/>
          <w:spacing w:val="-1"/>
          <w:sz w:val="24"/>
          <w:szCs w:val="24"/>
        </w:rPr>
        <w:t>fakturą</w:t>
      </w:r>
      <w:r w:rsidRPr="00481B4B">
        <w:rPr>
          <w:rFonts w:cstheme="minorHAnsi"/>
          <w:spacing w:val="-4"/>
          <w:sz w:val="24"/>
          <w:szCs w:val="24"/>
        </w:rPr>
        <w:t xml:space="preserve"> </w:t>
      </w:r>
      <w:r w:rsidRPr="00481B4B">
        <w:rPr>
          <w:rFonts w:cstheme="minorHAnsi"/>
          <w:spacing w:val="-1"/>
          <w:sz w:val="24"/>
          <w:szCs w:val="24"/>
        </w:rPr>
        <w:t xml:space="preserve">końcową, do kwoty </w:t>
      </w:r>
      <w:r w:rsidR="00801C05">
        <w:rPr>
          <w:rFonts w:cstheme="minorHAnsi"/>
          <w:spacing w:val="-1"/>
          <w:sz w:val="24"/>
          <w:szCs w:val="24"/>
          <w:highlight w:val="yellow"/>
        </w:rPr>
        <w:t>2</w:t>
      </w:r>
      <w:r w:rsidRPr="00801C05">
        <w:rPr>
          <w:rFonts w:cstheme="minorHAnsi"/>
          <w:spacing w:val="-1"/>
          <w:sz w:val="24"/>
          <w:szCs w:val="24"/>
          <w:highlight w:val="yellow"/>
        </w:rPr>
        <w:t> </w:t>
      </w:r>
      <w:r w:rsidR="00801C05">
        <w:rPr>
          <w:rFonts w:cstheme="minorHAnsi"/>
          <w:spacing w:val="-1"/>
          <w:sz w:val="24"/>
          <w:szCs w:val="24"/>
          <w:highlight w:val="yellow"/>
        </w:rPr>
        <w:t>15</w:t>
      </w:r>
      <w:r w:rsidRPr="00801C05">
        <w:rPr>
          <w:rFonts w:cstheme="minorHAnsi"/>
          <w:spacing w:val="-1"/>
          <w:sz w:val="24"/>
          <w:szCs w:val="24"/>
          <w:highlight w:val="yellow"/>
        </w:rPr>
        <w:t>0 000 zł w roku 202</w:t>
      </w:r>
      <w:r w:rsidR="00C90067" w:rsidRPr="00801C05">
        <w:rPr>
          <w:rFonts w:cstheme="minorHAnsi"/>
          <w:spacing w:val="-1"/>
          <w:sz w:val="24"/>
          <w:szCs w:val="24"/>
          <w:highlight w:val="yellow"/>
        </w:rPr>
        <w:t>6</w:t>
      </w:r>
      <w:r w:rsidRPr="00801C05">
        <w:rPr>
          <w:rFonts w:cstheme="minorHAnsi"/>
          <w:spacing w:val="-1"/>
          <w:sz w:val="24"/>
          <w:szCs w:val="24"/>
          <w:highlight w:val="yellow"/>
        </w:rPr>
        <w:t>r., oraz pozostała część</w:t>
      </w:r>
      <w:r w:rsidR="007A38F3" w:rsidRPr="00801C05">
        <w:rPr>
          <w:rFonts w:cstheme="minorHAnsi"/>
          <w:spacing w:val="-1"/>
          <w:sz w:val="24"/>
          <w:szCs w:val="24"/>
          <w:highlight w:val="yellow"/>
        </w:rPr>
        <w:t xml:space="preserve"> </w:t>
      </w:r>
      <w:proofErr w:type="spellStart"/>
      <w:r w:rsidR="007A38F3" w:rsidRPr="00801C05">
        <w:rPr>
          <w:rFonts w:cstheme="minorHAnsi"/>
          <w:spacing w:val="-1"/>
          <w:sz w:val="24"/>
          <w:szCs w:val="24"/>
          <w:highlight w:val="yellow"/>
        </w:rPr>
        <w:t>tj</w:t>
      </w:r>
      <w:proofErr w:type="spellEnd"/>
      <w:r w:rsidR="007A38F3" w:rsidRPr="00801C05">
        <w:rPr>
          <w:rFonts w:cstheme="minorHAnsi"/>
          <w:spacing w:val="-1"/>
          <w:sz w:val="24"/>
          <w:szCs w:val="24"/>
          <w:highlight w:val="yellow"/>
        </w:rPr>
        <w:t xml:space="preserve"> …………….</w:t>
      </w:r>
      <w:r w:rsidRPr="00801C05">
        <w:rPr>
          <w:rFonts w:cstheme="minorHAnsi"/>
          <w:spacing w:val="-1"/>
          <w:sz w:val="24"/>
          <w:szCs w:val="24"/>
          <w:highlight w:val="yellow"/>
        </w:rPr>
        <w:t xml:space="preserve"> w roku 202</w:t>
      </w:r>
      <w:r w:rsidR="00801C05">
        <w:rPr>
          <w:rFonts w:cstheme="minorHAnsi"/>
          <w:spacing w:val="-1"/>
          <w:sz w:val="24"/>
          <w:szCs w:val="24"/>
          <w:highlight w:val="yellow"/>
        </w:rPr>
        <w:t>7</w:t>
      </w:r>
      <w:r w:rsidRPr="00801C05">
        <w:rPr>
          <w:rFonts w:cstheme="minorHAnsi"/>
          <w:spacing w:val="-1"/>
          <w:sz w:val="24"/>
          <w:szCs w:val="24"/>
          <w:highlight w:val="yellow"/>
        </w:rPr>
        <w:t>.</w:t>
      </w:r>
    </w:p>
    <w:p w14:paraId="4CFBD50A" w14:textId="77777777" w:rsidR="005268A3" w:rsidRPr="00AB0D63"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 xml:space="preserve">Rozliczenie całości robót nastąpi fakturą końcową wystawioną przez Wykonawcę, </w:t>
      </w:r>
      <w:r w:rsidRPr="00AB0D63">
        <w:rPr>
          <w:rFonts w:eastAsia="Times New Roman" w:cstheme="minorHAnsi"/>
          <w:kern w:val="0"/>
          <w:sz w:val="24"/>
          <w:szCs w:val="24"/>
          <w:lang w:eastAsia="pl-PL"/>
          <w14:ligatures w14:val="none"/>
        </w:rPr>
        <w:br/>
        <w:t>po dokonaniu przez Zamawiającego bezusterkowego odbioru końcowego przedmiotu umowy.</w:t>
      </w:r>
    </w:p>
    <w:p w14:paraId="7428BEF7" w14:textId="77777777" w:rsidR="005268A3" w:rsidRPr="00AB0D63"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Z czynności odbioru sporządza się protokół podpisany przez obie strony.</w:t>
      </w:r>
    </w:p>
    <w:p w14:paraId="5A32FDDE" w14:textId="77777777" w:rsidR="005268A3" w:rsidRPr="00692B48"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Jeśli w toku</w:t>
      </w:r>
      <w:r w:rsidRPr="00692B48">
        <w:rPr>
          <w:rFonts w:eastAsia="Times New Roman" w:cstheme="minorHAnsi"/>
          <w:kern w:val="0"/>
          <w:sz w:val="24"/>
          <w:szCs w:val="24"/>
          <w:lang w:eastAsia="pl-PL"/>
          <w14:ligatures w14:val="none"/>
        </w:rPr>
        <w:t xml:space="preserve"> czynności odbioru zostaną stwierdzone wady, Zamawiający odmówi odbioru robót do czasu usunięcia </w:t>
      </w:r>
      <w:r w:rsidRPr="00692B48">
        <w:rPr>
          <w:rFonts w:eastAsia="Times New Roman" w:cstheme="minorHAnsi"/>
          <w:kern w:val="0"/>
          <w:sz w:val="24"/>
          <w:szCs w:val="24"/>
          <w:u w:val="single"/>
          <w:lang w:eastAsia="pl-PL"/>
          <w14:ligatures w14:val="none"/>
        </w:rPr>
        <w:t>wad w wyznaczonym przez Zamawiającego terminie.</w:t>
      </w:r>
    </w:p>
    <w:p w14:paraId="39484F3E" w14:textId="4E89A735" w:rsidR="00AB0D63"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Faktury Wykonawcy </w:t>
      </w:r>
      <w:r w:rsidRPr="00AB0D63">
        <w:rPr>
          <w:rFonts w:eastAsia="Times New Roman" w:cstheme="minorHAnsi"/>
          <w:kern w:val="0"/>
          <w:sz w:val="24"/>
          <w:szCs w:val="24"/>
          <w:lang w:eastAsia="pl-PL"/>
          <w14:ligatures w14:val="none"/>
        </w:rPr>
        <w:t xml:space="preserve">będą regulowane w formie przelewu na konto Wykonawcy w terminie 21 dni od daty ich złożenia Zamawiającemu po ich uprzednim sprawdzeniu przez Zamawiającego pod względem merytorycznym i rachunkowym na rachunek bankowy Wykonawcy </w:t>
      </w:r>
      <w:r w:rsidRPr="00AB0D63">
        <w:rPr>
          <w:rFonts w:eastAsia="Times New Roman" w:cstheme="minorHAnsi"/>
          <w:b/>
          <w:kern w:val="0"/>
          <w:sz w:val="24"/>
          <w:szCs w:val="24"/>
          <w:lang w:eastAsia="pl-PL"/>
          <w14:ligatures w14:val="none"/>
        </w:rPr>
        <w:t xml:space="preserve">Nr </w:t>
      </w:r>
      <w:r w:rsidRPr="00AB0D63">
        <w:rPr>
          <w:rFonts w:eastAsia="Times New Roman" w:cstheme="minorHAnsi"/>
          <w:b/>
          <w:kern w:val="0"/>
          <w:sz w:val="24"/>
          <w:szCs w:val="24"/>
          <w:highlight w:val="lightGray"/>
          <w:shd w:val="clear" w:color="auto" w:fill="808080"/>
          <w:lang w:eastAsia="pl-PL"/>
          <w14:ligatures w14:val="none"/>
        </w:rPr>
        <w:t>…………………………………</w:t>
      </w:r>
      <w:r w:rsidR="00AB0D63" w:rsidRPr="00AB0D63">
        <w:rPr>
          <w:rFonts w:eastAsia="Times New Roman" w:cstheme="minorHAnsi"/>
          <w:b/>
          <w:kern w:val="0"/>
          <w:sz w:val="24"/>
          <w:szCs w:val="24"/>
          <w:highlight w:val="lightGray"/>
          <w:shd w:val="clear" w:color="auto" w:fill="808080"/>
          <w:lang w:eastAsia="pl-PL"/>
          <w14:ligatures w14:val="none"/>
        </w:rPr>
        <w:t>……………………………………………………………</w:t>
      </w:r>
    </w:p>
    <w:p w14:paraId="71421C77" w14:textId="7B09928E" w:rsidR="005268A3" w:rsidRPr="00692B48"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oświadcza, że wskazany powyżej rachunek bankowy jest rachunkiem rozliczeniowym służącym wyłącznie dla celów rozliczeń z tytułu prowadzonej przez niego działalności gospodarczej.</w:t>
      </w:r>
    </w:p>
    <w:p w14:paraId="104AF3E0" w14:textId="77777777" w:rsidR="005268A3" w:rsidRPr="00692B48" w:rsidRDefault="005268A3" w:rsidP="005268A3">
      <w:pPr>
        <w:numPr>
          <w:ilvl w:val="0"/>
          <w:numId w:val="41"/>
        </w:numPr>
        <w:tabs>
          <w:tab w:val="left" w:pos="720"/>
        </w:tabs>
        <w:suppressAutoHyphens/>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 xml:space="preserve">Faktury winne być wystawione na </w:t>
      </w:r>
      <w:r w:rsidRPr="00692B48">
        <w:rPr>
          <w:rFonts w:eastAsia="Times New Roman" w:cstheme="minorHAnsi"/>
          <w:b/>
          <w:kern w:val="0"/>
          <w:sz w:val="24"/>
          <w:szCs w:val="24"/>
          <w:lang w:eastAsia="pl-PL"/>
          <w14:ligatures w14:val="none"/>
        </w:rPr>
        <w:t>Nabywca: Gmina Górzno, ul. Jana Pawła II 10, 08-404 Górzno NIP 826 20 36 670. Odbiorca: Urząd Gminy w Górznie ul. Jana Pawła II 10, 08-404 Górzno.</w:t>
      </w:r>
    </w:p>
    <w:p w14:paraId="267A888E" w14:textId="3ADE8FC6" w:rsidR="005268A3" w:rsidRPr="00AB0D63"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 xml:space="preserve">Płatność faktur za roboty wykonane przez podwykonawców nastąpi po dostarczeniu dowodu zapłaty tych faktur przez generalnego </w:t>
      </w:r>
      <w:r w:rsidR="004B426F" w:rsidRPr="00AB0D63">
        <w:rPr>
          <w:rFonts w:eastAsia="Times New Roman" w:cstheme="minorHAnsi"/>
          <w:kern w:val="0"/>
          <w:sz w:val="24"/>
          <w:szCs w:val="24"/>
          <w:lang w:eastAsia="pl-PL"/>
          <w14:ligatures w14:val="none"/>
        </w:rPr>
        <w:t>wykonawcę</w:t>
      </w:r>
      <w:r w:rsidRPr="00AB0D63">
        <w:rPr>
          <w:rFonts w:eastAsia="Times New Roman" w:cstheme="minorHAnsi"/>
          <w:kern w:val="0"/>
          <w:sz w:val="24"/>
          <w:szCs w:val="24"/>
          <w:lang w:eastAsia="pl-PL"/>
          <w14:ligatures w14:val="none"/>
        </w:rPr>
        <w:t xml:space="preserve"> jako zamawiającego wobec podwykonawcy.</w:t>
      </w:r>
    </w:p>
    <w:p w14:paraId="45D5818F" w14:textId="77777777" w:rsidR="005268A3" w:rsidRPr="00AB0D63"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Za dzień zapłaty będzie uznany dzień obciążenia rachunku bankowego Zamawiającego.</w:t>
      </w:r>
    </w:p>
    <w:p w14:paraId="2AD819DA" w14:textId="77777777" w:rsidR="005268A3" w:rsidRPr="00692B48"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AB0D63">
        <w:rPr>
          <w:rFonts w:eastAsia="Times New Roman" w:cstheme="minorHAnsi"/>
          <w:kern w:val="0"/>
          <w:sz w:val="24"/>
          <w:szCs w:val="24"/>
          <w:lang w:eastAsia="pl-PL"/>
          <w14:ligatures w14:val="none"/>
        </w:rPr>
        <w:t>Faktury wystawiane przez Wykonawcę powinny być doręczone do siedziby Zamawiającego</w:t>
      </w:r>
      <w:r w:rsidRPr="00692B48">
        <w:rPr>
          <w:rFonts w:eastAsia="Times New Roman" w:cstheme="minorHAnsi"/>
          <w:kern w:val="0"/>
          <w:sz w:val="24"/>
          <w:szCs w:val="24"/>
          <w:lang w:eastAsia="pl-PL"/>
          <w14:ligatures w14:val="none"/>
        </w:rPr>
        <w:t>.</w:t>
      </w:r>
    </w:p>
    <w:p w14:paraId="3F647DF0" w14:textId="77777777" w:rsidR="005268A3" w:rsidRPr="00692B48"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Prawidłowo wystawiona faktura powinna zawierać numer umowy, na podstawie której jest wystawiana.</w:t>
      </w:r>
    </w:p>
    <w:p w14:paraId="0D402D71" w14:textId="77777777" w:rsidR="005268A3" w:rsidRPr="00692B48" w:rsidRDefault="005268A3" w:rsidP="005268A3">
      <w:pPr>
        <w:numPr>
          <w:ilvl w:val="0"/>
          <w:numId w:val="41"/>
        </w:numPr>
        <w:tabs>
          <w:tab w:val="left" w:pos="72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Gmin Górzno oświadcza, że płatności za faktury będą dokonywane na konto z wykorzystaniem mechanizmu podzielonej płatności – tzw. </w:t>
      </w:r>
      <w:proofErr w:type="spellStart"/>
      <w:r w:rsidRPr="00692B48">
        <w:rPr>
          <w:rFonts w:eastAsia="Times New Roman" w:cstheme="minorHAnsi"/>
          <w:kern w:val="0"/>
          <w:sz w:val="24"/>
          <w:szCs w:val="24"/>
          <w:lang w:eastAsia="pl-PL"/>
          <w14:ligatures w14:val="none"/>
        </w:rPr>
        <w:t>split</w:t>
      </w:r>
      <w:proofErr w:type="spellEnd"/>
      <w:r w:rsidRPr="00692B48">
        <w:rPr>
          <w:rFonts w:eastAsia="Times New Roman" w:cstheme="minorHAnsi"/>
          <w:kern w:val="0"/>
          <w:sz w:val="24"/>
          <w:szCs w:val="24"/>
          <w:lang w:eastAsia="pl-PL"/>
          <w14:ligatures w14:val="none"/>
        </w:rPr>
        <w:t xml:space="preserve"> </w:t>
      </w:r>
      <w:proofErr w:type="spellStart"/>
      <w:r w:rsidRPr="00692B48">
        <w:rPr>
          <w:rFonts w:eastAsia="Times New Roman" w:cstheme="minorHAnsi"/>
          <w:kern w:val="0"/>
          <w:sz w:val="24"/>
          <w:szCs w:val="24"/>
          <w:lang w:eastAsia="pl-PL"/>
          <w14:ligatures w14:val="none"/>
        </w:rPr>
        <w:t>payment</w:t>
      </w:r>
      <w:proofErr w:type="spellEnd"/>
      <w:r w:rsidRPr="00692B48">
        <w:rPr>
          <w:rFonts w:eastAsia="Times New Roman" w:cstheme="minorHAnsi"/>
          <w:kern w:val="0"/>
          <w:sz w:val="24"/>
          <w:szCs w:val="24"/>
          <w:lang w:eastAsia="pl-PL"/>
          <w14:ligatures w14:val="none"/>
        </w:rPr>
        <w:t>.</w:t>
      </w:r>
    </w:p>
    <w:p w14:paraId="721C05F0" w14:textId="77777777" w:rsidR="005268A3" w:rsidRPr="00692B48" w:rsidRDefault="005268A3" w:rsidP="005268A3">
      <w:pPr>
        <w:spacing w:after="0" w:line="240" w:lineRule="auto"/>
        <w:rPr>
          <w:rFonts w:eastAsia="Times New Roman" w:cstheme="minorHAnsi"/>
          <w:b/>
          <w:kern w:val="0"/>
          <w:sz w:val="24"/>
          <w:szCs w:val="24"/>
          <w:lang w:eastAsia="pl-PL"/>
          <w14:ligatures w14:val="none"/>
        </w:rPr>
      </w:pPr>
    </w:p>
    <w:p w14:paraId="29EC2329" w14:textId="77777777" w:rsidR="00C8001F" w:rsidRPr="00692B48" w:rsidRDefault="00C8001F" w:rsidP="005268A3">
      <w:pPr>
        <w:spacing w:after="0" w:line="240" w:lineRule="auto"/>
        <w:rPr>
          <w:rFonts w:eastAsia="Times New Roman" w:cstheme="minorHAnsi"/>
          <w:b/>
          <w:kern w:val="0"/>
          <w:sz w:val="24"/>
          <w:szCs w:val="24"/>
          <w:lang w:eastAsia="pl-PL"/>
          <w14:ligatures w14:val="none"/>
        </w:rPr>
      </w:pPr>
    </w:p>
    <w:p w14:paraId="1CFF61A1" w14:textId="77777777" w:rsidR="00C8001F" w:rsidRPr="00692B48" w:rsidRDefault="00C8001F" w:rsidP="005268A3">
      <w:pPr>
        <w:spacing w:after="0" w:line="240" w:lineRule="auto"/>
        <w:rPr>
          <w:rFonts w:eastAsia="Times New Roman" w:cstheme="minorHAnsi"/>
          <w:b/>
          <w:kern w:val="0"/>
          <w:sz w:val="24"/>
          <w:szCs w:val="24"/>
          <w:lang w:eastAsia="pl-PL"/>
          <w14:ligatures w14:val="none"/>
        </w:rPr>
      </w:pPr>
    </w:p>
    <w:p w14:paraId="217CB1EF" w14:textId="77777777" w:rsidR="00C8001F" w:rsidRPr="00692B48" w:rsidRDefault="00C8001F" w:rsidP="005268A3">
      <w:pPr>
        <w:spacing w:after="0" w:line="240" w:lineRule="auto"/>
        <w:rPr>
          <w:rFonts w:eastAsia="Times New Roman" w:cstheme="minorHAnsi"/>
          <w:b/>
          <w:kern w:val="0"/>
          <w:sz w:val="24"/>
          <w:szCs w:val="24"/>
          <w:lang w:eastAsia="pl-PL"/>
          <w14:ligatures w14:val="none"/>
        </w:rPr>
      </w:pPr>
    </w:p>
    <w:p w14:paraId="381CC9BD" w14:textId="4D3CEE1A"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1</w:t>
      </w:r>
      <w:r w:rsidR="007844FA" w:rsidRPr="00692B48">
        <w:rPr>
          <w:rFonts w:eastAsia="Times New Roman" w:cstheme="minorHAnsi"/>
          <w:b/>
          <w:kern w:val="0"/>
          <w:sz w:val="24"/>
          <w:szCs w:val="24"/>
          <w:lang w:eastAsia="pl-PL"/>
          <w14:ligatures w14:val="none"/>
        </w:rPr>
        <w:t>1</w:t>
      </w:r>
    </w:p>
    <w:p w14:paraId="437433BF"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(Kary umowne)</w:t>
      </w:r>
    </w:p>
    <w:p w14:paraId="5BF2094A" w14:textId="02A401DE" w:rsidR="005268A3" w:rsidRPr="008F48C0" w:rsidRDefault="005268A3" w:rsidP="005268A3">
      <w:pPr>
        <w:numPr>
          <w:ilvl w:val="1"/>
          <w:numId w:val="47"/>
        </w:numPr>
        <w:spacing w:after="0" w:line="240" w:lineRule="auto"/>
        <w:ind w:left="426" w:hanging="426"/>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Za niewykonanie lub nienależyte wykonanie umowy, Wykonawca ponosi odpowiedzialność według następujących zasad:</w:t>
      </w:r>
    </w:p>
    <w:p w14:paraId="6F5B5317" w14:textId="77777777" w:rsidR="005268A3" w:rsidRPr="008F48C0" w:rsidRDefault="005268A3" w:rsidP="005268A3">
      <w:pPr>
        <w:numPr>
          <w:ilvl w:val="1"/>
          <w:numId w:val="47"/>
        </w:numPr>
        <w:spacing w:after="0" w:line="240" w:lineRule="auto"/>
        <w:ind w:left="426" w:hanging="426"/>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Zamawiający ma prawo naliczyć Wykonawcy kary umowne:</w:t>
      </w:r>
    </w:p>
    <w:p w14:paraId="1D8F9930" w14:textId="1616C583"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 xml:space="preserve">za </w:t>
      </w:r>
      <w:r w:rsidRPr="008F48C0">
        <w:rPr>
          <w:rFonts w:eastAsia="Calibri" w:cstheme="minorHAnsi"/>
          <w:kern w:val="0"/>
          <w:sz w:val="24"/>
          <w:szCs w:val="20"/>
          <w:lang w:eastAsia="pl-PL"/>
          <w14:ligatures w14:val="none"/>
        </w:rPr>
        <w:t>zwłokę</w:t>
      </w:r>
      <w:r w:rsidRPr="008F48C0">
        <w:rPr>
          <w:rFonts w:eastAsia="Book Antiqua" w:cstheme="minorHAnsi"/>
          <w:kern w:val="0"/>
          <w:sz w:val="24"/>
          <w:szCs w:val="20"/>
          <w:lang w:eastAsia="pl-PL"/>
          <w14:ligatures w14:val="none"/>
        </w:rPr>
        <w:t xml:space="preserve"> </w:t>
      </w:r>
      <w:r w:rsidRPr="008F48C0">
        <w:rPr>
          <w:rFonts w:eastAsia="Times New Roman" w:cstheme="minorHAnsi"/>
          <w:kern w:val="0"/>
          <w:sz w:val="24"/>
          <w:szCs w:val="24"/>
          <w:lang w:eastAsia="pl-PL"/>
          <w14:ligatures w14:val="none"/>
        </w:rPr>
        <w:t xml:space="preserve">w oddaniu określonego w umowie przedmiotu </w:t>
      </w:r>
      <w:r w:rsidR="004B426F" w:rsidRPr="008F48C0">
        <w:rPr>
          <w:rFonts w:eastAsia="Times New Roman" w:cstheme="minorHAnsi"/>
          <w:kern w:val="0"/>
          <w:sz w:val="24"/>
          <w:szCs w:val="24"/>
          <w:lang w:eastAsia="pl-PL"/>
          <w14:ligatures w14:val="none"/>
        </w:rPr>
        <w:t>umowy</w:t>
      </w:r>
      <w:r w:rsidRPr="008F48C0">
        <w:rPr>
          <w:rFonts w:eastAsia="Times New Roman" w:cstheme="minorHAnsi"/>
          <w:kern w:val="0"/>
          <w:sz w:val="24"/>
          <w:szCs w:val="24"/>
          <w:lang w:eastAsia="pl-PL"/>
          <w14:ligatures w14:val="none"/>
        </w:rPr>
        <w:t xml:space="preserve"> lub jego części zawartej w harmonogramie rzeczowo-finansowym – w wysokości do 0,2% wynagrodzenia umownego brutto określonego w §8 ust. 1 za każdy rozpoczęty dzień </w:t>
      </w:r>
      <w:r w:rsidRPr="008F48C0">
        <w:rPr>
          <w:rFonts w:eastAsia="Calibri" w:cstheme="minorHAnsi"/>
          <w:kern w:val="0"/>
          <w:sz w:val="24"/>
          <w:szCs w:val="20"/>
          <w:lang w:eastAsia="pl-PL"/>
          <w14:ligatures w14:val="none"/>
        </w:rPr>
        <w:t>zwłoki</w:t>
      </w:r>
      <w:r w:rsidRPr="008F48C0">
        <w:rPr>
          <w:rFonts w:eastAsia="Times New Roman" w:cstheme="minorHAnsi"/>
          <w:kern w:val="0"/>
          <w:sz w:val="24"/>
          <w:szCs w:val="24"/>
          <w:lang w:eastAsia="pl-PL"/>
          <w14:ligatures w14:val="none"/>
        </w:rPr>
        <w:t>,</w:t>
      </w:r>
    </w:p>
    <w:p w14:paraId="28F4756B" w14:textId="77777777"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 xml:space="preserve">za </w:t>
      </w:r>
      <w:r w:rsidRPr="008F48C0">
        <w:rPr>
          <w:rFonts w:eastAsia="Calibri" w:cstheme="minorHAnsi"/>
          <w:kern w:val="0"/>
          <w:sz w:val="24"/>
          <w:szCs w:val="20"/>
          <w:lang w:eastAsia="pl-PL"/>
          <w14:ligatures w14:val="none"/>
        </w:rPr>
        <w:t>zwłokę</w:t>
      </w:r>
      <w:r w:rsidRPr="008F48C0">
        <w:rPr>
          <w:rFonts w:eastAsia="Book Antiqua" w:cstheme="minorHAnsi"/>
          <w:kern w:val="0"/>
          <w:sz w:val="24"/>
          <w:szCs w:val="20"/>
          <w:lang w:eastAsia="pl-PL"/>
          <w14:ligatures w14:val="none"/>
        </w:rPr>
        <w:t xml:space="preserve"> </w:t>
      </w:r>
      <w:r w:rsidRPr="008F48C0">
        <w:rPr>
          <w:rFonts w:eastAsia="Times New Roman" w:cstheme="minorHAnsi"/>
          <w:kern w:val="0"/>
          <w:sz w:val="24"/>
          <w:szCs w:val="24"/>
          <w:lang w:eastAsia="pl-PL"/>
          <w14:ligatures w14:val="none"/>
        </w:rPr>
        <w:t xml:space="preserve">w usunięciu wad stwierdzonych przy odbiorze lub w okresie gwarancji </w:t>
      </w:r>
      <w:r w:rsidRPr="008F48C0">
        <w:rPr>
          <w:rFonts w:eastAsia="Times New Roman" w:cstheme="minorHAnsi"/>
          <w:kern w:val="0"/>
          <w:sz w:val="24"/>
          <w:szCs w:val="24"/>
          <w:lang w:eastAsia="pl-PL"/>
          <w14:ligatures w14:val="none"/>
        </w:rPr>
        <w:br/>
        <w:t xml:space="preserve">i rękojmi - w wysokości do 0,2% wynagrodzenia umownego brutto określonego w §8 ust. 1, za każdy rozpoczęty dzień </w:t>
      </w:r>
      <w:r w:rsidRPr="008F48C0">
        <w:rPr>
          <w:rFonts w:eastAsia="Calibri" w:cstheme="minorHAnsi"/>
          <w:kern w:val="0"/>
          <w:sz w:val="24"/>
          <w:szCs w:val="20"/>
          <w:lang w:eastAsia="pl-PL"/>
          <w14:ligatures w14:val="none"/>
        </w:rPr>
        <w:t xml:space="preserve">zwłoki </w:t>
      </w:r>
      <w:r w:rsidRPr="008F48C0">
        <w:rPr>
          <w:rFonts w:eastAsia="Times New Roman" w:cstheme="minorHAnsi"/>
          <w:kern w:val="0"/>
          <w:sz w:val="24"/>
          <w:szCs w:val="24"/>
          <w:lang w:eastAsia="pl-PL"/>
          <w14:ligatures w14:val="none"/>
        </w:rPr>
        <w:t xml:space="preserve">liczony od dnia wyznaczonego na usunięcie wad, </w:t>
      </w:r>
    </w:p>
    <w:p w14:paraId="45495F70" w14:textId="351932A9"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 xml:space="preserve">za nienależytą realizację przedmiotu umowy, w szczególności za odstąpienie Wykonawcy od umowy z powodu </w:t>
      </w:r>
      <w:r w:rsidR="004B426F" w:rsidRPr="008F48C0">
        <w:rPr>
          <w:rFonts w:eastAsia="Times New Roman" w:cstheme="minorHAnsi"/>
          <w:kern w:val="0"/>
          <w:sz w:val="24"/>
          <w:szCs w:val="24"/>
          <w:lang w:eastAsia="pl-PL"/>
          <w14:ligatures w14:val="none"/>
        </w:rPr>
        <w:t>bankructwa</w:t>
      </w:r>
      <w:r w:rsidRPr="008F48C0">
        <w:rPr>
          <w:rFonts w:eastAsia="Times New Roman" w:cstheme="minorHAnsi"/>
          <w:kern w:val="0"/>
          <w:sz w:val="24"/>
          <w:szCs w:val="24"/>
          <w:lang w:eastAsia="pl-PL"/>
          <w14:ligatures w14:val="none"/>
        </w:rPr>
        <w:t xml:space="preserve"> lub upadłości oraz z powodu innej zawinionej przez Wykonawcę przyczyny, lub gdy Zamawiający odstąpi od umowy z tytułu okoliczności, za które odpowiada Wykonawca - w wysokości do 20% wynagrodzenia umownego brutto określonego w §8 ust. 1,</w:t>
      </w:r>
    </w:p>
    <w:p w14:paraId="2ADF362A" w14:textId="77777777"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 tytułu złej jakości wykonanych robót i użytych materiałów – w wysokości do 20% wynagrodzenia umownego brutto określonego w §8 ust. 1.</w:t>
      </w:r>
    </w:p>
    <w:p w14:paraId="502DA101" w14:textId="77777777"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za brak zapłaty lub nieterminową zapłatę wynagrodzenia należnego podwykonawcom lub dalszym podwykonawcom – w wysokości do 0,2% wynagrodzenia umownego brutto, za każdy rozpoczęty dzień zwłoki liczonej od dnia zgłoszenia w formie pisemnej odbioru robót wykonanych przez podwykonawcę,</w:t>
      </w:r>
    </w:p>
    <w:p w14:paraId="0186829A" w14:textId="29B3C23A"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 tytułu nieprzedłożenia do zaakceptowania projektu umowy o podwykonawstwo, której przedmiotem są roboty budowlane, lub projektu jej zmiany – w wysokości do 0,2% wynagrodzenia umownego brutto,</w:t>
      </w:r>
    </w:p>
    <w:p w14:paraId="204CFC41" w14:textId="707A9505"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 xml:space="preserve">z tytułu nieprzedłożenia poświadczonej za zgodność z oryginałem kopii umowy </w:t>
      </w:r>
      <w:r w:rsidRPr="008F48C0">
        <w:rPr>
          <w:rFonts w:eastAsia="Times New Roman" w:cstheme="minorHAnsi"/>
          <w:kern w:val="0"/>
          <w:sz w:val="24"/>
          <w:szCs w:val="24"/>
          <w:lang w:eastAsia="pl-PL"/>
          <w14:ligatures w14:val="none"/>
        </w:rPr>
        <w:br/>
        <w:t>o podwykonawstwo lub jej zmiany – w wysokości do 0,2% wynagrodzenia umownego brutto, za każdy dzień zwłoki liczonej od ostatniego dnia terminu wyznaczonego na podstawie §7 ust.3,</w:t>
      </w:r>
    </w:p>
    <w:p w14:paraId="447606D5" w14:textId="77777777"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za brak zmiany umowy o podwykonawstwo w zakresie terminu zapłaty – w wysokości do 0,2% wynagrodzenia umownego brutto.</w:t>
      </w:r>
    </w:p>
    <w:p w14:paraId="7EF0E7B7" w14:textId="702EE3A3" w:rsidR="005268A3" w:rsidRPr="008F48C0" w:rsidRDefault="005268A3" w:rsidP="005268A3">
      <w:pPr>
        <w:numPr>
          <w:ilvl w:val="1"/>
          <w:numId w:val="42"/>
        </w:numPr>
        <w:tabs>
          <w:tab w:val="num" w:pos="709"/>
        </w:tabs>
        <w:spacing w:after="0" w:line="240" w:lineRule="auto"/>
        <w:ind w:left="709"/>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za niespełnienie przez Wykonawcę wymagań określonych w §</w:t>
      </w:r>
      <w:r w:rsidRPr="008F48C0">
        <w:rPr>
          <w:rFonts w:eastAsia="Times New Roman" w:cstheme="minorHAnsi"/>
          <w:b/>
          <w:kern w:val="0"/>
          <w:sz w:val="24"/>
          <w:szCs w:val="24"/>
          <w:lang w:eastAsia="pl-PL"/>
          <w14:ligatures w14:val="none"/>
        </w:rPr>
        <w:t xml:space="preserve"> </w:t>
      </w:r>
      <w:r w:rsidRPr="008F48C0">
        <w:rPr>
          <w:rFonts w:eastAsia="Times New Roman" w:cstheme="minorHAnsi"/>
          <w:kern w:val="0"/>
          <w:sz w:val="24"/>
          <w:szCs w:val="24"/>
          <w:lang w:eastAsia="pl-PL"/>
          <w14:ligatures w14:val="none"/>
        </w:rPr>
        <w:t>6 ust. 1 Wykonawca zapłaci Zamawiającemu karę umowną w wysokości 2 000,00 zł za każdy przypadek naruszenia.</w:t>
      </w:r>
    </w:p>
    <w:p w14:paraId="7AF640D4" w14:textId="77777777" w:rsidR="005268A3" w:rsidRPr="008F48C0" w:rsidRDefault="005268A3" w:rsidP="005268A3">
      <w:pPr>
        <w:numPr>
          <w:ilvl w:val="1"/>
          <w:numId w:val="47"/>
        </w:numPr>
        <w:spacing w:after="0" w:line="240" w:lineRule="auto"/>
        <w:ind w:left="426" w:hanging="426"/>
        <w:jc w:val="both"/>
        <w:rPr>
          <w:rFonts w:eastAsia="Times New Roman" w:cstheme="minorHAnsi"/>
          <w:kern w:val="0"/>
          <w:sz w:val="24"/>
          <w:szCs w:val="24"/>
          <w:lang w:eastAsia="pl-PL"/>
          <w14:ligatures w14:val="none"/>
        </w:rPr>
      </w:pPr>
      <w:r w:rsidRPr="008F48C0">
        <w:rPr>
          <w:rFonts w:eastAsia="Times New Roman" w:cstheme="minorHAnsi"/>
          <w:kern w:val="0"/>
          <w:sz w:val="24"/>
          <w:szCs w:val="24"/>
          <w:lang w:eastAsia="pl-PL"/>
          <w14:ligatures w14:val="none"/>
        </w:rPr>
        <w:t>Łączna maksymalna wysokość kar umownych, których może dochodzić Zamawiający od Wykonawcy ustala się jako równą wartości 20% wynagrodzenia umownego brutto określonego w §8 ust. 1.</w:t>
      </w:r>
    </w:p>
    <w:p w14:paraId="5421EDD7" w14:textId="270848CB" w:rsidR="005268A3" w:rsidRPr="008D3F19" w:rsidRDefault="005268A3" w:rsidP="005268A3">
      <w:pPr>
        <w:numPr>
          <w:ilvl w:val="1"/>
          <w:numId w:val="47"/>
        </w:numPr>
        <w:spacing w:after="0" w:line="240" w:lineRule="auto"/>
        <w:ind w:left="426" w:hanging="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Jeżeli kara umowna nie pokrywa rzeczywiście </w:t>
      </w:r>
      <w:r w:rsidRPr="008D3F19">
        <w:rPr>
          <w:rFonts w:eastAsia="Times New Roman" w:cstheme="minorHAnsi"/>
          <w:kern w:val="0"/>
          <w:sz w:val="24"/>
          <w:szCs w:val="24"/>
          <w:lang w:eastAsia="pl-PL"/>
          <w14:ligatures w14:val="none"/>
        </w:rPr>
        <w:t>poniesionej szkody, Zamawiający może</w:t>
      </w:r>
      <w:r w:rsidR="00856E46" w:rsidRPr="008D3F19">
        <w:rPr>
          <w:rFonts w:eastAsia="Times New Roman" w:cstheme="minorHAnsi"/>
          <w:kern w:val="0"/>
          <w:sz w:val="24"/>
          <w:szCs w:val="24"/>
          <w:lang w:eastAsia="pl-PL"/>
          <w14:ligatures w14:val="none"/>
        </w:rPr>
        <w:t xml:space="preserve"> </w:t>
      </w:r>
      <w:r w:rsidRPr="008D3F19">
        <w:rPr>
          <w:rFonts w:eastAsia="Times New Roman" w:cstheme="minorHAnsi"/>
          <w:kern w:val="0"/>
          <w:sz w:val="24"/>
          <w:szCs w:val="24"/>
          <w:lang w:eastAsia="pl-PL"/>
          <w14:ligatures w14:val="none"/>
        </w:rPr>
        <w:t>dochodzić odszkodowania uzupełniającego na zasadach ogólnych.</w:t>
      </w:r>
    </w:p>
    <w:p w14:paraId="195ECFD4" w14:textId="42A31B4D" w:rsidR="005268A3" w:rsidRPr="00692B48" w:rsidRDefault="005268A3" w:rsidP="005268A3">
      <w:pPr>
        <w:numPr>
          <w:ilvl w:val="1"/>
          <w:numId w:val="47"/>
        </w:numPr>
        <w:spacing w:after="0" w:line="240" w:lineRule="auto"/>
        <w:ind w:left="426" w:hanging="426"/>
        <w:jc w:val="both"/>
        <w:rPr>
          <w:rFonts w:eastAsia="Times New Roman" w:cstheme="minorHAnsi"/>
          <w:kern w:val="0"/>
          <w:sz w:val="24"/>
          <w:szCs w:val="24"/>
          <w:lang w:eastAsia="pl-PL"/>
          <w14:ligatures w14:val="none"/>
        </w:rPr>
      </w:pPr>
      <w:r w:rsidRPr="008D3F19">
        <w:rPr>
          <w:rFonts w:eastAsia="Times New Roman" w:cstheme="minorHAnsi"/>
          <w:kern w:val="0"/>
          <w:sz w:val="24"/>
          <w:szCs w:val="24"/>
          <w:lang w:eastAsia="pl-PL"/>
          <w14:ligatures w14:val="none"/>
        </w:rPr>
        <w:t>Zamawiający zastrzega sobie prawo potrącania kar umownych z bieżącego wynagrodzenia Wykonawcy lub z pobranego zabezpieczenia</w:t>
      </w:r>
      <w:r w:rsidRPr="00692B48">
        <w:rPr>
          <w:rFonts w:eastAsia="Times New Roman" w:cstheme="minorHAnsi"/>
          <w:kern w:val="0"/>
          <w:sz w:val="24"/>
          <w:szCs w:val="24"/>
          <w:lang w:eastAsia="pl-PL"/>
          <w14:ligatures w14:val="none"/>
        </w:rPr>
        <w:t xml:space="preserve"> należytego wykonania umowy, a Wykonawca oświadcza, że wyraża zgodę na potrącenie kar umownych z wynagrodzenia umownego, a jeżeli potrącenie to nie będzie możliwe, wykonawca </w:t>
      </w:r>
      <w:r w:rsidRPr="00692B48">
        <w:rPr>
          <w:rFonts w:eastAsia="Times New Roman" w:cstheme="minorHAnsi"/>
          <w:kern w:val="0"/>
          <w:sz w:val="24"/>
          <w:szCs w:val="24"/>
          <w:lang w:eastAsia="pl-PL"/>
          <w14:ligatures w14:val="none"/>
        </w:rPr>
        <w:lastRenderedPageBreak/>
        <w:t xml:space="preserve">zobowiązuje się zapłacić </w:t>
      </w:r>
      <w:r w:rsidRPr="00F61973">
        <w:rPr>
          <w:rFonts w:eastAsia="Times New Roman" w:cstheme="minorHAnsi"/>
          <w:kern w:val="0"/>
          <w:sz w:val="24"/>
          <w:szCs w:val="24"/>
          <w:lang w:eastAsia="pl-PL"/>
          <w14:ligatures w14:val="none"/>
        </w:rPr>
        <w:t>kary umowne w terminie 14 dni od dnia otrzymania wezwania do zapłaty przyjmującego formę noty księgowej.</w:t>
      </w:r>
    </w:p>
    <w:p w14:paraId="6557C052" w14:textId="1EAF67B8" w:rsidR="005268A3" w:rsidRPr="00692B48" w:rsidRDefault="005268A3" w:rsidP="005268A3">
      <w:pPr>
        <w:spacing w:after="0" w:line="240" w:lineRule="auto"/>
        <w:ind w:left="750" w:hanging="75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1</w:t>
      </w:r>
      <w:r w:rsidR="007844FA" w:rsidRPr="00692B48">
        <w:rPr>
          <w:rFonts w:eastAsia="Times New Roman" w:cstheme="minorHAnsi"/>
          <w:b/>
          <w:kern w:val="0"/>
          <w:sz w:val="24"/>
          <w:szCs w:val="24"/>
          <w:lang w:eastAsia="pl-PL"/>
          <w14:ligatures w14:val="none"/>
        </w:rPr>
        <w:t>2</w:t>
      </w:r>
    </w:p>
    <w:p w14:paraId="7279EE7D" w14:textId="77777777" w:rsidR="005268A3" w:rsidRPr="00692B48" w:rsidRDefault="005268A3" w:rsidP="005268A3">
      <w:pPr>
        <w:spacing w:after="0" w:line="240" w:lineRule="auto"/>
        <w:ind w:left="750" w:hanging="750"/>
        <w:jc w:val="center"/>
        <w:rPr>
          <w:rFonts w:eastAsia="Times New Roman" w:cstheme="minorHAnsi"/>
          <w:b/>
          <w:i/>
          <w:kern w:val="0"/>
          <w:sz w:val="24"/>
          <w:szCs w:val="24"/>
          <w:lang w:eastAsia="pl-PL"/>
          <w14:ligatures w14:val="none"/>
        </w:rPr>
      </w:pPr>
      <w:r w:rsidRPr="00692B48">
        <w:rPr>
          <w:rFonts w:eastAsia="Times New Roman" w:cstheme="minorHAnsi"/>
          <w:i/>
          <w:kern w:val="0"/>
          <w:sz w:val="24"/>
          <w:szCs w:val="24"/>
          <w:lang w:eastAsia="pl-PL"/>
          <w14:ligatures w14:val="none"/>
        </w:rPr>
        <w:t>(Odbiór robót)</w:t>
      </w:r>
    </w:p>
    <w:p w14:paraId="4ABF3668" w14:textId="77777777" w:rsidR="005268A3" w:rsidRPr="00F61973"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F61973">
        <w:rPr>
          <w:rFonts w:eastAsia="Times New Roman" w:cstheme="minorHAnsi"/>
          <w:kern w:val="0"/>
          <w:sz w:val="24"/>
          <w:szCs w:val="24"/>
          <w:lang w:eastAsia="pl-PL"/>
          <w14:ligatures w14:val="none"/>
        </w:rPr>
        <w:t>Strony ustalają, że przedmiotem odbioru:</w:t>
      </w:r>
    </w:p>
    <w:p w14:paraId="24971D82" w14:textId="77777777" w:rsidR="005268A3" w:rsidRPr="00692B48" w:rsidRDefault="005268A3" w:rsidP="005268A3">
      <w:pPr>
        <w:numPr>
          <w:ilvl w:val="0"/>
          <w:numId w:val="48"/>
        </w:numPr>
        <w:spacing w:after="0" w:line="240" w:lineRule="auto"/>
        <w:ind w:left="641" w:hanging="357"/>
        <w:jc w:val="both"/>
        <w:rPr>
          <w:rFonts w:eastAsia="Times New Roman" w:cstheme="minorHAnsi"/>
          <w:kern w:val="0"/>
          <w:sz w:val="24"/>
          <w:szCs w:val="24"/>
          <w:lang w:eastAsia="pl-PL"/>
          <w14:ligatures w14:val="none"/>
        </w:rPr>
      </w:pPr>
      <w:r w:rsidRPr="00F61973">
        <w:rPr>
          <w:rFonts w:eastAsia="Times New Roman" w:cstheme="minorHAnsi"/>
          <w:kern w:val="0"/>
          <w:sz w:val="24"/>
          <w:szCs w:val="24"/>
          <w:lang w:eastAsia="pl-PL"/>
          <w14:ligatures w14:val="none"/>
        </w:rPr>
        <w:t>przejściowego – będą roboty zanikające i</w:t>
      </w:r>
      <w:r w:rsidRPr="00F61973">
        <w:rPr>
          <w:rFonts w:eastAsia="Times New Roman" w:cstheme="minorHAnsi"/>
          <w:b/>
          <w:kern w:val="0"/>
          <w:sz w:val="24"/>
          <w:szCs w:val="24"/>
          <w:lang w:eastAsia="pl-PL"/>
          <w14:ligatures w14:val="none"/>
        </w:rPr>
        <w:t xml:space="preserve"> </w:t>
      </w:r>
      <w:r w:rsidRPr="00F61973">
        <w:rPr>
          <w:rFonts w:eastAsia="Times New Roman" w:cstheme="minorHAnsi"/>
          <w:kern w:val="0"/>
          <w:sz w:val="24"/>
          <w:szCs w:val="24"/>
          <w:lang w:eastAsia="pl-PL"/>
          <w14:ligatures w14:val="none"/>
        </w:rPr>
        <w:t>elementy robót podlegające fakturowaniu, określone w harmonogramie rzeczowo</w:t>
      </w:r>
      <w:r w:rsidRPr="00692B48">
        <w:rPr>
          <w:rFonts w:eastAsia="Times New Roman" w:cstheme="minorHAnsi"/>
          <w:kern w:val="0"/>
          <w:sz w:val="24"/>
          <w:szCs w:val="24"/>
          <w:lang w:eastAsia="pl-PL"/>
          <w14:ligatures w14:val="none"/>
        </w:rPr>
        <w:t>-finansowym,</w:t>
      </w:r>
    </w:p>
    <w:p w14:paraId="5453C304" w14:textId="77777777" w:rsidR="005268A3" w:rsidRPr="00F61973" w:rsidRDefault="005268A3" w:rsidP="005268A3">
      <w:pPr>
        <w:numPr>
          <w:ilvl w:val="0"/>
          <w:numId w:val="48"/>
        </w:numPr>
        <w:spacing w:after="0" w:line="240" w:lineRule="auto"/>
        <w:ind w:left="641"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końcowego – będzie przedmiot umowy określony na podstawie protokołu </w:t>
      </w:r>
      <w:r w:rsidRPr="00F61973">
        <w:rPr>
          <w:rFonts w:eastAsia="Times New Roman" w:cstheme="minorHAnsi"/>
          <w:kern w:val="0"/>
          <w:sz w:val="24"/>
          <w:szCs w:val="24"/>
          <w:lang w:eastAsia="pl-PL"/>
          <w14:ligatures w14:val="none"/>
        </w:rPr>
        <w:t>bezusterkowego odbioru końcowego łącznie z przekazaniem dokumentacji powykonawczej.</w:t>
      </w:r>
    </w:p>
    <w:p w14:paraId="2C6D5289" w14:textId="77777777" w:rsidR="005268A3" w:rsidRPr="00F61973"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F61973">
        <w:rPr>
          <w:rFonts w:eastAsia="Times New Roman" w:cstheme="minorHAnsi"/>
          <w:kern w:val="0"/>
          <w:sz w:val="24"/>
          <w:szCs w:val="24"/>
          <w:lang w:eastAsia="pl-PL"/>
          <w14:ligatures w14:val="none"/>
        </w:rPr>
        <w:t>W przypadku robót określonych</w:t>
      </w:r>
      <w:r w:rsidRPr="00692B48">
        <w:rPr>
          <w:rFonts w:eastAsia="Times New Roman" w:cstheme="minorHAnsi"/>
          <w:kern w:val="0"/>
          <w:sz w:val="24"/>
          <w:szCs w:val="24"/>
          <w:lang w:eastAsia="pl-PL"/>
          <w14:ligatures w14:val="none"/>
        </w:rPr>
        <w:t xml:space="preserve"> w ust. 1 pkt 1, Wykonawca po dokonaniu zgłoszenia ich wykonania w dzienniku budowy, powiadamia Zamawiającego z wyprzedzeniem umożliwiającym sprawdzenie zgłoszonych do odbioru robót przez Inspektora Nadzoru, a następnie </w:t>
      </w:r>
      <w:r w:rsidRPr="00F61973">
        <w:rPr>
          <w:rFonts w:eastAsia="Times New Roman" w:cstheme="minorHAnsi"/>
          <w:kern w:val="0"/>
          <w:sz w:val="24"/>
          <w:szCs w:val="24"/>
          <w:lang w:eastAsia="pl-PL"/>
          <w14:ligatures w14:val="none"/>
        </w:rPr>
        <w:t>Inspektor Nadzoru dokonuje odbioru tych robót w ciągu 3 dni roboczych i potwierdza ich wykonanie w dzienniku budowy oraz protokole stanu robót stanowiących podstawę do wystawienia faktury.</w:t>
      </w:r>
    </w:p>
    <w:p w14:paraId="790422B0" w14:textId="2AC2A866" w:rsidR="005268A3" w:rsidRPr="00F61973"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F61973">
        <w:rPr>
          <w:rFonts w:eastAsia="Times New Roman" w:cstheme="minorHAnsi"/>
          <w:kern w:val="0"/>
          <w:sz w:val="24"/>
          <w:szCs w:val="24"/>
          <w:lang w:eastAsia="pl-PL"/>
          <w14:ligatures w14:val="none"/>
        </w:rPr>
        <w:t xml:space="preserve">W przypadku określonym w ust. 1 pkt </w:t>
      </w:r>
      <w:r w:rsidR="00B33B4C" w:rsidRPr="00F61973">
        <w:rPr>
          <w:rFonts w:eastAsia="Times New Roman" w:cstheme="minorHAnsi"/>
          <w:kern w:val="0"/>
          <w:sz w:val="24"/>
          <w:szCs w:val="24"/>
          <w:lang w:eastAsia="pl-PL"/>
          <w14:ligatures w14:val="none"/>
        </w:rPr>
        <w:t>2 Wykonawca</w:t>
      </w:r>
      <w:r w:rsidRPr="00F61973">
        <w:rPr>
          <w:rFonts w:eastAsia="Times New Roman" w:cstheme="minorHAnsi"/>
          <w:kern w:val="0"/>
          <w:sz w:val="24"/>
          <w:szCs w:val="24"/>
          <w:lang w:eastAsia="pl-PL"/>
          <w14:ligatures w14:val="none"/>
        </w:rPr>
        <w:t>:</w:t>
      </w:r>
    </w:p>
    <w:p w14:paraId="2EB3C0BC" w14:textId="4E062C5E" w:rsidR="005268A3" w:rsidRPr="00692B48" w:rsidRDefault="005268A3" w:rsidP="005268A3">
      <w:pPr>
        <w:numPr>
          <w:ilvl w:val="0"/>
          <w:numId w:val="49"/>
        </w:numPr>
        <w:spacing w:after="0" w:line="240" w:lineRule="auto"/>
        <w:ind w:left="567" w:hanging="283"/>
        <w:jc w:val="both"/>
        <w:rPr>
          <w:rFonts w:eastAsia="Times New Roman" w:cstheme="minorHAnsi"/>
          <w:kern w:val="0"/>
          <w:sz w:val="24"/>
          <w:szCs w:val="24"/>
          <w:lang w:eastAsia="pl-PL"/>
          <w14:ligatures w14:val="none"/>
        </w:rPr>
      </w:pPr>
      <w:r w:rsidRPr="00F61973">
        <w:rPr>
          <w:rFonts w:eastAsia="Times New Roman" w:cstheme="minorHAnsi"/>
          <w:kern w:val="0"/>
          <w:sz w:val="24"/>
          <w:szCs w:val="24"/>
          <w:lang w:eastAsia="pl-PL"/>
          <w14:ligatures w14:val="none"/>
        </w:rPr>
        <w:t>przeprowadzi przed czynnościami</w:t>
      </w:r>
      <w:r w:rsidRPr="00692B48">
        <w:rPr>
          <w:rFonts w:eastAsia="Times New Roman" w:cstheme="minorHAnsi"/>
          <w:kern w:val="0"/>
          <w:sz w:val="24"/>
          <w:szCs w:val="24"/>
          <w:lang w:eastAsia="pl-PL"/>
          <w14:ligatures w14:val="none"/>
        </w:rPr>
        <w:t xml:space="preserve"> </w:t>
      </w:r>
      <w:r w:rsidR="00B33B4C" w:rsidRPr="00692B48">
        <w:rPr>
          <w:rFonts w:eastAsia="Times New Roman" w:cstheme="minorHAnsi"/>
          <w:kern w:val="0"/>
          <w:sz w:val="24"/>
          <w:szCs w:val="24"/>
          <w:lang w:eastAsia="pl-PL"/>
          <w14:ligatures w14:val="none"/>
        </w:rPr>
        <w:t>odbioru wymagane próby</w:t>
      </w:r>
      <w:r w:rsidRPr="00692B48">
        <w:rPr>
          <w:rFonts w:eastAsia="Times New Roman" w:cstheme="minorHAnsi"/>
          <w:kern w:val="0"/>
          <w:sz w:val="24"/>
          <w:szCs w:val="24"/>
          <w:lang w:eastAsia="pl-PL"/>
          <w14:ligatures w14:val="none"/>
        </w:rPr>
        <w:t xml:space="preserve"> i sprawdzenia; o terminie ich przeprowadzenia Wykonawca zawiadomi Zamawiającego wpisem do dziennika budowy nie później niż na 5 dni przed terminem wyznaczonym do dokonania prób i sprawdzeń,</w:t>
      </w:r>
    </w:p>
    <w:p w14:paraId="40F5BD72" w14:textId="7223C202" w:rsidR="005268A3" w:rsidRPr="00692B48" w:rsidRDefault="005268A3" w:rsidP="005268A3">
      <w:pPr>
        <w:numPr>
          <w:ilvl w:val="0"/>
          <w:numId w:val="49"/>
        </w:numPr>
        <w:spacing w:after="0" w:line="240" w:lineRule="auto"/>
        <w:ind w:left="567" w:hanging="283"/>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stwierdzi zakończenie wszystkich robót i przeprowadzenie z wynikiem pozytywnym wymaganych prób i sprawdzeń w trybie ustalonym w pkt 1, wpisem do dziennika budowy; co zostanie potwierdzone ze stanem faktycznym przez Inspektora Nadzoru. </w:t>
      </w:r>
      <w:r w:rsidR="00B33B4C" w:rsidRPr="00692B48">
        <w:rPr>
          <w:rFonts w:eastAsia="Times New Roman" w:cstheme="minorHAnsi"/>
          <w:kern w:val="0"/>
          <w:sz w:val="24"/>
          <w:szCs w:val="24"/>
          <w:lang w:eastAsia="pl-PL"/>
          <w14:ligatures w14:val="none"/>
        </w:rPr>
        <w:t>Brak ustosunkowania</w:t>
      </w:r>
      <w:r w:rsidRPr="00692B48">
        <w:rPr>
          <w:rFonts w:eastAsia="Times New Roman" w:cstheme="minorHAnsi"/>
          <w:kern w:val="0"/>
          <w:sz w:val="24"/>
          <w:szCs w:val="24"/>
          <w:lang w:eastAsia="pl-PL"/>
          <w14:ligatures w14:val="none"/>
        </w:rPr>
        <w:t xml:space="preserve"> się do wpisu w ciągu 7 dni będzie </w:t>
      </w:r>
      <w:r w:rsidR="00B33B4C" w:rsidRPr="00692B48">
        <w:rPr>
          <w:rFonts w:eastAsia="Times New Roman" w:cstheme="minorHAnsi"/>
          <w:kern w:val="0"/>
          <w:sz w:val="24"/>
          <w:szCs w:val="24"/>
          <w:lang w:eastAsia="pl-PL"/>
          <w14:ligatures w14:val="none"/>
        </w:rPr>
        <w:t>oznaczało osiągnięcie</w:t>
      </w:r>
      <w:r w:rsidRPr="00692B48">
        <w:rPr>
          <w:rFonts w:eastAsia="Times New Roman" w:cstheme="minorHAnsi"/>
          <w:kern w:val="0"/>
          <w:sz w:val="24"/>
          <w:szCs w:val="24"/>
          <w:lang w:eastAsia="pl-PL"/>
          <w14:ligatures w14:val="none"/>
        </w:rPr>
        <w:t xml:space="preserve"> gotowości </w:t>
      </w:r>
      <w:r w:rsidRPr="00692B48">
        <w:rPr>
          <w:rFonts w:eastAsia="Times New Roman" w:cstheme="minorHAnsi"/>
          <w:kern w:val="0"/>
          <w:sz w:val="24"/>
          <w:szCs w:val="24"/>
          <w:lang w:eastAsia="pl-PL"/>
          <w14:ligatures w14:val="none"/>
        </w:rPr>
        <w:br/>
        <w:t>do odbioru z dniem wpisu do dziennika budowy,</w:t>
      </w:r>
    </w:p>
    <w:p w14:paraId="2E718D64" w14:textId="77777777" w:rsidR="005268A3" w:rsidRPr="00692B48" w:rsidRDefault="005268A3" w:rsidP="005268A3">
      <w:pPr>
        <w:numPr>
          <w:ilvl w:val="0"/>
          <w:numId w:val="49"/>
        </w:numPr>
        <w:spacing w:after="0" w:line="240" w:lineRule="auto"/>
        <w:ind w:left="567" w:hanging="283"/>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zawiadomi na piśmie Zamawiającego o osiągnięciu gotowości do odbioru.</w:t>
      </w:r>
    </w:p>
    <w:p w14:paraId="5549FA09" w14:textId="77777777" w:rsidR="005268A3" w:rsidRPr="00692B48"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Ustala się, że Zamawiający – z uwzględnieniem ust. 3 – wyznaczy datę i rozpocznie czynności odbioru końcowego w ciągu 10 dni roboczych od daty zgłoszenia przez Wykonawcę gotowości do odbioru, w formie zapisu w dzienniku budowy, potwierdzonej przez Inspektora Nadzoru Zamawiającego.</w:t>
      </w:r>
    </w:p>
    <w:p w14:paraId="120A1AC4" w14:textId="77777777" w:rsidR="005268A3" w:rsidRPr="00692B48"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Czynności odbioru robót od Wykonawcy dokonuje przedstawiciel Zamawiającego przy udziale Inspektora Nadzoru. </w:t>
      </w:r>
    </w:p>
    <w:p w14:paraId="28B18F78" w14:textId="6D6551A4" w:rsidR="005268A3" w:rsidRPr="003E4224"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Warunkiem dokonania bezusterkowego odbioru końcowego jest przedstawienie przez Wykonawcę dokumentacji powykonawczej, umo</w:t>
      </w:r>
      <w:r w:rsidR="00915E93" w:rsidRPr="00692B48">
        <w:rPr>
          <w:rFonts w:eastAsia="Times New Roman" w:cstheme="minorHAnsi"/>
          <w:kern w:val="0"/>
          <w:sz w:val="24"/>
          <w:szCs w:val="24"/>
          <w:lang w:eastAsia="pl-PL"/>
          <w14:ligatures w14:val="none"/>
        </w:rPr>
        <w:t>ż</w:t>
      </w:r>
      <w:r w:rsidRPr="00692B48">
        <w:rPr>
          <w:rFonts w:eastAsia="Times New Roman" w:cstheme="minorHAnsi"/>
          <w:kern w:val="0"/>
          <w:sz w:val="24"/>
          <w:szCs w:val="24"/>
          <w:lang w:eastAsia="pl-PL"/>
          <w14:ligatures w14:val="none"/>
        </w:rPr>
        <w:t xml:space="preserve">liwiającej uzyskanie pozwolenia na użytkowanie obiektu w wersji papierowej i elektronicznej oraz innych dokumentów wymaganych w myśl niniejszej umowy w tym: niezbędnych danych i dokumentów potrzebnych do przekazania </w:t>
      </w:r>
      <w:r w:rsidRPr="003E4224">
        <w:rPr>
          <w:rFonts w:eastAsia="Times New Roman" w:cstheme="minorHAnsi"/>
          <w:kern w:val="0"/>
          <w:sz w:val="24"/>
          <w:szCs w:val="24"/>
          <w:lang w:eastAsia="pl-PL"/>
          <w14:ligatures w14:val="none"/>
        </w:rPr>
        <w:t>powstałych środków trwałych do eksploatacji właściwym jednostkom organizacyjnym.</w:t>
      </w:r>
    </w:p>
    <w:p w14:paraId="3ED9C643" w14:textId="77777777" w:rsidR="005268A3" w:rsidRPr="003E4224" w:rsidRDefault="005268A3" w:rsidP="005268A3">
      <w:pPr>
        <w:numPr>
          <w:ilvl w:val="3"/>
          <w:numId w:val="42"/>
        </w:numPr>
        <w:tabs>
          <w:tab w:val="left" w:pos="357"/>
        </w:tabs>
        <w:spacing w:after="0" w:line="240" w:lineRule="auto"/>
        <w:ind w:left="357" w:hanging="357"/>
        <w:jc w:val="both"/>
        <w:rPr>
          <w:rFonts w:eastAsia="Times New Roman" w:cstheme="minorHAnsi"/>
          <w:kern w:val="0"/>
          <w:sz w:val="24"/>
          <w:szCs w:val="24"/>
          <w:lang w:eastAsia="pl-PL"/>
          <w14:ligatures w14:val="none"/>
        </w:rPr>
      </w:pPr>
      <w:r w:rsidRPr="003E4224">
        <w:rPr>
          <w:rFonts w:eastAsia="Times New Roman" w:cstheme="minorHAnsi"/>
          <w:kern w:val="0"/>
          <w:sz w:val="24"/>
          <w:szCs w:val="24"/>
          <w:lang w:eastAsia="pl-PL"/>
          <w14:ligatures w14:val="none"/>
        </w:rPr>
        <w:t>Z czynności odbioru, w myśl niniejszego paragrafu sporządzony zostanie protokół, który powinien zawierać ustalenia poczynione w toku odbioru.</w:t>
      </w:r>
    </w:p>
    <w:p w14:paraId="4397BFBF" w14:textId="77777777" w:rsidR="005268A3" w:rsidRPr="00692B48" w:rsidRDefault="005268A3" w:rsidP="005268A3">
      <w:pPr>
        <w:spacing w:after="0" w:line="240" w:lineRule="auto"/>
        <w:ind w:left="750" w:hanging="750"/>
        <w:rPr>
          <w:rFonts w:eastAsia="Times New Roman" w:cstheme="minorHAnsi"/>
          <w:b/>
          <w:kern w:val="0"/>
          <w:sz w:val="24"/>
          <w:szCs w:val="24"/>
          <w:lang w:eastAsia="pl-PL"/>
          <w14:ligatures w14:val="none"/>
        </w:rPr>
      </w:pPr>
    </w:p>
    <w:p w14:paraId="2FA3E033" w14:textId="672E56ED" w:rsidR="005268A3" w:rsidRPr="00692B48" w:rsidRDefault="005268A3" w:rsidP="005268A3">
      <w:pPr>
        <w:spacing w:after="0" w:line="240" w:lineRule="auto"/>
        <w:ind w:left="750" w:hanging="75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1</w:t>
      </w:r>
      <w:r w:rsidR="007844FA" w:rsidRPr="00692B48">
        <w:rPr>
          <w:rFonts w:eastAsia="Times New Roman" w:cstheme="minorHAnsi"/>
          <w:b/>
          <w:kern w:val="0"/>
          <w:sz w:val="24"/>
          <w:szCs w:val="24"/>
          <w:lang w:eastAsia="pl-PL"/>
          <w14:ligatures w14:val="none"/>
        </w:rPr>
        <w:t>3</w:t>
      </w:r>
    </w:p>
    <w:p w14:paraId="3CDCC7E3" w14:textId="77777777" w:rsidR="005268A3" w:rsidRPr="00692B48" w:rsidRDefault="005268A3" w:rsidP="005268A3">
      <w:pPr>
        <w:spacing w:after="0" w:line="240" w:lineRule="auto"/>
        <w:ind w:left="750" w:hanging="750"/>
        <w:jc w:val="center"/>
        <w:rPr>
          <w:rFonts w:eastAsia="Times New Roman" w:cstheme="minorHAnsi"/>
          <w:b/>
          <w:i/>
          <w:kern w:val="0"/>
          <w:sz w:val="24"/>
          <w:szCs w:val="24"/>
          <w:lang w:eastAsia="pl-PL"/>
          <w14:ligatures w14:val="none"/>
        </w:rPr>
      </w:pPr>
      <w:r w:rsidRPr="00692B48">
        <w:rPr>
          <w:rFonts w:eastAsia="Times New Roman" w:cstheme="minorHAnsi"/>
          <w:i/>
          <w:kern w:val="0"/>
          <w:sz w:val="24"/>
          <w:szCs w:val="24"/>
          <w:lang w:eastAsia="pl-PL"/>
          <w14:ligatures w14:val="none"/>
        </w:rPr>
        <w:t>(Gwarancja)</w:t>
      </w:r>
    </w:p>
    <w:p w14:paraId="7CED349D" w14:textId="77777777" w:rsidR="005268A3" w:rsidRPr="00692B48" w:rsidRDefault="005268A3" w:rsidP="005268A3">
      <w:pPr>
        <w:numPr>
          <w:ilvl w:val="0"/>
          <w:numId w:val="40"/>
        </w:numPr>
        <w:tabs>
          <w:tab w:val="left" w:pos="375"/>
          <w:tab w:val="num" w:pos="426"/>
          <w:tab w:val="center" w:pos="4161"/>
          <w:tab w:val="right" w:pos="8697"/>
        </w:tabs>
        <w:suppressAutoHyphens/>
        <w:spacing w:after="0" w:line="240" w:lineRule="auto"/>
        <w:ind w:left="426"/>
        <w:jc w:val="both"/>
        <w:rPr>
          <w:rFonts w:eastAsia="Times New Roman" w:cstheme="minorHAnsi"/>
          <w:bCs/>
          <w:kern w:val="0"/>
          <w:sz w:val="24"/>
          <w:szCs w:val="24"/>
          <w:lang w:eastAsia="pl-PL"/>
          <w14:ligatures w14:val="none"/>
        </w:rPr>
      </w:pPr>
      <w:r w:rsidRPr="00692B48">
        <w:rPr>
          <w:rFonts w:eastAsia="Times New Roman" w:cstheme="minorHAnsi"/>
          <w:kern w:val="0"/>
          <w:sz w:val="24"/>
          <w:szCs w:val="24"/>
          <w:lang w:eastAsia="pl-PL"/>
          <w14:ligatures w14:val="none"/>
        </w:rPr>
        <w:t>Na wykonane roboty, stanowiące przedmiot niniejszej umowy oraz na użyte do wykonania tych robót materiały,</w:t>
      </w:r>
      <w:r w:rsidRPr="00692B48">
        <w:rPr>
          <w:rFonts w:eastAsia="Times New Roman" w:cstheme="minorHAnsi"/>
          <w:bCs/>
          <w:kern w:val="0"/>
          <w:sz w:val="24"/>
          <w:szCs w:val="24"/>
          <w:lang w:eastAsia="pl-PL"/>
          <w14:ligatures w14:val="none"/>
        </w:rPr>
        <w:t xml:space="preserve"> </w:t>
      </w:r>
      <w:r w:rsidRPr="00692B48">
        <w:rPr>
          <w:rFonts w:eastAsia="Times New Roman" w:cstheme="minorHAnsi"/>
          <w:b/>
          <w:bCs/>
          <w:kern w:val="0"/>
          <w:sz w:val="24"/>
          <w:szCs w:val="24"/>
          <w:lang w:eastAsia="pl-PL"/>
          <w14:ligatures w14:val="none"/>
        </w:rPr>
        <w:t>Wykonawca udziela gwarancji na okres …</w:t>
      </w:r>
      <w:proofErr w:type="gramStart"/>
      <w:r w:rsidRPr="00692B48">
        <w:rPr>
          <w:rFonts w:eastAsia="Times New Roman" w:cstheme="minorHAnsi"/>
          <w:b/>
          <w:bCs/>
          <w:kern w:val="0"/>
          <w:sz w:val="24"/>
          <w:szCs w:val="24"/>
          <w:lang w:eastAsia="pl-PL"/>
          <w14:ligatures w14:val="none"/>
        </w:rPr>
        <w:t>…….</w:t>
      </w:r>
      <w:proofErr w:type="gramEnd"/>
      <w:r w:rsidRPr="00692B48">
        <w:rPr>
          <w:rFonts w:eastAsia="Times New Roman" w:cstheme="minorHAnsi"/>
          <w:b/>
          <w:bCs/>
          <w:kern w:val="0"/>
          <w:sz w:val="24"/>
          <w:szCs w:val="24"/>
          <w:lang w:eastAsia="pl-PL"/>
          <w14:ligatures w14:val="none"/>
        </w:rPr>
        <w:t>. miesięcy</w:t>
      </w:r>
      <w:r w:rsidRPr="00692B48">
        <w:rPr>
          <w:rFonts w:eastAsia="Times New Roman" w:cstheme="minorHAnsi"/>
          <w:bCs/>
          <w:kern w:val="0"/>
          <w:sz w:val="24"/>
          <w:szCs w:val="24"/>
          <w:lang w:eastAsia="pl-PL"/>
          <w14:ligatures w14:val="none"/>
        </w:rPr>
        <w:t xml:space="preserve">. </w:t>
      </w:r>
    </w:p>
    <w:p w14:paraId="3308737B" w14:textId="77777777" w:rsidR="005268A3" w:rsidRPr="00692B48" w:rsidRDefault="005268A3" w:rsidP="005268A3">
      <w:pPr>
        <w:numPr>
          <w:ilvl w:val="0"/>
          <w:numId w:val="40"/>
        </w:numPr>
        <w:tabs>
          <w:tab w:val="left" w:pos="375"/>
          <w:tab w:val="num" w:pos="426"/>
          <w:tab w:val="center" w:pos="4161"/>
          <w:tab w:val="right" w:pos="8697"/>
        </w:tabs>
        <w:suppressAutoHyphen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Strony ustalają, że okres odpowiedzialności Wykonawcy z tytułu rękojmi jest równy okresowi udzielonej przez niego gwarancji. Bieg terminu gwarancji i rękojmi rozpoczyna się z dniem dokonania przez Zamawiającego odbioru końcowego robót i przekazania do użytku przedmiotu umowy na zasadach określonych w niniejszym paragrafie, a jego zakończenie nie może nastąpić wcześniej niż po protokólarnym stwierdzeniu przez Zamawiającego usunięcia wad ujawnionych w tym okresie.</w:t>
      </w:r>
    </w:p>
    <w:p w14:paraId="664306AE" w14:textId="77777777" w:rsidR="005268A3" w:rsidRPr="00692B48" w:rsidRDefault="005268A3" w:rsidP="005268A3">
      <w:pPr>
        <w:numPr>
          <w:ilvl w:val="0"/>
          <w:numId w:val="40"/>
        </w:numPr>
        <w:tabs>
          <w:tab w:val="left" w:pos="375"/>
          <w:tab w:val="num" w:pos="426"/>
          <w:tab w:val="center" w:pos="4161"/>
          <w:tab w:val="right" w:pos="8697"/>
        </w:tabs>
        <w:suppressAutoHyphen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Termin gwarancji i rękojmi ulega stosownemu wydłużeniu o czas, pomiędzy datą zgłoszenia wady, a datą jej usunięcia.</w:t>
      </w:r>
    </w:p>
    <w:p w14:paraId="3464289D" w14:textId="77777777" w:rsidR="005268A3" w:rsidRPr="00692B48" w:rsidRDefault="005268A3" w:rsidP="005268A3">
      <w:pPr>
        <w:numPr>
          <w:ilvl w:val="0"/>
          <w:numId w:val="40"/>
        </w:numPr>
        <w:tabs>
          <w:tab w:val="left" w:pos="375"/>
          <w:tab w:val="num" w:pos="426"/>
          <w:tab w:val="center" w:pos="4161"/>
          <w:tab w:val="right" w:pos="8697"/>
        </w:tabs>
        <w:suppressAutoHyphen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z tytułu gwarancji i rękojmi ponosi odpowiedzialność za:</w:t>
      </w:r>
    </w:p>
    <w:p w14:paraId="0176DBFE" w14:textId="77777777" w:rsidR="005268A3" w:rsidRPr="00692B48" w:rsidRDefault="005268A3" w:rsidP="005268A3">
      <w:pPr>
        <w:numPr>
          <w:ilvl w:val="0"/>
          <w:numId w:val="50"/>
        </w:numPr>
        <w:suppressAutoHyphens/>
        <w:spacing w:after="0" w:line="240" w:lineRule="auto"/>
        <w:ind w:left="69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wady fizyczne zmniejszające wartość użytkową, techniczną i estetyczną wykonanych robót;</w:t>
      </w:r>
    </w:p>
    <w:p w14:paraId="47E2414A" w14:textId="77777777" w:rsidR="005268A3" w:rsidRPr="00692B48" w:rsidRDefault="005268A3" w:rsidP="005268A3">
      <w:pPr>
        <w:numPr>
          <w:ilvl w:val="0"/>
          <w:numId w:val="50"/>
        </w:numPr>
        <w:suppressAutoHyphens/>
        <w:spacing w:after="0" w:line="240" w:lineRule="auto"/>
        <w:ind w:left="697" w:hanging="357"/>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usunięcie ujawnionych wad w terminie określonym przez Zamawiającego.</w:t>
      </w:r>
    </w:p>
    <w:p w14:paraId="4DEF9F8E" w14:textId="77777777" w:rsidR="005268A3" w:rsidRPr="00692B48" w:rsidRDefault="005268A3" w:rsidP="005268A3">
      <w:pPr>
        <w:numPr>
          <w:ilvl w:val="0"/>
          <w:numId w:val="40"/>
        </w:numPr>
        <w:tabs>
          <w:tab w:val="num" w:pos="426"/>
        </w:tabs>
        <w:suppressAutoHyphen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Jeżeli Wykonawca nie usunie wady w okresie gwarancji jakości i rękojmi w wyznaczonym w protokole terminie, Zamawiający może usunąć wadę we własnym zakresie lub przy pomocy osoby trzeciej na ryzyko i koszt Wykonawcy. Wykonawca zobowiązuje się zwrócić Zamawiającemu wszelkie poniesione przez niego koszty, związane z powierzeniem osobie trzeciej usunięcia wad wykonanych robót ujawnionych w okresie gwarancji jakości i rękojmi.</w:t>
      </w:r>
    </w:p>
    <w:p w14:paraId="7CC8F08F" w14:textId="77777777" w:rsidR="005268A3" w:rsidRPr="003E4224" w:rsidRDefault="005268A3" w:rsidP="005268A3">
      <w:pPr>
        <w:numPr>
          <w:ilvl w:val="0"/>
          <w:numId w:val="40"/>
        </w:numPr>
        <w:tabs>
          <w:tab w:val="num" w:pos="426"/>
        </w:tabs>
        <w:suppressAutoHyphens/>
        <w:spacing w:after="0" w:line="240" w:lineRule="auto"/>
        <w:ind w:lef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Zamawiający może dochodzić roszczeń z </w:t>
      </w:r>
      <w:r w:rsidRPr="003E4224">
        <w:rPr>
          <w:rFonts w:eastAsia="Times New Roman" w:cstheme="minorHAnsi"/>
          <w:kern w:val="0"/>
          <w:sz w:val="24"/>
          <w:szCs w:val="24"/>
          <w:lang w:eastAsia="pl-PL"/>
          <w14:ligatures w14:val="none"/>
        </w:rPr>
        <w:t>tytułu rękojmi za wady po terminie jej wygaśnięcia, jeżeli ujawnił i reklamował wady przed upływem tego terminu.</w:t>
      </w:r>
    </w:p>
    <w:p w14:paraId="43C1A652" w14:textId="77777777" w:rsidR="005268A3" w:rsidRPr="003E4224" w:rsidRDefault="005268A3" w:rsidP="005268A3">
      <w:pPr>
        <w:numPr>
          <w:ilvl w:val="0"/>
          <w:numId w:val="40"/>
        </w:numPr>
        <w:tabs>
          <w:tab w:val="num" w:pos="426"/>
        </w:tabs>
        <w:suppressAutoHyphens/>
        <w:spacing w:after="0" w:line="240" w:lineRule="auto"/>
        <w:ind w:left="426"/>
        <w:jc w:val="both"/>
        <w:rPr>
          <w:rFonts w:eastAsia="Times New Roman" w:cstheme="minorHAnsi"/>
          <w:kern w:val="0"/>
          <w:sz w:val="24"/>
          <w:szCs w:val="24"/>
          <w:lang w:eastAsia="pl-PL"/>
          <w14:ligatures w14:val="none"/>
        </w:rPr>
      </w:pPr>
      <w:r w:rsidRPr="003E4224">
        <w:rPr>
          <w:rFonts w:eastAsia="Times New Roman" w:cstheme="minorHAnsi"/>
          <w:kern w:val="0"/>
          <w:sz w:val="24"/>
          <w:szCs w:val="24"/>
          <w:lang w:eastAsia="pl-PL"/>
          <w14:ligatures w14:val="none"/>
        </w:rPr>
        <w:t>W sytuacji określonej w ust. 6 Zamawiającemu przysługują uprawnienia</w:t>
      </w:r>
      <w:r w:rsidRPr="00692B48">
        <w:rPr>
          <w:rFonts w:eastAsia="Times New Roman" w:cstheme="minorHAnsi"/>
          <w:kern w:val="0"/>
          <w:sz w:val="24"/>
          <w:szCs w:val="24"/>
          <w:lang w:eastAsia="pl-PL"/>
          <w14:ligatures w14:val="none"/>
        </w:rPr>
        <w:t xml:space="preserve"> określone w niniejszej umowie, w szczególności dotyczące naliczania kary umownej za wady i </w:t>
      </w:r>
      <w:r w:rsidRPr="003E4224">
        <w:rPr>
          <w:rFonts w:eastAsia="Times New Roman" w:cstheme="minorHAnsi"/>
          <w:kern w:val="0"/>
          <w:sz w:val="24"/>
          <w:szCs w:val="24"/>
          <w:lang w:eastAsia="pl-PL"/>
          <w14:ligatures w14:val="none"/>
        </w:rPr>
        <w:t>usterki.</w:t>
      </w:r>
    </w:p>
    <w:p w14:paraId="771661BE" w14:textId="727A1596" w:rsidR="005268A3" w:rsidRPr="003E4224" w:rsidRDefault="005268A3" w:rsidP="005268A3">
      <w:pPr>
        <w:numPr>
          <w:ilvl w:val="0"/>
          <w:numId w:val="40"/>
        </w:numPr>
        <w:tabs>
          <w:tab w:val="num" w:pos="426"/>
        </w:tabs>
        <w:suppressAutoHyphens/>
        <w:spacing w:after="0" w:line="240" w:lineRule="auto"/>
        <w:ind w:left="426"/>
        <w:jc w:val="both"/>
        <w:rPr>
          <w:rFonts w:eastAsia="Times New Roman" w:cstheme="minorHAnsi"/>
          <w:kern w:val="0"/>
          <w:sz w:val="24"/>
          <w:szCs w:val="24"/>
          <w:lang w:eastAsia="pl-PL"/>
          <w14:ligatures w14:val="none"/>
        </w:rPr>
      </w:pPr>
      <w:r w:rsidRPr="003E4224">
        <w:rPr>
          <w:rFonts w:eastAsia="Times New Roman" w:cstheme="minorHAnsi"/>
          <w:kern w:val="0"/>
          <w:sz w:val="24"/>
          <w:szCs w:val="24"/>
          <w:lang w:eastAsia="pl-PL"/>
          <w14:ligatures w14:val="none"/>
        </w:rPr>
        <w:t>Gwarancja Wykonawcy obejmuje również roboty wykonane przez podwykonawców lub innych osób działających w imieniu wykonawcy oraz użyte do wykonania tych robót materiały.</w:t>
      </w:r>
    </w:p>
    <w:p w14:paraId="30B09A94" w14:textId="114CBFDD" w:rsidR="005268A3" w:rsidRPr="003E4224" w:rsidRDefault="005268A3" w:rsidP="005268A3">
      <w:pPr>
        <w:spacing w:after="0" w:line="240" w:lineRule="auto"/>
        <w:jc w:val="center"/>
        <w:rPr>
          <w:rFonts w:eastAsia="Times New Roman" w:cstheme="minorHAnsi"/>
          <w:b/>
          <w:kern w:val="0"/>
          <w:sz w:val="24"/>
          <w:szCs w:val="24"/>
          <w:lang w:eastAsia="pl-PL"/>
          <w14:ligatures w14:val="none"/>
        </w:rPr>
      </w:pPr>
      <w:r w:rsidRPr="003E4224">
        <w:rPr>
          <w:rFonts w:eastAsia="Times New Roman" w:cstheme="minorHAnsi"/>
          <w:b/>
          <w:kern w:val="0"/>
          <w:sz w:val="24"/>
          <w:szCs w:val="24"/>
          <w:lang w:eastAsia="pl-PL"/>
          <w14:ligatures w14:val="none"/>
        </w:rPr>
        <w:t>§ 1</w:t>
      </w:r>
      <w:r w:rsidR="007844FA" w:rsidRPr="003E4224">
        <w:rPr>
          <w:rFonts w:eastAsia="Times New Roman" w:cstheme="minorHAnsi"/>
          <w:b/>
          <w:kern w:val="0"/>
          <w:sz w:val="24"/>
          <w:szCs w:val="24"/>
          <w:lang w:eastAsia="pl-PL"/>
          <w14:ligatures w14:val="none"/>
        </w:rPr>
        <w:t>4</w:t>
      </w:r>
    </w:p>
    <w:p w14:paraId="0226F09E" w14:textId="77777777" w:rsidR="005268A3" w:rsidRPr="003E4224" w:rsidRDefault="005268A3" w:rsidP="005268A3">
      <w:pPr>
        <w:spacing w:after="0" w:line="240" w:lineRule="auto"/>
        <w:jc w:val="center"/>
        <w:rPr>
          <w:rFonts w:eastAsia="Times New Roman" w:cstheme="minorHAnsi"/>
          <w:b/>
          <w:i/>
          <w:kern w:val="0"/>
          <w:sz w:val="24"/>
          <w:szCs w:val="24"/>
          <w:lang w:eastAsia="pl-PL"/>
          <w14:ligatures w14:val="none"/>
        </w:rPr>
      </w:pPr>
      <w:r w:rsidRPr="003E4224">
        <w:rPr>
          <w:rFonts w:eastAsia="Times New Roman" w:cstheme="minorHAnsi"/>
          <w:i/>
          <w:kern w:val="0"/>
          <w:sz w:val="24"/>
          <w:szCs w:val="24"/>
          <w:lang w:eastAsia="pl-PL"/>
          <w14:ligatures w14:val="none"/>
        </w:rPr>
        <w:t>(Zabezpieczenie należytego wykonania umowy)</w:t>
      </w:r>
    </w:p>
    <w:p w14:paraId="2AE99080" w14:textId="77777777" w:rsidR="005268A3" w:rsidRPr="003E4224" w:rsidRDefault="005268A3" w:rsidP="005268A3">
      <w:pPr>
        <w:numPr>
          <w:ilvl w:val="0"/>
          <w:numId w:val="43"/>
        </w:numPr>
        <w:suppressAutoHyphens/>
        <w:spacing w:after="0" w:line="240" w:lineRule="auto"/>
        <w:jc w:val="both"/>
        <w:rPr>
          <w:rFonts w:eastAsia="Times New Roman" w:cstheme="minorHAnsi"/>
          <w:kern w:val="0"/>
          <w:sz w:val="24"/>
          <w:szCs w:val="24"/>
          <w:lang w:eastAsia="pl-PL"/>
          <w14:ligatures w14:val="none"/>
        </w:rPr>
      </w:pPr>
      <w:r w:rsidRPr="003E4224">
        <w:rPr>
          <w:rFonts w:eastAsia="Times New Roman" w:cstheme="minorHAnsi"/>
          <w:kern w:val="0"/>
          <w:sz w:val="24"/>
          <w:szCs w:val="24"/>
          <w:lang w:eastAsia="pl-PL"/>
          <w14:ligatures w14:val="none"/>
        </w:rPr>
        <w:t xml:space="preserve">Wykonawca wnosi </w:t>
      </w:r>
      <w:r w:rsidRPr="003E4224">
        <w:rPr>
          <w:rFonts w:eastAsia="Times New Roman" w:cstheme="minorHAnsi"/>
          <w:b/>
          <w:kern w:val="0"/>
          <w:sz w:val="24"/>
          <w:szCs w:val="24"/>
          <w:lang w:eastAsia="pl-PL"/>
          <w14:ligatures w14:val="none"/>
        </w:rPr>
        <w:t>zabezpieczenie należytego wykonania umowy</w:t>
      </w:r>
      <w:r w:rsidRPr="003E4224">
        <w:rPr>
          <w:rFonts w:eastAsia="Times New Roman" w:cstheme="minorHAnsi"/>
          <w:kern w:val="0"/>
          <w:sz w:val="24"/>
          <w:szCs w:val="24"/>
          <w:lang w:eastAsia="pl-PL"/>
          <w14:ligatures w14:val="none"/>
        </w:rPr>
        <w:t xml:space="preserve"> w formie ………………………………… na kwotę </w:t>
      </w:r>
      <w:r w:rsidRPr="003E4224">
        <w:rPr>
          <w:rFonts w:eastAsia="Times New Roman" w:cstheme="minorHAnsi"/>
          <w:b/>
          <w:kern w:val="0"/>
          <w:sz w:val="24"/>
          <w:szCs w:val="24"/>
          <w:lang w:eastAsia="pl-PL"/>
          <w14:ligatures w14:val="none"/>
        </w:rPr>
        <w:t>…………</w:t>
      </w:r>
      <w:proofErr w:type="gramStart"/>
      <w:r w:rsidRPr="003E4224">
        <w:rPr>
          <w:rFonts w:eastAsia="Times New Roman" w:cstheme="minorHAnsi"/>
          <w:b/>
          <w:kern w:val="0"/>
          <w:sz w:val="24"/>
          <w:szCs w:val="24"/>
          <w:lang w:eastAsia="pl-PL"/>
          <w14:ligatures w14:val="none"/>
        </w:rPr>
        <w:t>zł</w:t>
      </w:r>
      <w:r w:rsidRPr="003E4224">
        <w:rPr>
          <w:rFonts w:eastAsia="Times New Roman" w:cstheme="minorHAnsi"/>
          <w:kern w:val="0"/>
          <w:sz w:val="24"/>
          <w:szCs w:val="24"/>
          <w:lang w:eastAsia="pl-PL"/>
          <w14:ligatures w14:val="none"/>
        </w:rPr>
        <w:t>,</w:t>
      </w:r>
      <w:proofErr w:type="gramEnd"/>
      <w:r w:rsidRPr="003E4224">
        <w:rPr>
          <w:rFonts w:eastAsia="Times New Roman" w:cstheme="minorHAnsi"/>
          <w:kern w:val="0"/>
          <w:sz w:val="24"/>
          <w:szCs w:val="24"/>
          <w:lang w:eastAsia="pl-PL"/>
          <w14:ligatures w14:val="none"/>
        </w:rPr>
        <w:t xml:space="preserve"> (słownie: ……………………</w:t>
      </w:r>
      <w:proofErr w:type="gramStart"/>
      <w:r w:rsidRPr="003E4224">
        <w:rPr>
          <w:rFonts w:eastAsia="Times New Roman" w:cstheme="minorHAnsi"/>
          <w:kern w:val="0"/>
          <w:sz w:val="24"/>
          <w:szCs w:val="24"/>
          <w:lang w:eastAsia="pl-PL"/>
          <w14:ligatures w14:val="none"/>
        </w:rPr>
        <w:t>…….</w:t>
      </w:r>
      <w:proofErr w:type="gramEnd"/>
      <w:r w:rsidRPr="003E4224">
        <w:rPr>
          <w:rFonts w:eastAsia="Times New Roman" w:cstheme="minorHAnsi"/>
          <w:kern w:val="0"/>
          <w:sz w:val="24"/>
          <w:szCs w:val="24"/>
          <w:lang w:eastAsia="pl-PL"/>
          <w14:ligatures w14:val="none"/>
        </w:rPr>
        <w:t xml:space="preserve">……………………zł) - tj. </w:t>
      </w:r>
      <w:r w:rsidRPr="003E4224">
        <w:rPr>
          <w:rFonts w:eastAsia="Times New Roman" w:cstheme="minorHAnsi"/>
          <w:b/>
          <w:kern w:val="0"/>
          <w:sz w:val="24"/>
          <w:szCs w:val="24"/>
          <w:lang w:eastAsia="pl-PL"/>
          <w14:ligatures w14:val="none"/>
        </w:rPr>
        <w:t>5 %</w:t>
      </w:r>
      <w:r w:rsidRPr="003E4224">
        <w:rPr>
          <w:rFonts w:eastAsia="Times New Roman" w:cstheme="minorHAnsi"/>
          <w:kern w:val="0"/>
          <w:sz w:val="24"/>
          <w:szCs w:val="24"/>
          <w:lang w:eastAsia="pl-PL"/>
          <w14:ligatures w14:val="none"/>
        </w:rPr>
        <w:t xml:space="preserve"> wartości oferty brutto.</w:t>
      </w:r>
    </w:p>
    <w:p w14:paraId="5D5953B2" w14:textId="77777777" w:rsidR="005268A3" w:rsidRPr="00692B48" w:rsidRDefault="005268A3" w:rsidP="005268A3">
      <w:pPr>
        <w:numPr>
          <w:ilvl w:val="0"/>
          <w:numId w:val="43"/>
        </w:numPr>
        <w:suppressAutoHyphens/>
        <w:spacing w:after="0" w:line="240" w:lineRule="auto"/>
        <w:jc w:val="both"/>
        <w:rPr>
          <w:rFonts w:eastAsia="Times New Roman" w:cstheme="minorHAnsi"/>
          <w:kern w:val="0"/>
          <w:sz w:val="24"/>
          <w:szCs w:val="24"/>
          <w:lang w:eastAsia="pl-PL"/>
          <w14:ligatures w14:val="none"/>
        </w:rPr>
      </w:pPr>
      <w:r w:rsidRPr="003E4224">
        <w:rPr>
          <w:rFonts w:eastAsia="Times New Roman" w:cstheme="minorHAnsi"/>
          <w:kern w:val="0"/>
          <w:sz w:val="24"/>
          <w:szCs w:val="24"/>
          <w:lang w:eastAsia="pl-PL"/>
          <w14:ligatures w14:val="none"/>
        </w:rPr>
        <w:t>Zamawiający oświadcza, że 70% zabezpieczenia</w:t>
      </w:r>
      <w:r w:rsidRPr="00692B48">
        <w:rPr>
          <w:rFonts w:eastAsia="Times New Roman" w:cstheme="minorHAnsi"/>
          <w:kern w:val="0"/>
          <w:sz w:val="24"/>
          <w:szCs w:val="24"/>
          <w:lang w:eastAsia="pl-PL"/>
          <w14:ligatures w14:val="none"/>
        </w:rPr>
        <w:t xml:space="preserve"> gwarantującego zgodne z umową wykonanie robót zwróci lub zwolni w ciągu 30 dni od dnia odbioru końcowego przedmiotu umowy, a pozostała część zabezpieczenia (30%) zostanie zwrócona lub zwolniona w ciągu 15 dni po upływie okresu gwarancji i rękojmi.</w:t>
      </w:r>
    </w:p>
    <w:p w14:paraId="46ECB24C" w14:textId="77777777" w:rsidR="005268A3" w:rsidRPr="00692B48" w:rsidRDefault="005268A3" w:rsidP="005268A3">
      <w:pPr>
        <w:numPr>
          <w:ilvl w:val="0"/>
          <w:numId w:val="43"/>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Jeżeli w toku realizacji umowy wynagrodzenie, o którym mowa w § 7 niniejszej umowy ulegnie zmianie z powodu między innymi: ograniczenia przedmiotu umowy, wysokość zabezpieczenia należytego wykonania przedmiotu umowy ulegnie odpowiednio zmianie.</w:t>
      </w:r>
    </w:p>
    <w:p w14:paraId="0180F743" w14:textId="4065DAFA" w:rsidR="005268A3" w:rsidRPr="00692B48" w:rsidRDefault="005268A3" w:rsidP="005268A3">
      <w:pPr>
        <w:numPr>
          <w:ilvl w:val="0"/>
          <w:numId w:val="43"/>
        </w:numPr>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przypadku </w:t>
      </w:r>
      <w:r w:rsidR="00B33B4C" w:rsidRPr="00692B48">
        <w:rPr>
          <w:rFonts w:eastAsia="Times New Roman" w:cstheme="minorHAnsi"/>
          <w:kern w:val="0"/>
          <w:sz w:val="24"/>
          <w:szCs w:val="24"/>
          <w:lang w:eastAsia="pl-PL"/>
          <w14:ligatures w14:val="none"/>
        </w:rPr>
        <w:t>niezakończenia</w:t>
      </w:r>
      <w:r w:rsidRPr="00692B48">
        <w:rPr>
          <w:rFonts w:eastAsia="Times New Roman" w:cstheme="minorHAnsi"/>
          <w:kern w:val="0"/>
          <w:sz w:val="24"/>
          <w:szCs w:val="24"/>
          <w:lang w:eastAsia="pl-PL"/>
          <w14:ligatures w14:val="none"/>
        </w:rPr>
        <w:t xml:space="preserve"> realizacji przedmiotu umowy w terminie umownym oraz upływu terminu ważności gwarancji bankowej lub ubezpieczeniowej, Zamawiający w celu zabezpieczenia roszczeń wynikających z niniejszej umowy, a dotyczących należytego wykonania przedmiotu umowy, zatrzyma należną kwotę zabezpieczenia z tego tytułu poprzez potrącenie jej z najbliższej faktury, a Wykonawca oświadcza, że na powyższe </w:t>
      </w:r>
      <w:r w:rsidRPr="00481B4B">
        <w:rPr>
          <w:rFonts w:eastAsia="Times New Roman" w:cstheme="minorHAnsi"/>
          <w:kern w:val="0"/>
          <w:sz w:val="24"/>
          <w:szCs w:val="24"/>
          <w:lang w:eastAsia="pl-PL"/>
          <w14:ligatures w14:val="none"/>
        </w:rPr>
        <w:t>wyraża zgodę.</w:t>
      </w:r>
    </w:p>
    <w:p w14:paraId="4B9A7D29" w14:textId="09D74EF6"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1</w:t>
      </w:r>
      <w:r w:rsidR="007844FA" w:rsidRPr="00692B48">
        <w:rPr>
          <w:rFonts w:eastAsia="Times New Roman" w:cstheme="minorHAnsi"/>
          <w:b/>
          <w:kern w:val="0"/>
          <w:sz w:val="24"/>
          <w:szCs w:val="24"/>
          <w:lang w:eastAsia="pl-PL"/>
          <w14:ligatures w14:val="none"/>
        </w:rPr>
        <w:t>5</w:t>
      </w:r>
    </w:p>
    <w:p w14:paraId="00C0741A" w14:textId="77777777" w:rsidR="005268A3" w:rsidRPr="00692B48" w:rsidRDefault="005268A3" w:rsidP="005268A3">
      <w:pPr>
        <w:spacing w:after="0" w:line="240" w:lineRule="auto"/>
        <w:jc w:val="center"/>
        <w:rPr>
          <w:rFonts w:eastAsia="Times New Roman" w:cstheme="minorHAnsi"/>
          <w:b/>
          <w:i/>
          <w:kern w:val="0"/>
          <w:sz w:val="24"/>
          <w:szCs w:val="24"/>
          <w:lang w:eastAsia="pl-PL"/>
          <w14:ligatures w14:val="none"/>
        </w:rPr>
      </w:pPr>
      <w:r w:rsidRPr="00692B48">
        <w:rPr>
          <w:rFonts w:eastAsia="Times New Roman" w:cstheme="minorHAnsi"/>
          <w:i/>
          <w:kern w:val="0"/>
          <w:sz w:val="24"/>
          <w:szCs w:val="24"/>
          <w:lang w:eastAsia="pl-PL"/>
          <w14:ligatures w14:val="none"/>
        </w:rPr>
        <w:t>(Odstąpienie od umowy)</w:t>
      </w:r>
    </w:p>
    <w:p w14:paraId="7232BF17" w14:textId="77777777" w:rsidR="005268A3" w:rsidRPr="00692B48" w:rsidRDefault="005268A3" w:rsidP="005268A3">
      <w:pPr>
        <w:numPr>
          <w:ilvl w:val="0"/>
          <w:numId w:val="35"/>
        </w:numPr>
        <w:tabs>
          <w:tab w:val="left" w:pos="360"/>
        </w:tabs>
        <w:suppressAutoHyphens/>
        <w:spacing w:after="0" w:line="240"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Zamawiający zastrzega sobie prawo odstąpienia od umowy w całości</w:t>
      </w:r>
      <w:r w:rsidRPr="00692B48">
        <w:rPr>
          <w:rFonts w:eastAsia="Times New Roman" w:cstheme="minorHAnsi"/>
          <w:kern w:val="0"/>
          <w:sz w:val="24"/>
          <w:szCs w:val="24"/>
          <w:u w:val="single"/>
          <w:lang w:eastAsia="pl-PL"/>
          <w14:ligatures w14:val="none"/>
        </w:rPr>
        <w:t>, lub w części</w:t>
      </w:r>
      <w:r w:rsidRPr="00692B48">
        <w:rPr>
          <w:rFonts w:eastAsia="Times New Roman" w:cstheme="minorHAnsi"/>
          <w:kern w:val="0"/>
          <w:sz w:val="24"/>
          <w:szCs w:val="24"/>
          <w:lang w:eastAsia="pl-PL"/>
          <w14:ligatures w14:val="none"/>
        </w:rPr>
        <w:t xml:space="preserve">, w okresie jej obowiązywania, w przypadku stwierdzenia nienależytego wykonania postanowień umownych przez Wykonawcę, w szczególności w przypadku </w:t>
      </w:r>
      <w:r w:rsidRPr="00692B48">
        <w:rPr>
          <w:rFonts w:eastAsia="Calibri" w:cstheme="minorHAnsi"/>
          <w:kern w:val="0"/>
          <w:sz w:val="24"/>
          <w:szCs w:val="24"/>
          <w:lang w:eastAsia="pl-PL"/>
          <w14:ligatures w14:val="none"/>
        </w:rPr>
        <w:t>zwłoki</w:t>
      </w:r>
      <w:r w:rsidRPr="00692B48">
        <w:rPr>
          <w:rFonts w:eastAsia="Book Antiqua" w:cstheme="minorHAnsi"/>
          <w:kern w:val="0"/>
          <w:sz w:val="24"/>
          <w:szCs w:val="24"/>
          <w:lang w:eastAsia="pl-PL"/>
          <w14:ligatures w14:val="none"/>
        </w:rPr>
        <w:t xml:space="preserve"> </w:t>
      </w:r>
      <w:r w:rsidRPr="00692B48">
        <w:rPr>
          <w:rFonts w:eastAsia="Times New Roman" w:cstheme="minorHAnsi"/>
          <w:kern w:val="0"/>
          <w:sz w:val="24"/>
          <w:szCs w:val="24"/>
          <w:lang w:eastAsia="pl-PL"/>
          <w14:ligatures w14:val="none"/>
        </w:rPr>
        <w:t>w wykonaniu robót wynoszącej ponad dwa tygodnie w stosunku do harmonogramu realizacji robót lub wystąpienia okoliczności uzasadniających nałożenie na Wykonawcę kar umownych w terminie 30 dni od powzięcia wiadomości o okolicznościach uzasadniających odstąpienie od umowy.</w:t>
      </w:r>
    </w:p>
    <w:p w14:paraId="1FD9D7A9" w14:textId="77777777" w:rsidR="005268A3" w:rsidRPr="00692B48" w:rsidRDefault="005268A3" w:rsidP="005268A3">
      <w:pPr>
        <w:numPr>
          <w:ilvl w:val="0"/>
          <w:numId w:val="35"/>
        </w:numPr>
        <w:tabs>
          <w:tab w:val="left" w:pos="36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Zamawiający może odstąpić od umowy: </w:t>
      </w:r>
    </w:p>
    <w:p w14:paraId="0333289E" w14:textId="680E529C" w:rsidR="005268A3" w:rsidRPr="00692B48" w:rsidRDefault="005268A3" w:rsidP="005268A3">
      <w:pPr>
        <w:numPr>
          <w:ilvl w:val="0"/>
          <w:numId w:val="52"/>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terminie 30 dni od dnia powzięcia wiadomości o zaistnieniu istotnej zmiany okoliczności powodującej, że wykonanie umowy nie leży w interesie publicznym, czego nie można było przewidzieć w chwili zawarcia umowy, lub dalsze </w:t>
      </w:r>
      <w:r w:rsidR="00B33B4C" w:rsidRPr="00692B48">
        <w:rPr>
          <w:rFonts w:eastAsia="Times New Roman" w:cstheme="minorHAnsi"/>
          <w:kern w:val="0"/>
          <w:sz w:val="24"/>
          <w:szCs w:val="24"/>
          <w:lang w:eastAsia="pl-PL"/>
          <w14:ligatures w14:val="none"/>
        </w:rPr>
        <w:t>wykonywanie umowy może zagrozić podstawowemu interesowi bezpieczeństwa państwa lub bezpieczeństwu publicznemu</w:t>
      </w:r>
      <w:r w:rsidRPr="00692B48">
        <w:rPr>
          <w:rFonts w:eastAsia="Times New Roman" w:cstheme="minorHAnsi"/>
          <w:kern w:val="0"/>
          <w:sz w:val="24"/>
          <w:szCs w:val="24"/>
          <w:lang w:eastAsia="pl-PL"/>
          <w14:ligatures w14:val="none"/>
        </w:rPr>
        <w:t xml:space="preserve">;       </w:t>
      </w:r>
    </w:p>
    <w:p w14:paraId="5CA9EE0B" w14:textId="77777777" w:rsidR="005268A3" w:rsidRPr="00692B48" w:rsidRDefault="005268A3" w:rsidP="005268A3">
      <w:pPr>
        <w:numPr>
          <w:ilvl w:val="0"/>
          <w:numId w:val="52"/>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jeżeli zachodzi co najmniej jedna z następujących okoliczności: </w:t>
      </w:r>
    </w:p>
    <w:p w14:paraId="7E1E021F" w14:textId="77777777" w:rsidR="005268A3" w:rsidRPr="00692B48" w:rsidRDefault="005268A3" w:rsidP="005268A3">
      <w:pPr>
        <w:numPr>
          <w:ilvl w:val="0"/>
          <w:numId w:val="56"/>
        </w:numPr>
        <w:tabs>
          <w:tab w:val="left" w:pos="360"/>
        </w:tabs>
        <w:suppressAutoHyphens/>
        <w:spacing w:after="0" w:line="240" w:lineRule="auto"/>
        <w:ind w:left="993"/>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dokonano zmiany umowy z naruszeniem art. 454 i art. 455 ustawy PZP, </w:t>
      </w:r>
    </w:p>
    <w:p w14:paraId="60446635" w14:textId="77777777" w:rsidR="005268A3" w:rsidRPr="00692B48" w:rsidRDefault="005268A3" w:rsidP="005268A3">
      <w:pPr>
        <w:numPr>
          <w:ilvl w:val="0"/>
          <w:numId w:val="56"/>
        </w:numPr>
        <w:tabs>
          <w:tab w:val="left" w:pos="360"/>
        </w:tabs>
        <w:suppressAutoHyphens/>
        <w:spacing w:after="0" w:line="240" w:lineRule="auto"/>
        <w:ind w:left="993"/>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wykonawca w chwili zawarcia umowy podlegał wykluczeniu na podstawie art. 108 ustawy PZP, </w:t>
      </w:r>
    </w:p>
    <w:p w14:paraId="3B11DE57" w14:textId="77777777" w:rsidR="005268A3" w:rsidRPr="00692B48" w:rsidRDefault="005268A3" w:rsidP="005268A3">
      <w:pPr>
        <w:numPr>
          <w:ilvl w:val="0"/>
          <w:numId w:val="35"/>
        </w:numPr>
        <w:tabs>
          <w:tab w:val="left" w:pos="36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przypadku, o którym mowa w ust. 2 pkt 2 lit. A, Zamawiający odstępuje od umowy w części, której zmiana dotyczy. </w:t>
      </w:r>
    </w:p>
    <w:p w14:paraId="378B7657" w14:textId="09580302" w:rsidR="005268A3" w:rsidRPr="004044B9" w:rsidRDefault="005268A3" w:rsidP="005268A3">
      <w:pPr>
        <w:numPr>
          <w:ilvl w:val="0"/>
          <w:numId w:val="35"/>
        </w:numPr>
        <w:tabs>
          <w:tab w:val="left" w:pos="36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w:t>
      </w:r>
      <w:r w:rsidR="00B33B4C" w:rsidRPr="00692B48">
        <w:rPr>
          <w:rFonts w:eastAsia="Times New Roman" w:cstheme="minorHAnsi"/>
          <w:kern w:val="0"/>
          <w:sz w:val="24"/>
          <w:szCs w:val="24"/>
          <w:lang w:eastAsia="pl-PL"/>
          <w14:ligatures w14:val="none"/>
        </w:rPr>
        <w:t>przypadkach, o</w:t>
      </w:r>
      <w:r w:rsidRPr="00692B48">
        <w:rPr>
          <w:rFonts w:eastAsia="Times New Roman" w:cstheme="minorHAnsi"/>
          <w:kern w:val="0"/>
          <w:sz w:val="24"/>
          <w:szCs w:val="24"/>
          <w:lang w:eastAsia="pl-PL"/>
          <w14:ligatures w14:val="none"/>
        </w:rPr>
        <w:t xml:space="preserve"> </w:t>
      </w:r>
      <w:r w:rsidR="00B33B4C" w:rsidRPr="00692B48">
        <w:rPr>
          <w:rFonts w:eastAsia="Times New Roman" w:cstheme="minorHAnsi"/>
          <w:kern w:val="0"/>
          <w:sz w:val="24"/>
          <w:szCs w:val="24"/>
          <w:lang w:eastAsia="pl-PL"/>
          <w14:ligatures w14:val="none"/>
        </w:rPr>
        <w:t xml:space="preserve">których </w:t>
      </w:r>
      <w:r w:rsidR="00B33B4C" w:rsidRPr="004044B9">
        <w:rPr>
          <w:rFonts w:eastAsia="Times New Roman" w:cstheme="minorHAnsi"/>
          <w:kern w:val="0"/>
          <w:sz w:val="24"/>
          <w:szCs w:val="24"/>
          <w:lang w:eastAsia="pl-PL"/>
          <w14:ligatures w14:val="none"/>
        </w:rPr>
        <w:t>mowa w</w:t>
      </w:r>
      <w:r w:rsidRPr="004044B9">
        <w:rPr>
          <w:rFonts w:eastAsia="Times New Roman" w:cstheme="minorHAnsi"/>
          <w:kern w:val="0"/>
          <w:sz w:val="24"/>
          <w:szCs w:val="24"/>
          <w:lang w:eastAsia="pl-PL"/>
          <w14:ligatures w14:val="none"/>
        </w:rPr>
        <w:t xml:space="preserve"> ust. 1 i 2, </w:t>
      </w:r>
      <w:r w:rsidR="00B33B4C" w:rsidRPr="004044B9">
        <w:rPr>
          <w:rFonts w:eastAsia="Times New Roman" w:cstheme="minorHAnsi"/>
          <w:kern w:val="0"/>
          <w:sz w:val="24"/>
          <w:szCs w:val="24"/>
          <w:lang w:eastAsia="pl-PL"/>
          <w14:ligatures w14:val="none"/>
        </w:rPr>
        <w:t>Wykonawca może żądać wyłącznie wynagrodzenia należnego</w:t>
      </w:r>
      <w:r w:rsidRPr="004044B9">
        <w:rPr>
          <w:rFonts w:eastAsia="Times New Roman" w:cstheme="minorHAnsi"/>
          <w:kern w:val="0"/>
          <w:sz w:val="24"/>
          <w:szCs w:val="24"/>
          <w:lang w:eastAsia="pl-PL"/>
          <w14:ligatures w14:val="none"/>
        </w:rPr>
        <w:t xml:space="preserve"> z tytułu wykonania części umowy. </w:t>
      </w:r>
    </w:p>
    <w:p w14:paraId="7C47AD10" w14:textId="77777777" w:rsidR="005268A3" w:rsidRPr="004044B9" w:rsidRDefault="005268A3" w:rsidP="005268A3">
      <w:pPr>
        <w:widowControl w:val="0"/>
        <w:spacing w:after="0" w:line="240" w:lineRule="auto"/>
        <w:jc w:val="center"/>
        <w:rPr>
          <w:rFonts w:eastAsia="Times New Roman" w:cstheme="minorHAnsi"/>
          <w:b/>
          <w:snapToGrid w:val="0"/>
          <w:kern w:val="0"/>
          <w:sz w:val="32"/>
          <w:szCs w:val="24"/>
          <w:lang w:eastAsia="pl-PL"/>
          <w14:ligatures w14:val="none"/>
        </w:rPr>
      </w:pPr>
    </w:p>
    <w:p w14:paraId="64C72743" w14:textId="36E90CE2" w:rsidR="005268A3" w:rsidRPr="00692B48" w:rsidRDefault="005268A3" w:rsidP="005268A3">
      <w:pPr>
        <w:keepNext/>
        <w:spacing w:after="0" w:line="240" w:lineRule="auto"/>
        <w:jc w:val="center"/>
        <w:outlineLvl w:val="1"/>
        <w:rPr>
          <w:rFonts w:eastAsia="Times New Roman" w:cstheme="minorHAnsi"/>
          <w:b/>
          <w:bCs/>
          <w:iCs/>
          <w:kern w:val="0"/>
          <w:sz w:val="24"/>
          <w:szCs w:val="24"/>
          <w:lang w:eastAsia="pl-PL"/>
          <w14:ligatures w14:val="none"/>
        </w:rPr>
      </w:pPr>
      <w:r w:rsidRPr="004044B9">
        <w:rPr>
          <w:rFonts w:eastAsia="Times New Roman" w:cstheme="minorHAnsi"/>
          <w:b/>
          <w:bCs/>
          <w:iCs/>
          <w:kern w:val="0"/>
          <w:sz w:val="24"/>
          <w:szCs w:val="24"/>
          <w:lang w:eastAsia="pl-PL"/>
          <w14:ligatures w14:val="none"/>
        </w:rPr>
        <w:t>§ 1</w:t>
      </w:r>
      <w:r w:rsidR="007844FA" w:rsidRPr="004044B9">
        <w:rPr>
          <w:rFonts w:eastAsia="Times New Roman" w:cstheme="minorHAnsi"/>
          <w:b/>
          <w:bCs/>
          <w:iCs/>
          <w:kern w:val="0"/>
          <w:sz w:val="24"/>
          <w:szCs w:val="24"/>
          <w:lang w:eastAsia="pl-PL"/>
          <w14:ligatures w14:val="none"/>
        </w:rPr>
        <w:t>6</w:t>
      </w:r>
    </w:p>
    <w:p w14:paraId="473A1745" w14:textId="77777777" w:rsidR="005268A3" w:rsidRPr="00692B48" w:rsidRDefault="005268A3" w:rsidP="005268A3">
      <w:pPr>
        <w:keepNext/>
        <w:spacing w:after="0" w:line="240" w:lineRule="auto"/>
        <w:jc w:val="center"/>
        <w:outlineLvl w:val="1"/>
        <w:rPr>
          <w:rFonts w:eastAsia="Times New Roman" w:cstheme="minorHAnsi"/>
          <w:bCs/>
          <w:i/>
          <w:iCs/>
          <w:kern w:val="0"/>
          <w:sz w:val="24"/>
          <w:szCs w:val="24"/>
          <w:lang w:eastAsia="pl-PL"/>
          <w14:ligatures w14:val="none"/>
        </w:rPr>
      </w:pPr>
      <w:r w:rsidRPr="00692B48">
        <w:rPr>
          <w:rFonts w:eastAsia="Times New Roman" w:cstheme="minorHAnsi"/>
          <w:bCs/>
          <w:i/>
          <w:iCs/>
          <w:kern w:val="0"/>
          <w:sz w:val="24"/>
          <w:szCs w:val="24"/>
          <w:lang w:eastAsia="pl-PL"/>
          <w14:ligatures w14:val="none"/>
        </w:rPr>
        <w:t>(RODO)</w:t>
      </w:r>
    </w:p>
    <w:p w14:paraId="5EA61A2E" w14:textId="15EE3F57" w:rsidR="005268A3" w:rsidRPr="00692B48" w:rsidRDefault="005268A3" w:rsidP="00856E46">
      <w:pPr>
        <w:numPr>
          <w:ilvl w:val="0"/>
          <w:numId w:val="45"/>
        </w:numPr>
        <w:tabs>
          <w:tab w:val="left" w:pos="360"/>
        </w:tabs>
        <w:suppressAutoHyphens/>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Wykonanie niniejszej umowy nie wiąże się z przetwarzaniem danych osobowych w rozumieniu Rozporządzenia Parlamentu Europejskiego i Rady 2016/679 z 27.04.2016 r. w sprawie ochrony osób fizycznych w związku z przetwarzaniem danych osobowych i w sprawie swobodnego przepływu takich danych oraz uchylenia dyrektywy 95/46/WE(ogólne rozporządzenie o ochronie danych i w sprawie swobodnego przepływu takich danych, Dz. Urz. UE L 119 z 04.05.2016 r., dalej: RODO) dla których Administratorem Danych Osobowych jest Wójt Gminy Górzno. Jednocześnie Zamawiający oświadcza, iż realizuje obowiązki Administratora Danych Osobowych określone w przepisach RODO.</w:t>
      </w:r>
    </w:p>
    <w:p w14:paraId="25474D66" w14:textId="0A82C6B5" w:rsidR="005268A3" w:rsidRPr="00692B48" w:rsidRDefault="005268A3" w:rsidP="005268A3">
      <w:pPr>
        <w:keepNext/>
        <w:spacing w:after="0" w:line="240" w:lineRule="auto"/>
        <w:jc w:val="center"/>
        <w:outlineLvl w:val="1"/>
        <w:rPr>
          <w:rFonts w:eastAsia="Times New Roman" w:cstheme="minorHAnsi"/>
          <w:b/>
          <w:bCs/>
          <w:iCs/>
          <w:kern w:val="0"/>
          <w:sz w:val="24"/>
          <w:szCs w:val="24"/>
          <w:lang w:eastAsia="pl-PL"/>
          <w14:ligatures w14:val="none"/>
        </w:rPr>
      </w:pPr>
      <w:r w:rsidRPr="00692B48">
        <w:rPr>
          <w:rFonts w:eastAsia="Times New Roman" w:cstheme="minorHAnsi"/>
          <w:b/>
          <w:bCs/>
          <w:iCs/>
          <w:kern w:val="0"/>
          <w:sz w:val="24"/>
          <w:szCs w:val="24"/>
          <w:lang w:eastAsia="pl-PL"/>
          <w14:ligatures w14:val="none"/>
        </w:rPr>
        <w:t>§ 1</w:t>
      </w:r>
      <w:r w:rsidR="007844FA" w:rsidRPr="00692B48">
        <w:rPr>
          <w:rFonts w:eastAsia="Times New Roman" w:cstheme="minorHAnsi"/>
          <w:b/>
          <w:bCs/>
          <w:iCs/>
          <w:kern w:val="0"/>
          <w:sz w:val="24"/>
          <w:szCs w:val="24"/>
          <w:lang w:eastAsia="pl-PL"/>
          <w14:ligatures w14:val="none"/>
        </w:rPr>
        <w:t>7</w:t>
      </w:r>
    </w:p>
    <w:p w14:paraId="3B71111B" w14:textId="77777777" w:rsidR="005268A3" w:rsidRPr="00692B48" w:rsidRDefault="005268A3" w:rsidP="005268A3">
      <w:pPr>
        <w:keepNext/>
        <w:spacing w:after="0" w:line="240" w:lineRule="auto"/>
        <w:jc w:val="center"/>
        <w:outlineLvl w:val="1"/>
        <w:rPr>
          <w:rFonts w:eastAsia="Times New Roman" w:cstheme="minorHAnsi"/>
          <w:bCs/>
          <w:i/>
          <w:iCs/>
          <w:kern w:val="0"/>
          <w:sz w:val="24"/>
          <w:szCs w:val="24"/>
          <w:lang w:eastAsia="pl-PL"/>
          <w14:ligatures w14:val="none"/>
        </w:rPr>
      </w:pPr>
      <w:r w:rsidRPr="00692B48">
        <w:rPr>
          <w:rFonts w:eastAsia="Times New Roman" w:cstheme="minorHAnsi"/>
          <w:bCs/>
          <w:i/>
          <w:iCs/>
          <w:kern w:val="0"/>
          <w:sz w:val="24"/>
          <w:szCs w:val="24"/>
          <w:lang w:eastAsia="pl-PL"/>
          <w14:ligatures w14:val="none"/>
        </w:rPr>
        <w:t>(Informacja publiczna)</w:t>
      </w:r>
    </w:p>
    <w:p w14:paraId="7BAA047C" w14:textId="77777777" w:rsidR="005268A3" w:rsidRPr="00692B48" w:rsidRDefault="005268A3" w:rsidP="005268A3">
      <w:pPr>
        <w:numPr>
          <w:ilvl w:val="0"/>
          <w:numId w:val="46"/>
        </w:numPr>
        <w:tabs>
          <w:tab w:val="num" w:pos="426"/>
        </w:tabs>
        <w:suppressAutoHyphens/>
        <w:spacing w:after="0" w:line="240" w:lineRule="auto"/>
        <w:ind w:left="426" w:hanging="33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oświadcza, że znany jest mu fakt, iż treści niniejszej umowy, a w szczególności dotyczące go dane identyfikujące, przedmiot umowy i wysokość wynagrodzenia, stanowią informację publiczną w rozumieniu art. 1 ust. 1 ustawy z dnia 6 września 2001 r. o dostępie do informacji publicznej (</w:t>
      </w:r>
      <w:proofErr w:type="spellStart"/>
      <w:r w:rsidRPr="00692B48">
        <w:rPr>
          <w:rFonts w:eastAsia="Times New Roman" w:cstheme="minorHAnsi"/>
          <w:kern w:val="0"/>
          <w:sz w:val="24"/>
          <w:szCs w:val="24"/>
          <w:lang w:eastAsia="pl-PL"/>
          <w14:ligatures w14:val="none"/>
        </w:rPr>
        <w:t>t.j</w:t>
      </w:r>
      <w:proofErr w:type="spellEnd"/>
      <w:r w:rsidRPr="00692B48">
        <w:rPr>
          <w:rFonts w:eastAsia="Times New Roman" w:cstheme="minorHAnsi"/>
          <w:kern w:val="0"/>
          <w:sz w:val="24"/>
          <w:szCs w:val="24"/>
          <w:lang w:eastAsia="pl-PL"/>
          <w14:ligatures w14:val="none"/>
        </w:rPr>
        <w:t>. Dz.U. z 2019r. poz. 1429 ze zm.), która podlega udostępnianiu w trybie przedmiotowej ustawy.</w:t>
      </w:r>
    </w:p>
    <w:p w14:paraId="447AF46B" w14:textId="77777777" w:rsidR="005268A3" w:rsidRPr="00692B48" w:rsidRDefault="005268A3" w:rsidP="005268A3">
      <w:pPr>
        <w:numPr>
          <w:ilvl w:val="0"/>
          <w:numId w:val="46"/>
        </w:numPr>
        <w:tabs>
          <w:tab w:val="num" w:pos="426"/>
        </w:tabs>
        <w:suppressAutoHyphens/>
        <w:spacing w:after="0" w:line="240" w:lineRule="auto"/>
        <w:ind w:left="426" w:hanging="33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Wykonawca wyraża zgodę na udostępnienie w trybie ustawy, o której mowa w ust. 1, zawartych w niniejszej umowie dotyczących go danych osobowych w zakresie obejmującym imię i nazwisko, a w przypadku prowadzenia działalności gospodarczej – również w zakresie firmy.</w:t>
      </w:r>
    </w:p>
    <w:p w14:paraId="3BFF91F3" w14:textId="77777777" w:rsidR="005268A3" w:rsidRPr="00692B48" w:rsidRDefault="005268A3" w:rsidP="005268A3">
      <w:pPr>
        <w:suppressAutoHyphens/>
        <w:spacing w:after="0" w:line="240" w:lineRule="auto"/>
        <w:ind w:left="426"/>
        <w:jc w:val="both"/>
        <w:rPr>
          <w:rFonts w:eastAsia="Times New Roman" w:cstheme="minorHAnsi"/>
          <w:kern w:val="0"/>
          <w:sz w:val="24"/>
          <w:szCs w:val="24"/>
          <w:lang w:eastAsia="pl-PL"/>
          <w14:ligatures w14:val="none"/>
        </w:rPr>
      </w:pPr>
    </w:p>
    <w:p w14:paraId="568EF264" w14:textId="694A7FA3" w:rsidR="005268A3" w:rsidRPr="00692B48" w:rsidRDefault="005268A3" w:rsidP="005268A3">
      <w:pPr>
        <w:keepNext/>
        <w:spacing w:after="0" w:line="240" w:lineRule="auto"/>
        <w:contextualSpacing/>
        <w:outlineLvl w:val="1"/>
        <w:rPr>
          <w:rFonts w:eastAsia="Times New Roman" w:cstheme="minorHAnsi"/>
          <w:b/>
          <w:bCs/>
          <w:iCs/>
          <w:kern w:val="0"/>
          <w:sz w:val="24"/>
          <w:szCs w:val="24"/>
          <w:lang w:eastAsia="pl-PL"/>
          <w14:ligatures w14:val="none"/>
        </w:rPr>
      </w:pPr>
      <w:r w:rsidRPr="00692B48">
        <w:rPr>
          <w:rFonts w:eastAsia="Times New Roman" w:cstheme="minorHAnsi"/>
          <w:b/>
          <w:bCs/>
          <w:iCs/>
          <w:kern w:val="0"/>
          <w:sz w:val="24"/>
          <w:szCs w:val="24"/>
          <w:lang w:eastAsia="pl-PL"/>
          <w14:ligatures w14:val="none"/>
        </w:rPr>
        <w:lastRenderedPageBreak/>
        <w:t xml:space="preserve">                                                                               § 1</w:t>
      </w:r>
      <w:r w:rsidR="007844FA" w:rsidRPr="00692B48">
        <w:rPr>
          <w:rFonts w:eastAsia="Times New Roman" w:cstheme="minorHAnsi"/>
          <w:b/>
          <w:bCs/>
          <w:iCs/>
          <w:kern w:val="0"/>
          <w:sz w:val="24"/>
          <w:szCs w:val="24"/>
          <w:lang w:eastAsia="pl-PL"/>
          <w14:ligatures w14:val="none"/>
        </w:rPr>
        <w:t>8</w:t>
      </w:r>
    </w:p>
    <w:p w14:paraId="44F5BB5F" w14:textId="77777777" w:rsidR="005268A3" w:rsidRPr="00692B48" w:rsidRDefault="005268A3" w:rsidP="005268A3">
      <w:pPr>
        <w:keepNext/>
        <w:spacing w:after="0" w:line="240" w:lineRule="auto"/>
        <w:jc w:val="center"/>
        <w:outlineLvl w:val="1"/>
        <w:rPr>
          <w:rFonts w:eastAsia="Times New Roman" w:cstheme="minorHAnsi"/>
          <w:bCs/>
          <w:i/>
          <w:iCs/>
          <w:kern w:val="0"/>
          <w:sz w:val="24"/>
          <w:szCs w:val="24"/>
          <w:lang w:eastAsia="pl-PL"/>
          <w14:ligatures w14:val="none"/>
        </w:rPr>
      </w:pPr>
      <w:r w:rsidRPr="00692B48">
        <w:rPr>
          <w:rFonts w:eastAsia="Times New Roman" w:cstheme="minorHAnsi"/>
          <w:bCs/>
          <w:i/>
          <w:iCs/>
          <w:kern w:val="0"/>
          <w:sz w:val="24"/>
          <w:szCs w:val="24"/>
          <w:lang w:eastAsia="pl-PL"/>
          <w14:ligatures w14:val="none"/>
        </w:rPr>
        <w:t>(Wierzytelności)</w:t>
      </w:r>
    </w:p>
    <w:p w14:paraId="22220B92"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Wykonawca nie może dokonać cesji żadnych praw i roszczeń lub przeniesienia </w:t>
      </w:r>
      <w:r w:rsidRPr="00481B4B">
        <w:rPr>
          <w:rFonts w:eastAsia="Times New Roman" w:cstheme="minorHAnsi"/>
          <w:kern w:val="0"/>
          <w:sz w:val="24"/>
          <w:szCs w:val="24"/>
          <w:lang w:eastAsia="pl-PL"/>
          <w14:ligatures w14:val="none"/>
        </w:rPr>
        <w:t>obowiązków wynikających z umowy na rzecz osoby trzeciej bez uprzedniej pisemnej zgody Zamawiającego.</w:t>
      </w:r>
    </w:p>
    <w:p w14:paraId="0F22B4A3" w14:textId="77777777" w:rsidR="005268A3" w:rsidRPr="00692B48" w:rsidRDefault="005268A3" w:rsidP="005268A3">
      <w:pPr>
        <w:spacing w:after="0" w:line="240" w:lineRule="auto"/>
        <w:jc w:val="both"/>
        <w:rPr>
          <w:rFonts w:eastAsia="Times New Roman" w:cstheme="minorHAnsi"/>
          <w:b/>
          <w:kern w:val="0"/>
          <w:sz w:val="24"/>
          <w:szCs w:val="24"/>
          <w:lang w:eastAsia="pl-PL"/>
          <w14:ligatures w14:val="none"/>
        </w:rPr>
      </w:pPr>
    </w:p>
    <w:p w14:paraId="41788777" w14:textId="6FF0C3E3"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1</w:t>
      </w:r>
      <w:r w:rsidR="007844FA" w:rsidRPr="00692B48">
        <w:rPr>
          <w:rFonts w:eastAsia="Times New Roman" w:cstheme="minorHAnsi"/>
          <w:b/>
          <w:kern w:val="0"/>
          <w:sz w:val="24"/>
          <w:szCs w:val="24"/>
          <w:lang w:eastAsia="pl-PL"/>
          <w14:ligatures w14:val="none"/>
        </w:rPr>
        <w:t>9</w:t>
      </w:r>
    </w:p>
    <w:p w14:paraId="47F1A730"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(Zmiany postanowień umowy)</w:t>
      </w:r>
    </w:p>
    <w:p w14:paraId="1CA7B6CE" w14:textId="77777777" w:rsidR="005268A3" w:rsidRPr="00692B48" w:rsidRDefault="005268A3" w:rsidP="005268A3">
      <w:pPr>
        <w:numPr>
          <w:ilvl w:val="1"/>
          <w:numId w:val="40"/>
        </w:numPr>
        <w:tabs>
          <w:tab w:val="left" w:pos="357"/>
        </w:tabs>
        <w:spacing w:after="0" w:line="240" w:lineRule="auto"/>
        <w:ind w:left="300" w:hanging="34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przewiduje możliwość dokonania zmian postanowień zawartej umowy w stosunku do treści oferty, na podstawie której dokonano wyboru Wykonawcy w zakresie zmiany terminu wykonania zamówienia oraz terminów pośrednich, wysokości wynagrodzenia, technologii wykonywania robót, zakresu rzeczowego wykonywanych robót, w następujących przypadkach:</w:t>
      </w:r>
    </w:p>
    <w:p w14:paraId="691CB28F"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Wystąpienia warunków atmosferycznych uniemożliwiających prowadzenie robót budowlanych zgodnie z technologią ich wykonania i zdarzeń losowych,</w:t>
      </w:r>
    </w:p>
    <w:p w14:paraId="0CFAFADC"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Zaniechania niektórych robót,</w:t>
      </w:r>
    </w:p>
    <w:p w14:paraId="13767469"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Zmiany wysokości środków budżetowych przyznanych do realizacji przedmiotu zamówienia,</w:t>
      </w:r>
    </w:p>
    <w:p w14:paraId="425C933F"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Zwłoki w uzyskaniu przez Wykonawcę wymaganych pozwoleń, uzgodnień lub opinii innych organów niezbędnych do realizacji przedmiotu zamówienia niezawinionej przez Wykonawcę,</w:t>
      </w:r>
    </w:p>
    <w:p w14:paraId="7489AD14"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Opóźnień w realizacji przedmiotu zamówienia wynikających z wykonywania robót budowlanych na terenie budowy przez innych Wykonawców, powstałych z przyczyn niezawinionych przez Wykonawcę,</w:t>
      </w:r>
    </w:p>
    <w:p w14:paraId="60C1C642"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Działalności ze strony użytkowników nieruchomości przyległych do placu budowy, mających wpływ na zakres rzeczowy, sposób wykonania, terminy, wysokość wynagrodzenia,</w:t>
      </w:r>
    </w:p>
    <w:p w14:paraId="04DFC4B2"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Zmian technologii, użytych materiałów i sprzętu w czasie wykonywania zamówienia w uzgodnieniu z Zamawiającym i dla niego korzystnych w sytuacjach niezawinionych przez Wykonawcę,</w:t>
      </w:r>
    </w:p>
    <w:p w14:paraId="178997AA"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Zmian podwykonawców u Wykonawcy dokonanych za zgodą Zamawiającego – pod warunkiem, że zmiana wynika z okoliczności, których nie można było przewidzieć w chwili zawarcia umowy,</w:t>
      </w:r>
    </w:p>
    <w:p w14:paraId="148C14AD" w14:textId="77777777"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Konieczności wprowadzenia zmian w dokumentacji</w:t>
      </w:r>
    </w:p>
    <w:p w14:paraId="5D01E200" w14:textId="7000B356" w:rsidR="005268A3" w:rsidRPr="00692B48" w:rsidRDefault="005268A3" w:rsidP="005268A3">
      <w:pPr>
        <w:numPr>
          <w:ilvl w:val="0"/>
          <w:numId w:val="54"/>
        </w:numPr>
        <w:spacing w:after="0" w:line="240" w:lineRule="auto"/>
        <w:ind w:lef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Zamawiający dopuszcza także inne podobne zmiany umowy w przypadku</w:t>
      </w:r>
      <w:r w:rsidR="00856E46" w:rsidRPr="00692B48">
        <w:rPr>
          <w:rFonts w:eastAsia="Times New Roman" w:cstheme="minorHAnsi"/>
          <w:kern w:val="0"/>
          <w:sz w:val="24"/>
          <w:szCs w:val="24"/>
          <w:lang w:eastAsia="pl-PL"/>
          <w14:ligatures w14:val="none"/>
        </w:rPr>
        <w:t>,</w:t>
      </w:r>
      <w:r w:rsidRPr="00692B48">
        <w:rPr>
          <w:rFonts w:eastAsia="Times New Roman" w:cstheme="minorHAnsi"/>
          <w:kern w:val="0"/>
          <w:sz w:val="24"/>
          <w:szCs w:val="24"/>
          <w:lang w:eastAsia="pl-PL"/>
          <w14:ligatures w14:val="none"/>
        </w:rPr>
        <w:t xml:space="preserve"> gdy zmiana pozostaje w bezpośrednim związku </w:t>
      </w:r>
      <w:proofErr w:type="spellStart"/>
      <w:r w:rsidRPr="00692B48">
        <w:rPr>
          <w:rFonts w:eastAsia="Times New Roman" w:cstheme="minorHAnsi"/>
          <w:kern w:val="0"/>
          <w:sz w:val="24"/>
          <w:szCs w:val="24"/>
          <w:lang w:eastAsia="pl-PL"/>
          <w14:ligatures w14:val="none"/>
        </w:rPr>
        <w:t>przyczynowo-skutkowym</w:t>
      </w:r>
      <w:proofErr w:type="spellEnd"/>
      <w:r w:rsidRPr="00692B48">
        <w:rPr>
          <w:rFonts w:eastAsia="Times New Roman" w:cstheme="minorHAnsi"/>
          <w:kern w:val="0"/>
          <w:sz w:val="24"/>
          <w:szCs w:val="24"/>
          <w:lang w:eastAsia="pl-PL"/>
          <w14:ligatures w14:val="none"/>
        </w:rPr>
        <w:t xml:space="preserve"> z wystąpieniem danych okoliczności i nie wykracza poza to co konieczne w celu przeciwdziałania skutkom takiej zmiany okoliczności.</w:t>
      </w:r>
    </w:p>
    <w:p w14:paraId="2C47F9D6" w14:textId="77777777" w:rsidR="005268A3" w:rsidRPr="00692B48" w:rsidRDefault="005268A3" w:rsidP="005268A3">
      <w:pPr>
        <w:spacing w:after="0" w:line="240" w:lineRule="auto"/>
        <w:ind w:left="709"/>
        <w:jc w:val="both"/>
        <w:rPr>
          <w:rFonts w:eastAsia="Times New Roman" w:cstheme="minorHAnsi"/>
          <w:kern w:val="0"/>
          <w:sz w:val="24"/>
          <w:szCs w:val="24"/>
          <w:lang w:eastAsia="pl-PL"/>
          <w14:ligatures w14:val="none"/>
        </w:rPr>
      </w:pPr>
    </w:p>
    <w:p w14:paraId="6048466E" w14:textId="4F88834B"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 </w:t>
      </w:r>
      <w:r w:rsidR="007844FA" w:rsidRPr="00692B48">
        <w:rPr>
          <w:rFonts w:eastAsia="Times New Roman" w:cstheme="minorHAnsi"/>
          <w:b/>
          <w:kern w:val="0"/>
          <w:sz w:val="24"/>
          <w:szCs w:val="24"/>
          <w:lang w:eastAsia="pl-PL"/>
          <w14:ligatures w14:val="none"/>
        </w:rPr>
        <w:t>20</w:t>
      </w:r>
    </w:p>
    <w:p w14:paraId="4FC2D2EF" w14:textId="77777777" w:rsidR="005268A3" w:rsidRPr="00692B48" w:rsidRDefault="005268A3" w:rsidP="005268A3">
      <w:pPr>
        <w:spacing w:after="0" w:line="240" w:lineRule="auto"/>
        <w:jc w:val="center"/>
        <w:rPr>
          <w:rFonts w:eastAsia="Times New Roman" w:cstheme="minorHAnsi"/>
          <w:i/>
          <w:kern w:val="0"/>
          <w:sz w:val="24"/>
          <w:szCs w:val="24"/>
          <w:lang w:eastAsia="pl-PL"/>
          <w14:ligatures w14:val="none"/>
        </w:rPr>
      </w:pPr>
      <w:r w:rsidRPr="00692B48">
        <w:rPr>
          <w:rFonts w:eastAsia="Times New Roman" w:cstheme="minorHAnsi"/>
          <w:i/>
          <w:kern w:val="0"/>
          <w:sz w:val="24"/>
          <w:szCs w:val="24"/>
          <w:lang w:eastAsia="pl-PL"/>
          <w14:ligatures w14:val="none"/>
        </w:rPr>
        <w:t>(Postanowienia końcowe)</w:t>
      </w:r>
    </w:p>
    <w:p w14:paraId="00230706" w14:textId="77777777" w:rsidR="005268A3" w:rsidRPr="00692B48" w:rsidRDefault="005268A3">
      <w:pPr>
        <w:numPr>
          <w:ilvl w:val="0"/>
          <w:numId w:val="61"/>
        </w:numPr>
        <w:tabs>
          <w:tab w:val="left" w:pos="357"/>
        </w:tabs>
        <w:spacing w:after="0" w:line="240" w:lineRule="auto"/>
        <w:contextualSpacing/>
        <w:jc w:val="both"/>
        <w:rPr>
          <w:rFonts w:cstheme="minorHAnsi"/>
          <w:sz w:val="24"/>
          <w:szCs w:val="24"/>
        </w:rPr>
      </w:pPr>
      <w:r w:rsidRPr="00692B48">
        <w:rPr>
          <w:rFonts w:cstheme="minorHAnsi"/>
          <w:sz w:val="24"/>
          <w:szCs w:val="24"/>
        </w:rPr>
        <w:t>Zmiany umowy wymagają pisemnej formy w postaci aneksu podpisanego przez Strony pod rygorem nieważności.</w:t>
      </w:r>
    </w:p>
    <w:p w14:paraId="5AD12FBE" w14:textId="77777777" w:rsidR="005268A3" w:rsidRPr="00692B48" w:rsidRDefault="005268A3">
      <w:pPr>
        <w:numPr>
          <w:ilvl w:val="0"/>
          <w:numId w:val="61"/>
        </w:numPr>
        <w:tabs>
          <w:tab w:val="left" w:pos="357"/>
        </w:tabs>
        <w:spacing w:after="0" w:line="240" w:lineRule="auto"/>
        <w:contextualSpacing/>
        <w:jc w:val="both"/>
        <w:rPr>
          <w:rFonts w:cstheme="minorHAnsi"/>
          <w:sz w:val="24"/>
          <w:szCs w:val="24"/>
        </w:rPr>
      </w:pPr>
      <w:r w:rsidRPr="00692B48">
        <w:rPr>
          <w:rFonts w:cstheme="minorHAnsi"/>
          <w:sz w:val="24"/>
          <w:szCs w:val="24"/>
        </w:rPr>
        <w:t xml:space="preserve">W sprawach nie uregulowanych niniejszą umową mają zastosowanie właściwe </w:t>
      </w:r>
      <w:proofErr w:type="gramStart"/>
      <w:r w:rsidRPr="00692B48">
        <w:rPr>
          <w:rFonts w:cstheme="minorHAnsi"/>
          <w:sz w:val="24"/>
          <w:szCs w:val="24"/>
        </w:rPr>
        <w:t>przepisy  Kodeksu</w:t>
      </w:r>
      <w:proofErr w:type="gramEnd"/>
      <w:r w:rsidRPr="00692B48">
        <w:rPr>
          <w:rFonts w:cstheme="minorHAnsi"/>
          <w:sz w:val="24"/>
          <w:szCs w:val="24"/>
        </w:rPr>
        <w:t xml:space="preserve"> cywilnego w części dotyczącej umowy o roboty budowlane oraz przepisy Działu VII ustawy z dnia 11 września 2019 r. - Prawo zamówień publicznych (Dz.U. z 2019 r. poz. 2019 z </w:t>
      </w:r>
      <w:proofErr w:type="spellStart"/>
      <w:r w:rsidRPr="00692B48">
        <w:rPr>
          <w:rFonts w:cstheme="minorHAnsi"/>
          <w:sz w:val="24"/>
          <w:szCs w:val="24"/>
        </w:rPr>
        <w:t>późn</w:t>
      </w:r>
      <w:proofErr w:type="spellEnd"/>
      <w:r w:rsidRPr="00692B48">
        <w:rPr>
          <w:rFonts w:cstheme="minorHAnsi"/>
          <w:sz w:val="24"/>
          <w:szCs w:val="24"/>
        </w:rPr>
        <w:t>. zm.).</w:t>
      </w:r>
    </w:p>
    <w:p w14:paraId="26217F91" w14:textId="77777777" w:rsidR="005268A3" w:rsidRPr="00692B48" w:rsidRDefault="005268A3">
      <w:pPr>
        <w:numPr>
          <w:ilvl w:val="0"/>
          <w:numId w:val="61"/>
        </w:numPr>
        <w:tabs>
          <w:tab w:val="left" w:pos="357"/>
        </w:tabs>
        <w:spacing w:after="0" w:line="240" w:lineRule="auto"/>
        <w:contextualSpacing/>
        <w:jc w:val="both"/>
        <w:rPr>
          <w:rFonts w:cstheme="minorHAnsi"/>
          <w:sz w:val="24"/>
          <w:szCs w:val="24"/>
        </w:rPr>
      </w:pPr>
      <w:r w:rsidRPr="00692B48">
        <w:rPr>
          <w:rFonts w:cstheme="minorHAnsi"/>
          <w:sz w:val="24"/>
          <w:szCs w:val="24"/>
        </w:rPr>
        <w:lastRenderedPageBreak/>
        <w:t>Sprawy sporne wynikłe z realizacji niniejszej umowy, których Strony nie rozwiążą polubownie, rozstrzygać będzie sąd powszechny właściwy dla siedziby Zamawiającego.</w:t>
      </w:r>
    </w:p>
    <w:p w14:paraId="6E27A2FB" w14:textId="77777777" w:rsidR="005268A3" w:rsidRPr="00692B48" w:rsidRDefault="005268A3">
      <w:pPr>
        <w:numPr>
          <w:ilvl w:val="0"/>
          <w:numId w:val="61"/>
        </w:numPr>
        <w:spacing w:after="0" w:line="240" w:lineRule="auto"/>
        <w:contextualSpacing/>
        <w:jc w:val="both"/>
        <w:rPr>
          <w:rFonts w:cstheme="minorHAnsi"/>
          <w:sz w:val="24"/>
          <w:szCs w:val="24"/>
        </w:rPr>
      </w:pPr>
      <w:r w:rsidRPr="00692B48">
        <w:rPr>
          <w:rFonts w:cstheme="minorHAnsi"/>
          <w:sz w:val="24"/>
          <w:szCs w:val="24"/>
        </w:rPr>
        <w:t>Zamawiający zgodnie z wymogiem Ustawy o przeciwdziałaniu nadmiernym opóźnieniom w transakcjach handlowych oświadcza, iż posiada status dużego przedsiębiorcy.</w:t>
      </w:r>
    </w:p>
    <w:p w14:paraId="01A47810"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p>
    <w:p w14:paraId="1D9EC17A" w14:textId="00597A10"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2</w:t>
      </w:r>
      <w:r w:rsidR="007844FA" w:rsidRPr="00692B48">
        <w:rPr>
          <w:rFonts w:eastAsia="Times New Roman" w:cstheme="minorHAnsi"/>
          <w:b/>
          <w:kern w:val="0"/>
          <w:sz w:val="24"/>
          <w:szCs w:val="24"/>
          <w:lang w:eastAsia="pl-PL"/>
          <w14:ligatures w14:val="none"/>
        </w:rPr>
        <w:t>1</w:t>
      </w:r>
    </w:p>
    <w:p w14:paraId="6E71199E" w14:textId="1872369C" w:rsidR="005268A3" w:rsidRPr="00692B48" w:rsidRDefault="005268A3" w:rsidP="005268A3">
      <w:pPr>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Umowę sporządzono w </w:t>
      </w:r>
      <w:r w:rsidRPr="00692B48">
        <w:rPr>
          <w:rFonts w:eastAsia="Times New Roman" w:cstheme="minorHAnsi"/>
          <w:b/>
          <w:bCs/>
          <w:kern w:val="0"/>
          <w:sz w:val="24"/>
          <w:szCs w:val="24"/>
          <w:lang w:eastAsia="pl-PL"/>
          <w14:ligatures w14:val="none"/>
        </w:rPr>
        <w:t xml:space="preserve">trzech </w:t>
      </w:r>
      <w:r w:rsidRPr="00692B48">
        <w:rPr>
          <w:rFonts w:eastAsia="Times New Roman" w:cstheme="minorHAnsi"/>
          <w:b/>
          <w:kern w:val="0"/>
          <w:sz w:val="24"/>
          <w:szCs w:val="24"/>
          <w:lang w:eastAsia="pl-PL"/>
          <w14:ligatures w14:val="none"/>
        </w:rPr>
        <w:t>jednobrzmiących egzemplarzach</w:t>
      </w:r>
      <w:r w:rsidRPr="00692B48">
        <w:rPr>
          <w:rFonts w:eastAsia="Times New Roman" w:cstheme="minorHAnsi"/>
          <w:kern w:val="0"/>
          <w:sz w:val="24"/>
          <w:szCs w:val="24"/>
          <w:lang w:eastAsia="pl-PL"/>
          <w14:ligatures w14:val="none"/>
        </w:rPr>
        <w:t>, po 1 egz. dla Wykonawcy oraz dla Zamawiającego.</w:t>
      </w:r>
    </w:p>
    <w:p w14:paraId="03F0C5DD" w14:textId="77777777" w:rsidR="005268A3" w:rsidRPr="00692B48" w:rsidRDefault="005268A3" w:rsidP="005268A3">
      <w:pPr>
        <w:spacing w:after="0" w:line="240" w:lineRule="auto"/>
        <w:jc w:val="both"/>
        <w:rPr>
          <w:rFonts w:eastAsia="Times New Roman" w:cstheme="minorHAnsi"/>
          <w:kern w:val="0"/>
          <w:sz w:val="24"/>
          <w:szCs w:val="24"/>
          <w:lang w:eastAsia="pl-PL"/>
          <w14:ligatures w14:val="none"/>
        </w:rPr>
      </w:pPr>
    </w:p>
    <w:p w14:paraId="46E36A1B" w14:textId="77777777" w:rsidR="005268A3" w:rsidRPr="00692B48" w:rsidRDefault="005268A3" w:rsidP="005268A3">
      <w:pPr>
        <w:spacing w:after="0" w:line="240" w:lineRule="auto"/>
        <w:jc w:val="center"/>
        <w:rPr>
          <w:rFonts w:eastAsia="Times New Roman" w:cstheme="minorHAnsi"/>
          <w:b/>
          <w:kern w:val="0"/>
          <w:sz w:val="28"/>
          <w:szCs w:val="28"/>
          <w:lang w:eastAsia="pl-PL"/>
          <w14:ligatures w14:val="none"/>
        </w:rPr>
      </w:pPr>
      <w:r w:rsidRPr="00692B48">
        <w:rPr>
          <w:rFonts w:eastAsia="Times New Roman" w:cstheme="minorHAnsi"/>
          <w:b/>
          <w:kern w:val="0"/>
          <w:sz w:val="28"/>
          <w:szCs w:val="28"/>
          <w:lang w:eastAsia="pl-PL"/>
          <w14:ligatures w14:val="none"/>
        </w:rPr>
        <w:t xml:space="preserve">W Y K O N A W C A: </w:t>
      </w:r>
      <w:r w:rsidRPr="00692B48">
        <w:rPr>
          <w:rFonts w:eastAsia="Times New Roman" w:cstheme="minorHAnsi"/>
          <w:b/>
          <w:kern w:val="0"/>
          <w:sz w:val="28"/>
          <w:szCs w:val="28"/>
          <w:lang w:eastAsia="pl-PL"/>
          <w14:ligatures w14:val="none"/>
        </w:rPr>
        <w:tab/>
      </w:r>
      <w:r w:rsidRPr="00692B48">
        <w:rPr>
          <w:rFonts w:eastAsia="Times New Roman" w:cstheme="minorHAnsi"/>
          <w:b/>
          <w:kern w:val="0"/>
          <w:sz w:val="28"/>
          <w:szCs w:val="28"/>
          <w:lang w:eastAsia="pl-PL"/>
          <w14:ligatures w14:val="none"/>
        </w:rPr>
        <w:tab/>
      </w:r>
      <w:r w:rsidRPr="00692B48">
        <w:rPr>
          <w:rFonts w:eastAsia="Times New Roman" w:cstheme="minorHAnsi"/>
          <w:b/>
          <w:kern w:val="0"/>
          <w:sz w:val="28"/>
          <w:szCs w:val="28"/>
          <w:lang w:eastAsia="pl-PL"/>
          <w14:ligatures w14:val="none"/>
        </w:rPr>
        <w:tab/>
      </w:r>
      <w:r w:rsidRPr="00692B48">
        <w:rPr>
          <w:rFonts w:eastAsia="Times New Roman" w:cstheme="minorHAnsi"/>
          <w:b/>
          <w:kern w:val="0"/>
          <w:sz w:val="28"/>
          <w:szCs w:val="28"/>
          <w:lang w:eastAsia="pl-PL"/>
          <w14:ligatures w14:val="none"/>
        </w:rPr>
        <w:tab/>
      </w:r>
      <w:r w:rsidRPr="00692B48">
        <w:rPr>
          <w:rFonts w:eastAsia="Times New Roman" w:cstheme="minorHAnsi"/>
          <w:b/>
          <w:kern w:val="0"/>
          <w:sz w:val="28"/>
          <w:szCs w:val="28"/>
          <w:lang w:eastAsia="pl-PL"/>
          <w14:ligatures w14:val="none"/>
        </w:rPr>
        <w:tab/>
      </w:r>
      <w:r w:rsidRPr="00692B48">
        <w:rPr>
          <w:rFonts w:eastAsia="Times New Roman" w:cstheme="minorHAnsi"/>
          <w:b/>
          <w:kern w:val="0"/>
          <w:sz w:val="28"/>
          <w:szCs w:val="28"/>
          <w:lang w:eastAsia="pl-PL"/>
          <w14:ligatures w14:val="none"/>
        </w:rPr>
        <w:tab/>
        <w:t>Z A M A W I A J Ą C Y:</w:t>
      </w:r>
    </w:p>
    <w:p w14:paraId="1D6A57D7"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3B89844"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BB63548"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826D710"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5515345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986AC6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E91A6DE" w14:textId="77777777" w:rsidR="005268A3" w:rsidRPr="00692B48" w:rsidRDefault="005268A3" w:rsidP="005268A3">
      <w:pPr>
        <w:spacing w:after="0" w:line="240" w:lineRule="auto"/>
        <w:rPr>
          <w:rFonts w:cstheme="minorHAnsi"/>
        </w:rPr>
      </w:pPr>
    </w:p>
    <w:p w14:paraId="24BB6140"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bookmarkEnd w:id="4"/>
    <w:p w14:paraId="438E9C7B"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5115F86B"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52E803A0"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p>
    <w:p w14:paraId="62DB040A"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5F77C9F8"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4564BD4E"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764914F3"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0CC066CD"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1636D9EF"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04D23971"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60C3D450"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614667A6"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49AB54F3"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4F8356F2"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554208E8"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34393474"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798B79DF"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0AA58702"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295AF9F0"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24688856"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7E9977D1"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09FEC4C2"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575DC290"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23AB7BBA"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629FCF08"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66B9361C" w14:textId="77777777" w:rsidR="00A763B9" w:rsidRPr="00692B48" w:rsidRDefault="00A763B9" w:rsidP="005268A3">
      <w:pPr>
        <w:spacing w:after="0" w:line="240" w:lineRule="auto"/>
        <w:jc w:val="right"/>
        <w:rPr>
          <w:rFonts w:eastAsia="Times New Roman" w:cstheme="minorHAnsi"/>
          <w:b/>
          <w:kern w:val="0"/>
          <w:sz w:val="24"/>
          <w:szCs w:val="24"/>
          <w:lang w:eastAsia="pl-PL"/>
          <w14:ligatures w14:val="none"/>
        </w:rPr>
      </w:pPr>
    </w:p>
    <w:p w14:paraId="650E9948" w14:textId="77777777" w:rsidR="005268A3" w:rsidRDefault="005268A3" w:rsidP="005268A3">
      <w:pPr>
        <w:spacing w:after="0" w:line="240" w:lineRule="auto"/>
        <w:rPr>
          <w:rFonts w:eastAsia="Times New Roman" w:cstheme="minorHAnsi"/>
          <w:b/>
          <w:kern w:val="0"/>
          <w:sz w:val="24"/>
          <w:szCs w:val="24"/>
          <w:lang w:eastAsia="pl-PL"/>
          <w14:ligatures w14:val="none"/>
        </w:rPr>
      </w:pPr>
    </w:p>
    <w:p w14:paraId="22FA6796" w14:textId="77777777" w:rsidR="004044B9" w:rsidRPr="00692B48" w:rsidRDefault="004044B9" w:rsidP="005268A3">
      <w:pPr>
        <w:spacing w:after="0" w:line="240" w:lineRule="auto"/>
        <w:rPr>
          <w:rFonts w:eastAsia="Times New Roman" w:cstheme="minorHAnsi"/>
          <w:kern w:val="0"/>
          <w:sz w:val="24"/>
          <w:szCs w:val="24"/>
          <w:lang w:eastAsia="pl-PL"/>
          <w14:ligatures w14:val="none"/>
        </w:rPr>
      </w:pPr>
    </w:p>
    <w:p w14:paraId="7C1B5431" w14:textId="77777777" w:rsidR="005268A3" w:rsidRPr="00692B48" w:rsidRDefault="005268A3" w:rsidP="005268A3">
      <w:pPr>
        <w:spacing w:after="0" w:line="240" w:lineRule="auto"/>
        <w:ind w:left="8252" w:hanging="8252"/>
        <w:jc w:val="right"/>
        <w:rPr>
          <w:rFonts w:eastAsia="Times New Roman" w:cstheme="minorHAnsi"/>
          <w:b/>
          <w:kern w:val="0"/>
          <w:sz w:val="20"/>
          <w:szCs w:val="20"/>
          <w:lang w:eastAsia="pl-PL"/>
          <w14:ligatures w14:val="none"/>
        </w:rPr>
      </w:pPr>
      <w:bookmarkStart w:id="5" w:name="_Hlk200024141"/>
      <w:bookmarkStart w:id="6" w:name="_Hlk189131034"/>
      <w:bookmarkStart w:id="7" w:name="_Hlk200024294"/>
      <w:r w:rsidRPr="00692B48">
        <w:rPr>
          <w:rFonts w:eastAsia="Times New Roman" w:cstheme="minorHAnsi"/>
          <w:b/>
          <w:kern w:val="0"/>
          <w:sz w:val="20"/>
          <w:szCs w:val="20"/>
          <w:lang w:eastAsia="pl-PL"/>
          <w14:ligatures w14:val="none"/>
        </w:rPr>
        <w:lastRenderedPageBreak/>
        <w:t>Załącznik nr 3 do SWZ</w:t>
      </w:r>
    </w:p>
    <w:p w14:paraId="3F79D15D" w14:textId="77777777" w:rsidR="005268A3" w:rsidRPr="00692B48" w:rsidRDefault="005268A3" w:rsidP="005268A3">
      <w:pPr>
        <w:spacing w:after="0" w:line="240" w:lineRule="auto"/>
        <w:ind w:left="5246" w:firstLine="708"/>
        <w:rPr>
          <w:rFonts w:eastAsia="Times New Roman" w:cstheme="minorHAnsi"/>
          <w:b/>
          <w:kern w:val="0"/>
          <w:sz w:val="20"/>
          <w:szCs w:val="20"/>
          <w:lang w:eastAsia="pl-PL"/>
          <w14:ligatures w14:val="none"/>
        </w:rPr>
      </w:pPr>
    </w:p>
    <w:p w14:paraId="3F61B67A" w14:textId="77777777" w:rsidR="005268A3" w:rsidRPr="00692B48" w:rsidRDefault="005268A3" w:rsidP="005268A3">
      <w:pPr>
        <w:spacing w:after="0" w:line="480" w:lineRule="auto"/>
        <w:ind w:left="5246" w:firstLine="418"/>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Zamawiający:</w:t>
      </w:r>
    </w:p>
    <w:p w14:paraId="22A22A0F" w14:textId="77777777" w:rsidR="005268A3" w:rsidRPr="00692B48" w:rsidRDefault="005268A3" w:rsidP="005268A3">
      <w:pPr>
        <w:spacing w:after="0" w:line="480" w:lineRule="auto"/>
        <w:ind w:left="5040" w:firstLine="624"/>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Gmina Górzno</w:t>
      </w:r>
    </w:p>
    <w:p w14:paraId="42343CB8" w14:textId="77777777" w:rsidR="005268A3" w:rsidRPr="00692B48" w:rsidRDefault="005268A3" w:rsidP="005268A3">
      <w:pPr>
        <w:spacing w:after="0" w:line="480" w:lineRule="auto"/>
        <w:ind w:left="5040" w:firstLine="624"/>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Ul. Jana Pawła II 10, 08-404 Górzno</w:t>
      </w:r>
    </w:p>
    <w:p w14:paraId="690A2C51" w14:textId="77777777" w:rsidR="005268A3" w:rsidRPr="00692B48" w:rsidRDefault="005268A3" w:rsidP="005268A3">
      <w:pPr>
        <w:spacing w:after="0" w:line="240" w:lineRule="auto"/>
        <w:ind w:left="5664"/>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w:t>
      </w:r>
    </w:p>
    <w:p w14:paraId="46531896" w14:textId="77777777" w:rsidR="005268A3" w:rsidRPr="00692B48" w:rsidRDefault="005268A3" w:rsidP="005268A3">
      <w:pPr>
        <w:spacing w:after="0" w:line="240" w:lineRule="auto"/>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Wykonawca*/podmiot udostępniający zasoby*:</w:t>
      </w:r>
    </w:p>
    <w:p w14:paraId="7CE30150" w14:textId="77777777" w:rsidR="005268A3" w:rsidRPr="00692B48" w:rsidRDefault="005268A3" w:rsidP="005268A3">
      <w:pPr>
        <w:spacing w:after="0" w:line="480" w:lineRule="auto"/>
        <w:ind w:right="5954"/>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w:t>
      </w:r>
    </w:p>
    <w:p w14:paraId="2BB65D90" w14:textId="77777777" w:rsidR="005268A3" w:rsidRPr="00692B48" w:rsidRDefault="005268A3" w:rsidP="005268A3">
      <w:pPr>
        <w:spacing w:after="0" w:line="240" w:lineRule="auto"/>
        <w:ind w:right="5953"/>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(pełna nazwa/firma, adres, w zależności od podmiotu: NIP/PESEL, KRS/</w:t>
      </w:r>
      <w:proofErr w:type="spellStart"/>
      <w:r w:rsidRPr="00692B48">
        <w:rPr>
          <w:rFonts w:eastAsia="Times New Roman" w:cstheme="minorHAnsi"/>
          <w:i/>
          <w:kern w:val="0"/>
          <w:sz w:val="16"/>
          <w:szCs w:val="16"/>
          <w:lang w:eastAsia="pl-PL"/>
          <w14:ligatures w14:val="none"/>
        </w:rPr>
        <w:t>CEiDG</w:t>
      </w:r>
      <w:proofErr w:type="spellEnd"/>
      <w:r w:rsidRPr="00692B48">
        <w:rPr>
          <w:rFonts w:eastAsia="Times New Roman" w:cstheme="minorHAnsi"/>
          <w:i/>
          <w:kern w:val="0"/>
          <w:sz w:val="16"/>
          <w:szCs w:val="16"/>
          <w:lang w:eastAsia="pl-PL"/>
          <w14:ligatures w14:val="none"/>
        </w:rPr>
        <w:t>)</w:t>
      </w:r>
    </w:p>
    <w:p w14:paraId="0E302EC3" w14:textId="77777777" w:rsidR="005268A3" w:rsidRPr="00692B48" w:rsidRDefault="005268A3" w:rsidP="005268A3">
      <w:pPr>
        <w:spacing w:after="0" w:line="240" w:lineRule="auto"/>
        <w:rPr>
          <w:rFonts w:eastAsia="Times New Roman" w:cstheme="minorHAnsi"/>
          <w:kern w:val="0"/>
          <w:sz w:val="20"/>
          <w:szCs w:val="20"/>
          <w:u w:val="single"/>
          <w:lang w:eastAsia="pl-PL"/>
          <w14:ligatures w14:val="none"/>
        </w:rPr>
      </w:pPr>
      <w:r w:rsidRPr="00692B48">
        <w:rPr>
          <w:rFonts w:eastAsia="Times New Roman" w:cstheme="minorHAnsi"/>
          <w:kern w:val="0"/>
          <w:sz w:val="20"/>
          <w:szCs w:val="20"/>
          <w:u w:val="single"/>
          <w:lang w:eastAsia="pl-PL"/>
          <w14:ligatures w14:val="none"/>
        </w:rPr>
        <w:t>reprezentowany przez:</w:t>
      </w:r>
    </w:p>
    <w:p w14:paraId="697EB352" w14:textId="77777777" w:rsidR="005268A3" w:rsidRPr="00692B48" w:rsidRDefault="005268A3" w:rsidP="005268A3">
      <w:pPr>
        <w:spacing w:after="0" w:line="480" w:lineRule="auto"/>
        <w:ind w:right="5954"/>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w:t>
      </w:r>
    </w:p>
    <w:p w14:paraId="3CB251BE" w14:textId="77777777" w:rsidR="005268A3" w:rsidRPr="00692B48" w:rsidRDefault="005268A3" w:rsidP="005268A3">
      <w:pPr>
        <w:spacing w:after="0" w:line="240" w:lineRule="auto"/>
        <w:ind w:right="5953"/>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(imię, nazwisko, stanowisko/podstawa do reprezentacji)</w:t>
      </w:r>
    </w:p>
    <w:p w14:paraId="1FF6B0A8" w14:textId="77777777" w:rsidR="005268A3" w:rsidRPr="00692B48" w:rsidRDefault="005268A3" w:rsidP="005268A3">
      <w:pPr>
        <w:spacing w:after="0" w:line="480" w:lineRule="auto"/>
        <w:ind w:right="5954"/>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e-mail/</w:t>
      </w:r>
      <w:proofErr w:type="spellStart"/>
      <w:r w:rsidRPr="00692B48">
        <w:rPr>
          <w:rFonts w:eastAsia="Times New Roman" w:cstheme="minorHAnsi"/>
          <w:kern w:val="0"/>
          <w:sz w:val="20"/>
          <w:szCs w:val="20"/>
          <w:lang w:eastAsia="pl-PL"/>
          <w14:ligatures w14:val="none"/>
        </w:rPr>
        <w:t>tel</w:t>
      </w:r>
      <w:proofErr w:type="spellEnd"/>
      <w:r w:rsidRPr="00692B48">
        <w:rPr>
          <w:rFonts w:eastAsia="Times New Roman" w:cstheme="minorHAnsi"/>
          <w:kern w:val="0"/>
          <w:sz w:val="20"/>
          <w:szCs w:val="20"/>
          <w:lang w:eastAsia="pl-PL"/>
          <w14:ligatures w14:val="none"/>
        </w:rPr>
        <w:t>: ……………………</w:t>
      </w:r>
      <w:proofErr w:type="gramStart"/>
      <w:r w:rsidRPr="00692B48">
        <w:rPr>
          <w:rFonts w:eastAsia="Times New Roman" w:cstheme="minorHAnsi"/>
          <w:kern w:val="0"/>
          <w:sz w:val="20"/>
          <w:szCs w:val="20"/>
          <w:lang w:eastAsia="pl-PL"/>
          <w14:ligatures w14:val="none"/>
        </w:rPr>
        <w:t>…….</w:t>
      </w:r>
      <w:proofErr w:type="gramEnd"/>
      <w:r w:rsidRPr="00692B48">
        <w:rPr>
          <w:rFonts w:eastAsia="Times New Roman" w:cstheme="minorHAnsi"/>
          <w:kern w:val="0"/>
          <w:sz w:val="20"/>
          <w:szCs w:val="20"/>
          <w:lang w:eastAsia="pl-PL"/>
          <w14:ligatures w14:val="none"/>
        </w:rPr>
        <w:t>……………………….</w:t>
      </w:r>
    </w:p>
    <w:p w14:paraId="55E3CD36" w14:textId="77777777" w:rsidR="005268A3" w:rsidRPr="00692B48" w:rsidRDefault="005268A3" w:rsidP="005268A3">
      <w:pPr>
        <w:spacing w:after="120" w:line="360" w:lineRule="auto"/>
        <w:jc w:val="center"/>
        <w:rPr>
          <w:rFonts w:eastAsia="Times New Roman" w:cstheme="minorHAnsi"/>
          <w:b/>
          <w:kern w:val="0"/>
          <w:sz w:val="24"/>
          <w:szCs w:val="24"/>
          <w:u w:val="single"/>
          <w:lang w:eastAsia="pl-PL"/>
          <w14:ligatures w14:val="none"/>
        </w:rPr>
      </w:pPr>
    </w:p>
    <w:p w14:paraId="1F446297" w14:textId="77777777" w:rsidR="005268A3" w:rsidRPr="00692B48" w:rsidRDefault="005268A3" w:rsidP="005268A3">
      <w:pPr>
        <w:spacing w:after="120" w:line="276" w:lineRule="auto"/>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Oświadczenie wykonawcy*/podmiotu udostępniającego zasoby*</w:t>
      </w:r>
    </w:p>
    <w:p w14:paraId="1D8709C2" w14:textId="77777777" w:rsidR="005268A3" w:rsidRPr="00692B48" w:rsidRDefault="005268A3" w:rsidP="005268A3">
      <w:pPr>
        <w:spacing w:before="120" w:after="0" w:line="276"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DOTYCZĄCE PRZESŁANEK WYKLUCZENIA Z POSTĘPOWANIA O UDZIELENIE ZAMÓWIENIA</w:t>
      </w:r>
    </w:p>
    <w:p w14:paraId="608E1537" w14:textId="77777777" w:rsidR="005268A3" w:rsidRPr="00692B48" w:rsidRDefault="005268A3" w:rsidP="005268A3">
      <w:pPr>
        <w:spacing w:after="0" w:line="276"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składane na podstawie art. 125 ust. 1 ustawy z dnia 11 września 2019 r. z późn.zm.</w:t>
      </w:r>
    </w:p>
    <w:p w14:paraId="45D0D298" w14:textId="77777777" w:rsidR="005268A3" w:rsidRPr="00692B48" w:rsidRDefault="005268A3" w:rsidP="005268A3">
      <w:pPr>
        <w:spacing w:after="0" w:line="276"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 ustawa Prawo zamówień publicznych (dalej jako: ustawa PZP), </w:t>
      </w:r>
    </w:p>
    <w:p w14:paraId="772BF578" w14:textId="77777777" w:rsidR="005268A3" w:rsidRPr="00692B48" w:rsidRDefault="005268A3" w:rsidP="005268A3">
      <w:pPr>
        <w:spacing w:after="0" w:line="240" w:lineRule="auto"/>
        <w:rPr>
          <w:rFonts w:eastAsia="Times New Roman" w:cstheme="minorHAnsi"/>
          <w:kern w:val="0"/>
          <w:sz w:val="21"/>
          <w:szCs w:val="21"/>
          <w:lang w:eastAsia="pl-PL"/>
          <w14:ligatures w14:val="none"/>
        </w:rPr>
      </w:pPr>
    </w:p>
    <w:p w14:paraId="05F9AEAB" w14:textId="1B46D9AD" w:rsidR="00915E93" w:rsidRPr="00692B48" w:rsidRDefault="005268A3" w:rsidP="00915E93">
      <w:pPr>
        <w:autoSpaceDE w:val="0"/>
        <w:adjustRightInd w:val="0"/>
        <w:spacing w:before="120" w:after="120" w:line="240" w:lineRule="auto"/>
        <w:jc w:val="center"/>
        <w:rPr>
          <w:rFonts w:eastAsia="Times New Roman" w:cstheme="minorHAnsi"/>
          <w:b/>
          <w:bCs/>
          <w:kern w:val="0"/>
          <w:sz w:val="28"/>
          <w:szCs w:val="28"/>
          <w:lang w:eastAsia="pl-PL"/>
          <w14:ligatures w14:val="none"/>
        </w:rPr>
      </w:pPr>
      <w:r w:rsidRPr="00692B48">
        <w:rPr>
          <w:rFonts w:eastAsia="Times New Roman" w:cstheme="minorHAnsi"/>
          <w:kern w:val="0"/>
          <w:lang w:eastAsia="pl-PL"/>
          <w14:ligatures w14:val="none"/>
        </w:rPr>
        <w:t xml:space="preserve">Na potrzeby postępowania o udzielenie zamówienia publicznego pn. </w:t>
      </w:r>
      <w:r w:rsidR="00915E93" w:rsidRPr="00692B48">
        <w:rPr>
          <w:rFonts w:eastAsia="Times New Roman" w:cstheme="minorHAnsi"/>
          <w:b/>
          <w:bCs/>
          <w:kern w:val="0"/>
          <w:sz w:val="24"/>
          <w:szCs w:val="24"/>
          <w:lang w:eastAsia="pl-PL"/>
          <w14:ligatures w14:val="none"/>
        </w:rPr>
        <w:t xml:space="preserve">Budowa sieci kanalizacji sanitarnej w miejscowości </w:t>
      </w:r>
      <w:r w:rsidR="004044B9">
        <w:rPr>
          <w:rFonts w:eastAsia="Times New Roman" w:cstheme="minorHAnsi"/>
          <w:b/>
          <w:bCs/>
          <w:kern w:val="0"/>
          <w:sz w:val="24"/>
          <w:szCs w:val="24"/>
          <w:lang w:eastAsia="pl-PL"/>
          <w14:ligatures w14:val="none"/>
        </w:rPr>
        <w:t>Łąki, Chęciny, Reducin</w:t>
      </w:r>
      <w:r w:rsidR="00915E93" w:rsidRPr="00692B48">
        <w:rPr>
          <w:rFonts w:eastAsia="Times New Roman" w:cstheme="minorHAnsi"/>
          <w:b/>
          <w:bCs/>
          <w:kern w:val="0"/>
          <w:sz w:val="28"/>
          <w:szCs w:val="28"/>
          <w:lang w:eastAsia="pl-PL"/>
          <w14:ligatures w14:val="none"/>
        </w:rPr>
        <w:t xml:space="preserve"> </w:t>
      </w:r>
    </w:p>
    <w:p w14:paraId="778DB79E" w14:textId="77777777" w:rsidR="00915E93" w:rsidRPr="00692B48" w:rsidRDefault="00915E93" w:rsidP="00915E93">
      <w:pPr>
        <w:autoSpaceDE w:val="0"/>
        <w:adjustRightInd w:val="0"/>
        <w:spacing w:before="120" w:after="120" w:line="240" w:lineRule="auto"/>
        <w:jc w:val="center"/>
        <w:rPr>
          <w:rFonts w:eastAsia="Times New Roman" w:cstheme="minorHAnsi"/>
          <w:b/>
          <w:bCs/>
          <w:kern w:val="0"/>
          <w:sz w:val="28"/>
          <w:szCs w:val="28"/>
          <w:lang w:eastAsia="pl-PL"/>
          <w14:ligatures w14:val="none"/>
        </w:rPr>
      </w:pPr>
    </w:p>
    <w:p w14:paraId="5F46AD87" w14:textId="77777777" w:rsidR="005268A3" w:rsidRPr="00692B48" w:rsidRDefault="005268A3" w:rsidP="005268A3">
      <w:pPr>
        <w:spacing w:after="0" w:line="240" w:lineRule="auto"/>
        <w:jc w:val="both"/>
        <w:rPr>
          <w:rFonts w:eastAsia="Times New Roman" w:cstheme="minorHAnsi"/>
          <w:kern w:val="0"/>
          <w:lang w:eastAsia="pl-PL"/>
          <w14:ligatures w14:val="none"/>
        </w:rPr>
      </w:pPr>
      <w:r w:rsidRPr="00692B48">
        <w:rPr>
          <w:rFonts w:eastAsia="Times New Roman" w:cstheme="minorHAnsi"/>
          <w:kern w:val="0"/>
          <w:lang w:eastAsia="pl-PL"/>
          <w14:ligatures w14:val="none"/>
        </w:rPr>
        <w:t xml:space="preserve">prowadzonego przez </w:t>
      </w:r>
      <w:r w:rsidRPr="00692B48">
        <w:rPr>
          <w:rFonts w:eastAsia="Times New Roman" w:cstheme="minorHAnsi"/>
          <w:b/>
          <w:kern w:val="0"/>
          <w:lang w:eastAsia="pl-PL"/>
          <w14:ligatures w14:val="none"/>
        </w:rPr>
        <w:t xml:space="preserve">Gminę Górzno, 08-404 Górzno ul. Jana Pawła II 10  </w:t>
      </w:r>
      <w:r w:rsidRPr="00692B48">
        <w:rPr>
          <w:rFonts w:eastAsia="Times New Roman" w:cstheme="minorHAnsi"/>
          <w:i/>
          <w:strike/>
          <w:kern w:val="0"/>
          <w:lang w:eastAsia="pl-PL"/>
          <w14:ligatures w14:val="none"/>
        </w:rPr>
        <w:t xml:space="preserve"> </w:t>
      </w:r>
      <w:r w:rsidRPr="00692B48">
        <w:rPr>
          <w:rFonts w:eastAsia="Times New Roman" w:cstheme="minorHAnsi"/>
          <w:kern w:val="0"/>
          <w:lang w:eastAsia="pl-PL"/>
          <w14:ligatures w14:val="none"/>
        </w:rPr>
        <w:t>oświadczam, co następuje:</w:t>
      </w:r>
    </w:p>
    <w:p w14:paraId="357BF706" w14:textId="77777777" w:rsidR="005268A3" w:rsidRPr="00692B48" w:rsidRDefault="005268A3" w:rsidP="005268A3">
      <w:pPr>
        <w:shd w:val="clear" w:color="auto" w:fill="BFBFBF"/>
        <w:spacing w:after="0" w:line="360" w:lineRule="auto"/>
        <w:rPr>
          <w:rFonts w:eastAsia="Times New Roman" w:cstheme="minorHAnsi"/>
          <w:b/>
          <w:kern w:val="0"/>
          <w:lang w:eastAsia="pl-PL"/>
          <w14:ligatures w14:val="none"/>
        </w:rPr>
      </w:pPr>
      <w:r w:rsidRPr="00692B48">
        <w:rPr>
          <w:rFonts w:eastAsia="Times New Roman" w:cstheme="minorHAnsi"/>
          <w:b/>
          <w:kern w:val="0"/>
          <w:lang w:eastAsia="pl-PL"/>
          <w14:ligatures w14:val="none"/>
        </w:rPr>
        <w:t>OŚWIADCZENIA DOTYCZĄCE WYKONAWCY:</w:t>
      </w:r>
    </w:p>
    <w:p w14:paraId="6FC078FE" w14:textId="77777777" w:rsidR="005268A3" w:rsidRPr="00692B48" w:rsidRDefault="005268A3" w:rsidP="005268A3">
      <w:pPr>
        <w:numPr>
          <w:ilvl w:val="0"/>
          <w:numId w:val="10"/>
        </w:numPr>
        <w:spacing w:after="0" w:line="360" w:lineRule="auto"/>
        <w:ind w:left="284" w:hanging="284"/>
        <w:contextualSpacing/>
        <w:jc w:val="both"/>
        <w:rPr>
          <w:rFonts w:eastAsia="Times New Roman" w:cstheme="minorHAnsi"/>
          <w:kern w:val="0"/>
          <w:lang w:eastAsia="pl-PL"/>
          <w14:ligatures w14:val="none"/>
        </w:rPr>
      </w:pPr>
      <w:r w:rsidRPr="00692B48">
        <w:rPr>
          <w:rFonts w:eastAsia="Times New Roman" w:cstheme="minorHAnsi"/>
          <w:kern w:val="0"/>
          <w:lang w:eastAsia="pl-PL"/>
          <w14:ligatures w14:val="none"/>
        </w:rPr>
        <w:t xml:space="preserve">Oświadczam, że nie podlegam wykluczeniu z postępowania na podstawie </w:t>
      </w:r>
      <w:r w:rsidRPr="00692B48">
        <w:rPr>
          <w:rFonts w:eastAsia="Times New Roman" w:cstheme="minorHAnsi"/>
          <w:kern w:val="0"/>
          <w:lang w:eastAsia="pl-PL"/>
          <w14:ligatures w14:val="none"/>
        </w:rPr>
        <w:br/>
      </w:r>
      <w:r w:rsidRPr="00692B48">
        <w:rPr>
          <w:rFonts w:eastAsia="Times New Roman" w:cstheme="minorHAnsi"/>
          <w:b/>
          <w:kern w:val="0"/>
          <w:lang w:eastAsia="pl-PL"/>
          <w14:ligatures w14:val="none"/>
        </w:rPr>
        <w:t xml:space="preserve">art. 108 ust. 1 </w:t>
      </w:r>
      <w:r w:rsidRPr="00692B48">
        <w:rPr>
          <w:rFonts w:eastAsia="Times New Roman" w:cstheme="minorHAnsi"/>
          <w:color w:val="000000"/>
          <w:kern w:val="0"/>
          <w:lang w:eastAsia="pl-PL"/>
          <w14:ligatures w14:val="none"/>
        </w:rPr>
        <w:t xml:space="preserve">oraz w art. 109 ust 1 </w:t>
      </w:r>
      <w:proofErr w:type="gramStart"/>
      <w:r w:rsidRPr="00692B48">
        <w:rPr>
          <w:rFonts w:eastAsia="Times New Roman" w:cstheme="minorHAnsi"/>
          <w:color w:val="000000"/>
          <w:kern w:val="0"/>
          <w:lang w:eastAsia="pl-PL"/>
          <w14:ligatures w14:val="none"/>
        </w:rPr>
        <w:t>pkt  4</w:t>
      </w:r>
      <w:proofErr w:type="gramEnd"/>
      <w:r w:rsidRPr="00692B48">
        <w:rPr>
          <w:rFonts w:eastAsia="Times New Roman" w:cstheme="minorHAnsi"/>
          <w:color w:val="000000"/>
          <w:kern w:val="0"/>
          <w:lang w:eastAsia="pl-PL"/>
          <w14:ligatures w14:val="none"/>
        </w:rPr>
        <w:t xml:space="preserve">) </w:t>
      </w:r>
      <w:r w:rsidRPr="00692B48">
        <w:rPr>
          <w:rFonts w:eastAsia="Times New Roman" w:cstheme="minorHAnsi"/>
          <w:kern w:val="0"/>
          <w:lang w:eastAsia="pl-PL"/>
          <w14:ligatures w14:val="none"/>
        </w:rPr>
        <w:t>ustawy PZP.</w:t>
      </w:r>
    </w:p>
    <w:p w14:paraId="45EEA3FB"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 xml:space="preserve">…………….……. </w:t>
      </w:r>
      <w:r w:rsidRPr="00692B48">
        <w:rPr>
          <w:rFonts w:eastAsia="Times New Roman" w:cstheme="minorHAnsi"/>
          <w:i/>
          <w:kern w:val="0"/>
          <w:sz w:val="16"/>
          <w:szCs w:val="16"/>
          <w:lang w:eastAsia="pl-PL"/>
          <w14:ligatures w14:val="none"/>
        </w:rPr>
        <w:t>(miejscowość),</w:t>
      </w:r>
      <w:r w:rsidRPr="00692B48">
        <w:rPr>
          <w:rFonts w:eastAsia="Times New Roman" w:cstheme="minorHAnsi"/>
          <w:i/>
          <w:kern w:val="0"/>
          <w:sz w:val="18"/>
          <w:szCs w:val="18"/>
          <w:lang w:eastAsia="pl-PL"/>
          <w14:ligatures w14:val="none"/>
        </w:rPr>
        <w:t xml:space="preserve"> </w:t>
      </w:r>
      <w:r w:rsidRPr="00692B48">
        <w:rPr>
          <w:rFonts w:eastAsia="Times New Roman" w:cstheme="minorHAnsi"/>
          <w:kern w:val="0"/>
          <w:sz w:val="20"/>
          <w:szCs w:val="20"/>
          <w:lang w:eastAsia="pl-PL"/>
          <w14:ligatures w14:val="none"/>
        </w:rPr>
        <w:t>dnia ……</w:t>
      </w:r>
      <w:proofErr w:type="gramStart"/>
      <w:r w:rsidRPr="00692B48">
        <w:rPr>
          <w:rFonts w:eastAsia="Times New Roman" w:cstheme="minorHAnsi"/>
          <w:kern w:val="0"/>
          <w:sz w:val="20"/>
          <w:szCs w:val="20"/>
          <w:lang w:eastAsia="pl-PL"/>
          <w14:ligatures w14:val="none"/>
        </w:rPr>
        <w:t>…….</w:t>
      </w:r>
      <w:proofErr w:type="gramEnd"/>
      <w:r w:rsidRPr="00692B48">
        <w:rPr>
          <w:rFonts w:eastAsia="Times New Roman" w:cstheme="minorHAnsi"/>
          <w:kern w:val="0"/>
          <w:sz w:val="20"/>
          <w:szCs w:val="20"/>
          <w:lang w:eastAsia="pl-PL"/>
          <w14:ligatures w14:val="none"/>
        </w:rPr>
        <w:t xml:space="preserve">……. r.    </w:t>
      </w:r>
      <w:r w:rsidRPr="00692B48">
        <w:rPr>
          <w:rFonts w:eastAsia="Times New Roman" w:cstheme="minorHAnsi"/>
          <w:kern w:val="0"/>
          <w:sz w:val="20"/>
          <w:szCs w:val="20"/>
          <w:lang w:eastAsia="pl-PL"/>
          <w14:ligatures w14:val="none"/>
        </w:rPr>
        <w:tab/>
      </w:r>
      <w:r w:rsidRPr="00692B48">
        <w:rPr>
          <w:rFonts w:eastAsia="Times New Roman" w:cstheme="minorHAnsi"/>
          <w:kern w:val="0"/>
          <w:sz w:val="20"/>
          <w:szCs w:val="20"/>
          <w:lang w:eastAsia="pl-PL"/>
          <w14:ligatures w14:val="none"/>
        </w:rPr>
        <w:tab/>
      </w:r>
      <w:r w:rsidRPr="00692B48">
        <w:rPr>
          <w:rFonts w:eastAsia="Times New Roman" w:cstheme="minorHAnsi"/>
          <w:kern w:val="0"/>
          <w:sz w:val="20"/>
          <w:szCs w:val="20"/>
          <w:lang w:eastAsia="pl-PL"/>
          <w14:ligatures w14:val="none"/>
        </w:rPr>
        <w:tab/>
        <w:t>…………………………….…………………………</w:t>
      </w:r>
    </w:p>
    <w:p w14:paraId="6F15A9D3"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w:t>
      </w:r>
    </w:p>
    <w:p w14:paraId="2D20F518" w14:textId="77777777" w:rsidR="005268A3" w:rsidRPr="00692B48" w:rsidRDefault="005268A3" w:rsidP="005268A3">
      <w:pPr>
        <w:numPr>
          <w:ilvl w:val="0"/>
          <w:numId w:val="10"/>
        </w:numPr>
        <w:spacing w:after="0" w:line="360" w:lineRule="auto"/>
        <w:ind w:left="284" w:hanging="284"/>
        <w:jc w:val="both"/>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Oświadczam, że zachodzą w stosunku do mnie podstawy wykluczenia z postępowania na podstawie art. ………………</w:t>
      </w:r>
      <w:proofErr w:type="gramStart"/>
      <w:r w:rsidRPr="00692B48">
        <w:rPr>
          <w:rFonts w:eastAsia="Times New Roman" w:cstheme="minorHAnsi"/>
          <w:kern w:val="0"/>
          <w:sz w:val="21"/>
          <w:szCs w:val="21"/>
          <w:lang w:eastAsia="pl-PL"/>
          <w14:ligatures w14:val="none"/>
        </w:rPr>
        <w:t>…….</w:t>
      </w:r>
      <w:proofErr w:type="gramEnd"/>
      <w:r w:rsidRPr="00692B48">
        <w:rPr>
          <w:rFonts w:eastAsia="Times New Roman" w:cstheme="minorHAnsi"/>
          <w:kern w:val="0"/>
          <w:sz w:val="21"/>
          <w:szCs w:val="21"/>
          <w:lang w:eastAsia="pl-PL"/>
          <w14:ligatures w14:val="none"/>
        </w:rPr>
        <w:t>…. ustawy PZP</w:t>
      </w:r>
      <w:r w:rsidRPr="00692B48">
        <w:rPr>
          <w:rFonts w:eastAsia="Times New Roman" w:cstheme="minorHAnsi"/>
          <w:kern w:val="0"/>
          <w:sz w:val="20"/>
          <w:szCs w:val="20"/>
          <w:lang w:eastAsia="pl-PL"/>
          <w14:ligatures w14:val="none"/>
        </w:rPr>
        <w:t xml:space="preserve"> </w:t>
      </w:r>
      <w:r w:rsidRPr="00692B48">
        <w:rPr>
          <w:rFonts w:eastAsia="Times New Roman" w:cstheme="minorHAnsi"/>
          <w:i/>
          <w:kern w:val="0"/>
          <w:sz w:val="16"/>
          <w:szCs w:val="16"/>
          <w:lang w:eastAsia="pl-PL"/>
          <w14:ligatures w14:val="none"/>
        </w:rPr>
        <w:t>(podać mającą zastosowanie podstawę wykluczenia spośród wymienionych w art. 108 ust. 1 pkt 1, 2, 3, 4, 5, 6 ustawy PZP).</w:t>
      </w:r>
      <w:r w:rsidRPr="00692B48">
        <w:rPr>
          <w:rFonts w:eastAsia="Times New Roman" w:cstheme="minorHAnsi"/>
          <w:kern w:val="0"/>
          <w:sz w:val="20"/>
          <w:szCs w:val="20"/>
          <w:lang w:eastAsia="pl-PL"/>
          <w14:ligatures w14:val="none"/>
        </w:rPr>
        <w:t xml:space="preserve"> </w:t>
      </w:r>
      <w:r w:rsidRPr="00692B48">
        <w:rPr>
          <w:rFonts w:eastAsia="Times New Roman" w:cstheme="minorHAnsi"/>
          <w:kern w:val="0"/>
          <w:sz w:val="21"/>
          <w:szCs w:val="21"/>
          <w:lang w:eastAsia="pl-PL"/>
          <w14:ligatures w14:val="none"/>
        </w:rPr>
        <w:t>Jednocześnie oświadczam, że w związku z okolicznościami określonymi w art. 108 ust. 1 pkt 1, 2, 5 i 6 ustawy PZP i spełniam łącznie przesłanki art.110 ust. 2 w zakresie:</w:t>
      </w:r>
    </w:p>
    <w:p w14:paraId="646773DB" w14:textId="77777777" w:rsidR="005268A3" w:rsidRPr="00692B48" w:rsidRDefault="005268A3" w:rsidP="005268A3">
      <w:pPr>
        <w:spacing w:after="0" w:line="360" w:lineRule="auto"/>
        <w:jc w:val="both"/>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lastRenderedPageBreak/>
        <w:t xml:space="preserve"> …………………………………………………………………………………………………………………………………………………….………………</w:t>
      </w:r>
    </w:p>
    <w:p w14:paraId="6FD4861A" w14:textId="77777777" w:rsidR="005268A3" w:rsidRPr="00692B48" w:rsidRDefault="005268A3" w:rsidP="005268A3">
      <w:pPr>
        <w:spacing w:after="0" w:line="360" w:lineRule="auto"/>
        <w:jc w:val="both"/>
        <w:rPr>
          <w:rFonts w:eastAsia="Times New Roman" w:cstheme="minorHAnsi"/>
          <w:kern w:val="0"/>
          <w:sz w:val="21"/>
          <w:szCs w:val="21"/>
          <w:lang w:eastAsia="pl-PL"/>
          <w14:ligatures w14:val="none"/>
        </w:rPr>
      </w:pPr>
      <w:r w:rsidRPr="00692B48">
        <w:rPr>
          <w:rFonts w:eastAsia="Times New Roman" w:cstheme="minorHAnsi"/>
          <w:kern w:val="0"/>
          <w:sz w:val="20"/>
          <w:szCs w:val="20"/>
          <w:lang w:eastAsia="pl-PL"/>
          <w14:ligatures w14:val="none"/>
        </w:rPr>
        <w:t>…………………………………………………………………………………………..…………………….………...........……………………………………*</w:t>
      </w:r>
    </w:p>
    <w:p w14:paraId="472982B7" w14:textId="77777777" w:rsidR="005268A3" w:rsidRPr="00692B48" w:rsidRDefault="005268A3" w:rsidP="005268A3">
      <w:pPr>
        <w:spacing w:after="0" w:line="360" w:lineRule="auto"/>
        <w:jc w:val="both"/>
        <w:rPr>
          <w:rFonts w:eastAsia="Times New Roman" w:cstheme="minorHAnsi"/>
          <w:i/>
          <w:kern w:val="0"/>
          <w:sz w:val="16"/>
          <w:szCs w:val="16"/>
          <w:lang w:eastAsia="pl-PL"/>
          <w14:ligatures w14:val="none"/>
        </w:rPr>
      </w:pPr>
      <w:r w:rsidRPr="00692B48">
        <w:rPr>
          <w:rFonts w:eastAsia="Times New Roman" w:cstheme="minorHAnsi"/>
          <w:b/>
          <w:kern w:val="0"/>
          <w:sz w:val="20"/>
          <w:szCs w:val="20"/>
          <w:lang w:eastAsia="pl-PL"/>
          <w14:ligatures w14:val="none"/>
        </w:rPr>
        <w:t xml:space="preserve">** </w:t>
      </w:r>
      <w:proofErr w:type="gramStart"/>
      <w:r w:rsidRPr="00692B48">
        <w:rPr>
          <w:rFonts w:eastAsia="Times New Roman" w:cstheme="minorHAnsi"/>
          <w:b/>
          <w:kern w:val="0"/>
          <w:sz w:val="20"/>
          <w:szCs w:val="20"/>
          <w:lang w:eastAsia="pl-PL"/>
          <w14:ligatures w14:val="none"/>
        </w:rPr>
        <w:t>wpisać</w:t>
      </w:r>
      <w:proofErr w:type="gramEnd"/>
      <w:r w:rsidRPr="00692B48">
        <w:rPr>
          <w:rFonts w:eastAsia="Times New Roman" w:cstheme="minorHAnsi"/>
          <w:b/>
          <w:kern w:val="0"/>
          <w:sz w:val="20"/>
          <w:szCs w:val="20"/>
          <w:lang w:eastAsia="pl-PL"/>
          <w14:ligatures w14:val="none"/>
        </w:rPr>
        <w:t xml:space="preserve"> jeśli dotyczy</w:t>
      </w:r>
    </w:p>
    <w:p w14:paraId="1E887648" w14:textId="77777777" w:rsidR="005268A3" w:rsidRPr="00692B48" w:rsidRDefault="005268A3" w:rsidP="005268A3">
      <w:pPr>
        <w:spacing w:after="0" w:line="360" w:lineRule="auto"/>
        <w:ind w:left="5664" w:firstLine="708"/>
        <w:jc w:val="both"/>
        <w:rPr>
          <w:rFonts w:eastAsia="Times New Roman" w:cstheme="minorHAnsi"/>
          <w:b/>
          <w:kern w:val="0"/>
          <w:sz w:val="24"/>
          <w:szCs w:val="24"/>
          <w:lang w:eastAsia="pl-PL"/>
          <w14:ligatures w14:val="none"/>
        </w:rPr>
      </w:pPr>
    </w:p>
    <w:p w14:paraId="742E6CCA" w14:textId="77777777" w:rsidR="005268A3" w:rsidRPr="00692B48" w:rsidRDefault="005268A3" w:rsidP="005268A3">
      <w:pPr>
        <w:shd w:val="clear" w:color="auto" w:fill="BFBFBF"/>
        <w:spacing w:after="0" w:line="360" w:lineRule="auto"/>
        <w:jc w:val="both"/>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OŚWIADCZENIE DOTYCZĄCE PODANYCH INFORMACJI:</w:t>
      </w:r>
    </w:p>
    <w:p w14:paraId="341069E9" w14:textId="77777777" w:rsidR="005268A3" w:rsidRPr="00692B48" w:rsidRDefault="005268A3" w:rsidP="005268A3">
      <w:pPr>
        <w:spacing w:after="0" w:line="360" w:lineRule="auto"/>
        <w:jc w:val="both"/>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 xml:space="preserve">Oświadczam, że wszystkie informacje podane w powyższych oświadczeniach są aktualne </w:t>
      </w:r>
      <w:r w:rsidRPr="00692B48">
        <w:rPr>
          <w:rFonts w:eastAsia="Times New Roman" w:cstheme="minorHAnsi"/>
          <w:kern w:val="0"/>
          <w:sz w:val="21"/>
          <w:szCs w:val="21"/>
          <w:lang w:eastAsia="pl-PL"/>
          <w14:ligatures w14:val="none"/>
        </w:rPr>
        <w:br/>
        <w:t>i zgodne z prawdą oraz zostały przedstawione z pełną świadomością konsekwencji wprowadzenia zamawiającego w błąd przy przedstawianiu informacji.</w:t>
      </w:r>
    </w:p>
    <w:p w14:paraId="74BBD21A"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p>
    <w:p w14:paraId="64783411"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 xml:space="preserve">………………………………….……. </w:t>
      </w:r>
      <w:r w:rsidRPr="00692B48">
        <w:rPr>
          <w:rFonts w:eastAsia="Times New Roman" w:cstheme="minorHAnsi"/>
          <w:i/>
          <w:kern w:val="0"/>
          <w:sz w:val="16"/>
          <w:szCs w:val="16"/>
          <w:lang w:eastAsia="pl-PL"/>
          <w14:ligatures w14:val="none"/>
        </w:rPr>
        <w:t>(miejscowość),</w:t>
      </w:r>
      <w:r w:rsidRPr="00692B48">
        <w:rPr>
          <w:rFonts w:eastAsia="Times New Roman" w:cstheme="minorHAnsi"/>
          <w:i/>
          <w:kern w:val="0"/>
          <w:sz w:val="20"/>
          <w:szCs w:val="20"/>
          <w:lang w:eastAsia="pl-PL"/>
          <w14:ligatures w14:val="none"/>
        </w:rPr>
        <w:t xml:space="preserve"> </w:t>
      </w:r>
      <w:r w:rsidRPr="00692B48">
        <w:rPr>
          <w:rFonts w:eastAsia="Times New Roman" w:cstheme="minorHAnsi"/>
          <w:kern w:val="0"/>
          <w:sz w:val="21"/>
          <w:szCs w:val="21"/>
          <w:lang w:eastAsia="pl-PL"/>
          <w14:ligatures w14:val="none"/>
        </w:rPr>
        <w:t xml:space="preserve">dnia …………………. r.                 </w:t>
      </w:r>
      <w:r w:rsidRPr="00692B48">
        <w:rPr>
          <w:rFonts w:eastAsia="Times New Roman" w:cstheme="minorHAnsi"/>
          <w:kern w:val="0"/>
          <w:sz w:val="20"/>
          <w:szCs w:val="20"/>
          <w:lang w:eastAsia="pl-PL"/>
          <w14:ligatures w14:val="none"/>
        </w:rPr>
        <w:t xml:space="preserve"> …………………………….…………………………</w:t>
      </w:r>
    </w:p>
    <w:p w14:paraId="72725D7E"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w:t>
      </w:r>
    </w:p>
    <w:p w14:paraId="2879AB81"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r w:rsidRPr="00692B48">
        <w:rPr>
          <w:rFonts w:eastAsia="Times New Roman" w:cstheme="minorHAnsi"/>
          <w:i/>
          <w:kern w:val="0"/>
          <w:sz w:val="20"/>
          <w:szCs w:val="20"/>
          <w:lang w:eastAsia="pl-PL"/>
          <w14:ligatures w14:val="none"/>
        </w:rPr>
        <w:t>*niepotrzebne skreślić</w:t>
      </w:r>
    </w:p>
    <w:p w14:paraId="5EB529BC" w14:textId="77777777" w:rsidR="005268A3" w:rsidRPr="00692B48" w:rsidRDefault="005268A3" w:rsidP="005268A3">
      <w:pPr>
        <w:spacing w:after="0" w:line="360" w:lineRule="auto"/>
        <w:jc w:val="both"/>
        <w:rPr>
          <w:rFonts w:eastAsia="Times New Roman" w:cstheme="minorHAnsi"/>
          <w:b/>
          <w:kern w:val="0"/>
          <w:sz w:val="20"/>
          <w:szCs w:val="20"/>
          <w:lang w:eastAsia="pl-PL"/>
          <w14:ligatures w14:val="none"/>
        </w:rPr>
      </w:pPr>
    </w:p>
    <w:p w14:paraId="670F0223"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r w:rsidRPr="00692B48">
        <w:rPr>
          <w:rFonts w:eastAsia="Times New Roman" w:cstheme="minorHAnsi"/>
          <w:b/>
          <w:kern w:val="0"/>
          <w:sz w:val="20"/>
          <w:szCs w:val="20"/>
          <w:lang w:eastAsia="pl-PL"/>
          <w14:ligatures w14:val="none"/>
        </w:rPr>
        <w:t>Uwaga:</w:t>
      </w:r>
      <w:r w:rsidRPr="00692B48">
        <w:rPr>
          <w:rFonts w:eastAsia="Times New Roman" w:cstheme="minorHAnsi"/>
          <w:b/>
          <w:kern w:val="0"/>
          <w:sz w:val="20"/>
          <w:szCs w:val="20"/>
          <w:lang w:eastAsia="pl-PL"/>
          <w14:ligatures w14:val="none"/>
        </w:rPr>
        <w:br/>
      </w:r>
      <w:r w:rsidRPr="00692B48">
        <w:rPr>
          <w:rFonts w:eastAsia="Times New Roman" w:cstheme="minorHAnsi"/>
          <w:i/>
          <w:kern w:val="0"/>
          <w:sz w:val="20"/>
          <w:szCs w:val="20"/>
          <w:lang w:eastAsia="pl-PL"/>
          <w14:ligatures w14:val="none"/>
        </w:rPr>
        <w:t>W przypadku podmiotów występujących wspólnie oświadczenia składa, każdy z wykonawców.</w:t>
      </w:r>
    </w:p>
    <w:p w14:paraId="45D1E7AF"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r w:rsidRPr="00692B48">
        <w:rPr>
          <w:rFonts w:eastAsia="Times New Roman" w:cstheme="minorHAnsi"/>
          <w:i/>
          <w:kern w:val="0"/>
          <w:sz w:val="20"/>
          <w:szCs w:val="20"/>
          <w:lang w:eastAsia="pl-PL"/>
          <w14:ligatures w14:val="none"/>
        </w:rPr>
        <w:t>W przypadku polegania na zasobach innych podmiotów, należy dołączyć do oferty oświadczenie podmiotu udostępniającego zasoby.</w:t>
      </w:r>
    </w:p>
    <w:p w14:paraId="20B1FECA"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p>
    <w:p w14:paraId="67885988"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4DFA18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424594AF"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265DE29"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908838B"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6AB2B42"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FA789E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96301D1"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66499C05"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0F357A4"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275F0AB"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19E8B8B"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A5C088C"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7C0C468"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93BC9E9"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45BDBA7F"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AA88596"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4E19911A"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45E06278"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bookmarkEnd w:id="5"/>
    <w:p w14:paraId="433E199E" w14:textId="5BBE6E81" w:rsidR="005268A3" w:rsidRDefault="005268A3" w:rsidP="005268A3">
      <w:pPr>
        <w:tabs>
          <w:tab w:val="left" w:pos="7425"/>
        </w:tabs>
        <w:spacing w:after="0" w:line="240" w:lineRule="auto"/>
        <w:rPr>
          <w:rFonts w:eastAsia="Times New Roman" w:cstheme="minorHAnsi"/>
          <w:kern w:val="0"/>
          <w:sz w:val="24"/>
          <w:szCs w:val="24"/>
          <w:lang w:eastAsia="pl-PL"/>
          <w14:ligatures w14:val="none"/>
        </w:rPr>
      </w:pPr>
    </w:p>
    <w:p w14:paraId="70A2E553" w14:textId="77777777" w:rsidR="004044B9" w:rsidRPr="00692B48" w:rsidRDefault="004044B9" w:rsidP="005268A3">
      <w:pPr>
        <w:tabs>
          <w:tab w:val="left" w:pos="7425"/>
        </w:tabs>
        <w:spacing w:after="0" w:line="240" w:lineRule="auto"/>
        <w:rPr>
          <w:rFonts w:eastAsia="Times New Roman" w:cstheme="minorHAnsi"/>
          <w:kern w:val="0"/>
          <w:sz w:val="24"/>
          <w:szCs w:val="24"/>
          <w:lang w:eastAsia="pl-PL"/>
          <w14:ligatures w14:val="none"/>
        </w:rPr>
      </w:pPr>
    </w:p>
    <w:p w14:paraId="40699E8F" w14:textId="77777777" w:rsidR="005268A3" w:rsidRPr="00692B48" w:rsidRDefault="005268A3" w:rsidP="005268A3">
      <w:pPr>
        <w:tabs>
          <w:tab w:val="left" w:pos="7425"/>
        </w:tabs>
        <w:spacing w:after="0" w:line="240" w:lineRule="auto"/>
        <w:rPr>
          <w:rFonts w:eastAsia="Times New Roman" w:cstheme="minorHAnsi"/>
          <w:kern w:val="0"/>
          <w:sz w:val="24"/>
          <w:szCs w:val="24"/>
          <w:lang w:eastAsia="pl-PL"/>
          <w14:ligatures w14:val="none"/>
        </w:rPr>
      </w:pPr>
    </w:p>
    <w:p w14:paraId="2EF4BDD3" w14:textId="77777777" w:rsidR="005268A3" w:rsidRPr="00692B48" w:rsidRDefault="005268A3" w:rsidP="005268A3">
      <w:pPr>
        <w:tabs>
          <w:tab w:val="left" w:pos="7425"/>
        </w:tabs>
        <w:spacing w:after="0" w:line="240" w:lineRule="auto"/>
        <w:rPr>
          <w:rFonts w:eastAsia="Times New Roman" w:cstheme="minorHAnsi"/>
          <w:kern w:val="0"/>
          <w:sz w:val="24"/>
          <w:szCs w:val="24"/>
          <w:lang w:eastAsia="pl-PL"/>
          <w14:ligatures w14:val="none"/>
        </w:rPr>
      </w:pPr>
    </w:p>
    <w:p w14:paraId="7E231460" w14:textId="77777777" w:rsidR="005268A3" w:rsidRPr="00692B48" w:rsidRDefault="005268A3" w:rsidP="005268A3">
      <w:pPr>
        <w:spacing w:after="0" w:line="480" w:lineRule="auto"/>
        <w:ind w:left="5246" w:hanging="5246"/>
        <w:jc w:val="right"/>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lastRenderedPageBreak/>
        <w:t>Załącznik nr 4 do SWZ</w:t>
      </w:r>
    </w:p>
    <w:p w14:paraId="22D1A714" w14:textId="77777777" w:rsidR="005268A3" w:rsidRPr="00692B48" w:rsidRDefault="005268A3" w:rsidP="005268A3">
      <w:pPr>
        <w:spacing w:after="0" w:line="480" w:lineRule="auto"/>
        <w:ind w:left="5246" w:firstLine="418"/>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Zamawiający:</w:t>
      </w:r>
    </w:p>
    <w:p w14:paraId="60037C03" w14:textId="77777777" w:rsidR="005268A3" w:rsidRPr="00692B48" w:rsidRDefault="005268A3" w:rsidP="005268A3">
      <w:pPr>
        <w:spacing w:after="0" w:line="480" w:lineRule="auto"/>
        <w:ind w:left="5040" w:firstLine="624"/>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Gmina Górzno</w:t>
      </w:r>
    </w:p>
    <w:p w14:paraId="00B95F74" w14:textId="77777777" w:rsidR="005268A3" w:rsidRPr="00692B48" w:rsidRDefault="005268A3" w:rsidP="005268A3">
      <w:pPr>
        <w:spacing w:after="0" w:line="480" w:lineRule="auto"/>
        <w:ind w:left="5040" w:firstLine="624"/>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Ul. Jana Pawła II 10, 08-404 Górzno</w:t>
      </w:r>
    </w:p>
    <w:p w14:paraId="628F88E1" w14:textId="77777777" w:rsidR="005268A3" w:rsidRPr="00692B48" w:rsidRDefault="005268A3" w:rsidP="005268A3">
      <w:pPr>
        <w:spacing w:after="0" w:line="240" w:lineRule="auto"/>
        <w:ind w:right="850" w:firstLine="5529"/>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w:t>
      </w:r>
      <w:r w:rsidRPr="00692B48">
        <w:rPr>
          <w:rFonts w:eastAsia="Times New Roman" w:cstheme="minorHAnsi"/>
          <w:i/>
          <w:kern w:val="0"/>
          <w:sz w:val="16"/>
          <w:szCs w:val="16"/>
          <w:lang w:eastAsia="pl-PL"/>
          <w14:ligatures w14:val="none"/>
        </w:rPr>
        <w:tab/>
        <w:t>(pełna nazwa/firma, adres)</w:t>
      </w:r>
    </w:p>
    <w:p w14:paraId="3783123B" w14:textId="77777777" w:rsidR="005268A3" w:rsidRPr="00692B48" w:rsidRDefault="005268A3" w:rsidP="005268A3">
      <w:pPr>
        <w:spacing w:after="0" w:line="480" w:lineRule="auto"/>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Wykonawca*/podmiot udostępniający zasoby:</w:t>
      </w:r>
    </w:p>
    <w:p w14:paraId="3A5F355B" w14:textId="77777777" w:rsidR="005268A3" w:rsidRPr="00692B48" w:rsidRDefault="005268A3" w:rsidP="005268A3">
      <w:pPr>
        <w:spacing w:after="0" w:line="480" w:lineRule="auto"/>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w:t>
      </w:r>
    </w:p>
    <w:p w14:paraId="718EA851" w14:textId="77777777" w:rsidR="005268A3" w:rsidRPr="00692B48" w:rsidRDefault="005268A3" w:rsidP="005268A3">
      <w:pPr>
        <w:spacing w:after="0" w:line="480" w:lineRule="auto"/>
        <w:rPr>
          <w:rFonts w:eastAsia="Times New Roman" w:cstheme="minorHAnsi"/>
          <w:b/>
          <w:kern w:val="0"/>
          <w:sz w:val="21"/>
          <w:szCs w:val="21"/>
          <w:lang w:eastAsia="pl-PL"/>
          <w14:ligatures w14:val="none"/>
        </w:rPr>
      </w:pPr>
      <w:r w:rsidRPr="00692B48">
        <w:rPr>
          <w:rFonts w:eastAsia="Times New Roman" w:cstheme="minorHAnsi"/>
          <w:kern w:val="0"/>
          <w:sz w:val="21"/>
          <w:szCs w:val="21"/>
          <w:lang w:eastAsia="pl-PL"/>
          <w14:ligatures w14:val="none"/>
        </w:rPr>
        <w:t>………………………………………………..</w:t>
      </w:r>
    </w:p>
    <w:p w14:paraId="08DC177A" w14:textId="77777777" w:rsidR="005268A3" w:rsidRPr="00692B48" w:rsidRDefault="005268A3" w:rsidP="005268A3">
      <w:pPr>
        <w:spacing w:after="0" w:line="240" w:lineRule="auto"/>
        <w:ind w:right="5953"/>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(pełna nazwa/firma, adres, w zależności od podmiotu: NIP/PESEL, KRS/</w:t>
      </w:r>
      <w:proofErr w:type="spellStart"/>
      <w:r w:rsidRPr="00692B48">
        <w:rPr>
          <w:rFonts w:eastAsia="Times New Roman" w:cstheme="minorHAnsi"/>
          <w:i/>
          <w:kern w:val="0"/>
          <w:sz w:val="16"/>
          <w:szCs w:val="16"/>
          <w:lang w:eastAsia="pl-PL"/>
          <w14:ligatures w14:val="none"/>
        </w:rPr>
        <w:t>CEiDG</w:t>
      </w:r>
      <w:proofErr w:type="spellEnd"/>
      <w:r w:rsidRPr="00692B48">
        <w:rPr>
          <w:rFonts w:eastAsia="Times New Roman" w:cstheme="minorHAnsi"/>
          <w:i/>
          <w:kern w:val="0"/>
          <w:sz w:val="16"/>
          <w:szCs w:val="16"/>
          <w:lang w:eastAsia="pl-PL"/>
          <w14:ligatures w14:val="none"/>
        </w:rPr>
        <w:t>)</w:t>
      </w:r>
    </w:p>
    <w:p w14:paraId="7E7D5418" w14:textId="77777777" w:rsidR="005268A3" w:rsidRPr="00692B48" w:rsidRDefault="005268A3" w:rsidP="005268A3">
      <w:pPr>
        <w:spacing w:after="0" w:line="480" w:lineRule="auto"/>
        <w:rPr>
          <w:rFonts w:eastAsia="Times New Roman" w:cstheme="minorHAnsi"/>
          <w:kern w:val="0"/>
          <w:sz w:val="21"/>
          <w:szCs w:val="21"/>
          <w:u w:val="single"/>
          <w:lang w:eastAsia="pl-PL"/>
          <w14:ligatures w14:val="none"/>
        </w:rPr>
      </w:pPr>
      <w:r w:rsidRPr="00692B48">
        <w:rPr>
          <w:rFonts w:eastAsia="Times New Roman" w:cstheme="minorHAnsi"/>
          <w:kern w:val="0"/>
          <w:sz w:val="21"/>
          <w:szCs w:val="21"/>
          <w:u w:val="single"/>
          <w:lang w:eastAsia="pl-PL"/>
          <w14:ligatures w14:val="none"/>
        </w:rPr>
        <w:t>reprezentowany przez:</w:t>
      </w:r>
    </w:p>
    <w:p w14:paraId="29102670" w14:textId="77777777" w:rsidR="005268A3" w:rsidRPr="00692B48" w:rsidRDefault="005268A3" w:rsidP="005268A3">
      <w:pPr>
        <w:spacing w:after="0" w:line="480" w:lineRule="auto"/>
        <w:ind w:right="5954"/>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w:t>
      </w:r>
    </w:p>
    <w:p w14:paraId="6B9F6B21" w14:textId="77777777" w:rsidR="005268A3" w:rsidRPr="00692B48" w:rsidRDefault="005268A3" w:rsidP="005268A3">
      <w:pPr>
        <w:spacing w:after="0" w:line="240" w:lineRule="auto"/>
        <w:ind w:right="5953"/>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(imię, nazwisko, stanowisko/podstawa </w:t>
      </w:r>
      <w:proofErr w:type="gramStart"/>
      <w:r w:rsidRPr="00692B48">
        <w:rPr>
          <w:rFonts w:eastAsia="Times New Roman" w:cstheme="minorHAnsi"/>
          <w:i/>
          <w:kern w:val="0"/>
          <w:sz w:val="16"/>
          <w:szCs w:val="16"/>
          <w:lang w:eastAsia="pl-PL"/>
          <w14:ligatures w14:val="none"/>
        </w:rPr>
        <w:t>do  reprezentacji</w:t>
      </w:r>
      <w:proofErr w:type="gramEnd"/>
      <w:r w:rsidRPr="00692B48">
        <w:rPr>
          <w:rFonts w:eastAsia="Times New Roman" w:cstheme="minorHAnsi"/>
          <w:i/>
          <w:kern w:val="0"/>
          <w:sz w:val="16"/>
          <w:szCs w:val="16"/>
          <w:lang w:eastAsia="pl-PL"/>
          <w14:ligatures w14:val="none"/>
        </w:rPr>
        <w:t>)</w:t>
      </w:r>
    </w:p>
    <w:p w14:paraId="5DDDC606" w14:textId="77777777" w:rsidR="005268A3" w:rsidRPr="00692B48" w:rsidRDefault="005268A3" w:rsidP="005268A3">
      <w:pPr>
        <w:spacing w:after="0" w:line="480" w:lineRule="auto"/>
        <w:ind w:right="5954"/>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e-mail/</w:t>
      </w:r>
      <w:proofErr w:type="spellStart"/>
      <w:r w:rsidRPr="00692B48">
        <w:rPr>
          <w:rFonts w:eastAsia="Times New Roman" w:cstheme="minorHAnsi"/>
          <w:kern w:val="0"/>
          <w:sz w:val="20"/>
          <w:szCs w:val="20"/>
          <w:lang w:eastAsia="pl-PL"/>
          <w14:ligatures w14:val="none"/>
        </w:rPr>
        <w:t>tel</w:t>
      </w:r>
      <w:proofErr w:type="spellEnd"/>
      <w:r w:rsidRPr="00692B48">
        <w:rPr>
          <w:rFonts w:eastAsia="Times New Roman" w:cstheme="minorHAnsi"/>
          <w:kern w:val="0"/>
          <w:sz w:val="20"/>
          <w:szCs w:val="20"/>
          <w:lang w:eastAsia="pl-PL"/>
          <w14:ligatures w14:val="none"/>
        </w:rPr>
        <w:t>: ………………………….</w:t>
      </w:r>
    </w:p>
    <w:p w14:paraId="2002C9E5" w14:textId="77777777" w:rsidR="005268A3" w:rsidRPr="00692B48" w:rsidRDefault="005268A3" w:rsidP="005268A3">
      <w:pPr>
        <w:spacing w:after="0" w:line="480" w:lineRule="auto"/>
        <w:ind w:right="5954"/>
        <w:rPr>
          <w:rFonts w:eastAsia="Times New Roman" w:cstheme="minorHAnsi"/>
          <w:kern w:val="0"/>
          <w:sz w:val="20"/>
          <w:szCs w:val="20"/>
          <w:lang w:eastAsia="pl-PL"/>
          <w14:ligatures w14:val="none"/>
        </w:rPr>
      </w:pPr>
    </w:p>
    <w:p w14:paraId="26081762" w14:textId="77777777" w:rsidR="005268A3" w:rsidRPr="00692B48" w:rsidRDefault="005268A3" w:rsidP="005268A3">
      <w:pPr>
        <w:spacing w:after="120" w:line="240" w:lineRule="auto"/>
        <w:jc w:val="center"/>
        <w:rPr>
          <w:rFonts w:eastAsia="Times New Roman" w:cstheme="minorHAnsi"/>
          <w:b/>
          <w:kern w:val="0"/>
          <w:sz w:val="24"/>
          <w:szCs w:val="24"/>
          <w:u w:val="single"/>
          <w:lang w:eastAsia="pl-PL"/>
          <w14:ligatures w14:val="none"/>
        </w:rPr>
      </w:pPr>
      <w:r w:rsidRPr="00692B48">
        <w:rPr>
          <w:rFonts w:eastAsia="Times New Roman" w:cstheme="minorHAnsi"/>
          <w:b/>
          <w:kern w:val="0"/>
          <w:sz w:val="24"/>
          <w:szCs w:val="24"/>
          <w:u w:val="single"/>
          <w:lang w:eastAsia="pl-PL"/>
          <w14:ligatures w14:val="none"/>
        </w:rPr>
        <w:t xml:space="preserve">Oświadczenie wykonawcy*/podmiotu udostępniającego zasoby* </w:t>
      </w:r>
    </w:p>
    <w:p w14:paraId="1F75BF21" w14:textId="77777777" w:rsidR="005268A3" w:rsidRPr="00692B48" w:rsidRDefault="005268A3" w:rsidP="005268A3">
      <w:pPr>
        <w:spacing w:before="120"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DOTYCZĄCE SPEŁNIANIA WARUNKÓW UDZIAŁU W POSTĘPOWANIU O ZAMÓWIENIE PUBLICZNE</w:t>
      </w:r>
    </w:p>
    <w:p w14:paraId="03321522"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składane na podstawie art. 125 ust. 1 ustawy z dnia 11 września 2019 r. z późn.zm.</w:t>
      </w:r>
    </w:p>
    <w:p w14:paraId="3361590C" w14:textId="77777777" w:rsidR="005268A3" w:rsidRPr="00692B48" w:rsidRDefault="005268A3" w:rsidP="005268A3">
      <w:pPr>
        <w:spacing w:after="0" w:line="240" w:lineRule="auto"/>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 ustawy Prawo zamówień publicznych (dalej jako: ustawa PZP), </w:t>
      </w:r>
    </w:p>
    <w:p w14:paraId="38A1F4D5" w14:textId="77777777" w:rsidR="005268A3" w:rsidRPr="00692B48" w:rsidRDefault="005268A3" w:rsidP="005268A3">
      <w:pPr>
        <w:spacing w:after="0" w:line="240" w:lineRule="auto"/>
        <w:rPr>
          <w:rFonts w:eastAsia="Times New Roman" w:cstheme="minorHAnsi"/>
          <w:kern w:val="0"/>
          <w:sz w:val="21"/>
          <w:szCs w:val="21"/>
          <w:lang w:eastAsia="pl-PL"/>
          <w14:ligatures w14:val="none"/>
        </w:rPr>
      </w:pPr>
    </w:p>
    <w:p w14:paraId="710CFC4D" w14:textId="10541C1F" w:rsidR="00915E93" w:rsidRPr="00692B48" w:rsidRDefault="005268A3" w:rsidP="00915E93">
      <w:pPr>
        <w:autoSpaceDE w:val="0"/>
        <w:adjustRightInd w:val="0"/>
        <w:spacing w:before="120" w:after="120" w:line="240" w:lineRule="auto"/>
        <w:jc w:val="center"/>
        <w:rPr>
          <w:rFonts w:eastAsia="Times New Roman" w:cstheme="minorHAnsi"/>
          <w:b/>
          <w:bCs/>
          <w:kern w:val="0"/>
          <w:sz w:val="24"/>
          <w:szCs w:val="24"/>
          <w:lang w:eastAsia="pl-PL"/>
          <w14:ligatures w14:val="none"/>
        </w:rPr>
      </w:pPr>
      <w:r w:rsidRPr="00692B48">
        <w:rPr>
          <w:rFonts w:eastAsia="Times New Roman" w:cstheme="minorHAnsi"/>
          <w:kern w:val="0"/>
          <w:sz w:val="21"/>
          <w:szCs w:val="21"/>
          <w:lang w:eastAsia="pl-PL"/>
          <w14:ligatures w14:val="none"/>
        </w:rPr>
        <w:t xml:space="preserve">Na potrzeby postępowania o udzielenie zamówienia publicznego pn. </w:t>
      </w:r>
      <w:r w:rsidR="00915E93" w:rsidRPr="00692B48">
        <w:rPr>
          <w:rFonts w:eastAsia="Times New Roman" w:cstheme="minorHAnsi"/>
          <w:b/>
          <w:bCs/>
          <w:kern w:val="0"/>
          <w:sz w:val="24"/>
          <w:szCs w:val="24"/>
          <w:lang w:eastAsia="pl-PL"/>
          <w14:ligatures w14:val="none"/>
        </w:rPr>
        <w:t xml:space="preserve">Budowa sieci kanalizacji sanitarnej w miejscowości </w:t>
      </w:r>
      <w:r w:rsidR="004044B9">
        <w:rPr>
          <w:rFonts w:eastAsia="Times New Roman" w:cstheme="minorHAnsi"/>
          <w:b/>
          <w:bCs/>
          <w:kern w:val="0"/>
          <w:sz w:val="24"/>
          <w:szCs w:val="24"/>
          <w:lang w:eastAsia="pl-PL"/>
          <w14:ligatures w14:val="none"/>
        </w:rPr>
        <w:t>Łąki, Chęciny, Reducin</w:t>
      </w:r>
      <w:r w:rsidR="00915E93" w:rsidRPr="00692B48">
        <w:rPr>
          <w:rFonts w:eastAsia="Times New Roman" w:cstheme="minorHAnsi"/>
          <w:b/>
          <w:bCs/>
          <w:kern w:val="0"/>
          <w:sz w:val="24"/>
          <w:szCs w:val="24"/>
          <w:lang w:eastAsia="pl-PL"/>
          <w14:ligatures w14:val="none"/>
        </w:rPr>
        <w:t xml:space="preserve"> </w:t>
      </w:r>
    </w:p>
    <w:p w14:paraId="3395BE82" w14:textId="77777777" w:rsidR="005268A3" w:rsidRPr="00692B48" w:rsidRDefault="005268A3" w:rsidP="005268A3">
      <w:pPr>
        <w:spacing w:after="0" w:line="240" w:lineRule="auto"/>
        <w:jc w:val="both"/>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 xml:space="preserve">prowadzonego przez </w:t>
      </w:r>
      <w:r w:rsidRPr="00692B48">
        <w:rPr>
          <w:rFonts w:eastAsia="Times New Roman" w:cstheme="minorHAnsi"/>
          <w:b/>
          <w:kern w:val="0"/>
          <w:sz w:val="21"/>
          <w:szCs w:val="21"/>
          <w:lang w:eastAsia="pl-PL"/>
          <w14:ligatures w14:val="none"/>
        </w:rPr>
        <w:t xml:space="preserve">Gminę Górzno, 08-404 Górzno ul. Jana Pawła II 10 </w:t>
      </w:r>
      <w:r w:rsidRPr="00692B48">
        <w:rPr>
          <w:rFonts w:eastAsia="Times New Roman" w:cstheme="minorHAnsi"/>
          <w:kern w:val="0"/>
          <w:sz w:val="21"/>
          <w:szCs w:val="21"/>
          <w:lang w:eastAsia="pl-PL"/>
          <w14:ligatures w14:val="none"/>
        </w:rPr>
        <w:t>oświadczam, co następuje:</w:t>
      </w:r>
    </w:p>
    <w:p w14:paraId="12BA56CC" w14:textId="77777777" w:rsidR="005268A3" w:rsidRPr="00692B48" w:rsidRDefault="005268A3" w:rsidP="005268A3">
      <w:pPr>
        <w:spacing w:after="0" w:line="240" w:lineRule="auto"/>
        <w:jc w:val="both"/>
        <w:rPr>
          <w:rFonts w:eastAsia="Times New Roman" w:cstheme="minorHAnsi"/>
          <w:kern w:val="0"/>
          <w:sz w:val="21"/>
          <w:szCs w:val="21"/>
          <w:lang w:eastAsia="pl-PL"/>
          <w14:ligatures w14:val="none"/>
        </w:rPr>
      </w:pPr>
    </w:p>
    <w:p w14:paraId="11A09439" w14:textId="77777777" w:rsidR="005268A3" w:rsidRPr="00692B48" w:rsidRDefault="005268A3" w:rsidP="005268A3">
      <w:pPr>
        <w:shd w:val="clear" w:color="auto" w:fill="BFBFBF"/>
        <w:spacing w:after="0" w:line="360" w:lineRule="auto"/>
        <w:jc w:val="both"/>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t>INFORMACJA DOTYCZĄCA WYKONAWCY:</w:t>
      </w:r>
    </w:p>
    <w:p w14:paraId="58630674" w14:textId="77777777" w:rsidR="005268A3" w:rsidRPr="00692B48" w:rsidRDefault="005268A3" w:rsidP="005268A3">
      <w:pPr>
        <w:spacing w:after="0" w:line="360" w:lineRule="auto"/>
        <w:jc w:val="both"/>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 xml:space="preserve">Oświadczam, że spełniam warunki udziału w postępowaniu określone przez zamawiającego w </w:t>
      </w:r>
      <w:r w:rsidRPr="00692B48">
        <w:rPr>
          <w:rFonts w:eastAsia="Times New Roman" w:cstheme="minorHAnsi"/>
          <w:b/>
          <w:kern w:val="0"/>
          <w:sz w:val="21"/>
          <w:szCs w:val="21"/>
          <w:lang w:eastAsia="pl-PL"/>
          <w14:ligatures w14:val="none"/>
        </w:rPr>
        <w:t xml:space="preserve">Specyfikacji Warunków Zamówienia SWZ </w:t>
      </w:r>
    </w:p>
    <w:p w14:paraId="69FB6F5F" w14:textId="77777777" w:rsidR="005268A3" w:rsidRPr="00692B48" w:rsidRDefault="005268A3" w:rsidP="005268A3">
      <w:pPr>
        <w:spacing w:after="0" w:line="360" w:lineRule="auto"/>
        <w:jc w:val="both"/>
        <w:rPr>
          <w:rFonts w:eastAsia="Times New Roman" w:cstheme="minorHAnsi"/>
          <w:strike/>
          <w:kern w:val="0"/>
          <w:sz w:val="21"/>
          <w:szCs w:val="21"/>
          <w:lang w:eastAsia="pl-PL"/>
          <w14:ligatures w14:val="none"/>
        </w:rPr>
      </w:pPr>
    </w:p>
    <w:p w14:paraId="6DEC8A8B" w14:textId="77777777" w:rsidR="005268A3" w:rsidRPr="00692B48" w:rsidRDefault="005268A3" w:rsidP="005268A3">
      <w:pPr>
        <w:spacing w:after="0" w:line="360" w:lineRule="auto"/>
        <w:jc w:val="both"/>
        <w:rPr>
          <w:rFonts w:eastAsia="Times New Roman" w:cstheme="minorHAnsi"/>
          <w:strike/>
          <w:kern w:val="0"/>
          <w:sz w:val="21"/>
          <w:szCs w:val="21"/>
          <w:lang w:eastAsia="pl-PL"/>
          <w14:ligatures w14:val="none"/>
        </w:rPr>
      </w:pPr>
    </w:p>
    <w:p w14:paraId="268BDA14" w14:textId="77777777" w:rsidR="005268A3" w:rsidRPr="00692B48" w:rsidRDefault="005268A3" w:rsidP="005268A3">
      <w:pPr>
        <w:spacing w:after="0" w:line="360" w:lineRule="auto"/>
        <w:jc w:val="both"/>
        <w:rPr>
          <w:rFonts w:eastAsia="Times New Roman" w:cstheme="minorHAnsi"/>
          <w:strike/>
          <w:kern w:val="0"/>
          <w:sz w:val="21"/>
          <w:szCs w:val="21"/>
          <w:lang w:eastAsia="pl-PL"/>
          <w14:ligatures w14:val="none"/>
        </w:rPr>
      </w:pPr>
    </w:p>
    <w:p w14:paraId="5E39F42D"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 xml:space="preserve">………………………………….……. </w:t>
      </w:r>
      <w:r w:rsidRPr="00692B48">
        <w:rPr>
          <w:rFonts w:eastAsia="Times New Roman" w:cstheme="minorHAnsi"/>
          <w:i/>
          <w:kern w:val="0"/>
          <w:sz w:val="16"/>
          <w:szCs w:val="16"/>
          <w:lang w:eastAsia="pl-PL"/>
          <w14:ligatures w14:val="none"/>
        </w:rPr>
        <w:t>(miejscowość),</w:t>
      </w:r>
      <w:r w:rsidRPr="00692B48">
        <w:rPr>
          <w:rFonts w:eastAsia="Times New Roman" w:cstheme="minorHAnsi"/>
          <w:i/>
          <w:kern w:val="0"/>
          <w:sz w:val="20"/>
          <w:szCs w:val="20"/>
          <w:lang w:eastAsia="pl-PL"/>
          <w14:ligatures w14:val="none"/>
        </w:rPr>
        <w:t xml:space="preserve"> </w:t>
      </w:r>
      <w:r w:rsidRPr="00692B48">
        <w:rPr>
          <w:rFonts w:eastAsia="Times New Roman" w:cstheme="minorHAnsi"/>
          <w:kern w:val="0"/>
          <w:sz w:val="21"/>
          <w:szCs w:val="21"/>
          <w:lang w:eastAsia="pl-PL"/>
          <w14:ligatures w14:val="none"/>
        </w:rPr>
        <w:t xml:space="preserve">dnia …………………. r.                    </w:t>
      </w:r>
      <w:r w:rsidRPr="00692B48">
        <w:rPr>
          <w:rFonts w:eastAsia="Times New Roman" w:cstheme="minorHAnsi"/>
          <w:kern w:val="0"/>
          <w:sz w:val="20"/>
          <w:szCs w:val="20"/>
          <w:lang w:eastAsia="pl-PL"/>
          <w14:ligatures w14:val="none"/>
        </w:rPr>
        <w:t xml:space="preserve"> …………………………….…………………………</w:t>
      </w:r>
    </w:p>
    <w:p w14:paraId="7059440D"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w:t>
      </w:r>
    </w:p>
    <w:p w14:paraId="2B94A188"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p>
    <w:p w14:paraId="0005AD29" w14:textId="77777777" w:rsidR="005268A3" w:rsidRPr="00692B48" w:rsidRDefault="005268A3" w:rsidP="005268A3">
      <w:pPr>
        <w:spacing w:after="0" w:line="360" w:lineRule="auto"/>
        <w:jc w:val="both"/>
        <w:rPr>
          <w:rFonts w:eastAsia="Times New Roman" w:cstheme="minorHAnsi"/>
          <w:strike/>
          <w:kern w:val="0"/>
          <w:sz w:val="21"/>
          <w:szCs w:val="21"/>
          <w:lang w:eastAsia="pl-PL"/>
          <w14:ligatures w14:val="none"/>
        </w:rPr>
      </w:pPr>
    </w:p>
    <w:p w14:paraId="74D0ADB2" w14:textId="77777777" w:rsidR="005268A3" w:rsidRPr="00692B48" w:rsidRDefault="005268A3" w:rsidP="005268A3">
      <w:pPr>
        <w:spacing w:after="0" w:line="360" w:lineRule="auto"/>
        <w:jc w:val="both"/>
        <w:rPr>
          <w:rFonts w:eastAsia="Times New Roman" w:cstheme="minorHAnsi"/>
          <w:strike/>
          <w:kern w:val="0"/>
          <w:sz w:val="21"/>
          <w:szCs w:val="21"/>
          <w:lang w:eastAsia="pl-PL"/>
          <w14:ligatures w14:val="none"/>
        </w:rPr>
      </w:pPr>
    </w:p>
    <w:p w14:paraId="04A48187" w14:textId="77777777" w:rsidR="005268A3" w:rsidRPr="00692B48" w:rsidRDefault="005268A3" w:rsidP="005268A3">
      <w:pPr>
        <w:shd w:val="clear" w:color="auto" w:fill="BFBFBF"/>
        <w:spacing w:after="0" w:line="360" w:lineRule="auto"/>
        <w:jc w:val="both"/>
        <w:rPr>
          <w:rFonts w:eastAsia="Times New Roman" w:cstheme="minorHAnsi"/>
          <w:b/>
          <w:kern w:val="0"/>
          <w:sz w:val="21"/>
          <w:szCs w:val="21"/>
          <w:lang w:eastAsia="pl-PL"/>
          <w14:ligatures w14:val="none"/>
        </w:rPr>
      </w:pPr>
      <w:r w:rsidRPr="00692B48">
        <w:rPr>
          <w:rFonts w:eastAsia="Times New Roman" w:cstheme="minorHAnsi"/>
          <w:b/>
          <w:kern w:val="0"/>
          <w:sz w:val="21"/>
          <w:szCs w:val="21"/>
          <w:lang w:eastAsia="pl-PL"/>
          <w14:ligatures w14:val="none"/>
        </w:rPr>
        <w:lastRenderedPageBreak/>
        <w:t>OŚWIADCZENIE DOTYCZĄCE PODANYCH INFORMACJI:</w:t>
      </w:r>
    </w:p>
    <w:p w14:paraId="3609BCAF" w14:textId="77777777" w:rsidR="005268A3" w:rsidRPr="00692B48" w:rsidRDefault="005268A3" w:rsidP="005268A3">
      <w:pPr>
        <w:spacing w:after="0" w:line="360" w:lineRule="auto"/>
        <w:jc w:val="both"/>
        <w:rPr>
          <w:rFonts w:eastAsia="Times New Roman" w:cstheme="minorHAnsi"/>
          <w:kern w:val="0"/>
          <w:sz w:val="21"/>
          <w:szCs w:val="21"/>
          <w:lang w:eastAsia="pl-PL"/>
          <w14:ligatures w14:val="none"/>
        </w:rPr>
      </w:pPr>
      <w:r w:rsidRPr="00692B48">
        <w:rPr>
          <w:rFonts w:eastAsia="Times New Roman" w:cstheme="minorHAnsi"/>
          <w:kern w:val="0"/>
          <w:sz w:val="21"/>
          <w:szCs w:val="21"/>
          <w:lang w:eastAsia="pl-PL"/>
          <w14:ligatures w14:val="none"/>
        </w:rPr>
        <w:t xml:space="preserve">Oświadczam, że wszystkie informacje podane w powyższych oświadczeniach są aktualne </w:t>
      </w:r>
      <w:r w:rsidRPr="00692B48">
        <w:rPr>
          <w:rFonts w:eastAsia="Times New Roman" w:cstheme="minorHAnsi"/>
          <w:kern w:val="0"/>
          <w:sz w:val="21"/>
          <w:szCs w:val="21"/>
          <w:lang w:eastAsia="pl-PL"/>
          <w14:ligatures w14:val="none"/>
        </w:rPr>
        <w:br/>
        <w:t>i zgodne z prawdą oraz zostały przedstawione z pełną świadomością konsekwencji wprowadzenia zamawiającego w błąd przy przedstawianiu informacji.</w:t>
      </w:r>
    </w:p>
    <w:p w14:paraId="2E985899"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p>
    <w:p w14:paraId="258BA2F3"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 xml:space="preserve">………………………..……….……. </w:t>
      </w:r>
      <w:r w:rsidRPr="00692B48">
        <w:rPr>
          <w:rFonts w:eastAsia="Times New Roman" w:cstheme="minorHAnsi"/>
          <w:i/>
          <w:kern w:val="0"/>
          <w:sz w:val="16"/>
          <w:szCs w:val="16"/>
          <w:lang w:eastAsia="pl-PL"/>
          <w14:ligatures w14:val="none"/>
        </w:rPr>
        <w:t>(miejscowość),</w:t>
      </w:r>
      <w:r w:rsidRPr="00692B48">
        <w:rPr>
          <w:rFonts w:eastAsia="Times New Roman" w:cstheme="minorHAnsi"/>
          <w:i/>
          <w:kern w:val="0"/>
          <w:sz w:val="18"/>
          <w:szCs w:val="18"/>
          <w:lang w:eastAsia="pl-PL"/>
          <w14:ligatures w14:val="none"/>
        </w:rPr>
        <w:t xml:space="preserve"> </w:t>
      </w:r>
      <w:r w:rsidRPr="00692B48">
        <w:rPr>
          <w:rFonts w:eastAsia="Times New Roman" w:cstheme="minorHAnsi"/>
          <w:kern w:val="0"/>
          <w:sz w:val="20"/>
          <w:szCs w:val="20"/>
          <w:lang w:eastAsia="pl-PL"/>
          <w14:ligatures w14:val="none"/>
        </w:rPr>
        <w:t>dnia ……</w:t>
      </w:r>
      <w:proofErr w:type="gramStart"/>
      <w:r w:rsidRPr="00692B48">
        <w:rPr>
          <w:rFonts w:eastAsia="Times New Roman" w:cstheme="minorHAnsi"/>
          <w:kern w:val="0"/>
          <w:sz w:val="20"/>
          <w:szCs w:val="20"/>
          <w:lang w:eastAsia="pl-PL"/>
          <w14:ligatures w14:val="none"/>
        </w:rPr>
        <w:t>…….</w:t>
      </w:r>
      <w:proofErr w:type="gramEnd"/>
      <w:r w:rsidRPr="00692B48">
        <w:rPr>
          <w:rFonts w:eastAsia="Times New Roman" w:cstheme="minorHAnsi"/>
          <w:kern w:val="0"/>
          <w:sz w:val="20"/>
          <w:szCs w:val="20"/>
          <w:lang w:eastAsia="pl-PL"/>
          <w14:ligatures w14:val="none"/>
        </w:rPr>
        <w:t>……. r.                              …………………………….…………………………</w:t>
      </w:r>
    </w:p>
    <w:p w14:paraId="78F7150C"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w:t>
      </w:r>
    </w:p>
    <w:p w14:paraId="39EF6638"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p>
    <w:p w14:paraId="30314BBC"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p>
    <w:p w14:paraId="6E333985"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r w:rsidRPr="00692B48">
        <w:rPr>
          <w:rFonts w:eastAsia="Times New Roman" w:cstheme="minorHAnsi"/>
          <w:i/>
          <w:kern w:val="0"/>
          <w:sz w:val="20"/>
          <w:szCs w:val="20"/>
          <w:lang w:eastAsia="pl-PL"/>
          <w14:ligatures w14:val="none"/>
        </w:rPr>
        <w:t>*niepotrzebne skreślić</w:t>
      </w:r>
    </w:p>
    <w:p w14:paraId="3E32956F"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r w:rsidRPr="00692B48">
        <w:rPr>
          <w:rFonts w:eastAsia="Times New Roman" w:cstheme="minorHAnsi"/>
          <w:b/>
          <w:kern w:val="0"/>
          <w:sz w:val="20"/>
          <w:szCs w:val="20"/>
          <w:lang w:eastAsia="pl-PL"/>
          <w14:ligatures w14:val="none"/>
        </w:rPr>
        <w:t>Uwaga:</w:t>
      </w:r>
      <w:r w:rsidRPr="00692B48">
        <w:rPr>
          <w:rFonts w:eastAsia="Times New Roman" w:cstheme="minorHAnsi"/>
          <w:b/>
          <w:kern w:val="0"/>
          <w:sz w:val="20"/>
          <w:szCs w:val="20"/>
          <w:lang w:eastAsia="pl-PL"/>
          <w14:ligatures w14:val="none"/>
        </w:rPr>
        <w:br/>
      </w:r>
      <w:r w:rsidRPr="00692B48">
        <w:rPr>
          <w:rFonts w:eastAsia="Times New Roman" w:cstheme="minorHAnsi"/>
          <w:i/>
          <w:kern w:val="0"/>
          <w:sz w:val="20"/>
          <w:szCs w:val="20"/>
          <w:lang w:eastAsia="pl-PL"/>
          <w14:ligatures w14:val="none"/>
        </w:rPr>
        <w:t>W przypadku podmiotów występujących wspólnie oświadczenia składa, każdy z wykonawców, w zakresie w jakim wykazuje spełnienie warunków udziału w postępowaniu.</w:t>
      </w:r>
    </w:p>
    <w:p w14:paraId="359B8F61" w14:textId="77777777" w:rsidR="005268A3" w:rsidRPr="00692B48" w:rsidRDefault="005268A3" w:rsidP="005268A3">
      <w:pPr>
        <w:spacing w:after="0" w:line="360" w:lineRule="auto"/>
        <w:jc w:val="both"/>
        <w:rPr>
          <w:rFonts w:eastAsia="Times New Roman" w:cstheme="minorHAnsi"/>
          <w:i/>
          <w:kern w:val="0"/>
          <w:sz w:val="20"/>
          <w:szCs w:val="20"/>
          <w:lang w:eastAsia="pl-PL"/>
          <w14:ligatures w14:val="none"/>
        </w:rPr>
      </w:pPr>
      <w:r w:rsidRPr="00692B48">
        <w:rPr>
          <w:rFonts w:eastAsia="Times New Roman" w:cstheme="minorHAnsi"/>
          <w:i/>
          <w:kern w:val="0"/>
          <w:sz w:val="20"/>
          <w:szCs w:val="20"/>
          <w:lang w:eastAsia="pl-PL"/>
          <w14:ligatures w14:val="none"/>
        </w:rPr>
        <w:t>W przypadku polegania na zasobach innych podmiotów, należy dołączyć do oferty oświadczenie podmiotu udostępniającego zasoby, potwierdzające spełnienie warunków udziału w postępowaniu, w zakresie, w jakim wykonawca powołuje się na jego zasoby.</w:t>
      </w:r>
    </w:p>
    <w:p w14:paraId="2BD83DBA"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p>
    <w:p w14:paraId="21C4D8F8"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7C4781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6740B817"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8E3361A"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F9F64EC"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0EFBE01"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858E10A"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4BE0AB5"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9ADA5EF"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55C3961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4B62E400"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BD1AB71"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5AAE6EB"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869892F"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3C0924F"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DB9D06B"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C7D6C1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2A98D2C"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0D999566"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5805174F"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565C26D0"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2849CFBB"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32B30E6E"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1A3D4F1B"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3D107AAD"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3C3F1DB5"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5C6380F1"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705695BC"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Załącznik nr 5 do SWZ</w:t>
      </w:r>
    </w:p>
    <w:p w14:paraId="44BB349F"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5CDEA42E" w14:textId="77777777" w:rsidR="005268A3" w:rsidRPr="00692B48" w:rsidRDefault="005268A3" w:rsidP="005268A3">
      <w:pPr>
        <w:spacing w:before="120" w:after="100" w:afterAutospacing="1" w:line="240" w:lineRule="auto"/>
        <w:jc w:val="center"/>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ZOBOWIĄZANIE PODMIOTU UDOSTĘPNIAJĄCEGO ZASOBY NIEZBĘDNE DO WYKONANIA ZAMÓWIENIA</w:t>
      </w:r>
      <w:r w:rsidRPr="00692B48">
        <w:rPr>
          <w:rFonts w:eastAsia="Times New Roman" w:cstheme="minorHAnsi"/>
          <w:b/>
          <w:kern w:val="0"/>
          <w:sz w:val="24"/>
          <w:szCs w:val="24"/>
          <w:vertAlign w:val="superscript"/>
          <w:lang w:eastAsia="pl-PL"/>
          <w14:ligatures w14:val="none"/>
        </w:rPr>
        <w:footnoteReference w:id="1"/>
      </w:r>
      <w:r w:rsidRPr="00692B48">
        <w:rPr>
          <w:rFonts w:eastAsia="Times New Roman" w:cstheme="minorHAnsi"/>
          <w:b/>
          <w:kern w:val="0"/>
          <w:sz w:val="24"/>
          <w:szCs w:val="24"/>
          <w:lang w:eastAsia="pl-PL"/>
          <w14:ligatures w14:val="none"/>
        </w:rPr>
        <w:t xml:space="preserve"> </w:t>
      </w:r>
    </w:p>
    <w:p w14:paraId="644D728B" w14:textId="77777777" w:rsidR="005268A3" w:rsidRPr="00692B48" w:rsidRDefault="005268A3" w:rsidP="005268A3">
      <w:pPr>
        <w:spacing w:before="120" w:after="100" w:afterAutospacing="1" w:line="240" w:lineRule="auto"/>
        <w:jc w:val="center"/>
        <w:rPr>
          <w:rFonts w:eastAsia="Times New Roman" w:cstheme="minorHAnsi"/>
          <w:kern w:val="0"/>
          <w:sz w:val="20"/>
          <w:szCs w:val="20"/>
          <w:lang w:eastAsia="pl-PL"/>
          <w14:ligatures w14:val="none"/>
        </w:rPr>
      </w:pPr>
      <w:r w:rsidRPr="00692B48">
        <w:rPr>
          <w:rFonts w:eastAsia="Times New Roman" w:cstheme="minorHAnsi"/>
          <w:i/>
          <w:kern w:val="0"/>
          <w:sz w:val="20"/>
          <w:szCs w:val="20"/>
          <w:lang w:eastAsia="pl-PL"/>
          <w14:ligatures w14:val="none"/>
        </w:rPr>
        <w:t xml:space="preserve">(wypełnić tylko w </w:t>
      </w:r>
      <w:proofErr w:type="gramStart"/>
      <w:r w:rsidRPr="00692B48">
        <w:rPr>
          <w:rFonts w:eastAsia="Times New Roman" w:cstheme="minorHAnsi"/>
          <w:i/>
          <w:kern w:val="0"/>
          <w:sz w:val="20"/>
          <w:szCs w:val="20"/>
          <w:lang w:eastAsia="pl-PL"/>
          <w14:ligatures w14:val="none"/>
        </w:rPr>
        <w:t>przypadku</w:t>
      </w:r>
      <w:proofErr w:type="gramEnd"/>
      <w:r w:rsidRPr="00692B48">
        <w:rPr>
          <w:rFonts w:eastAsia="Times New Roman" w:cstheme="minorHAnsi"/>
          <w:i/>
          <w:kern w:val="0"/>
          <w:sz w:val="20"/>
          <w:szCs w:val="20"/>
          <w:lang w:eastAsia="pl-PL"/>
          <w14:ligatures w14:val="none"/>
        </w:rPr>
        <w:t xml:space="preserve"> gdy wykonawca w celu potwierdzenia spełniania warunków udziału </w:t>
      </w:r>
      <w:r w:rsidRPr="00692B48">
        <w:rPr>
          <w:rFonts w:eastAsia="Times New Roman" w:cstheme="minorHAnsi"/>
          <w:i/>
          <w:kern w:val="0"/>
          <w:sz w:val="20"/>
          <w:szCs w:val="20"/>
          <w:lang w:eastAsia="pl-PL"/>
          <w14:ligatures w14:val="none"/>
        </w:rPr>
        <w:br/>
        <w:t xml:space="preserve">w postępowaniu polega na zdolnościach innych podmiotów) </w:t>
      </w:r>
    </w:p>
    <w:p w14:paraId="0A3025AD"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Po zapoznaniu się z treścią ogłoszenia o zamówieniu oraz specyfikacją warunków zamówienia obowiązującą w postępowaniu o udzielenie zamówienia publicznego prowadzonego w trybie PODSTAWOWYM BEZ PRZEPROWADZENIA NEGOCJACJI na:</w:t>
      </w:r>
    </w:p>
    <w:p w14:paraId="32371374" w14:textId="21213E1E" w:rsidR="00915E93" w:rsidRPr="00692B48" w:rsidRDefault="00915E93" w:rsidP="00915E93">
      <w:pPr>
        <w:autoSpaceDE w:val="0"/>
        <w:adjustRightInd w:val="0"/>
        <w:spacing w:before="120" w:after="120" w:line="240" w:lineRule="auto"/>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 xml:space="preserve">Budowa sieci kanalizacji sanitarnej w miejscowości </w:t>
      </w:r>
      <w:r w:rsidR="004044B9">
        <w:rPr>
          <w:rFonts w:eastAsia="Times New Roman" w:cstheme="minorHAnsi"/>
          <w:b/>
          <w:bCs/>
          <w:kern w:val="0"/>
          <w:sz w:val="24"/>
          <w:szCs w:val="24"/>
          <w:lang w:eastAsia="pl-PL"/>
          <w14:ligatures w14:val="none"/>
        </w:rPr>
        <w:t>Łąki, Chęciny, Reducin</w:t>
      </w:r>
      <w:r w:rsidRPr="00692B48">
        <w:rPr>
          <w:rFonts w:eastAsia="Times New Roman" w:cstheme="minorHAnsi"/>
          <w:b/>
          <w:bCs/>
          <w:kern w:val="0"/>
          <w:sz w:val="24"/>
          <w:szCs w:val="24"/>
          <w:lang w:eastAsia="pl-PL"/>
          <w14:ligatures w14:val="none"/>
        </w:rPr>
        <w:t xml:space="preserve"> </w:t>
      </w:r>
    </w:p>
    <w:p w14:paraId="5AAEC6EF"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p>
    <w:p w14:paraId="7E12A972" w14:textId="77777777" w:rsidR="005268A3" w:rsidRPr="00692B48" w:rsidRDefault="005268A3" w:rsidP="005268A3">
      <w:pPr>
        <w:autoSpaceDE w:val="0"/>
        <w:autoSpaceDN w:val="0"/>
        <w:spacing w:after="0" w:line="300" w:lineRule="auto"/>
        <w:jc w:val="both"/>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t>my:</w:t>
      </w:r>
    </w:p>
    <w:p w14:paraId="2CFB6676" w14:textId="77777777" w:rsidR="005268A3" w:rsidRPr="00692B48" w:rsidRDefault="005268A3" w:rsidP="005268A3">
      <w:pPr>
        <w:tabs>
          <w:tab w:val="left" w:pos="-567"/>
        </w:tabs>
        <w:spacing w:before="120" w:after="0" w:line="240" w:lineRule="auto"/>
        <w:ind w:right="-42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w:t>
      </w:r>
      <w:r w:rsidRPr="00692B48">
        <w:rPr>
          <w:rFonts w:eastAsia="Times New Roman" w:cstheme="minorHAnsi"/>
          <w:i/>
          <w:kern w:val="0"/>
          <w:sz w:val="24"/>
          <w:szCs w:val="24"/>
          <w:lang w:eastAsia="pl-PL"/>
          <w14:ligatures w14:val="none"/>
        </w:rPr>
        <w:t>(imię i nazwisko osoby podpisującej)</w:t>
      </w:r>
    </w:p>
    <w:p w14:paraId="43969402" w14:textId="77777777" w:rsidR="005268A3" w:rsidRPr="00692B48" w:rsidRDefault="005268A3" w:rsidP="005268A3">
      <w:pPr>
        <w:tabs>
          <w:tab w:val="left" w:pos="-567"/>
        </w:tabs>
        <w:spacing w:before="120" w:after="0" w:line="240" w:lineRule="auto"/>
        <w:ind w:right="-42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w:t>
      </w:r>
      <w:r w:rsidRPr="00692B48">
        <w:rPr>
          <w:rFonts w:eastAsia="Times New Roman" w:cstheme="minorHAnsi"/>
          <w:i/>
          <w:kern w:val="0"/>
          <w:sz w:val="24"/>
          <w:szCs w:val="24"/>
          <w:lang w:eastAsia="pl-PL"/>
          <w14:ligatures w14:val="none"/>
        </w:rPr>
        <w:t>(imię i nazwisko osoby podpisującej)</w:t>
      </w:r>
    </w:p>
    <w:p w14:paraId="02B8F416" w14:textId="77777777" w:rsidR="005268A3" w:rsidRPr="00692B48" w:rsidRDefault="005268A3" w:rsidP="005268A3">
      <w:pPr>
        <w:spacing w:before="120" w:after="0" w:line="240" w:lineRule="auto"/>
        <w:ind w:right="-425"/>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oświadczając, iż jesteśmy osobami odpowiednio umocowanymi do niniejszej czynności działając </w:t>
      </w:r>
      <w:r w:rsidRPr="00692B48">
        <w:rPr>
          <w:rFonts w:eastAsia="Times New Roman" w:cstheme="minorHAnsi"/>
          <w:kern w:val="0"/>
          <w:sz w:val="24"/>
          <w:szCs w:val="24"/>
          <w:lang w:eastAsia="pl-PL"/>
          <w14:ligatures w14:val="none"/>
        </w:rPr>
        <w:br/>
        <w:t>w imieniu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w:t>
      </w:r>
    </w:p>
    <w:p w14:paraId="0C789DED" w14:textId="77777777" w:rsidR="005268A3" w:rsidRPr="00692B48" w:rsidRDefault="005268A3" w:rsidP="005268A3">
      <w:pPr>
        <w:spacing w:before="120" w:after="0" w:line="240" w:lineRule="auto"/>
        <w:ind w:left="3261" w:right="-425"/>
        <w:rPr>
          <w:rFonts w:eastAsia="Times New Roman" w:cstheme="minorHAnsi"/>
          <w:i/>
          <w:kern w:val="0"/>
          <w:sz w:val="20"/>
          <w:szCs w:val="20"/>
          <w:lang w:eastAsia="pl-PL"/>
          <w14:ligatures w14:val="none"/>
        </w:rPr>
      </w:pPr>
      <w:r w:rsidRPr="00692B48">
        <w:rPr>
          <w:rFonts w:eastAsia="Times New Roman" w:cstheme="minorHAnsi"/>
          <w:i/>
          <w:kern w:val="0"/>
          <w:sz w:val="20"/>
          <w:szCs w:val="20"/>
          <w:lang w:eastAsia="pl-PL"/>
          <w14:ligatures w14:val="none"/>
        </w:rPr>
        <w:t>(wpisać nazwę podmiotu udostępniającego)</w:t>
      </w:r>
    </w:p>
    <w:p w14:paraId="0A4F4DD7" w14:textId="77777777" w:rsidR="005268A3" w:rsidRPr="00692B48" w:rsidRDefault="005268A3" w:rsidP="005268A3">
      <w:pPr>
        <w:tabs>
          <w:tab w:val="left" w:pos="-567"/>
        </w:tabs>
        <w:spacing w:before="120" w:after="0" w:line="240" w:lineRule="auto"/>
        <w:ind w:right="-425"/>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 siedzibą w …………………………………………………………………………………………………………………………zobowiązujemy się do:</w:t>
      </w:r>
    </w:p>
    <w:p w14:paraId="1F69F92E" w14:textId="77777777" w:rsidR="005268A3" w:rsidRPr="00692B48" w:rsidRDefault="005268A3" w:rsidP="005268A3">
      <w:pPr>
        <w:tabs>
          <w:tab w:val="left" w:pos="-567"/>
        </w:tabs>
        <w:spacing w:after="0" w:line="240" w:lineRule="auto"/>
        <w:ind w:right="-425"/>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udostępnienia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 xml:space="preserve">. </w:t>
      </w:r>
      <w:r w:rsidRPr="00692B48">
        <w:rPr>
          <w:rFonts w:eastAsia="Times New Roman" w:cstheme="minorHAnsi"/>
          <w:i/>
          <w:kern w:val="0"/>
          <w:sz w:val="24"/>
          <w:szCs w:val="24"/>
          <w:lang w:eastAsia="pl-PL"/>
          <w14:ligatures w14:val="none"/>
        </w:rPr>
        <w:t>(wpisać komu)</w:t>
      </w:r>
      <w:r w:rsidRPr="00692B48">
        <w:rPr>
          <w:rFonts w:eastAsia="Times New Roman" w:cstheme="minorHAnsi"/>
          <w:kern w:val="0"/>
          <w:sz w:val="24"/>
          <w:szCs w:val="24"/>
          <w:lang w:eastAsia="pl-PL"/>
          <w14:ligatures w14:val="none"/>
        </w:rPr>
        <w:t xml:space="preserve"> z siedzibą w …………………………………………………………………</w:t>
      </w:r>
      <w:proofErr w:type="gramStart"/>
      <w:r w:rsidRPr="00692B48">
        <w:rPr>
          <w:rFonts w:eastAsia="Times New Roman" w:cstheme="minorHAnsi"/>
          <w:kern w:val="0"/>
          <w:sz w:val="24"/>
          <w:szCs w:val="24"/>
          <w:lang w:eastAsia="pl-PL"/>
          <w14:ligatures w14:val="none"/>
        </w:rPr>
        <w:t>…</w:t>
      </w:r>
      <w:r w:rsidRPr="00692B48">
        <w:rPr>
          <w:rFonts w:eastAsia="Times New Roman" w:cstheme="minorHAnsi"/>
          <w:i/>
          <w:kern w:val="0"/>
          <w:sz w:val="24"/>
          <w:szCs w:val="24"/>
          <w:lang w:eastAsia="pl-PL"/>
          <w14:ligatures w14:val="none"/>
        </w:rPr>
        <w:t>(</w:t>
      </w:r>
      <w:proofErr w:type="gramEnd"/>
      <w:r w:rsidRPr="00692B48">
        <w:rPr>
          <w:rFonts w:eastAsia="Times New Roman" w:cstheme="minorHAnsi"/>
          <w:i/>
          <w:kern w:val="0"/>
          <w:sz w:val="24"/>
          <w:szCs w:val="24"/>
          <w:lang w:eastAsia="pl-PL"/>
          <w14:ligatures w14:val="none"/>
        </w:rPr>
        <w:t>wpisać adres)</w:t>
      </w:r>
      <w:r w:rsidRPr="00692B48">
        <w:rPr>
          <w:rFonts w:eastAsia="Times New Roman" w:cstheme="minorHAnsi"/>
          <w:kern w:val="0"/>
          <w:sz w:val="24"/>
          <w:szCs w:val="24"/>
          <w:lang w:eastAsia="pl-PL"/>
          <w14:ligatures w14:val="none"/>
        </w:rPr>
        <w:t>, zwanemu dalej wykonawcą, posiadanych przez nas zasobów niezbędnych do realizacji zamówienia.</w:t>
      </w:r>
    </w:p>
    <w:p w14:paraId="3F891A41" w14:textId="77777777" w:rsidR="005268A3" w:rsidRPr="00692B48" w:rsidRDefault="005268A3" w:rsidP="005268A3">
      <w:pPr>
        <w:tabs>
          <w:tab w:val="left" w:pos="-567"/>
        </w:tabs>
        <w:spacing w:after="0" w:line="240" w:lineRule="auto"/>
        <w:ind w:right="-425"/>
        <w:jc w:val="both"/>
        <w:rPr>
          <w:rFonts w:eastAsia="Times New Roman" w:cstheme="minorHAnsi"/>
          <w:kern w:val="0"/>
          <w:sz w:val="24"/>
          <w:szCs w:val="24"/>
          <w:lang w:eastAsia="pl-PL"/>
          <w14:ligatures w14:val="none"/>
        </w:rPr>
      </w:pPr>
    </w:p>
    <w:p w14:paraId="09C0F992" w14:textId="77777777" w:rsidR="005268A3" w:rsidRPr="00692B48" w:rsidRDefault="005268A3" w:rsidP="005268A3">
      <w:pPr>
        <w:numPr>
          <w:ilvl w:val="0"/>
          <w:numId w:val="29"/>
        </w:numPr>
        <w:tabs>
          <w:tab w:val="left" w:pos="-567"/>
        </w:tabs>
        <w:autoSpaceDE w:val="0"/>
        <w:autoSpaceDN w:val="0"/>
        <w:spacing w:after="0" w:line="240" w:lineRule="auto"/>
        <w:ind w:left="284" w:right="-425"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Zakres zasobów, jakie udostępniamy wykonawcy: </w:t>
      </w:r>
    </w:p>
    <w:p w14:paraId="4B33143B" w14:textId="77777777" w:rsidR="005268A3" w:rsidRPr="00692B48" w:rsidRDefault="005268A3" w:rsidP="005268A3">
      <w:pPr>
        <w:tabs>
          <w:tab w:val="left" w:pos="-567"/>
        </w:tabs>
        <w:spacing w:after="0" w:line="240" w:lineRule="auto"/>
        <w:ind w:left="284" w:right="-425"/>
        <w:jc w:val="both"/>
        <w:rPr>
          <w:rFonts w:eastAsia="Times New Roman" w:cstheme="minorHAnsi"/>
          <w:kern w:val="0"/>
          <w:sz w:val="24"/>
          <w:szCs w:val="24"/>
          <w:lang w:eastAsia="pl-PL"/>
          <w14:ligatures w14:val="none"/>
        </w:rPr>
      </w:pPr>
    </w:p>
    <w:p w14:paraId="019BEC23" w14:textId="77777777" w:rsidR="005268A3" w:rsidRPr="00692B48" w:rsidRDefault="005268A3" w:rsidP="005268A3">
      <w:pPr>
        <w:autoSpaceDE w:val="0"/>
        <w:autoSpaceDN w:val="0"/>
        <w:spacing w:after="0" w:line="220" w:lineRule="exact"/>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24"/>
          <w:szCs w:val="24"/>
          <w:lang w:eastAsia="pl-PL"/>
          <w14:ligatures w14:val="none"/>
        </w:rPr>
        <w:instrText xml:space="preserve"> FORMCHECKBOX </w:instrText>
      </w:r>
      <w:r w:rsidRPr="00692B48">
        <w:rPr>
          <w:rFonts w:eastAsia="Times New Roman" w:cstheme="minorHAnsi"/>
          <w:b/>
          <w:kern w:val="0"/>
          <w:sz w:val="24"/>
          <w:szCs w:val="24"/>
          <w:lang w:eastAsia="pl-PL"/>
          <w14:ligatures w14:val="none"/>
        </w:rPr>
      </w:r>
      <w:r w:rsidRPr="00692B48">
        <w:rPr>
          <w:rFonts w:eastAsia="Times New Roman" w:cstheme="minorHAnsi"/>
          <w:b/>
          <w:kern w:val="0"/>
          <w:sz w:val="24"/>
          <w:szCs w:val="24"/>
          <w:lang w:eastAsia="pl-PL"/>
          <w14:ligatures w14:val="none"/>
        </w:rPr>
        <w:fldChar w:fldCharType="separate"/>
      </w:r>
      <w:r w:rsidRPr="00692B48">
        <w:rPr>
          <w:rFonts w:eastAsia="Times New Roman" w:cstheme="minorHAnsi"/>
          <w:b/>
          <w:kern w:val="0"/>
          <w:sz w:val="24"/>
          <w:szCs w:val="24"/>
          <w:lang w:eastAsia="pl-PL"/>
          <w14:ligatures w14:val="none"/>
        </w:rPr>
        <w:fldChar w:fldCharType="end"/>
      </w:r>
      <w:r w:rsidRPr="00692B48">
        <w:rPr>
          <w:rFonts w:eastAsia="Times New Roman" w:cstheme="minorHAnsi"/>
          <w:b/>
          <w:kern w:val="0"/>
          <w:sz w:val="24"/>
          <w:szCs w:val="24"/>
          <w:lang w:eastAsia="pl-PL"/>
          <w14:ligatures w14:val="none"/>
        </w:rPr>
        <w:t xml:space="preserve"> doświadczenie,</w:t>
      </w:r>
    </w:p>
    <w:p w14:paraId="55BE9FE1" w14:textId="77777777" w:rsidR="005268A3" w:rsidRPr="00692B48" w:rsidRDefault="005268A3" w:rsidP="005268A3">
      <w:pPr>
        <w:autoSpaceDE w:val="0"/>
        <w:autoSpaceDN w:val="0"/>
        <w:spacing w:after="0" w:line="220" w:lineRule="exact"/>
        <w:jc w:val="both"/>
        <w:rPr>
          <w:rFonts w:eastAsia="Times New Roman" w:cstheme="minorHAnsi"/>
          <w:b/>
          <w:kern w:val="0"/>
          <w:sz w:val="24"/>
          <w:szCs w:val="24"/>
          <w:lang w:eastAsia="pl-PL"/>
          <w14:ligatures w14:val="none"/>
        </w:rPr>
      </w:pPr>
    </w:p>
    <w:p w14:paraId="0D08582E" w14:textId="77777777" w:rsidR="005268A3" w:rsidRPr="00692B48" w:rsidRDefault="005268A3" w:rsidP="005268A3">
      <w:pPr>
        <w:autoSpaceDE w:val="0"/>
        <w:autoSpaceDN w:val="0"/>
        <w:spacing w:after="0" w:line="220" w:lineRule="exact"/>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24"/>
          <w:szCs w:val="24"/>
          <w:lang w:eastAsia="pl-PL"/>
          <w14:ligatures w14:val="none"/>
        </w:rPr>
        <w:instrText xml:space="preserve"> FORMCHECKBOX </w:instrText>
      </w:r>
      <w:r w:rsidRPr="00692B48">
        <w:rPr>
          <w:rFonts w:eastAsia="Times New Roman" w:cstheme="minorHAnsi"/>
          <w:b/>
          <w:kern w:val="0"/>
          <w:sz w:val="24"/>
          <w:szCs w:val="24"/>
          <w:lang w:eastAsia="pl-PL"/>
          <w14:ligatures w14:val="none"/>
        </w:rPr>
      </w:r>
      <w:r w:rsidRPr="00692B48">
        <w:rPr>
          <w:rFonts w:eastAsia="Times New Roman" w:cstheme="minorHAnsi"/>
          <w:b/>
          <w:kern w:val="0"/>
          <w:sz w:val="24"/>
          <w:szCs w:val="24"/>
          <w:lang w:eastAsia="pl-PL"/>
          <w14:ligatures w14:val="none"/>
        </w:rPr>
        <w:fldChar w:fldCharType="separate"/>
      </w:r>
      <w:r w:rsidRPr="00692B48">
        <w:rPr>
          <w:rFonts w:eastAsia="Times New Roman" w:cstheme="minorHAnsi"/>
          <w:b/>
          <w:kern w:val="0"/>
          <w:sz w:val="24"/>
          <w:szCs w:val="24"/>
          <w:lang w:eastAsia="pl-PL"/>
          <w14:ligatures w14:val="none"/>
        </w:rPr>
        <w:fldChar w:fldCharType="end"/>
      </w:r>
      <w:r w:rsidRPr="00692B48">
        <w:rPr>
          <w:rFonts w:eastAsia="Times New Roman" w:cstheme="minorHAnsi"/>
          <w:b/>
          <w:kern w:val="0"/>
          <w:sz w:val="24"/>
          <w:szCs w:val="24"/>
          <w:lang w:eastAsia="pl-PL"/>
          <w14:ligatures w14:val="none"/>
        </w:rPr>
        <w:t xml:space="preserve"> kwalifikacje zawodowe,</w:t>
      </w:r>
    </w:p>
    <w:p w14:paraId="142B88B2" w14:textId="77777777" w:rsidR="005268A3" w:rsidRPr="00692B48" w:rsidRDefault="005268A3" w:rsidP="005268A3">
      <w:pPr>
        <w:tabs>
          <w:tab w:val="left" w:pos="-567"/>
        </w:tabs>
        <w:spacing w:after="0" w:line="240" w:lineRule="auto"/>
        <w:ind w:left="1065" w:right="-425"/>
        <w:jc w:val="both"/>
        <w:rPr>
          <w:rFonts w:eastAsia="Times New Roman" w:cstheme="minorHAnsi"/>
          <w:kern w:val="0"/>
          <w:sz w:val="24"/>
          <w:szCs w:val="24"/>
          <w:lang w:eastAsia="pl-PL"/>
          <w14:ligatures w14:val="none"/>
        </w:rPr>
      </w:pPr>
    </w:p>
    <w:p w14:paraId="6527E00A" w14:textId="77777777" w:rsidR="005268A3" w:rsidRPr="00692B48" w:rsidRDefault="005268A3" w:rsidP="005268A3">
      <w:pPr>
        <w:tabs>
          <w:tab w:val="left" w:pos="-567"/>
        </w:tabs>
        <w:spacing w:after="0" w:line="240" w:lineRule="auto"/>
        <w:ind w:left="284" w:right="-425" w:hanging="284"/>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r w:rsidRPr="00692B48">
        <w:rPr>
          <w:rFonts w:eastAsia="Times New Roman" w:cstheme="minorHAnsi"/>
          <w:kern w:val="0"/>
          <w:sz w:val="24"/>
          <w:szCs w:val="24"/>
          <w:lang w:eastAsia="pl-PL"/>
          <w14:ligatures w14:val="none"/>
        </w:rPr>
        <w:tab/>
        <w:t>Okres udostępniania wykonawcy zasobów przy wykonywaniu zamówienia: ……………………………………………………………………………………………………………………………………………………………………………</w:t>
      </w:r>
    </w:p>
    <w:p w14:paraId="45CAD57F" w14:textId="77777777" w:rsidR="005268A3" w:rsidRPr="00692B48" w:rsidRDefault="005268A3" w:rsidP="005268A3">
      <w:pPr>
        <w:tabs>
          <w:tab w:val="left" w:pos="-567"/>
        </w:tabs>
        <w:spacing w:before="120" w:after="0" w:line="240" w:lineRule="auto"/>
        <w:ind w:left="284" w:right="-426" w:hanging="284"/>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3)</w:t>
      </w:r>
      <w:r w:rsidRPr="00692B48">
        <w:rPr>
          <w:rFonts w:eastAsia="Times New Roman" w:cstheme="minorHAnsi"/>
          <w:kern w:val="0"/>
          <w:sz w:val="24"/>
          <w:szCs w:val="24"/>
          <w:lang w:eastAsia="pl-PL"/>
          <w14:ligatures w14:val="none"/>
        </w:rPr>
        <w:tab/>
        <w:t xml:space="preserve">Czy podmiot, na zdolnościach którego wykonawca się powołuje, w odniesieniu do warunków udziału </w:t>
      </w:r>
      <w:r w:rsidRPr="00692B48">
        <w:rPr>
          <w:rFonts w:eastAsia="Times New Roman" w:cstheme="minorHAnsi"/>
          <w:kern w:val="0"/>
          <w:sz w:val="24"/>
          <w:szCs w:val="24"/>
          <w:lang w:eastAsia="pl-PL"/>
          <w14:ligatures w14:val="none"/>
        </w:rPr>
        <w:br/>
        <w:t>w postępowaniu dotyczących kwalifikacji zawodowych lub doświadczenia, zrealizuje robotę budowlaną, której wskazane zdolności dotyczą:</w:t>
      </w:r>
    </w:p>
    <w:p w14:paraId="116D3844" w14:textId="77777777" w:rsidR="005268A3" w:rsidRPr="00692B48" w:rsidRDefault="005268A3" w:rsidP="005268A3">
      <w:pPr>
        <w:tabs>
          <w:tab w:val="left" w:pos="-567"/>
        </w:tabs>
        <w:spacing w:after="0" w:line="240" w:lineRule="auto"/>
        <w:ind w:righ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lastRenderedPageBreak/>
        <w:t>………………………………………………………………………………………………………………………………………………………………………………………………………………………………………………………………………………………………………………………………………………………………</w:t>
      </w:r>
    </w:p>
    <w:p w14:paraId="261434FD" w14:textId="77777777" w:rsidR="005268A3" w:rsidRPr="00692B48" w:rsidRDefault="005268A3" w:rsidP="005268A3">
      <w:pPr>
        <w:tabs>
          <w:tab w:val="left" w:pos="-567"/>
        </w:tabs>
        <w:spacing w:after="0" w:line="240" w:lineRule="auto"/>
        <w:ind w:right="-425"/>
        <w:jc w:val="center"/>
        <w:rPr>
          <w:rFonts w:eastAsia="Times New Roman" w:cstheme="minorHAnsi"/>
          <w:kern w:val="0"/>
          <w:sz w:val="20"/>
          <w:szCs w:val="20"/>
          <w:lang w:eastAsia="pl-PL"/>
          <w14:ligatures w14:val="none"/>
        </w:rPr>
      </w:pPr>
      <w:r w:rsidRPr="00692B48">
        <w:rPr>
          <w:rFonts w:eastAsia="Times New Roman" w:cstheme="minorHAnsi"/>
          <w:i/>
          <w:kern w:val="0"/>
          <w:sz w:val="20"/>
          <w:szCs w:val="20"/>
          <w:lang w:eastAsia="pl-PL"/>
          <w14:ligatures w14:val="none"/>
        </w:rPr>
        <w:t>(podać zakres robót, który zrealizuje podmiot)</w:t>
      </w:r>
    </w:p>
    <w:p w14:paraId="70418ECC" w14:textId="77777777" w:rsidR="005268A3" w:rsidRPr="00692B48" w:rsidRDefault="005268A3" w:rsidP="005268A3">
      <w:pPr>
        <w:tabs>
          <w:tab w:val="left" w:pos="-567"/>
        </w:tabs>
        <w:spacing w:before="120" w:after="0" w:line="240" w:lineRule="auto"/>
        <w:ind w:right="-426"/>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1E100D7D"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Times New Roman" w:cstheme="minorHAnsi"/>
          <w:kern w:val="0"/>
          <w:sz w:val="24"/>
          <w:szCs w:val="24"/>
          <w:lang w:eastAsia="pl-PL"/>
          <w14:ligatures w14:val="none"/>
        </w:rPr>
        <w:t>………………………</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 xml:space="preserve">., data …………………       </w:t>
      </w:r>
      <w:r w:rsidRPr="00692B48">
        <w:rPr>
          <w:rFonts w:eastAsia="Times New Roman" w:cstheme="minorHAnsi"/>
          <w:kern w:val="0"/>
          <w:sz w:val="20"/>
          <w:szCs w:val="20"/>
          <w:lang w:eastAsia="pl-PL"/>
          <w14:ligatures w14:val="none"/>
        </w:rPr>
        <w:t>…………………………….…………………………</w:t>
      </w:r>
    </w:p>
    <w:p w14:paraId="68E2451B"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w:t>
      </w:r>
    </w:p>
    <w:p w14:paraId="4B820EB3" w14:textId="77777777" w:rsidR="005268A3" w:rsidRPr="00692B48" w:rsidRDefault="005268A3" w:rsidP="005268A3">
      <w:pPr>
        <w:spacing w:before="120" w:after="0" w:line="240" w:lineRule="auto"/>
        <w:jc w:val="both"/>
        <w:rPr>
          <w:rFonts w:eastAsia="Times New Roman" w:cstheme="minorHAnsi"/>
          <w:kern w:val="0"/>
          <w:sz w:val="24"/>
          <w:szCs w:val="24"/>
          <w:lang w:eastAsia="pl-PL"/>
          <w14:ligatures w14:val="none"/>
        </w:rPr>
      </w:pPr>
    </w:p>
    <w:p w14:paraId="577AC676" w14:textId="77777777" w:rsidR="005268A3" w:rsidRPr="00692B48" w:rsidRDefault="005268A3" w:rsidP="005268A3">
      <w:pPr>
        <w:spacing w:before="120" w:after="0" w:line="240" w:lineRule="auto"/>
        <w:jc w:val="both"/>
        <w:rPr>
          <w:rFonts w:eastAsia="Times New Roman" w:cstheme="minorHAnsi"/>
          <w:kern w:val="0"/>
          <w:sz w:val="24"/>
          <w:szCs w:val="24"/>
          <w:lang w:eastAsia="pl-PL"/>
          <w14:ligatures w14:val="none"/>
        </w:rPr>
      </w:pPr>
    </w:p>
    <w:p w14:paraId="1C1C8A1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DEB4DEF"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br w:type="page"/>
      </w:r>
      <w:r w:rsidRPr="00692B48">
        <w:rPr>
          <w:rFonts w:eastAsia="Times New Roman" w:cstheme="minorHAnsi"/>
          <w:b/>
          <w:kern w:val="0"/>
          <w:sz w:val="24"/>
          <w:szCs w:val="24"/>
          <w:lang w:eastAsia="pl-PL"/>
          <w14:ligatures w14:val="none"/>
        </w:rPr>
        <w:lastRenderedPageBreak/>
        <w:t>Załącznik nr 6 do SWZ</w:t>
      </w:r>
    </w:p>
    <w:p w14:paraId="171983AC" w14:textId="77777777" w:rsidR="005268A3" w:rsidRPr="00692B48" w:rsidRDefault="005268A3" w:rsidP="005268A3">
      <w:pPr>
        <w:spacing w:after="0" w:line="360" w:lineRule="auto"/>
        <w:rPr>
          <w:rFonts w:eastAsia="Calibri" w:cstheme="minorHAnsi"/>
          <w:b/>
          <w:kern w:val="0"/>
          <w:sz w:val="24"/>
          <w:szCs w:val="24"/>
          <w:lang w:eastAsia="pl-PL"/>
          <w14:ligatures w14:val="none"/>
        </w:rPr>
      </w:pPr>
    </w:p>
    <w:p w14:paraId="48DD19A7" w14:textId="77777777" w:rsidR="005268A3" w:rsidRPr="00692B48" w:rsidRDefault="005268A3" w:rsidP="005268A3">
      <w:pPr>
        <w:spacing w:after="0" w:line="360" w:lineRule="auto"/>
        <w:rPr>
          <w:rFonts w:eastAsia="Calibri" w:cstheme="minorHAnsi"/>
          <w:b/>
          <w:kern w:val="0"/>
          <w:sz w:val="24"/>
          <w:szCs w:val="24"/>
          <w:lang w:eastAsia="pl-PL"/>
          <w14:ligatures w14:val="none"/>
        </w:rPr>
      </w:pPr>
      <w:r w:rsidRPr="00692B48">
        <w:rPr>
          <w:rFonts w:eastAsia="Calibri" w:cstheme="minorHAnsi"/>
          <w:b/>
          <w:kern w:val="0"/>
          <w:sz w:val="24"/>
          <w:szCs w:val="24"/>
          <w:lang w:eastAsia="pl-PL"/>
          <w14:ligatures w14:val="none"/>
        </w:rPr>
        <w:t>Wykonawca:</w:t>
      </w:r>
    </w:p>
    <w:p w14:paraId="652DF009" w14:textId="77777777" w:rsidR="005268A3" w:rsidRPr="00692B48" w:rsidRDefault="005268A3" w:rsidP="005268A3">
      <w:pPr>
        <w:spacing w:after="0" w:line="360" w:lineRule="auto"/>
        <w:ind w:right="5954"/>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w:t>
      </w:r>
    </w:p>
    <w:p w14:paraId="2E5E7757" w14:textId="77777777" w:rsidR="005268A3" w:rsidRPr="00692B48" w:rsidRDefault="005268A3" w:rsidP="005268A3">
      <w:pPr>
        <w:spacing w:after="0" w:line="360" w:lineRule="auto"/>
        <w:ind w:right="5953"/>
        <w:rPr>
          <w:rFonts w:eastAsia="Calibri" w:cstheme="minorHAnsi"/>
          <w:i/>
          <w:kern w:val="0"/>
          <w:sz w:val="24"/>
          <w:szCs w:val="24"/>
          <w:lang w:eastAsia="pl-PL"/>
          <w14:ligatures w14:val="none"/>
        </w:rPr>
      </w:pPr>
      <w:r w:rsidRPr="00692B48">
        <w:rPr>
          <w:rFonts w:eastAsia="Calibri" w:cstheme="minorHAnsi"/>
          <w:i/>
          <w:kern w:val="0"/>
          <w:sz w:val="24"/>
          <w:szCs w:val="24"/>
          <w:lang w:eastAsia="pl-PL"/>
          <w14:ligatures w14:val="none"/>
        </w:rPr>
        <w:t>(pełna nazwa/firma, adres, w zależności od podmiotu: NIP/PESEL, KRS/</w:t>
      </w:r>
      <w:proofErr w:type="spellStart"/>
      <w:r w:rsidRPr="00692B48">
        <w:rPr>
          <w:rFonts w:eastAsia="Calibri" w:cstheme="minorHAnsi"/>
          <w:i/>
          <w:kern w:val="0"/>
          <w:sz w:val="24"/>
          <w:szCs w:val="24"/>
          <w:lang w:eastAsia="pl-PL"/>
          <w14:ligatures w14:val="none"/>
        </w:rPr>
        <w:t>CEiDG</w:t>
      </w:r>
      <w:proofErr w:type="spellEnd"/>
      <w:r w:rsidRPr="00692B48">
        <w:rPr>
          <w:rFonts w:eastAsia="Calibri" w:cstheme="minorHAnsi"/>
          <w:i/>
          <w:kern w:val="0"/>
          <w:sz w:val="24"/>
          <w:szCs w:val="24"/>
          <w:lang w:eastAsia="pl-PL"/>
          <w14:ligatures w14:val="none"/>
        </w:rPr>
        <w:t>)</w:t>
      </w:r>
    </w:p>
    <w:p w14:paraId="791517EC" w14:textId="77777777" w:rsidR="005268A3" w:rsidRPr="00692B48" w:rsidRDefault="005268A3" w:rsidP="005268A3">
      <w:pPr>
        <w:spacing w:after="0" w:line="360" w:lineRule="auto"/>
        <w:rPr>
          <w:rFonts w:eastAsia="Calibri" w:cstheme="minorHAnsi"/>
          <w:b/>
          <w:kern w:val="0"/>
          <w:sz w:val="24"/>
          <w:szCs w:val="24"/>
          <w:u w:val="single"/>
          <w:lang w:eastAsia="pl-PL"/>
          <w14:ligatures w14:val="none"/>
        </w:rPr>
      </w:pPr>
      <w:r w:rsidRPr="00692B48">
        <w:rPr>
          <w:rFonts w:eastAsia="Calibri" w:cstheme="minorHAnsi"/>
          <w:b/>
          <w:kern w:val="0"/>
          <w:sz w:val="24"/>
          <w:szCs w:val="24"/>
          <w:u w:val="single"/>
          <w:lang w:eastAsia="pl-PL"/>
          <w14:ligatures w14:val="none"/>
        </w:rPr>
        <w:t>reprezentowany przez:</w:t>
      </w:r>
    </w:p>
    <w:p w14:paraId="3943B857" w14:textId="77777777" w:rsidR="005268A3" w:rsidRPr="00692B48" w:rsidRDefault="005268A3" w:rsidP="005268A3">
      <w:pPr>
        <w:spacing w:after="0" w:line="360" w:lineRule="auto"/>
        <w:ind w:right="5954"/>
        <w:rPr>
          <w:rFonts w:eastAsia="Calibri" w:cstheme="minorHAnsi"/>
          <w:kern w:val="0"/>
          <w:sz w:val="24"/>
          <w:szCs w:val="24"/>
          <w:lang w:eastAsia="pl-PL"/>
          <w14:ligatures w14:val="none"/>
        </w:rPr>
      </w:pPr>
      <w:r w:rsidRPr="00692B48">
        <w:rPr>
          <w:rFonts w:eastAsia="Calibri" w:cstheme="minorHAnsi"/>
          <w:kern w:val="0"/>
          <w:sz w:val="24"/>
          <w:szCs w:val="24"/>
          <w:lang w:eastAsia="pl-PL"/>
          <w14:ligatures w14:val="none"/>
        </w:rPr>
        <w:t>……………………………………………………</w:t>
      </w:r>
    </w:p>
    <w:p w14:paraId="7603A1F7" w14:textId="77777777" w:rsidR="005268A3" w:rsidRPr="00692B48" w:rsidRDefault="005268A3" w:rsidP="005268A3">
      <w:pPr>
        <w:spacing w:after="0" w:line="360" w:lineRule="auto"/>
        <w:ind w:right="5953"/>
        <w:rPr>
          <w:rFonts w:eastAsia="Calibri" w:cstheme="minorHAnsi"/>
          <w:i/>
          <w:kern w:val="0"/>
          <w:sz w:val="24"/>
          <w:szCs w:val="24"/>
          <w:lang w:eastAsia="pl-PL"/>
          <w14:ligatures w14:val="none"/>
        </w:rPr>
      </w:pPr>
      <w:r w:rsidRPr="00692B48">
        <w:rPr>
          <w:rFonts w:eastAsia="Calibri" w:cstheme="minorHAnsi"/>
          <w:i/>
          <w:kern w:val="0"/>
          <w:sz w:val="24"/>
          <w:szCs w:val="24"/>
          <w:lang w:eastAsia="pl-PL"/>
          <w14:ligatures w14:val="none"/>
        </w:rPr>
        <w:t>(imię, nazwisko, stanowisko/podstawa do reprezentacji)</w:t>
      </w:r>
    </w:p>
    <w:p w14:paraId="04698210" w14:textId="77777777" w:rsidR="005268A3" w:rsidRPr="00692B48" w:rsidRDefault="005268A3" w:rsidP="005268A3">
      <w:pPr>
        <w:spacing w:after="0" w:line="360" w:lineRule="auto"/>
        <w:rPr>
          <w:rFonts w:eastAsia="Calibri" w:cstheme="minorHAnsi"/>
          <w:kern w:val="0"/>
          <w:sz w:val="24"/>
          <w:szCs w:val="24"/>
          <w:lang w:eastAsia="pl-PL"/>
          <w14:ligatures w14:val="none"/>
        </w:rPr>
      </w:pPr>
    </w:p>
    <w:p w14:paraId="5EAF40B4" w14:textId="77777777" w:rsidR="005268A3" w:rsidRPr="00692B48" w:rsidRDefault="005268A3" w:rsidP="005268A3">
      <w:pPr>
        <w:spacing w:after="0" w:line="360" w:lineRule="auto"/>
        <w:rPr>
          <w:rFonts w:eastAsia="Calibri" w:cstheme="minorHAnsi"/>
          <w:kern w:val="0"/>
          <w:sz w:val="24"/>
          <w:szCs w:val="24"/>
          <w:lang w:eastAsia="pl-PL"/>
          <w14:ligatures w14:val="none"/>
        </w:rPr>
      </w:pPr>
    </w:p>
    <w:p w14:paraId="04522FA2" w14:textId="77777777" w:rsidR="005268A3" w:rsidRPr="00692B48" w:rsidRDefault="005268A3" w:rsidP="005268A3">
      <w:pPr>
        <w:shd w:val="clear" w:color="auto" w:fill="AEAAAA"/>
        <w:spacing w:after="0" w:line="360" w:lineRule="auto"/>
        <w:jc w:val="center"/>
        <w:rPr>
          <w:rFonts w:eastAsia="Calibri" w:cstheme="minorHAnsi"/>
          <w:b/>
          <w:kern w:val="0"/>
          <w:sz w:val="24"/>
          <w:szCs w:val="24"/>
          <w:u w:val="single"/>
          <w:lang w:eastAsia="pl-PL"/>
          <w14:ligatures w14:val="none"/>
        </w:rPr>
      </w:pPr>
      <w:r w:rsidRPr="00692B48">
        <w:rPr>
          <w:rFonts w:eastAsia="Calibri" w:cstheme="minorHAnsi"/>
          <w:b/>
          <w:kern w:val="0"/>
          <w:sz w:val="24"/>
          <w:szCs w:val="24"/>
          <w:u w:val="single"/>
          <w:lang w:eastAsia="pl-PL"/>
          <w14:ligatures w14:val="none"/>
        </w:rPr>
        <w:t xml:space="preserve">Oświadczenie wykonawcy </w:t>
      </w:r>
    </w:p>
    <w:p w14:paraId="5FF9FF17" w14:textId="77777777" w:rsidR="005268A3" w:rsidRPr="00692B48" w:rsidRDefault="005268A3" w:rsidP="005268A3">
      <w:pPr>
        <w:spacing w:after="0" w:line="360" w:lineRule="auto"/>
        <w:jc w:val="both"/>
        <w:rPr>
          <w:rFonts w:eastAsia="Calibri" w:cstheme="minorHAnsi"/>
          <w:kern w:val="0"/>
          <w:sz w:val="20"/>
          <w:szCs w:val="20"/>
          <w:lang w:eastAsia="pl-PL"/>
          <w14:ligatures w14:val="none"/>
        </w:rPr>
      </w:pPr>
    </w:p>
    <w:p w14:paraId="53E80460" w14:textId="633F998C" w:rsidR="00915E93" w:rsidRPr="00692B48" w:rsidRDefault="005268A3" w:rsidP="00915E93">
      <w:pPr>
        <w:autoSpaceDE w:val="0"/>
        <w:adjustRightInd w:val="0"/>
        <w:spacing w:before="120" w:after="120" w:line="240" w:lineRule="auto"/>
        <w:jc w:val="center"/>
        <w:rPr>
          <w:rFonts w:eastAsia="Times New Roman" w:cstheme="minorHAnsi"/>
          <w:b/>
          <w:bCs/>
          <w:kern w:val="0"/>
          <w:sz w:val="24"/>
          <w:szCs w:val="24"/>
          <w:lang w:eastAsia="pl-PL"/>
          <w14:ligatures w14:val="none"/>
        </w:rPr>
      </w:pPr>
      <w:r w:rsidRPr="00692B48">
        <w:rPr>
          <w:rFonts w:eastAsia="Times New Roman" w:cstheme="minorHAnsi"/>
          <w:kern w:val="0"/>
          <w:sz w:val="21"/>
          <w:szCs w:val="21"/>
          <w:lang w:eastAsia="pl-PL"/>
          <w14:ligatures w14:val="none"/>
        </w:rPr>
        <w:t xml:space="preserve">Na potrzeby postępowania o udzielenie zamówienia publicznego pn. </w:t>
      </w:r>
      <w:r w:rsidR="00915E93" w:rsidRPr="00692B48">
        <w:rPr>
          <w:rFonts w:eastAsia="Times New Roman" w:cstheme="minorHAnsi"/>
          <w:b/>
          <w:bCs/>
          <w:kern w:val="0"/>
          <w:sz w:val="24"/>
          <w:szCs w:val="24"/>
          <w:lang w:eastAsia="pl-PL"/>
          <w14:ligatures w14:val="none"/>
        </w:rPr>
        <w:t xml:space="preserve">Budowa sieci kanalizacji sanitarnej w miejscowości </w:t>
      </w:r>
      <w:r w:rsidR="004044B9">
        <w:rPr>
          <w:rFonts w:eastAsia="Times New Roman" w:cstheme="minorHAnsi"/>
          <w:b/>
          <w:bCs/>
          <w:kern w:val="0"/>
          <w:sz w:val="24"/>
          <w:szCs w:val="24"/>
          <w:lang w:eastAsia="pl-PL"/>
          <w14:ligatures w14:val="none"/>
        </w:rPr>
        <w:t>Łąki, Chęciny, Reducin</w:t>
      </w:r>
      <w:r w:rsidR="00915E93" w:rsidRPr="00692B48">
        <w:rPr>
          <w:rFonts w:eastAsia="Times New Roman" w:cstheme="minorHAnsi"/>
          <w:b/>
          <w:bCs/>
          <w:kern w:val="0"/>
          <w:sz w:val="24"/>
          <w:szCs w:val="24"/>
          <w:lang w:eastAsia="pl-PL"/>
          <w14:ligatures w14:val="none"/>
        </w:rPr>
        <w:t xml:space="preserve"> </w:t>
      </w:r>
    </w:p>
    <w:p w14:paraId="0A69709B" w14:textId="5E837284" w:rsidR="005268A3" w:rsidRPr="00692B48" w:rsidRDefault="005268A3" w:rsidP="005268A3">
      <w:pPr>
        <w:spacing w:after="0" w:line="240" w:lineRule="auto"/>
        <w:jc w:val="both"/>
        <w:rPr>
          <w:rFonts w:eastAsia="Times New Roman" w:cstheme="minorHAnsi"/>
          <w:kern w:val="0"/>
          <w:sz w:val="21"/>
          <w:szCs w:val="21"/>
          <w:lang w:eastAsia="pl-PL"/>
          <w14:ligatures w14:val="none"/>
        </w:rPr>
      </w:pPr>
      <w:r w:rsidRPr="00692B48">
        <w:rPr>
          <w:rFonts w:eastAsia="Times New Roman" w:cstheme="minorHAnsi"/>
          <w:kern w:val="0"/>
          <w:sz w:val="24"/>
          <w:szCs w:val="24"/>
          <w:lang w:eastAsia="pl-PL"/>
          <w14:ligatures w14:val="none"/>
        </w:rPr>
        <w:t xml:space="preserve">prowadzonego przez </w:t>
      </w:r>
      <w:r w:rsidRPr="00692B48">
        <w:rPr>
          <w:rFonts w:eastAsia="Times New Roman" w:cstheme="minorHAnsi"/>
          <w:b/>
          <w:kern w:val="0"/>
          <w:sz w:val="21"/>
          <w:szCs w:val="21"/>
          <w:lang w:eastAsia="pl-PL"/>
          <w14:ligatures w14:val="none"/>
        </w:rPr>
        <w:t>Gminę Górzno, 08-404 Górzno ul. Jana Pawła II 10</w:t>
      </w:r>
      <w:r w:rsidR="00593BE1">
        <w:rPr>
          <w:rFonts w:eastAsia="Times New Roman" w:cstheme="minorHAnsi"/>
          <w:b/>
          <w:kern w:val="0"/>
          <w:sz w:val="21"/>
          <w:szCs w:val="21"/>
          <w:lang w:eastAsia="pl-PL"/>
          <w14:ligatures w14:val="none"/>
        </w:rPr>
        <w:t xml:space="preserve"> </w:t>
      </w:r>
      <w:r w:rsidRPr="00692B48">
        <w:rPr>
          <w:rFonts w:eastAsia="Times New Roman" w:cstheme="minorHAnsi"/>
          <w:b/>
          <w:kern w:val="0"/>
          <w:sz w:val="21"/>
          <w:szCs w:val="21"/>
          <w:lang w:eastAsia="pl-PL"/>
          <w14:ligatures w14:val="none"/>
        </w:rPr>
        <w:t xml:space="preserve"> </w:t>
      </w:r>
      <w:r w:rsidRPr="00692B48">
        <w:rPr>
          <w:rFonts w:eastAsia="Times New Roman" w:cstheme="minorHAnsi"/>
          <w:i/>
          <w:strike/>
          <w:kern w:val="0"/>
          <w:sz w:val="24"/>
          <w:szCs w:val="24"/>
          <w:lang w:eastAsia="pl-PL"/>
          <w14:ligatures w14:val="none"/>
        </w:rPr>
        <w:t xml:space="preserve"> </w:t>
      </w:r>
      <w:r w:rsidRPr="00692B48">
        <w:rPr>
          <w:rFonts w:eastAsia="Times New Roman" w:cstheme="minorHAnsi"/>
          <w:kern w:val="0"/>
          <w:sz w:val="24"/>
          <w:szCs w:val="24"/>
          <w:lang w:eastAsia="pl-PL"/>
          <w14:ligatures w14:val="none"/>
        </w:rPr>
        <w:t>oświadczam, co następuje:</w:t>
      </w:r>
      <w:r w:rsidRPr="00692B48">
        <w:rPr>
          <w:rFonts w:eastAsia="Times New Roman" w:cstheme="minorHAnsi"/>
          <w:kern w:val="0"/>
          <w:sz w:val="21"/>
          <w:szCs w:val="21"/>
          <w:lang w:eastAsia="pl-PL"/>
          <w14:ligatures w14:val="none"/>
        </w:rPr>
        <w:t xml:space="preserve"> </w:t>
      </w:r>
      <w:r w:rsidRPr="00692B48">
        <w:rPr>
          <w:rFonts w:eastAsia="Calibri" w:cstheme="minorHAnsi"/>
          <w:kern w:val="0"/>
          <w:sz w:val="24"/>
          <w:szCs w:val="24"/>
          <w:lang w:eastAsia="pl-PL"/>
          <w14:ligatures w14:val="none"/>
        </w:rPr>
        <w:t>n</w:t>
      </w:r>
      <w:r w:rsidRPr="00692B48">
        <w:rPr>
          <w:rFonts w:eastAsia="Calibri" w:cstheme="minorHAnsi"/>
          <w:bCs/>
          <w:kern w:val="0"/>
          <w:sz w:val="24"/>
          <w:szCs w:val="24"/>
          <w:lang w:eastAsia="pl-PL"/>
          <w14:ligatures w14:val="none"/>
        </w:rPr>
        <w:t xml:space="preserve">iniejszym oświadczam/-y, że </w:t>
      </w:r>
      <w:r w:rsidRPr="00692B48">
        <w:rPr>
          <w:rFonts w:eastAsia="Calibri" w:cstheme="minorHAnsi"/>
          <w:b/>
          <w:bCs/>
          <w:kern w:val="0"/>
          <w:sz w:val="24"/>
          <w:szCs w:val="24"/>
          <w:lang w:eastAsia="pl-PL"/>
          <w14:ligatures w14:val="none"/>
        </w:rPr>
        <w:t xml:space="preserve">potwierdzam/-y aktualność informacji </w:t>
      </w:r>
      <w:r w:rsidRPr="00692B48">
        <w:rPr>
          <w:rFonts w:eastAsia="Calibri" w:cstheme="minorHAnsi"/>
          <w:bCs/>
          <w:kern w:val="0"/>
          <w:sz w:val="24"/>
          <w:szCs w:val="24"/>
          <w:lang w:eastAsia="pl-PL"/>
          <w14:ligatures w14:val="none"/>
        </w:rPr>
        <w:t xml:space="preserve">zawartych w oświadczeniu, o którym mowa </w:t>
      </w:r>
      <w:r w:rsidRPr="00692B48">
        <w:rPr>
          <w:rFonts w:eastAsia="Calibri" w:cstheme="minorHAnsi"/>
          <w:b/>
          <w:bCs/>
          <w:kern w:val="0"/>
          <w:sz w:val="24"/>
          <w:szCs w:val="24"/>
          <w:lang w:eastAsia="pl-PL"/>
          <w14:ligatures w14:val="none"/>
        </w:rPr>
        <w:t xml:space="preserve">w Części 7 SWZ </w:t>
      </w:r>
      <w:r w:rsidRPr="00692B48">
        <w:rPr>
          <w:rFonts w:eastAsia="Calibri" w:cstheme="minorHAnsi"/>
          <w:bCs/>
          <w:kern w:val="0"/>
          <w:sz w:val="24"/>
          <w:szCs w:val="24"/>
          <w:lang w:eastAsia="pl-PL"/>
          <w14:ligatures w14:val="none"/>
        </w:rPr>
        <w:t>w zakresie podstaw wykluczenia z postępowania</w:t>
      </w:r>
      <w:r w:rsidRPr="00692B48">
        <w:rPr>
          <w:rFonts w:eastAsia="Times New Roman" w:cstheme="minorHAnsi"/>
          <w:kern w:val="0"/>
          <w:sz w:val="24"/>
          <w:szCs w:val="24"/>
          <w:lang w:eastAsia="pl-PL"/>
          <w14:ligatures w14:val="none"/>
        </w:rPr>
        <w:t>.</w:t>
      </w:r>
    </w:p>
    <w:p w14:paraId="0A1197B8" w14:textId="77777777" w:rsidR="005268A3" w:rsidRPr="00692B48" w:rsidRDefault="005268A3" w:rsidP="005268A3">
      <w:pPr>
        <w:spacing w:after="120" w:line="360" w:lineRule="auto"/>
        <w:ind w:right="12"/>
        <w:jc w:val="both"/>
        <w:rPr>
          <w:rFonts w:eastAsia="Calibri" w:cstheme="minorHAnsi"/>
          <w:bCs/>
          <w:kern w:val="0"/>
          <w:sz w:val="24"/>
          <w:szCs w:val="24"/>
          <w:lang w:eastAsia="pl-PL"/>
          <w14:ligatures w14:val="none"/>
        </w:rPr>
      </w:pPr>
    </w:p>
    <w:p w14:paraId="5FF6242A" w14:textId="77777777" w:rsidR="005268A3" w:rsidRPr="00692B48" w:rsidRDefault="005268A3" w:rsidP="005268A3">
      <w:pPr>
        <w:spacing w:after="0" w:line="360" w:lineRule="auto"/>
        <w:ind w:right="12"/>
        <w:rPr>
          <w:rFonts w:eastAsia="Calibri" w:cstheme="minorHAnsi"/>
          <w:b/>
          <w:kern w:val="0"/>
          <w:sz w:val="24"/>
          <w:szCs w:val="24"/>
          <w:lang w:eastAsia="pl-PL"/>
          <w14:ligatures w14:val="none"/>
        </w:rPr>
      </w:pPr>
    </w:p>
    <w:p w14:paraId="00D6538D" w14:textId="77777777" w:rsidR="005268A3" w:rsidRPr="00692B48" w:rsidRDefault="005268A3" w:rsidP="005268A3">
      <w:pPr>
        <w:spacing w:after="0" w:line="240" w:lineRule="auto"/>
        <w:ind w:right="12"/>
        <w:rPr>
          <w:rFonts w:eastAsia="Calibri" w:cstheme="minorHAnsi"/>
          <w:kern w:val="0"/>
          <w:sz w:val="24"/>
          <w:szCs w:val="24"/>
          <w:lang w:eastAsia="pl-PL"/>
          <w14:ligatures w14:val="none"/>
        </w:rPr>
      </w:pPr>
    </w:p>
    <w:p w14:paraId="394FF81A"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Calibri" w:cstheme="minorHAnsi"/>
          <w:kern w:val="0"/>
          <w:sz w:val="24"/>
          <w:szCs w:val="24"/>
          <w:lang w:eastAsia="pl-PL"/>
          <w14:ligatures w14:val="none"/>
        </w:rPr>
        <w:t>..............................., dn. ...................................</w:t>
      </w:r>
      <w:r w:rsidRPr="00692B48">
        <w:rPr>
          <w:rFonts w:eastAsia="Times New Roman" w:cstheme="minorHAnsi"/>
          <w:kern w:val="0"/>
          <w:sz w:val="20"/>
          <w:szCs w:val="20"/>
          <w:lang w:eastAsia="pl-PL"/>
          <w14:ligatures w14:val="none"/>
        </w:rPr>
        <w:t xml:space="preserve"> …………………………….…………………………</w:t>
      </w:r>
    </w:p>
    <w:p w14:paraId="4BEDD9E8"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w:t>
      </w:r>
    </w:p>
    <w:p w14:paraId="7ECD8420" w14:textId="77777777" w:rsidR="005268A3" w:rsidRPr="00692B48" w:rsidRDefault="005268A3" w:rsidP="005268A3">
      <w:pPr>
        <w:spacing w:after="0" w:line="240" w:lineRule="auto"/>
        <w:ind w:right="12"/>
        <w:rPr>
          <w:rFonts w:eastAsia="Calibri" w:cstheme="minorHAnsi"/>
          <w:b/>
          <w:bCs/>
          <w:kern w:val="0"/>
          <w:sz w:val="24"/>
          <w:szCs w:val="24"/>
          <w:lang w:eastAsia="pl-PL"/>
          <w14:ligatures w14:val="none"/>
        </w:rPr>
      </w:pPr>
    </w:p>
    <w:p w14:paraId="2D52C094" w14:textId="77777777" w:rsidR="005268A3" w:rsidRPr="00692B48" w:rsidRDefault="005268A3" w:rsidP="005268A3">
      <w:pPr>
        <w:spacing w:after="0" w:line="240" w:lineRule="auto"/>
        <w:ind w:right="12"/>
        <w:rPr>
          <w:rFonts w:eastAsia="Calibri" w:cstheme="minorHAnsi"/>
          <w:b/>
          <w:bCs/>
          <w:kern w:val="0"/>
          <w:sz w:val="24"/>
          <w:szCs w:val="24"/>
          <w:lang w:eastAsia="pl-PL"/>
          <w14:ligatures w14:val="none"/>
        </w:rPr>
      </w:pPr>
    </w:p>
    <w:p w14:paraId="5AB2B878" w14:textId="77777777" w:rsidR="005268A3" w:rsidRPr="00692B48" w:rsidRDefault="005268A3" w:rsidP="005268A3">
      <w:pPr>
        <w:spacing w:after="0" w:line="240" w:lineRule="auto"/>
        <w:jc w:val="both"/>
        <w:rPr>
          <w:rFonts w:eastAsia="Calibri" w:cstheme="minorHAnsi"/>
          <w:b/>
          <w:bCs/>
          <w:i/>
          <w:kern w:val="0"/>
          <w:sz w:val="20"/>
          <w:szCs w:val="20"/>
          <w:u w:val="single"/>
          <w:lang w:eastAsia="pl-PL"/>
          <w14:ligatures w14:val="none"/>
        </w:rPr>
      </w:pPr>
    </w:p>
    <w:p w14:paraId="155BB11B" w14:textId="77777777" w:rsidR="005268A3" w:rsidRPr="00692B48" w:rsidRDefault="005268A3" w:rsidP="005268A3">
      <w:pPr>
        <w:spacing w:after="0" w:line="240" w:lineRule="auto"/>
        <w:jc w:val="both"/>
        <w:rPr>
          <w:rFonts w:eastAsia="Calibri" w:cstheme="minorHAnsi"/>
          <w:b/>
          <w:bCs/>
          <w:i/>
          <w:kern w:val="0"/>
          <w:sz w:val="20"/>
          <w:szCs w:val="20"/>
          <w:u w:val="single"/>
          <w:lang w:eastAsia="pl-PL"/>
          <w14:ligatures w14:val="none"/>
        </w:rPr>
      </w:pPr>
    </w:p>
    <w:p w14:paraId="79A626A8" w14:textId="77777777" w:rsidR="005268A3" w:rsidRPr="00692B48" w:rsidRDefault="005268A3" w:rsidP="005268A3">
      <w:pPr>
        <w:spacing w:after="0" w:line="240" w:lineRule="auto"/>
        <w:jc w:val="both"/>
        <w:rPr>
          <w:rFonts w:eastAsia="Calibri" w:cstheme="minorHAnsi"/>
          <w:b/>
          <w:bCs/>
          <w:i/>
          <w:kern w:val="0"/>
          <w:sz w:val="20"/>
          <w:szCs w:val="20"/>
          <w:u w:val="single"/>
          <w:lang w:eastAsia="pl-PL"/>
          <w14:ligatures w14:val="none"/>
        </w:rPr>
      </w:pPr>
      <w:r w:rsidRPr="00692B48">
        <w:rPr>
          <w:rFonts w:eastAsia="Calibri" w:cstheme="minorHAnsi"/>
          <w:b/>
          <w:bCs/>
          <w:i/>
          <w:kern w:val="0"/>
          <w:sz w:val="20"/>
          <w:szCs w:val="20"/>
          <w:u w:val="single"/>
          <w:lang w:eastAsia="pl-PL"/>
          <w14:ligatures w14:val="none"/>
        </w:rPr>
        <w:t>UWAGA!</w:t>
      </w:r>
    </w:p>
    <w:p w14:paraId="7625F0AA" w14:textId="77777777" w:rsidR="005268A3" w:rsidRPr="00692B48" w:rsidRDefault="005268A3" w:rsidP="005268A3">
      <w:pPr>
        <w:spacing w:after="0" w:line="240" w:lineRule="auto"/>
        <w:rPr>
          <w:rFonts w:eastAsia="Times New Roman" w:cstheme="minorHAnsi"/>
          <w:i/>
          <w:color w:val="000000"/>
          <w:kern w:val="0"/>
          <w:sz w:val="20"/>
          <w:szCs w:val="20"/>
          <w:lang w:eastAsia="pl-PL"/>
          <w14:ligatures w14:val="none"/>
        </w:rPr>
      </w:pPr>
      <w:r w:rsidRPr="00692B48">
        <w:rPr>
          <w:rFonts w:eastAsia="Times New Roman" w:cstheme="minorHAnsi"/>
          <w:i/>
          <w:color w:val="000000"/>
          <w:kern w:val="0"/>
          <w:sz w:val="20"/>
          <w:szCs w:val="20"/>
          <w:lang w:eastAsia="pl-PL"/>
          <w14:ligatures w14:val="none"/>
        </w:rPr>
        <w:t xml:space="preserve">W przypadku </w:t>
      </w:r>
      <w:r w:rsidRPr="00692B48">
        <w:rPr>
          <w:rFonts w:eastAsia="Times New Roman" w:cstheme="minorHAnsi"/>
          <w:i/>
          <w:color w:val="000000"/>
          <w:kern w:val="0"/>
          <w:sz w:val="20"/>
          <w:szCs w:val="20"/>
          <w:u w:val="single"/>
          <w:lang w:eastAsia="pl-PL"/>
          <w14:ligatures w14:val="none"/>
        </w:rPr>
        <w:t>wspólnego ubiegania się o zamówienie przez wykonawców</w:t>
      </w:r>
      <w:r w:rsidRPr="00692B48">
        <w:rPr>
          <w:rFonts w:eastAsia="Times New Roman" w:cstheme="minorHAnsi"/>
          <w:i/>
          <w:color w:val="000000"/>
          <w:kern w:val="0"/>
          <w:sz w:val="20"/>
          <w:szCs w:val="20"/>
          <w:lang w:eastAsia="pl-PL"/>
          <w14:ligatures w14:val="none"/>
        </w:rPr>
        <w:t xml:space="preserve">, oświadczenie składa </w:t>
      </w:r>
      <w:proofErr w:type="gramStart"/>
      <w:r w:rsidRPr="00692B48">
        <w:rPr>
          <w:rFonts w:eastAsia="Times New Roman" w:cstheme="minorHAnsi"/>
          <w:b/>
          <w:i/>
          <w:color w:val="000000"/>
          <w:kern w:val="0"/>
          <w:sz w:val="20"/>
          <w:szCs w:val="20"/>
          <w:lang w:eastAsia="pl-PL"/>
          <w14:ligatures w14:val="none"/>
        </w:rPr>
        <w:t xml:space="preserve">KAŻDY  </w:t>
      </w:r>
      <w:r w:rsidRPr="00692B48">
        <w:rPr>
          <w:rFonts w:eastAsia="Times New Roman" w:cstheme="minorHAnsi"/>
          <w:i/>
          <w:color w:val="000000"/>
          <w:kern w:val="0"/>
          <w:sz w:val="20"/>
          <w:szCs w:val="20"/>
          <w:lang w:eastAsia="pl-PL"/>
          <w14:ligatures w14:val="none"/>
        </w:rPr>
        <w:t>z</w:t>
      </w:r>
      <w:proofErr w:type="gramEnd"/>
      <w:r w:rsidRPr="00692B48">
        <w:rPr>
          <w:rFonts w:eastAsia="Times New Roman" w:cstheme="minorHAnsi"/>
          <w:i/>
          <w:color w:val="000000"/>
          <w:kern w:val="0"/>
          <w:sz w:val="20"/>
          <w:szCs w:val="20"/>
          <w:lang w:eastAsia="pl-PL"/>
          <w14:ligatures w14:val="none"/>
        </w:rPr>
        <w:t xml:space="preserve"> wykonawców. </w:t>
      </w:r>
    </w:p>
    <w:p w14:paraId="288EB0DB" w14:textId="77777777" w:rsidR="005268A3" w:rsidRPr="00692B48" w:rsidRDefault="005268A3" w:rsidP="005268A3">
      <w:pPr>
        <w:spacing w:after="0" w:line="240" w:lineRule="auto"/>
        <w:jc w:val="right"/>
        <w:rPr>
          <w:rFonts w:eastAsia="Times New Roman" w:cstheme="minorHAnsi"/>
          <w:b/>
          <w:kern w:val="0"/>
          <w:sz w:val="24"/>
          <w:szCs w:val="24"/>
          <w:lang w:eastAsia="pl-PL"/>
          <w14:ligatures w14:val="none"/>
        </w:rPr>
      </w:pPr>
      <w:r w:rsidRPr="00692B48">
        <w:rPr>
          <w:rFonts w:eastAsia="Times New Roman" w:cstheme="minorHAnsi"/>
          <w:i/>
          <w:color w:val="000000"/>
          <w:kern w:val="0"/>
          <w:sz w:val="24"/>
          <w:szCs w:val="24"/>
          <w:lang w:eastAsia="pl-PL"/>
          <w14:ligatures w14:val="none"/>
        </w:rPr>
        <w:br w:type="page"/>
      </w:r>
      <w:bookmarkStart w:id="8" w:name="_Hlk189130803"/>
      <w:r w:rsidRPr="00692B48">
        <w:rPr>
          <w:rFonts w:eastAsia="Times New Roman" w:cstheme="minorHAnsi"/>
          <w:b/>
          <w:kern w:val="0"/>
          <w:sz w:val="24"/>
          <w:szCs w:val="24"/>
          <w:lang w:eastAsia="pl-PL"/>
          <w14:ligatures w14:val="none"/>
        </w:rPr>
        <w:lastRenderedPageBreak/>
        <w:t>Załącznik nr 7 do SWZ</w:t>
      </w:r>
    </w:p>
    <w:p w14:paraId="05238838" w14:textId="77777777" w:rsidR="005268A3" w:rsidRPr="00692B48" w:rsidRDefault="005268A3" w:rsidP="005268A3">
      <w:pPr>
        <w:autoSpaceDE w:val="0"/>
        <w:autoSpaceDN w:val="0"/>
        <w:spacing w:after="0" w:line="240" w:lineRule="auto"/>
        <w:rPr>
          <w:rFonts w:eastAsia="Times New Roman" w:cstheme="minorHAnsi"/>
          <w:kern w:val="0"/>
          <w:sz w:val="20"/>
          <w:szCs w:val="20"/>
          <w:lang w:eastAsia="pl-PL"/>
          <w14:ligatures w14:val="none"/>
        </w:rPr>
      </w:pPr>
    </w:p>
    <w:p w14:paraId="3F2D8AD6"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p>
    <w:p w14:paraId="5133F9F3"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val="de-DE" w:eastAsia="pl-PL"/>
          <w14:ligatures w14:val="none"/>
        </w:rPr>
      </w:pPr>
      <w:r w:rsidRPr="00692B48">
        <w:rPr>
          <w:rFonts w:eastAsia="Times New Roman" w:cstheme="minorHAnsi"/>
          <w:b/>
          <w:kern w:val="0"/>
          <w:sz w:val="24"/>
          <w:szCs w:val="24"/>
          <w:lang w:val="de-DE" w:eastAsia="pl-PL"/>
          <w14:ligatures w14:val="none"/>
        </w:rPr>
        <w:t>O F E R T A    W Y K O N A W C Y</w:t>
      </w:r>
    </w:p>
    <w:p w14:paraId="5208C0AF"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p>
    <w:p w14:paraId="34D4D882"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6482D262" w14:textId="77777777" w:rsidR="005268A3" w:rsidRPr="00692B48" w:rsidRDefault="005268A3" w:rsidP="005268A3">
      <w:pPr>
        <w:autoSpaceDE w:val="0"/>
        <w:autoSpaceDN w:val="0"/>
        <w:spacing w:after="0" w:line="220" w:lineRule="exact"/>
        <w:ind w:left="360" w:hanging="360"/>
        <w:jc w:val="both"/>
        <w:rPr>
          <w:rFonts w:eastAsia="Times New Roman" w:cstheme="minorHAnsi"/>
          <w:i/>
          <w:kern w:val="0"/>
          <w:sz w:val="18"/>
          <w:szCs w:val="18"/>
          <w:lang w:eastAsia="pl-PL"/>
          <w14:ligatures w14:val="none"/>
        </w:rPr>
      </w:pPr>
      <w:r w:rsidRPr="00692B48">
        <w:rPr>
          <w:rFonts w:eastAsia="Times New Roman" w:cstheme="minorHAnsi"/>
          <w:i/>
          <w:kern w:val="0"/>
          <w:sz w:val="18"/>
          <w:szCs w:val="18"/>
          <w:lang w:eastAsia="pl-PL"/>
          <w14:ligatures w14:val="none"/>
        </w:rPr>
        <w:t>nazwa wykonawcy/wykonawców (wszyscy wykonawcy oferta wspólna/spółka cywilna)</w:t>
      </w:r>
    </w:p>
    <w:p w14:paraId="09CDEDAB" w14:textId="77777777" w:rsidR="005268A3" w:rsidRPr="00692B48" w:rsidRDefault="005268A3" w:rsidP="005268A3">
      <w:pPr>
        <w:autoSpaceDE w:val="0"/>
        <w:autoSpaceDN w:val="0"/>
        <w:spacing w:after="0" w:line="220" w:lineRule="exact"/>
        <w:ind w:left="360" w:hanging="360"/>
        <w:jc w:val="both"/>
        <w:rPr>
          <w:rFonts w:eastAsia="Times New Roman" w:cstheme="minorHAnsi"/>
          <w:i/>
          <w:kern w:val="0"/>
          <w:sz w:val="18"/>
          <w:szCs w:val="18"/>
          <w:lang w:eastAsia="pl-PL"/>
          <w14:ligatures w14:val="none"/>
        </w:rPr>
      </w:pPr>
    </w:p>
    <w:p w14:paraId="3C237A76"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381DC354" w14:textId="77777777" w:rsidR="005268A3" w:rsidRPr="00692B48" w:rsidRDefault="005268A3" w:rsidP="005268A3">
      <w:pPr>
        <w:autoSpaceDE w:val="0"/>
        <w:autoSpaceDN w:val="0"/>
        <w:spacing w:after="0" w:line="220" w:lineRule="exact"/>
        <w:ind w:left="360" w:hanging="360"/>
        <w:jc w:val="both"/>
        <w:rPr>
          <w:rFonts w:eastAsia="Times New Roman" w:cstheme="minorHAnsi"/>
          <w:i/>
          <w:kern w:val="0"/>
          <w:sz w:val="18"/>
          <w:szCs w:val="18"/>
          <w:lang w:eastAsia="pl-PL"/>
          <w14:ligatures w14:val="none"/>
        </w:rPr>
      </w:pPr>
      <w:r w:rsidRPr="00692B48">
        <w:rPr>
          <w:rFonts w:eastAsia="Times New Roman" w:cstheme="minorHAnsi"/>
          <w:i/>
          <w:kern w:val="0"/>
          <w:sz w:val="18"/>
          <w:szCs w:val="18"/>
          <w:lang w:eastAsia="pl-PL"/>
          <w14:ligatures w14:val="none"/>
        </w:rPr>
        <w:t xml:space="preserve">adres wykonawcy/wykonawców </w:t>
      </w:r>
    </w:p>
    <w:p w14:paraId="68DB4BC6"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p>
    <w:p w14:paraId="3FF6D81A" w14:textId="77777777" w:rsidR="005268A3" w:rsidRPr="00692B48" w:rsidRDefault="005268A3" w:rsidP="005268A3">
      <w:pPr>
        <w:autoSpaceDE w:val="0"/>
        <w:autoSpaceDN w:val="0"/>
        <w:spacing w:after="0" w:line="240" w:lineRule="auto"/>
        <w:ind w:left="360" w:hanging="360"/>
        <w:jc w:val="both"/>
        <w:rPr>
          <w:rFonts w:eastAsia="Times New Roman" w:cstheme="minorHAnsi"/>
          <w:kern w:val="0"/>
          <w:sz w:val="24"/>
          <w:szCs w:val="24"/>
          <w:lang w:val="de-DE" w:eastAsia="pl-PL"/>
          <w14:ligatures w14:val="none"/>
        </w:rPr>
      </w:pPr>
      <w:r w:rsidRPr="00692B48">
        <w:rPr>
          <w:rFonts w:eastAsia="Times New Roman" w:cstheme="minorHAnsi"/>
          <w:kern w:val="0"/>
          <w:sz w:val="24"/>
          <w:szCs w:val="24"/>
          <w:lang w:val="de-DE" w:eastAsia="pl-PL"/>
          <w14:ligatures w14:val="none"/>
        </w:rPr>
        <w:t>.......................................................................</w:t>
      </w:r>
    </w:p>
    <w:p w14:paraId="7BCD29DE" w14:textId="77777777" w:rsidR="005268A3" w:rsidRPr="00692B48" w:rsidRDefault="005268A3" w:rsidP="005268A3">
      <w:pPr>
        <w:autoSpaceDE w:val="0"/>
        <w:autoSpaceDN w:val="0"/>
        <w:spacing w:after="0" w:line="240" w:lineRule="auto"/>
        <w:ind w:left="360" w:hanging="360"/>
        <w:rPr>
          <w:rFonts w:eastAsia="Times New Roman" w:cstheme="minorHAnsi"/>
          <w:i/>
          <w:kern w:val="0"/>
          <w:sz w:val="20"/>
          <w:szCs w:val="20"/>
          <w:lang w:val="de-DE" w:eastAsia="pl-PL"/>
          <w14:ligatures w14:val="none"/>
        </w:rPr>
      </w:pPr>
      <w:proofErr w:type="spellStart"/>
      <w:r w:rsidRPr="00692B48">
        <w:rPr>
          <w:rFonts w:eastAsia="Times New Roman" w:cstheme="minorHAnsi"/>
          <w:i/>
          <w:kern w:val="0"/>
          <w:sz w:val="20"/>
          <w:szCs w:val="20"/>
          <w:lang w:val="de-DE" w:eastAsia="pl-PL"/>
          <w14:ligatures w14:val="none"/>
        </w:rPr>
        <w:t>e-mail</w:t>
      </w:r>
      <w:proofErr w:type="spellEnd"/>
      <w:r w:rsidRPr="00692B48">
        <w:rPr>
          <w:rFonts w:eastAsia="Times New Roman" w:cstheme="minorHAnsi"/>
          <w:i/>
          <w:kern w:val="0"/>
          <w:sz w:val="20"/>
          <w:szCs w:val="20"/>
          <w:lang w:val="de-DE" w:eastAsia="pl-PL"/>
          <w14:ligatures w14:val="none"/>
        </w:rPr>
        <w:t xml:space="preserve"> </w:t>
      </w:r>
      <w:proofErr w:type="spellStart"/>
      <w:r w:rsidRPr="00692B48">
        <w:rPr>
          <w:rFonts w:eastAsia="Times New Roman" w:cstheme="minorHAnsi"/>
          <w:i/>
          <w:kern w:val="0"/>
          <w:sz w:val="20"/>
          <w:szCs w:val="20"/>
          <w:lang w:val="de-DE" w:eastAsia="pl-PL"/>
          <w14:ligatures w14:val="none"/>
        </w:rPr>
        <w:t>tel</w:t>
      </w:r>
      <w:proofErr w:type="spellEnd"/>
      <w:r w:rsidRPr="00692B48">
        <w:rPr>
          <w:rFonts w:eastAsia="Times New Roman" w:cstheme="minorHAnsi"/>
          <w:i/>
          <w:kern w:val="0"/>
          <w:sz w:val="20"/>
          <w:szCs w:val="20"/>
          <w:lang w:val="de-DE" w:eastAsia="pl-PL"/>
          <w14:ligatures w14:val="none"/>
        </w:rPr>
        <w:t>/fax</w:t>
      </w:r>
    </w:p>
    <w:p w14:paraId="08CC3458"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1D00CFD7"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NIP</w:t>
      </w:r>
    </w:p>
    <w:p w14:paraId="4332239A"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p>
    <w:p w14:paraId="758CA322"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Nawiązując do ogłoszenia o postępowania w trybie podstawowym bez przeprowadzenia negocjacji składamy niniejszą ofertę na:</w:t>
      </w:r>
    </w:p>
    <w:p w14:paraId="2F5B478A"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p w14:paraId="6C1D76A9" w14:textId="49FCCB6C" w:rsidR="00915E93" w:rsidRPr="00692B48" w:rsidRDefault="00915E93" w:rsidP="00D51674">
      <w:pPr>
        <w:autoSpaceDE w:val="0"/>
        <w:adjustRightInd w:val="0"/>
        <w:spacing w:before="120" w:after="120" w:line="240" w:lineRule="auto"/>
        <w:jc w:val="center"/>
        <w:rPr>
          <w:rFonts w:eastAsia="Times New Roman" w:cstheme="minorHAnsi"/>
          <w:b/>
          <w:bCs/>
          <w:kern w:val="0"/>
          <w:sz w:val="24"/>
          <w:szCs w:val="24"/>
          <w:lang w:eastAsia="pl-PL"/>
          <w14:ligatures w14:val="none"/>
        </w:rPr>
      </w:pPr>
      <w:r w:rsidRPr="00692B48">
        <w:rPr>
          <w:rFonts w:eastAsia="Times New Roman" w:cstheme="minorHAnsi"/>
          <w:b/>
          <w:bCs/>
          <w:kern w:val="0"/>
          <w:sz w:val="24"/>
          <w:szCs w:val="24"/>
          <w:lang w:eastAsia="pl-PL"/>
          <w14:ligatures w14:val="none"/>
        </w:rPr>
        <w:t xml:space="preserve">Budowa sieci kanalizacji sanitarnej w miejscowości </w:t>
      </w:r>
      <w:r w:rsidR="004044B9">
        <w:rPr>
          <w:rFonts w:eastAsia="Times New Roman" w:cstheme="minorHAnsi"/>
          <w:b/>
          <w:bCs/>
          <w:kern w:val="0"/>
          <w:sz w:val="24"/>
          <w:szCs w:val="24"/>
          <w:lang w:eastAsia="pl-PL"/>
          <w14:ligatures w14:val="none"/>
        </w:rPr>
        <w:t>Łąki, Chęciny, Reducin</w:t>
      </w:r>
      <w:r w:rsidRPr="00692B48">
        <w:rPr>
          <w:rFonts w:eastAsia="Times New Roman" w:cstheme="minorHAnsi"/>
          <w:b/>
          <w:bCs/>
          <w:kern w:val="0"/>
          <w:sz w:val="24"/>
          <w:szCs w:val="24"/>
          <w:lang w:eastAsia="pl-PL"/>
          <w14:ligatures w14:val="none"/>
        </w:rPr>
        <w:t xml:space="preserve"> </w:t>
      </w:r>
    </w:p>
    <w:p w14:paraId="77C59710" w14:textId="77777777" w:rsidR="005268A3" w:rsidRPr="00692B48" w:rsidRDefault="005268A3" w:rsidP="005268A3">
      <w:pPr>
        <w:autoSpaceDE w:val="0"/>
        <w:autoSpaceDN w:val="0"/>
        <w:spacing w:after="0" w:line="240" w:lineRule="auto"/>
        <w:jc w:val="center"/>
        <w:rPr>
          <w:rFonts w:eastAsia="Times New Roman" w:cstheme="minorHAnsi"/>
          <w:kern w:val="0"/>
          <w:sz w:val="28"/>
          <w:szCs w:val="28"/>
          <w:u w:val="single"/>
          <w:lang w:eastAsia="pl-PL"/>
          <w14:ligatures w14:val="none"/>
        </w:rPr>
      </w:pPr>
    </w:p>
    <w:p w14:paraId="724133AD" w14:textId="77777777" w:rsidR="005268A3" w:rsidRPr="00692B48" w:rsidRDefault="005268A3" w:rsidP="005268A3">
      <w:pPr>
        <w:autoSpaceDE w:val="0"/>
        <w:autoSpaceDN w:val="0"/>
        <w:spacing w:after="0" w:line="360" w:lineRule="auto"/>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 xml:space="preserve">Cena </w:t>
      </w:r>
      <w:proofErr w:type="gramStart"/>
      <w:r w:rsidRPr="00692B48">
        <w:rPr>
          <w:rFonts w:eastAsia="Times New Roman" w:cstheme="minorHAnsi"/>
          <w:b/>
          <w:kern w:val="0"/>
          <w:sz w:val="24"/>
          <w:szCs w:val="24"/>
          <w:lang w:eastAsia="pl-PL"/>
          <w14:ligatures w14:val="none"/>
        </w:rPr>
        <w:t>ryczałtowa</w:t>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lang w:eastAsia="pl-PL"/>
          <w14:ligatures w14:val="none"/>
        </w:rPr>
        <w:t>brutto</w:t>
      </w:r>
      <w:proofErr w:type="gramEnd"/>
      <w:r w:rsidRPr="00692B48">
        <w:rPr>
          <w:rFonts w:eastAsia="Times New Roman" w:cstheme="minorHAnsi"/>
          <w:kern w:val="0"/>
          <w:sz w:val="24"/>
          <w:szCs w:val="24"/>
          <w:lang w:eastAsia="pl-PL"/>
          <w14:ligatures w14:val="none"/>
        </w:rPr>
        <w:t xml:space="preserve"> (z należnym podatkiem VAT) </w:t>
      </w:r>
      <w:r w:rsidRPr="00692B48">
        <w:rPr>
          <w:rFonts w:eastAsia="Times New Roman" w:cstheme="minorHAnsi"/>
          <w:b/>
          <w:kern w:val="0"/>
          <w:sz w:val="24"/>
          <w:szCs w:val="24"/>
          <w:lang w:eastAsia="pl-PL"/>
          <w14:ligatures w14:val="none"/>
        </w:rPr>
        <w:t>za całość przedmiotu zamówienia wynosi:</w:t>
      </w:r>
      <w:r w:rsidRPr="00692B48">
        <w:rPr>
          <w:rFonts w:eastAsia="Times New Roman" w:cstheme="minorHAnsi"/>
          <w:kern w:val="0"/>
          <w:sz w:val="24"/>
          <w:szCs w:val="24"/>
          <w:lang w:eastAsia="pl-PL"/>
          <w14:ligatures w14:val="none"/>
        </w:rPr>
        <w:t xml:space="preserve"> </w:t>
      </w:r>
      <w:r w:rsidRPr="00692B48">
        <w:rPr>
          <w:rFonts w:eastAsia="Times New Roman" w:cstheme="minorHAnsi"/>
          <w:b/>
          <w:kern w:val="0"/>
          <w:sz w:val="24"/>
          <w:szCs w:val="24"/>
          <w:u w:val="single"/>
          <w:lang w:eastAsia="pl-PL"/>
          <w14:ligatures w14:val="none"/>
        </w:rPr>
        <w:t>...........................................zł</w:t>
      </w:r>
      <w:r w:rsidRPr="00692B48">
        <w:rPr>
          <w:rFonts w:eastAsia="Times New Roman" w:cstheme="minorHAnsi"/>
          <w:kern w:val="0"/>
          <w:sz w:val="24"/>
          <w:szCs w:val="24"/>
          <w:u w:val="single"/>
          <w:lang w:eastAsia="pl-PL"/>
          <w14:ligatures w14:val="none"/>
        </w:rPr>
        <w:t>;</w:t>
      </w:r>
      <w:r w:rsidRPr="00692B48">
        <w:rPr>
          <w:rFonts w:eastAsia="Times New Roman" w:cstheme="minorHAnsi"/>
          <w:kern w:val="0"/>
          <w:sz w:val="24"/>
          <w:szCs w:val="24"/>
          <w:lang w:eastAsia="pl-PL"/>
          <w14:ligatures w14:val="none"/>
        </w:rPr>
        <w:t xml:space="preserve"> (słownie: cena oferty brutto z należnym podatkiem VAT: ……………....................................................................................................... złotych).</w:t>
      </w:r>
    </w:p>
    <w:p w14:paraId="4A685F38" w14:textId="77777777" w:rsidR="005268A3" w:rsidRPr="00692B48" w:rsidRDefault="005268A3" w:rsidP="005268A3">
      <w:pPr>
        <w:autoSpaceDE w:val="0"/>
        <w:autoSpaceDN w:val="0"/>
        <w:spacing w:after="0" w:line="36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Cena netto: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w:t>
      </w:r>
    </w:p>
    <w:p w14:paraId="2119CC6D"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p w14:paraId="75C42658" w14:textId="77777777" w:rsidR="005268A3" w:rsidRPr="00692B48" w:rsidRDefault="005268A3" w:rsidP="005268A3">
      <w:pPr>
        <w:numPr>
          <w:ilvl w:val="0"/>
          <w:numId w:val="30"/>
        </w:numPr>
        <w:tabs>
          <w:tab w:val="left" w:pos="396"/>
        </w:tabs>
        <w:suppressAutoHyphens/>
        <w:autoSpaceDE w:val="0"/>
        <w:autoSpaceDN w:val="0"/>
        <w:spacing w:after="0" w:line="100" w:lineRule="atLeast"/>
        <w:ind w:left="384" w:hanging="372"/>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Oświadczam/y, że cena podana w ofercie zawiera wszystkie koszty wykonania zamówienia, jakie ponosi zamawiający w przypadku wyboru naszej oferty.</w:t>
      </w:r>
    </w:p>
    <w:p w14:paraId="00FFF961" w14:textId="77777777" w:rsidR="005268A3" w:rsidRPr="00692B48" w:rsidRDefault="005268A3" w:rsidP="005268A3">
      <w:pPr>
        <w:suppressAutoHyphens/>
        <w:spacing w:after="0" w:line="240" w:lineRule="auto"/>
        <w:ind w:left="708"/>
        <w:rPr>
          <w:rFonts w:eastAsia="Calibri" w:cstheme="minorHAnsi"/>
          <w:kern w:val="0"/>
          <w:sz w:val="24"/>
          <w:szCs w:val="24"/>
          <w:lang w:eastAsia="ar-SA"/>
          <w14:ligatures w14:val="none"/>
        </w:rPr>
      </w:pPr>
    </w:p>
    <w:p w14:paraId="770EB801" w14:textId="70218B88" w:rsidR="005268A3" w:rsidRPr="00692B48" w:rsidRDefault="005268A3" w:rsidP="005268A3">
      <w:pPr>
        <w:numPr>
          <w:ilvl w:val="0"/>
          <w:numId w:val="30"/>
        </w:numPr>
        <w:autoSpaceDE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 xml:space="preserve">Zamówienie wykonamy w terminie </w:t>
      </w:r>
      <w:r w:rsidRPr="00692B48">
        <w:rPr>
          <w:rFonts w:eastAsia="Times New Roman" w:cstheme="minorHAnsi"/>
          <w:b/>
          <w:kern w:val="0"/>
          <w:sz w:val="24"/>
          <w:szCs w:val="24"/>
          <w:highlight w:val="yellow"/>
          <w:lang w:eastAsia="pl-PL"/>
          <w14:ligatures w14:val="none"/>
        </w:rPr>
        <w:t xml:space="preserve">do </w:t>
      </w:r>
      <w:r w:rsidR="00BF0229" w:rsidRPr="00692B48">
        <w:rPr>
          <w:rFonts w:eastAsia="Times New Roman" w:cstheme="minorHAnsi"/>
          <w:b/>
          <w:kern w:val="0"/>
          <w:sz w:val="24"/>
          <w:szCs w:val="24"/>
          <w:highlight w:val="yellow"/>
          <w:lang w:eastAsia="pl-PL"/>
          <w14:ligatures w14:val="none"/>
        </w:rPr>
        <w:t>1</w:t>
      </w:r>
      <w:r w:rsidR="004044B9">
        <w:rPr>
          <w:rFonts w:eastAsia="Times New Roman" w:cstheme="minorHAnsi"/>
          <w:b/>
          <w:kern w:val="0"/>
          <w:sz w:val="24"/>
          <w:szCs w:val="24"/>
          <w:highlight w:val="yellow"/>
          <w:lang w:eastAsia="pl-PL"/>
          <w14:ligatures w14:val="none"/>
        </w:rPr>
        <w:t>8</w:t>
      </w:r>
      <w:r w:rsidRPr="00692B48">
        <w:rPr>
          <w:rFonts w:eastAsia="Times New Roman" w:cstheme="minorHAnsi"/>
          <w:b/>
          <w:kern w:val="0"/>
          <w:sz w:val="24"/>
          <w:szCs w:val="24"/>
          <w:highlight w:val="yellow"/>
          <w:lang w:eastAsia="pl-PL"/>
          <w14:ligatures w14:val="none"/>
        </w:rPr>
        <w:t xml:space="preserve"> miesięcy</w:t>
      </w:r>
      <w:r w:rsidRPr="00692B48">
        <w:rPr>
          <w:rFonts w:eastAsia="Times New Roman" w:cstheme="minorHAnsi"/>
          <w:b/>
          <w:kern w:val="0"/>
          <w:sz w:val="24"/>
          <w:szCs w:val="24"/>
          <w:lang w:eastAsia="pl-PL"/>
          <w14:ligatures w14:val="none"/>
        </w:rPr>
        <w:t xml:space="preserve"> od zawarcia umowy</w:t>
      </w:r>
    </w:p>
    <w:p w14:paraId="0AB6004B" w14:textId="77777777" w:rsidR="005268A3" w:rsidRPr="00692B48" w:rsidRDefault="005268A3" w:rsidP="005268A3">
      <w:pPr>
        <w:autoSpaceDE w:val="0"/>
        <w:autoSpaceDN w:val="0"/>
        <w:spacing w:after="0" w:line="240" w:lineRule="auto"/>
        <w:jc w:val="both"/>
        <w:rPr>
          <w:rFonts w:eastAsia="Times New Roman" w:cstheme="minorHAnsi"/>
          <w:b/>
          <w:kern w:val="0"/>
          <w:sz w:val="24"/>
          <w:szCs w:val="24"/>
          <w:lang w:eastAsia="pl-PL"/>
          <w14:ligatures w14:val="none"/>
        </w:rPr>
      </w:pPr>
    </w:p>
    <w:p w14:paraId="0335FAEB" w14:textId="77777777" w:rsidR="005268A3" w:rsidRPr="00692B48" w:rsidRDefault="005268A3" w:rsidP="005268A3">
      <w:pPr>
        <w:autoSpaceDE w:val="0"/>
        <w:autoSpaceDN w:val="0"/>
        <w:spacing w:after="0" w:line="240" w:lineRule="auto"/>
        <w:ind w:left="360" w:hanging="360"/>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3.</w:t>
      </w:r>
      <w:r w:rsidRPr="00692B48">
        <w:rPr>
          <w:rFonts w:eastAsia="Times New Roman" w:cstheme="minorHAnsi"/>
          <w:b/>
          <w:kern w:val="0"/>
          <w:sz w:val="24"/>
          <w:szCs w:val="24"/>
          <w:lang w:eastAsia="pl-PL"/>
          <w14:ligatures w14:val="none"/>
        </w:rPr>
        <w:tab/>
        <w:t>Okres gwarancji ……………………miesięcy (</w:t>
      </w:r>
      <w:r w:rsidRPr="00692B48">
        <w:rPr>
          <w:rFonts w:eastAsia="Times New Roman" w:cstheme="minorHAnsi"/>
          <w:kern w:val="0"/>
          <w:sz w:val="24"/>
          <w:szCs w:val="24"/>
          <w:lang w:eastAsia="pl-PL"/>
          <w14:ligatures w14:val="none"/>
        </w:rPr>
        <w:t>co najmniej 36 miesięcy</w:t>
      </w:r>
      <w:r w:rsidRPr="00692B48">
        <w:rPr>
          <w:rFonts w:eastAsia="Times New Roman" w:cstheme="minorHAnsi"/>
          <w:b/>
          <w:kern w:val="0"/>
          <w:sz w:val="24"/>
          <w:szCs w:val="24"/>
          <w:lang w:eastAsia="pl-PL"/>
          <w14:ligatures w14:val="none"/>
        </w:rPr>
        <w:t>)</w:t>
      </w:r>
    </w:p>
    <w:p w14:paraId="48E7A94A" w14:textId="77777777" w:rsidR="005268A3" w:rsidRPr="00692B48" w:rsidRDefault="005268A3" w:rsidP="005268A3">
      <w:pPr>
        <w:autoSpaceDE w:val="0"/>
        <w:autoSpaceDN w:val="0"/>
        <w:spacing w:after="0" w:line="240" w:lineRule="auto"/>
        <w:ind w:left="360" w:hanging="76"/>
        <w:jc w:val="both"/>
        <w:rPr>
          <w:rFonts w:eastAsia="Times New Roman" w:cstheme="minorHAnsi"/>
          <w:i/>
          <w:kern w:val="0"/>
          <w:sz w:val="20"/>
          <w:szCs w:val="20"/>
          <w:lang w:eastAsia="pl-PL"/>
          <w14:ligatures w14:val="none"/>
        </w:rPr>
      </w:pPr>
    </w:p>
    <w:p w14:paraId="7A566442" w14:textId="77777777" w:rsidR="005268A3" w:rsidRPr="00692B48" w:rsidRDefault="005268A3" w:rsidP="005268A3">
      <w:pPr>
        <w:shd w:val="clear" w:color="auto" w:fill="FFFFFF"/>
        <w:spacing w:after="0" w:line="276" w:lineRule="auto"/>
        <w:ind w:left="284" w:hanging="261"/>
        <w:jc w:val="both"/>
        <w:rPr>
          <w:rFonts w:eastAsia="Times New Roman" w:cstheme="minorHAnsi"/>
          <w:b/>
          <w:color w:val="7F7F7F"/>
          <w:kern w:val="0"/>
          <w:sz w:val="24"/>
          <w:szCs w:val="24"/>
          <w:lang w:eastAsia="pl-PL"/>
          <w14:ligatures w14:val="none"/>
        </w:rPr>
      </w:pPr>
      <w:r w:rsidRPr="00692B48">
        <w:rPr>
          <w:rFonts w:eastAsia="Times New Roman" w:cstheme="minorHAnsi"/>
          <w:kern w:val="0"/>
          <w:sz w:val="24"/>
          <w:szCs w:val="24"/>
          <w:lang w:eastAsia="pl-PL"/>
          <w14:ligatures w14:val="none"/>
        </w:rPr>
        <w:t xml:space="preserve">4. Zamówienie wykonamy/m zatrudniając </w:t>
      </w:r>
      <w:r w:rsidRPr="00692B48">
        <w:rPr>
          <w:rFonts w:eastAsia="Times New Roman" w:cstheme="minorHAnsi"/>
          <w:b/>
          <w:i/>
          <w:kern w:val="0"/>
          <w:sz w:val="24"/>
          <w:szCs w:val="24"/>
          <w:u w:val="single"/>
          <w:lang w:eastAsia="pl-PL"/>
          <w14:ligatures w14:val="none"/>
        </w:rPr>
        <w:t>osobę*/osoby*</w:t>
      </w:r>
      <w:r w:rsidRPr="00692B48">
        <w:rPr>
          <w:rFonts w:eastAsia="Times New Roman" w:cstheme="minorHAnsi"/>
          <w:i/>
          <w:kern w:val="0"/>
          <w:sz w:val="24"/>
          <w:szCs w:val="24"/>
          <w:u w:val="single"/>
          <w:lang w:eastAsia="pl-PL"/>
          <w14:ligatures w14:val="none"/>
        </w:rPr>
        <w:t xml:space="preserve"> </w:t>
      </w:r>
      <w:r w:rsidRPr="00692B48">
        <w:rPr>
          <w:rFonts w:eastAsia="Times New Roman" w:cstheme="minorHAnsi"/>
          <w:kern w:val="0"/>
          <w:sz w:val="24"/>
          <w:szCs w:val="24"/>
          <w:lang w:eastAsia="pl-PL"/>
          <w14:ligatures w14:val="none"/>
        </w:rPr>
        <w:t xml:space="preserve">na podstawie umowy o pracę wykonujące niezbędne czynności w trakcie realizacji zamówienia </w:t>
      </w:r>
      <w:r w:rsidRPr="00692B48">
        <w:rPr>
          <w:rFonts w:eastAsia="Times New Roman" w:cstheme="minorHAnsi"/>
          <w:i/>
          <w:kern w:val="0"/>
          <w:sz w:val="24"/>
          <w:szCs w:val="24"/>
          <w:lang w:eastAsia="pl-PL"/>
          <w14:ligatures w14:val="none"/>
        </w:rPr>
        <w:t xml:space="preserve">polegające </w:t>
      </w:r>
      <w:r w:rsidRPr="00692B48">
        <w:rPr>
          <w:rFonts w:eastAsia="Times New Roman" w:cstheme="minorHAnsi"/>
          <w:b/>
          <w:kern w:val="0"/>
          <w:sz w:val="24"/>
          <w:szCs w:val="24"/>
          <w:lang w:eastAsia="pl-PL"/>
          <w14:ligatures w14:val="none"/>
        </w:rPr>
        <w:t>wykonywaniu pomocniczych robót budowlanych, porządkowych oraz związanych z zabezpieczeniem BHP.</w:t>
      </w:r>
    </w:p>
    <w:p w14:paraId="5F5129CB" w14:textId="77777777" w:rsidR="005268A3" w:rsidRPr="00692B48" w:rsidRDefault="005268A3" w:rsidP="005268A3">
      <w:pPr>
        <w:widowControl w:val="0"/>
        <w:autoSpaceDE w:val="0"/>
        <w:autoSpaceDN w:val="0"/>
        <w:adjustRightInd w:val="0"/>
        <w:spacing w:before="120" w:after="200" w:line="240" w:lineRule="auto"/>
        <w:ind w:left="284"/>
        <w:contextualSpacing/>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Zobowiązujemy się przy realizacji zamówienia zatrudnić ww. osoby na cały okres realizacji zamówienia. Zatrudnienie nastąpi na podstawie umowy o pracę, powołania, wyboru, mianowania lub spółdzielczej umowy o pracę, w sposób określony w art. 22 § 1 w rozumieniu ustawy z dnia 26 czerwca 1974 r. Kodeks pracy lub właściwych przepisów państwa członkowskiego Unii Europejskiej lub Europejskiego Obszaru Gospodarczego, w którym mamy/m siedzibę lub miejsce zamieszkania.</w:t>
      </w:r>
    </w:p>
    <w:p w14:paraId="47BD274A" w14:textId="77777777" w:rsidR="005268A3" w:rsidRPr="00692B48" w:rsidRDefault="005268A3" w:rsidP="005268A3">
      <w:pPr>
        <w:autoSpaceDE w:val="0"/>
        <w:autoSpaceDN w:val="0"/>
        <w:spacing w:after="0" w:line="24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5.</w:t>
      </w:r>
      <w:r w:rsidRPr="00692B48">
        <w:rPr>
          <w:rFonts w:eastAsia="Times New Roman" w:cstheme="minorHAnsi"/>
          <w:kern w:val="0"/>
          <w:sz w:val="24"/>
          <w:szCs w:val="24"/>
          <w:lang w:eastAsia="pl-PL"/>
          <w14:ligatures w14:val="none"/>
        </w:rPr>
        <w:tab/>
        <w:t>Warunki płatności zgodne z postanowieniami umowy.</w:t>
      </w:r>
    </w:p>
    <w:p w14:paraId="3E9913DB"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6.</w:t>
      </w:r>
      <w:r w:rsidRPr="00692B48">
        <w:rPr>
          <w:rFonts w:eastAsia="Times New Roman" w:cstheme="minorHAnsi"/>
          <w:kern w:val="0"/>
          <w:sz w:val="24"/>
          <w:szCs w:val="24"/>
          <w:lang w:eastAsia="pl-PL"/>
          <w14:ligatures w14:val="none"/>
        </w:rPr>
        <w:tab/>
        <w:t>Oświadczam/y, że:</w:t>
      </w:r>
    </w:p>
    <w:p w14:paraId="119B8776" w14:textId="77777777" w:rsidR="005268A3" w:rsidRPr="00692B48" w:rsidRDefault="005268A3" w:rsidP="005268A3">
      <w:pPr>
        <w:autoSpaceDE w:val="0"/>
        <w:autoSpaceDN w:val="0"/>
        <w:spacing w:after="0" w:line="240"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a) otrzymaliśmy konieczne informacje do przygotowania oferty. </w:t>
      </w:r>
    </w:p>
    <w:p w14:paraId="16A8779C" w14:textId="77777777" w:rsidR="005268A3" w:rsidRPr="00692B48" w:rsidRDefault="005268A3" w:rsidP="005268A3">
      <w:pPr>
        <w:autoSpaceDE w:val="0"/>
        <w:autoSpaceDN w:val="0"/>
        <w:spacing w:after="0" w:line="240"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b) akceptujemy wskazany w SWZ czas związania ofertą.</w:t>
      </w:r>
    </w:p>
    <w:p w14:paraId="580168EC" w14:textId="77777777" w:rsidR="005268A3" w:rsidRPr="00692B48" w:rsidRDefault="005268A3" w:rsidP="005268A3">
      <w:pPr>
        <w:autoSpaceDE w:val="0"/>
        <w:autoSpaceDN w:val="0"/>
        <w:spacing w:after="0" w:line="240" w:lineRule="auto"/>
        <w:ind w:left="360" w:hanging="360"/>
        <w:rPr>
          <w:rFonts w:eastAsia="Times New Roman" w:cstheme="minorHAnsi"/>
          <w:b/>
          <w:kern w:val="0"/>
          <w:sz w:val="24"/>
          <w:szCs w:val="24"/>
          <w:lang w:eastAsia="pl-PL"/>
          <w14:ligatures w14:val="none"/>
        </w:rPr>
      </w:pPr>
      <w:r w:rsidRPr="00692B48">
        <w:rPr>
          <w:rFonts w:eastAsia="Times New Roman" w:cstheme="minorHAnsi"/>
          <w:kern w:val="0"/>
          <w:sz w:val="24"/>
          <w:szCs w:val="24"/>
          <w:lang w:eastAsia="pl-PL"/>
          <w14:ligatures w14:val="none"/>
        </w:rPr>
        <w:lastRenderedPageBreak/>
        <w:t>7.</w:t>
      </w:r>
      <w:r w:rsidRPr="00692B48">
        <w:rPr>
          <w:rFonts w:eastAsia="Times New Roman" w:cstheme="minorHAnsi"/>
          <w:kern w:val="0"/>
          <w:sz w:val="24"/>
          <w:szCs w:val="24"/>
          <w:lang w:eastAsia="pl-PL"/>
          <w14:ligatures w14:val="none"/>
        </w:rPr>
        <w:tab/>
      </w:r>
      <w:r w:rsidRPr="00692B48">
        <w:rPr>
          <w:rFonts w:eastAsia="Times New Roman" w:cstheme="minorHAnsi"/>
          <w:b/>
          <w:kern w:val="0"/>
          <w:sz w:val="24"/>
          <w:szCs w:val="24"/>
          <w:lang w:eastAsia="pl-PL"/>
          <w14:ligatures w14:val="none"/>
        </w:rPr>
        <w:t xml:space="preserve">Wadium w kwocie: </w:t>
      </w:r>
      <w:r w:rsidRPr="00692B48">
        <w:rPr>
          <w:rFonts w:eastAsia="Times New Roman" w:cstheme="minorHAnsi"/>
          <w:b/>
          <w:kern w:val="0"/>
          <w:sz w:val="24"/>
          <w:szCs w:val="24"/>
          <w:u w:val="single"/>
          <w:lang w:eastAsia="pl-PL"/>
          <w14:ligatures w14:val="none"/>
        </w:rPr>
        <w:t>nie dotyczy</w:t>
      </w:r>
      <w:r w:rsidRPr="00692B48">
        <w:rPr>
          <w:rFonts w:eastAsia="Times New Roman" w:cstheme="minorHAnsi"/>
          <w:kern w:val="0"/>
          <w:sz w:val="24"/>
          <w:szCs w:val="24"/>
          <w:lang w:eastAsia="pl-PL"/>
          <w14:ligatures w14:val="none"/>
        </w:rPr>
        <w:t xml:space="preserve"> zostało wni</w:t>
      </w:r>
      <w:smartTag w:uri="urn:schemas-microsoft-com:office:smarttags" w:element="PersonName">
        <w:r w:rsidRPr="00692B48">
          <w:rPr>
            <w:rFonts w:eastAsia="Times New Roman" w:cstheme="minorHAnsi"/>
            <w:kern w:val="0"/>
            <w:sz w:val="24"/>
            <w:szCs w:val="24"/>
            <w:lang w:eastAsia="pl-PL"/>
            <w14:ligatures w14:val="none"/>
          </w:rPr>
          <w:t>es</w:t>
        </w:r>
      </w:smartTag>
      <w:r w:rsidRPr="00692B48">
        <w:rPr>
          <w:rFonts w:eastAsia="Times New Roman" w:cstheme="minorHAnsi"/>
          <w:kern w:val="0"/>
          <w:sz w:val="24"/>
          <w:szCs w:val="24"/>
          <w:lang w:eastAsia="pl-PL"/>
          <w14:ligatures w14:val="none"/>
        </w:rPr>
        <w:t>ione w dniu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 w formie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 Wskazujemy (</w:t>
      </w:r>
      <w:r w:rsidRPr="00692B48">
        <w:rPr>
          <w:rFonts w:eastAsia="Times New Roman" w:cstheme="minorHAnsi"/>
          <w:i/>
          <w:kern w:val="0"/>
          <w:sz w:val="24"/>
          <w:szCs w:val="24"/>
          <w:lang w:eastAsia="pl-PL"/>
          <w14:ligatures w14:val="none"/>
        </w:rPr>
        <w:t>adr</w:t>
      </w:r>
      <w:smartTag w:uri="urn:schemas-microsoft-com:office:smarttags" w:element="PersonName">
        <w:r w:rsidRPr="00692B48">
          <w:rPr>
            <w:rFonts w:eastAsia="Times New Roman" w:cstheme="minorHAnsi"/>
            <w:i/>
            <w:kern w:val="0"/>
            <w:sz w:val="24"/>
            <w:szCs w:val="24"/>
            <w:lang w:eastAsia="pl-PL"/>
            <w14:ligatures w14:val="none"/>
          </w:rPr>
          <w:t>es</w:t>
        </w:r>
      </w:smartTag>
      <w:r w:rsidRPr="00692B48">
        <w:rPr>
          <w:rFonts w:eastAsia="Times New Roman" w:cstheme="minorHAnsi"/>
          <w:i/>
          <w:kern w:val="0"/>
          <w:sz w:val="24"/>
          <w:szCs w:val="24"/>
          <w:lang w:eastAsia="pl-PL"/>
          <w14:ligatures w14:val="none"/>
        </w:rPr>
        <w:t xml:space="preserve"> lub nr konta</w:t>
      </w:r>
      <w:r w:rsidRPr="00692B48">
        <w:rPr>
          <w:rFonts w:eastAsia="Times New Roman" w:cstheme="minorHAnsi"/>
          <w:kern w:val="0"/>
          <w:sz w:val="24"/>
          <w:szCs w:val="24"/>
          <w:lang w:eastAsia="pl-PL"/>
          <w14:ligatures w14:val="none"/>
        </w:rPr>
        <w:t>) na które należy zwrócić wadium: ………………………………………………………………………………………</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w:t>
      </w:r>
    </w:p>
    <w:p w14:paraId="492309FD" w14:textId="77777777" w:rsidR="005268A3" w:rsidRPr="00692B48" w:rsidRDefault="005268A3" w:rsidP="005268A3">
      <w:pPr>
        <w:autoSpaceDE w:val="0"/>
        <w:autoSpaceDN w:val="0"/>
        <w:spacing w:after="0" w:line="240" w:lineRule="auto"/>
        <w:ind w:left="360" w:hanging="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8.</w:t>
      </w:r>
      <w:r w:rsidRPr="00692B48">
        <w:rPr>
          <w:rFonts w:eastAsia="Times New Roman" w:cstheme="minorHAnsi"/>
          <w:kern w:val="0"/>
          <w:sz w:val="24"/>
          <w:szCs w:val="24"/>
          <w:lang w:eastAsia="pl-PL"/>
          <w14:ligatures w14:val="none"/>
        </w:rPr>
        <w:tab/>
        <w:t xml:space="preserve">Akceptujemy projektowane postanowienia umowy i w razie wybrania naszej oferty zobowiązujemy się do </w:t>
      </w:r>
    </w:p>
    <w:p w14:paraId="60430A19" w14:textId="77777777" w:rsidR="005268A3" w:rsidRPr="00692B48" w:rsidRDefault="005268A3" w:rsidP="005268A3">
      <w:pPr>
        <w:autoSpaceDE w:val="0"/>
        <w:autoSpaceDN w:val="0"/>
        <w:spacing w:after="0" w:line="240"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w przypadku, jeżeli nasza oferta otrzyma najwyższą punktację, przedłożenia na wezwanie zamawiającego oświadczeń i dokumentów potwierdzających okoliczności, o których mowa w art. 125 ustawy PZP.</w:t>
      </w:r>
    </w:p>
    <w:p w14:paraId="06E73D19" w14:textId="77777777" w:rsidR="005268A3" w:rsidRPr="00692B48" w:rsidRDefault="005268A3" w:rsidP="005268A3">
      <w:pPr>
        <w:autoSpaceDE w:val="0"/>
        <w:autoSpaceDN w:val="0"/>
        <w:spacing w:after="0" w:line="240" w:lineRule="auto"/>
        <w:ind w:left="360"/>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podpisania umowy na warunkach zawartych w SWZ, w miejscu i terminie wskazanym przez zamawiającego,</w:t>
      </w:r>
    </w:p>
    <w:p w14:paraId="701F9DA7" w14:textId="77777777" w:rsidR="005268A3" w:rsidRPr="00692B48" w:rsidRDefault="005268A3" w:rsidP="005268A3">
      <w:pPr>
        <w:autoSpaceDE w:val="0"/>
        <w:autoSpaceDN w:val="0"/>
        <w:spacing w:after="0" w:line="240" w:lineRule="auto"/>
        <w:ind w:left="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 wniesienia zabezpieczenia należytego wykonania umowy w wysokości </w:t>
      </w:r>
      <w:r w:rsidRPr="00692B48">
        <w:rPr>
          <w:rFonts w:eastAsia="Times New Roman" w:cstheme="minorHAnsi"/>
          <w:b/>
          <w:kern w:val="0"/>
          <w:sz w:val="24"/>
          <w:szCs w:val="24"/>
          <w:lang w:eastAsia="pl-PL"/>
          <w14:ligatures w14:val="none"/>
        </w:rPr>
        <w:t>5 % ceny ofertowej brutto</w:t>
      </w:r>
      <w:r w:rsidRPr="00692B48">
        <w:rPr>
          <w:rFonts w:eastAsia="Times New Roman" w:cstheme="minorHAnsi"/>
          <w:kern w:val="0"/>
          <w:sz w:val="24"/>
          <w:szCs w:val="24"/>
          <w:lang w:eastAsia="pl-PL"/>
          <w14:ligatures w14:val="none"/>
        </w:rPr>
        <w:t xml:space="preserve"> nie później niż w dniu zawarcia umowy w formie ………...................................................................................,</w:t>
      </w:r>
    </w:p>
    <w:p w14:paraId="07F00B01" w14:textId="77777777" w:rsidR="005268A3" w:rsidRPr="00692B48" w:rsidRDefault="005268A3" w:rsidP="005268A3">
      <w:pPr>
        <w:autoSpaceDE w:val="0"/>
        <w:autoSpaceDN w:val="0"/>
        <w:spacing w:after="0" w:line="240" w:lineRule="auto"/>
        <w:ind w:left="360" w:hanging="502"/>
        <w:jc w:val="both"/>
        <w:rPr>
          <w:rFonts w:eastAsia="Calibri" w:cstheme="minorHAnsi"/>
          <w:kern w:val="0"/>
          <w:sz w:val="24"/>
          <w:szCs w:val="24"/>
          <w:highlight w:val="yellow"/>
          <w:lang w:eastAsia="pl-PL"/>
          <w14:ligatures w14:val="none"/>
        </w:rPr>
      </w:pPr>
    </w:p>
    <w:p w14:paraId="1EE2D83E" w14:textId="77777777" w:rsidR="005268A3" w:rsidRPr="00692B48" w:rsidRDefault="005268A3" w:rsidP="005268A3">
      <w:pPr>
        <w:autoSpaceDE w:val="0"/>
        <w:autoSpaceDN w:val="0"/>
        <w:spacing w:after="0" w:line="240" w:lineRule="auto"/>
        <w:ind w:left="426" w:hanging="426"/>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9</w:t>
      </w:r>
      <w:r w:rsidRPr="00692B48">
        <w:rPr>
          <w:rFonts w:eastAsia="Times New Roman" w:cstheme="minorHAnsi"/>
          <w:b/>
          <w:kern w:val="0"/>
          <w:sz w:val="24"/>
          <w:szCs w:val="24"/>
          <w:lang w:eastAsia="pl-PL"/>
          <w14:ligatures w14:val="none"/>
        </w:rPr>
        <w:t>.</w:t>
      </w:r>
      <w:r w:rsidRPr="00692B48">
        <w:rPr>
          <w:rFonts w:eastAsia="Times New Roman" w:cstheme="minorHAnsi"/>
          <w:b/>
          <w:kern w:val="0"/>
          <w:sz w:val="24"/>
          <w:szCs w:val="24"/>
          <w:lang w:eastAsia="pl-PL"/>
          <w14:ligatures w14:val="none"/>
        </w:rPr>
        <w:tab/>
        <w:t xml:space="preserve">Przedmiot zamówienia </w:t>
      </w:r>
      <w:r w:rsidRPr="00692B48">
        <w:rPr>
          <w:rFonts w:eastAsia="Times New Roman" w:cstheme="minorHAnsi"/>
          <w:kern w:val="0"/>
          <w:sz w:val="24"/>
          <w:szCs w:val="24"/>
          <w:lang w:eastAsia="pl-PL"/>
          <w14:ligatures w14:val="none"/>
        </w:rPr>
        <w:t xml:space="preserve">zamierzamy zrealizować </w:t>
      </w:r>
      <w:r w:rsidRPr="00692B48">
        <w:rPr>
          <w:rFonts w:eastAsia="Times New Roman" w:cstheme="minorHAnsi"/>
          <w:b/>
          <w:kern w:val="0"/>
          <w:sz w:val="24"/>
          <w:szCs w:val="24"/>
          <w:lang w:eastAsia="pl-PL"/>
          <w14:ligatures w14:val="none"/>
        </w:rPr>
        <w:t>sami*/z udziałem podwykonawców</w:t>
      </w:r>
      <w:r w:rsidRPr="00692B48">
        <w:rPr>
          <w:rFonts w:eastAsia="Times New Roman" w:cstheme="minorHAnsi"/>
          <w:kern w:val="0"/>
          <w:sz w:val="24"/>
          <w:szCs w:val="24"/>
          <w:lang w:eastAsia="pl-PL"/>
          <w14:ligatures w14:val="none"/>
        </w:rPr>
        <w:t xml:space="preserve">*, w części zamówienia, której wykonanie zamierzam/y powierzyć podwykonawcom   w </w:t>
      </w:r>
      <w:proofErr w:type="gramStart"/>
      <w:r w:rsidRPr="00692B48">
        <w:rPr>
          <w:rFonts w:eastAsia="Times New Roman" w:cstheme="minorHAnsi"/>
          <w:kern w:val="0"/>
          <w:sz w:val="24"/>
          <w:szCs w:val="24"/>
          <w:lang w:eastAsia="pl-PL"/>
          <w14:ligatures w14:val="none"/>
        </w:rPr>
        <w:t>zakresiedotyczącym;…</w:t>
      </w:r>
      <w:proofErr w:type="gramEnd"/>
      <w:r w:rsidRPr="00692B48">
        <w:rPr>
          <w:rFonts w:eastAsia="Times New Roman" w:cstheme="minorHAnsi"/>
          <w:kern w:val="0"/>
          <w:sz w:val="24"/>
          <w:szCs w:val="24"/>
          <w:lang w:eastAsia="pl-PL"/>
          <w14:ligatures w14:val="none"/>
        </w:rPr>
        <w:t>………………</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w:t>
      </w:r>
      <w:proofErr w:type="gramStart"/>
      <w:r w:rsidRPr="00692B48">
        <w:rPr>
          <w:rFonts w:eastAsia="Times New Roman" w:cstheme="minorHAnsi"/>
          <w:kern w:val="0"/>
          <w:sz w:val="24"/>
          <w:szCs w:val="24"/>
          <w:lang w:eastAsia="pl-PL"/>
          <w14:ligatures w14:val="none"/>
        </w:rPr>
        <w:t>…….</w:t>
      </w:r>
      <w:proofErr w:type="gramEnd"/>
      <w:r w:rsidRPr="00692B48">
        <w:rPr>
          <w:rFonts w:eastAsia="Times New Roman" w:cstheme="minorHAnsi"/>
          <w:kern w:val="0"/>
          <w:sz w:val="24"/>
          <w:szCs w:val="24"/>
          <w:lang w:eastAsia="pl-PL"/>
          <w14:ligatures w14:val="none"/>
        </w:rPr>
        <w:t xml:space="preserve">.………………………………………………………………………………………………………………………………………………………………………………………………………………………………………………………………………………………………………………………………………………………………… </w:t>
      </w:r>
    </w:p>
    <w:p w14:paraId="7F8E82CF" w14:textId="77777777" w:rsidR="005268A3" w:rsidRPr="00692B48" w:rsidRDefault="005268A3" w:rsidP="005268A3">
      <w:pPr>
        <w:autoSpaceDE w:val="0"/>
        <w:autoSpaceDN w:val="0"/>
        <w:spacing w:after="0" w:line="240" w:lineRule="auto"/>
        <w:ind w:left="426" w:hanging="66"/>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firmy podwykonawcy/ów (o ile są znane na etapie składania oferty); ……………………………………………………………………………………………………………………………………………………………………………………………………………………………………………………………………………………………………………………………………</w:t>
      </w:r>
    </w:p>
    <w:p w14:paraId="193D398F" w14:textId="77777777" w:rsidR="005268A3" w:rsidRPr="00692B48" w:rsidRDefault="005268A3" w:rsidP="005268A3">
      <w:pPr>
        <w:spacing w:after="0" w:line="240" w:lineRule="auto"/>
        <w:jc w:val="both"/>
        <w:rPr>
          <w:rFonts w:eastAsia="Times New Roman" w:cstheme="minorHAnsi"/>
          <w:kern w:val="1"/>
          <w:sz w:val="24"/>
          <w:szCs w:val="24"/>
          <w:lang w:eastAsia="ar-SA"/>
          <w14:ligatures w14:val="none"/>
        </w:rPr>
      </w:pPr>
      <w:proofErr w:type="gramStart"/>
      <w:r w:rsidRPr="00692B48">
        <w:rPr>
          <w:rFonts w:eastAsia="Times New Roman" w:cstheme="minorHAnsi"/>
          <w:kern w:val="1"/>
          <w:sz w:val="24"/>
          <w:szCs w:val="24"/>
          <w:lang w:eastAsia="ar-SA"/>
          <w14:ligatures w14:val="none"/>
        </w:rPr>
        <w:t>10 .</w:t>
      </w:r>
      <w:proofErr w:type="gramEnd"/>
      <w:r w:rsidRPr="00692B48">
        <w:rPr>
          <w:rFonts w:eastAsia="Times New Roman" w:cstheme="minorHAnsi"/>
          <w:kern w:val="1"/>
          <w:sz w:val="24"/>
          <w:szCs w:val="24"/>
          <w:lang w:eastAsia="ar-SA"/>
          <w14:ligatures w14:val="none"/>
        </w:rPr>
        <w:t xml:space="preserve"> </w:t>
      </w:r>
      <w:r w:rsidRPr="00692B48">
        <w:rPr>
          <w:rFonts w:eastAsia="Times New Roman" w:cstheme="minorHAnsi"/>
          <w:color w:val="000000"/>
          <w:kern w:val="1"/>
          <w:sz w:val="24"/>
          <w:szCs w:val="24"/>
          <w:lang w:eastAsia="ar-SA"/>
          <w14:ligatures w14:val="none"/>
        </w:rPr>
        <w:t>Oświadczam, że wypełniłem obowiązki informacyjne przewidziane w art. 13 lub art. 14 RODO</w:t>
      </w:r>
      <w:r w:rsidRPr="00692B48">
        <w:rPr>
          <w:rFonts w:eastAsia="Times New Roman" w:cstheme="minorHAnsi"/>
          <w:color w:val="000000"/>
          <w:kern w:val="1"/>
          <w:sz w:val="24"/>
          <w:szCs w:val="24"/>
          <w:vertAlign w:val="superscript"/>
          <w:lang w:eastAsia="ar-SA"/>
          <w14:ligatures w14:val="none"/>
        </w:rPr>
        <w:t>1)</w:t>
      </w:r>
      <w:r w:rsidRPr="00692B48">
        <w:rPr>
          <w:rFonts w:eastAsia="Times New Roman" w:cstheme="minorHAnsi"/>
          <w:color w:val="000000"/>
          <w:kern w:val="1"/>
          <w:sz w:val="24"/>
          <w:szCs w:val="24"/>
          <w:lang w:eastAsia="ar-SA"/>
          <w14:ligatures w14:val="none"/>
        </w:rPr>
        <w:t xml:space="preserve"> wobec osób fizycznych, </w:t>
      </w:r>
      <w:r w:rsidRPr="00692B48">
        <w:rPr>
          <w:rFonts w:eastAsia="Times New Roman" w:cstheme="minorHAnsi"/>
          <w:kern w:val="1"/>
          <w:sz w:val="24"/>
          <w:szCs w:val="24"/>
          <w:lang w:eastAsia="ar-SA"/>
          <w14:ligatures w14:val="none"/>
        </w:rPr>
        <w:t>od których dane osobowe bezpośrednio lub pośrednio pozyskałem</w:t>
      </w:r>
      <w:r w:rsidRPr="00692B48">
        <w:rPr>
          <w:rFonts w:eastAsia="Times New Roman" w:cstheme="minorHAnsi"/>
          <w:color w:val="000000"/>
          <w:kern w:val="1"/>
          <w:sz w:val="24"/>
          <w:szCs w:val="24"/>
          <w:lang w:eastAsia="ar-SA"/>
          <w14:ligatures w14:val="none"/>
        </w:rPr>
        <w:t xml:space="preserve"> w celu ubiegania się o udzielenie zamówienia publicznego w niniejszym postępowaniu</w:t>
      </w:r>
      <w:r w:rsidRPr="00692B48">
        <w:rPr>
          <w:rFonts w:eastAsia="Times New Roman" w:cstheme="minorHAnsi"/>
          <w:kern w:val="1"/>
          <w:sz w:val="24"/>
          <w:szCs w:val="24"/>
          <w:lang w:eastAsia="ar-SA"/>
          <w14:ligatures w14:val="none"/>
        </w:rPr>
        <w:t>.</w:t>
      </w:r>
    </w:p>
    <w:p w14:paraId="5CD5EE40" w14:textId="77777777" w:rsidR="005268A3" w:rsidRPr="00692B48" w:rsidRDefault="005268A3" w:rsidP="005268A3">
      <w:pPr>
        <w:autoSpaceDE w:val="0"/>
        <w:autoSpaceDN w:val="0"/>
        <w:spacing w:after="0" w:line="240" w:lineRule="auto"/>
        <w:ind w:left="426" w:hanging="66"/>
        <w:rPr>
          <w:rFonts w:eastAsia="Times New Roman" w:cstheme="minorHAnsi"/>
          <w:kern w:val="0"/>
          <w:sz w:val="24"/>
          <w:szCs w:val="24"/>
          <w:lang w:eastAsia="pl-PL"/>
          <w14:ligatures w14:val="none"/>
        </w:rPr>
      </w:pPr>
    </w:p>
    <w:p w14:paraId="1621FC26" w14:textId="77777777" w:rsidR="005268A3" w:rsidRPr="00692B48" w:rsidRDefault="005268A3" w:rsidP="005268A3">
      <w:pPr>
        <w:tabs>
          <w:tab w:val="num" w:pos="360"/>
        </w:tabs>
        <w:autoSpaceDE w:val="0"/>
        <w:autoSpaceDN w:val="0"/>
        <w:spacing w:after="0" w:line="240" w:lineRule="auto"/>
        <w:ind w:left="360" w:hanging="360"/>
        <w:jc w:val="both"/>
        <w:rPr>
          <w:rFonts w:eastAsia="Times New Roman" w:cstheme="minorHAnsi"/>
          <w:b/>
          <w:color w:val="000000"/>
          <w:kern w:val="0"/>
          <w:sz w:val="24"/>
          <w:szCs w:val="24"/>
          <w:lang w:eastAsia="pl-PL"/>
          <w14:ligatures w14:val="none"/>
        </w:rPr>
      </w:pPr>
      <w:r w:rsidRPr="00692B48">
        <w:rPr>
          <w:rFonts w:eastAsia="Times New Roman" w:cstheme="minorHAnsi"/>
          <w:b/>
          <w:color w:val="000000"/>
          <w:kern w:val="0"/>
          <w:sz w:val="24"/>
          <w:szCs w:val="24"/>
          <w:lang w:eastAsia="pl-PL"/>
          <w14:ligatures w14:val="none"/>
        </w:rPr>
        <w:t>11.</w:t>
      </w:r>
      <w:r w:rsidRPr="00692B48">
        <w:rPr>
          <w:rFonts w:eastAsia="Times New Roman" w:cstheme="minorHAnsi"/>
          <w:b/>
          <w:color w:val="000000"/>
          <w:kern w:val="0"/>
          <w:sz w:val="24"/>
          <w:szCs w:val="24"/>
          <w:lang w:eastAsia="pl-PL"/>
          <w14:ligatures w14:val="none"/>
        </w:rPr>
        <w:tab/>
        <w:t>Informacje dotyczące wykonawcy wymagane do celów sprawozdawczych:</w:t>
      </w:r>
    </w:p>
    <w:p w14:paraId="30D2EAB0"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24"/>
          <w:szCs w:val="24"/>
          <w:lang w:eastAsia="pl-PL"/>
          <w14:ligatures w14:val="none"/>
        </w:rPr>
      </w:pPr>
    </w:p>
    <w:p w14:paraId="26823436"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r w:rsidRPr="00692B48">
        <w:rPr>
          <w:rFonts w:eastAsia="Times New Roman" w:cstheme="minorHAnsi"/>
          <w:b/>
          <w:kern w:val="0"/>
          <w:sz w:val="24"/>
          <w:szCs w:val="24"/>
          <w:lang w:eastAsia="pl-PL"/>
          <w14:ligatures w14:val="none"/>
        </w:rPr>
        <w:t>Jestem/nie jestem</w:t>
      </w:r>
      <w:r w:rsidRPr="00692B48">
        <w:rPr>
          <w:rFonts w:eastAsia="Times New Roman" w:cstheme="minorHAnsi"/>
          <w:kern w:val="0"/>
          <w:sz w:val="24"/>
          <w:szCs w:val="24"/>
          <w:lang w:eastAsia="pl-PL"/>
          <w14:ligatures w14:val="none"/>
        </w:rPr>
        <w:t>*</w:t>
      </w:r>
    </w:p>
    <w:p w14:paraId="6C19C006"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MIKROPRZEDSIĘBIORSTWEM  </w:t>
      </w: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MAŁYM  </w:t>
      </w: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ŚREDNIM PRZEDSIĘBIORSTWEM  </w:t>
      </w:r>
    </w:p>
    <w:p w14:paraId="32E8A02A" w14:textId="77777777" w:rsidR="005268A3" w:rsidRPr="00692B48" w:rsidRDefault="005268A3" w:rsidP="005268A3">
      <w:pPr>
        <w:autoSpaceDE w:val="0"/>
        <w:autoSpaceDN w:val="0"/>
        <w:spacing w:after="0" w:line="220" w:lineRule="exact"/>
        <w:ind w:left="360" w:hanging="360"/>
        <w:jc w:val="both"/>
        <w:rPr>
          <w:rFonts w:eastAsia="Times New Roman" w:cstheme="minorHAnsi"/>
          <w:i/>
          <w:kern w:val="0"/>
          <w:sz w:val="18"/>
          <w:szCs w:val="18"/>
          <w:lang w:eastAsia="pl-PL"/>
          <w14:ligatures w14:val="none"/>
        </w:rPr>
      </w:pPr>
      <w:r w:rsidRPr="00692B48">
        <w:rPr>
          <w:rFonts w:eastAsia="Times New Roman" w:cstheme="minorHAnsi"/>
          <w:i/>
          <w:kern w:val="0"/>
          <w:sz w:val="18"/>
          <w:szCs w:val="18"/>
          <w:lang w:eastAsia="pl-PL"/>
          <w14:ligatures w14:val="none"/>
        </w:rPr>
        <w:t>(odpowiedni zaznaczyć)</w:t>
      </w:r>
    </w:p>
    <w:p w14:paraId="21553A02" w14:textId="77777777" w:rsidR="005268A3" w:rsidRPr="00692B48" w:rsidRDefault="005268A3" w:rsidP="005268A3">
      <w:pPr>
        <w:autoSpaceDE w:val="0"/>
        <w:autoSpaceDN w:val="0"/>
        <w:spacing w:after="0" w:line="220" w:lineRule="exact"/>
        <w:ind w:left="360" w:hanging="360"/>
        <w:jc w:val="both"/>
        <w:rPr>
          <w:rFonts w:eastAsia="Times New Roman" w:cstheme="minorHAnsi"/>
          <w:kern w:val="0"/>
          <w:sz w:val="24"/>
          <w:szCs w:val="24"/>
          <w:lang w:eastAsia="pl-PL"/>
          <w14:ligatures w14:val="none"/>
        </w:rPr>
      </w:pPr>
    </w:p>
    <w:p w14:paraId="5D9F34E5" w14:textId="77777777" w:rsidR="005268A3" w:rsidRPr="00692B48" w:rsidRDefault="005268A3" w:rsidP="005268A3">
      <w:pPr>
        <w:widowControl w:val="0"/>
        <w:autoSpaceDN w:val="0"/>
        <w:spacing w:after="0" w:line="240" w:lineRule="auto"/>
        <w:jc w:val="both"/>
        <w:rPr>
          <w:rFonts w:eastAsia="Times New Roman" w:cstheme="minorHAnsi"/>
          <w:kern w:val="0"/>
          <w:sz w:val="16"/>
          <w:szCs w:val="16"/>
          <w:lang w:eastAsia="pl-PL"/>
          <w14:ligatures w14:val="none"/>
        </w:rPr>
      </w:pPr>
      <w:r w:rsidRPr="00692B48">
        <w:rPr>
          <w:rFonts w:eastAsia="Times New Roman" w:cstheme="minorHAnsi"/>
          <w:kern w:val="0"/>
          <w:sz w:val="16"/>
          <w:szCs w:val="16"/>
          <w:lang w:eastAsia="pl-PL"/>
          <w14:ligatures w14:val="none"/>
        </w:rPr>
        <w:t>* -</w:t>
      </w:r>
      <w:r w:rsidRPr="00692B48">
        <w:rPr>
          <w:rFonts w:eastAsia="Times New Roman" w:cstheme="minorHAnsi"/>
          <w:i/>
          <w:kern w:val="0"/>
          <w:sz w:val="16"/>
          <w:szCs w:val="16"/>
          <w:lang w:eastAsia="pl-PL"/>
          <w14:ligatures w14:val="none"/>
        </w:rPr>
        <w:t xml:space="preserve"> mikroprzedsiębiorstwo</w:t>
      </w:r>
      <w:r w:rsidRPr="00692B48">
        <w:rPr>
          <w:rFonts w:eastAsia="Times New Roman" w:cstheme="minorHAnsi"/>
          <w:kern w:val="0"/>
          <w:sz w:val="16"/>
          <w:szCs w:val="16"/>
          <w:lang w:eastAsia="pl-PL"/>
          <w14:ligatures w14:val="none"/>
        </w:rPr>
        <w:t xml:space="preserve"> to przedsiębiorstwo, które zatrudnia mniej niż 10 osób i którego roczny obrót lub roczna suma bilansowa nie przekracza 2 miliony euro; </w:t>
      </w:r>
    </w:p>
    <w:p w14:paraId="3FBD0AAF" w14:textId="77777777" w:rsidR="005268A3" w:rsidRPr="00692B48" w:rsidRDefault="005268A3" w:rsidP="005268A3">
      <w:pPr>
        <w:widowControl w:val="0"/>
        <w:autoSpaceDN w:val="0"/>
        <w:spacing w:after="0" w:line="240" w:lineRule="auto"/>
        <w:jc w:val="both"/>
        <w:rPr>
          <w:rFonts w:eastAsia="Times New Roman" w:cstheme="minorHAnsi"/>
          <w:kern w:val="0"/>
          <w:sz w:val="16"/>
          <w:szCs w:val="16"/>
          <w:lang w:eastAsia="pl-PL"/>
          <w14:ligatures w14:val="none"/>
        </w:rPr>
      </w:pPr>
      <w:r w:rsidRPr="00692B48">
        <w:rPr>
          <w:rFonts w:eastAsia="Times New Roman" w:cstheme="minorHAnsi"/>
          <w:kern w:val="0"/>
          <w:sz w:val="16"/>
          <w:szCs w:val="16"/>
          <w:lang w:eastAsia="pl-PL"/>
          <w14:ligatures w14:val="none"/>
        </w:rPr>
        <w:t xml:space="preserve">- </w:t>
      </w:r>
      <w:r w:rsidRPr="00692B48">
        <w:rPr>
          <w:rFonts w:eastAsia="Times New Roman" w:cstheme="minorHAnsi"/>
          <w:i/>
          <w:kern w:val="0"/>
          <w:sz w:val="16"/>
          <w:szCs w:val="16"/>
          <w:lang w:eastAsia="pl-PL"/>
          <w14:ligatures w14:val="none"/>
        </w:rPr>
        <w:t>małe przedsiębiorstwo</w:t>
      </w:r>
      <w:r w:rsidRPr="00692B48">
        <w:rPr>
          <w:rFonts w:eastAsia="Times New Roman" w:cstheme="minorHAnsi"/>
          <w:kern w:val="0"/>
          <w:sz w:val="16"/>
          <w:szCs w:val="16"/>
          <w:lang w:eastAsia="pl-PL"/>
          <w14:ligatures w14:val="none"/>
        </w:rPr>
        <w:t xml:space="preserve"> to przedsiębiorstwo, które zatrudnia mniej niż 50 osób i którego roczny obrót lub roczna suma bilansowa nie przekracza 10 milionów euro; </w:t>
      </w:r>
    </w:p>
    <w:p w14:paraId="524FBF14" w14:textId="77777777" w:rsidR="005268A3" w:rsidRPr="00692B48" w:rsidRDefault="005268A3" w:rsidP="005268A3">
      <w:pPr>
        <w:widowControl w:val="0"/>
        <w:autoSpaceDN w:val="0"/>
        <w:spacing w:after="0" w:line="240" w:lineRule="auto"/>
        <w:jc w:val="both"/>
        <w:rPr>
          <w:rFonts w:eastAsia="Times New Roman" w:cstheme="minorHAnsi"/>
          <w:kern w:val="0"/>
          <w:sz w:val="16"/>
          <w:szCs w:val="16"/>
          <w:lang w:eastAsia="pl-PL"/>
          <w14:ligatures w14:val="none"/>
        </w:rPr>
      </w:pPr>
      <w:r w:rsidRPr="00692B48">
        <w:rPr>
          <w:rFonts w:eastAsia="Times New Roman" w:cstheme="minorHAnsi"/>
          <w:kern w:val="0"/>
          <w:sz w:val="16"/>
          <w:szCs w:val="16"/>
          <w:lang w:eastAsia="pl-PL"/>
          <w14:ligatures w14:val="none"/>
        </w:rPr>
        <w:t xml:space="preserve">- </w:t>
      </w:r>
      <w:r w:rsidRPr="00692B48">
        <w:rPr>
          <w:rFonts w:eastAsia="Times New Roman" w:cstheme="minorHAnsi"/>
          <w:kern w:val="0"/>
          <w:sz w:val="16"/>
          <w:szCs w:val="16"/>
          <w:u w:val="single"/>
          <w:lang w:eastAsia="pl-PL"/>
          <w14:ligatures w14:val="none"/>
        </w:rPr>
        <w:t>średnie przedsiębiorstwo</w:t>
      </w:r>
      <w:r w:rsidRPr="00692B48">
        <w:rPr>
          <w:rFonts w:eastAsia="Times New Roman" w:cstheme="minorHAnsi"/>
          <w:kern w:val="0"/>
          <w:sz w:val="16"/>
          <w:szCs w:val="16"/>
          <w:lang w:eastAsia="pl-PL"/>
          <w14:ligatures w14:val="none"/>
        </w:rPr>
        <w:t xml:space="preserve"> należy rozumieć, </w:t>
      </w:r>
      <w:proofErr w:type="gramStart"/>
      <w:r w:rsidRPr="00692B48">
        <w:rPr>
          <w:rFonts w:eastAsia="Times New Roman" w:cstheme="minorHAnsi"/>
          <w:kern w:val="0"/>
          <w:sz w:val="16"/>
          <w:szCs w:val="16"/>
          <w:lang w:eastAsia="pl-PL"/>
          <w14:ligatures w14:val="none"/>
        </w:rPr>
        <w:t>przedsiębiorstwo</w:t>
      </w:r>
      <w:proofErr w:type="gramEnd"/>
      <w:r w:rsidRPr="00692B48">
        <w:rPr>
          <w:rFonts w:eastAsia="Times New Roman" w:cstheme="minorHAnsi"/>
          <w:kern w:val="0"/>
          <w:sz w:val="16"/>
          <w:szCs w:val="16"/>
          <w:lang w:eastAsia="pl-PL"/>
          <w14:ligatures w14:val="none"/>
        </w:rPr>
        <w:t xml:space="preserve"> które nie jest mikroprzedsiębiorstwem ani małym przedsiębiorstwem, i które zatrudnia mniej niż 250 osób i którego roczny obrót nie przekracza 50 milionów euro lub roczna suma bilansowa nie przekracza 43 miliony euro;</w:t>
      </w:r>
    </w:p>
    <w:p w14:paraId="5862447F" w14:textId="77777777" w:rsidR="005268A3" w:rsidRPr="00692B48" w:rsidRDefault="005268A3" w:rsidP="005268A3">
      <w:pPr>
        <w:widowControl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Kraj pochodzenia wykonawcy:</w:t>
      </w:r>
    </w:p>
    <w:p w14:paraId="4CEA9AFF"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Polska,</w:t>
      </w:r>
    </w:p>
    <w:p w14:paraId="5F4900D3"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inny niż Polska kraj będący członkiem Unii Europejskiej,</w:t>
      </w:r>
    </w:p>
    <w:p w14:paraId="0EB196D7"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inny kraj nie będący członkiem Unii Europejskiej,</w:t>
      </w:r>
    </w:p>
    <w:p w14:paraId="4DF47711" w14:textId="77777777" w:rsidR="005268A3" w:rsidRPr="00692B48" w:rsidRDefault="005268A3" w:rsidP="005268A3">
      <w:pPr>
        <w:autoSpaceDE w:val="0"/>
        <w:autoSpaceDN w:val="0"/>
        <w:spacing w:after="0" w:line="220" w:lineRule="exact"/>
        <w:ind w:left="360" w:hanging="360"/>
        <w:jc w:val="both"/>
        <w:rPr>
          <w:rFonts w:eastAsia="Times New Roman" w:cstheme="minorHAnsi"/>
          <w:i/>
          <w:kern w:val="0"/>
          <w:sz w:val="18"/>
          <w:szCs w:val="18"/>
          <w:lang w:eastAsia="pl-PL"/>
          <w14:ligatures w14:val="none"/>
        </w:rPr>
      </w:pPr>
      <w:r w:rsidRPr="00692B48">
        <w:rPr>
          <w:rFonts w:eastAsia="Times New Roman" w:cstheme="minorHAnsi"/>
          <w:i/>
          <w:kern w:val="0"/>
          <w:sz w:val="18"/>
          <w:szCs w:val="18"/>
          <w:lang w:eastAsia="pl-PL"/>
          <w14:ligatures w14:val="none"/>
        </w:rPr>
        <w:t>(odpowiedni zaznaczyć)</w:t>
      </w:r>
    </w:p>
    <w:p w14:paraId="3688B386" w14:textId="77777777" w:rsidR="005268A3" w:rsidRPr="00692B48" w:rsidRDefault="005268A3" w:rsidP="005268A3">
      <w:pPr>
        <w:tabs>
          <w:tab w:val="num" w:pos="360"/>
        </w:tabs>
        <w:autoSpaceDE w:val="0"/>
        <w:autoSpaceDN w:val="0"/>
        <w:spacing w:after="0" w:line="240" w:lineRule="auto"/>
        <w:ind w:left="360" w:hanging="360"/>
        <w:jc w:val="both"/>
        <w:rPr>
          <w:rFonts w:eastAsia="Times New Roman" w:cstheme="minorHAnsi"/>
          <w:color w:val="000000"/>
          <w:kern w:val="0"/>
          <w:sz w:val="24"/>
          <w:szCs w:val="24"/>
          <w:lang w:eastAsia="pl-PL"/>
          <w14:ligatures w14:val="none"/>
        </w:rPr>
      </w:pPr>
    </w:p>
    <w:p w14:paraId="355BE82F" w14:textId="77777777" w:rsidR="005268A3" w:rsidRPr="00692B48" w:rsidRDefault="005268A3" w:rsidP="005268A3">
      <w:pPr>
        <w:widowControl w:val="0"/>
        <w:autoSpaceDN w:val="0"/>
        <w:spacing w:after="0" w:line="240" w:lineRule="auto"/>
        <w:jc w:val="both"/>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Wykonawca jest:</w:t>
      </w:r>
    </w:p>
    <w:p w14:paraId="21E71803"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spółdzielnią socjalną,</w:t>
      </w:r>
    </w:p>
    <w:p w14:paraId="3990E2C3"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lastRenderedPageBreak/>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zakładem pracy chronionej,</w:t>
      </w:r>
    </w:p>
    <w:p w14:paraId="06582B1C"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zakładem aktywizacji zawodowej,</w:t>
      </w:r>
    </w:p>
    <w:p w14:paraId="7F7A8398" w14:textId="77777777" w:rsidR="005268A3" w:rsidRPr="00692B48" w:rsidRDefault="005268A3" w:rsidP="005268A3">
      <w:pPr>
        <w:autoSpaceDE w:val="0"/>
        <w:autoSpaceDN w:val="0"/>
        <w:spacing w:after="0" w:line="220" w:lineRule="exact"/>
        <w:ind w:left="360" w:hanging="360"/>
        <w:jc w:val="both"/>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fldChar w:fldCharType="begin">
          <w:ffData>
            <w:name w:val=""/>
            <w:enabled/>
            <w:calcOnExit w:val="0"/>
            <w:checkBox>
              <w:sizeAuto/>
              <w:default w:val="0"/>
            </w:checkBox>
          </w:ffData>
        </w:fldChar>
      </w:r>
      <w:r w:rsidRPr="00692B48">
        <w:rPr>
          <w:rFonts w:eastAsia="Times New Roman" w:cstheme="minorHAnsi"/>
          <w:b/>
          <w:kern w:val="0"/>
          <w:sz w:val="18"/>
          <w:szCs w:val="18"/>
          <w:lang w:eastAsia="pl-PL"/>
          <w14:ligatures w14:val="none"/>
        </w:rPr>
        <w:instrText xml:space="preserve"> FORMCHECKBOX </w:instrText>
      </w:r>
      <w:r w:rsidRPr="00692B48">
        <w:rPr>
          <w:rFonts w:eastAsia="Times New Roman" w:cstheme="minorHAnsi"/>
          <w:b/>
          <w:kern w:val="0"/>
          <w:sz w:val="18"/>
          <w:szCs w:val="18"/>
          <w:lang w:eastAsia="pl-PL"/>
          <w14:ligatures w14:val="none"/>
        </w:rPr>
      </w:r>
      <w:r w:rsidRPr="00692B48">
        <w:rPr>
          <w:rFonts w:eastAsia="Times New Roman" w:cstheme="minorHAnsi"/>
          <w:b/>
          <w:kern w:val="0"/>
          <w:sz w:val="18"/>
          <w:szCs w:val="18"/>
          <w:lang w:eastAsia="pl-PL"/>
          <w14:ligatures w14:val="none"/>
        </w:rPr>
        <w:fldChar w:fldCharType="separate"/>
      </w:r>
      <w:r w:rsidRPr="00692B48">
        <w:rPr>
          <w:rFonts w:eastAsia="Times New Roman" w:cstheme="minorHAnsi"/>
          <w:b/>
          <w:kern w:val="0"/>
          <w:sz w:val="18"/>
          <w:szCs w:val="18"/>
          <w:lang w:eastAsia="pl-PL"/>
          <w14:ligatures w14:val="none"/>
        </w:rPr>
        <w:fldChar w:fldCharType="end"/>
      </w:r>
      <w:r w:rsidRPr="00692B48">
        <w:rPr>
          <w:rFonts w:eastAsia="Times New Roman" w:cstheme="minorHAnsi"/>
          <w:b/>
          <w:kern w:val="0"/>
          <w:sz w:val="18"/>
          <w:szCs w:val="18"/>
          <w:lang w:eastAsia="pl-PL"/>
          <w14:ligatures w14:val="none"/>
        </w:rPr>
        <w:t xml:space="preserve"> żadne z powyższych.</w:t>
      </w:r>
    </w:p>
    <w:p w14:paraId="1A1767CA" w14:textId="77777777" w:rsidR="005268A3" w:rsidRPr="00692B48" w:rsidRDefault="005268A3" w:rsidP="005268A3">
      <w:pPr>
        <w:autoSpaceDE w:val="0"/>
        <w:autoSpaceDN w:val="0"/>
        <w:spacing w:after="0" w:line="220" w:lineRule="exact"/>
        <w:ind w:left="360" w:hanging="360"/>
        <w:jc w:val="both"/>
        <w:rPr>
          <w:rFonts w:eastAsia="Times New Roman" w:cstheme="minorHAnsi"/>
          <w:i/>
          <w:kern w:val="0"/>
          <w:sz w:val="18"/>
          <w:szCs w:val="18"/>
          <w:lang w:eastAsia="pl-PL"/>
          <w14:ligatures w14:val="none"/>
        </w:rPr>
      </w:pPr>
      <w:r w:rsidRPr="00692B48">
        <w:rPr>
          <w:rFonts w:eastAsia="Times New Roman" w:cstheme="minorHAnsi"/>
          <w:i/>
          <w:kern w:val="0"/>
          <w:sz w:val="18"/>
          <w:szCs w:val="18"/>
          <w:lang w:eastAsia="pl-PL"/>
          <w14:ligatures w14:val="none"/>
        </w:rPr>
        <w:t>(odpowiedni zaznaczyć)</w:t>
      </w:r>
    </w:p>
    <w:p w14:paraId="0EF576BE" w14:textId="77777777" w:rsidR="005268A3" w:rsidRPr="00692B48" w:rsidRDefault="005268A3" w:rsidP="005268A3">
      <w:pPr>
        <w:autoSpaceDE w:val="0"/>
        <w:autoSpaceDN w:val="0"/>
        <w:spacing w:after="0" w:line="240" w:lineRule="auto"/>
        <w:ind w:left="567" w:hanging="567"/>
        <w:jc w:val="both"/>
        <w:rPr>
          <w:rFonts w:eastAsia="Times New Roman" w:cstheme="minorHAnsi"/>
          <w:i/>
          <w:color w:val="000000"/>
          <w:kern w:val="0"/>
          <w:sz w:val="18"/>
          <w:szCs w:val="18"/>
          <w:lang w:eastAsia="pl-PL"/>
          <w14:ligatures w14:val="none"/>
        </w:rPr>
      </w:pPr>
      <w:r w:rsidRPr="00692B48">
        <w:rPr>
          <w:rFonts w:eastAsia="Times New Roman" w:cstheme="minorHAnsi"/>
          <w:i/>
          <w:color w:val="000000"/>
          <w:kern w:val="0"/>
          <w:sz w:val="18"/>
          <w:szCs w:val="18"/>
          <w:lang w:eastAsia="pl-PL"/>
          <w14:ligatures w14:val="none"/>
        </w:rPr>
        <w:t>Uwaga: wykonawcy wspólnie ubiegający się o udzielenie zamówienia poniżej zakreślają informacje dotyczące każdego z wykonawców wymienionych w pkt 10.</w:t>
      </w:r>
    </w:p>
    <w:p w14:paraId="79D92000" w14:textId="77777777" w:rsidR="005268A3" w:rsidRPr="00692B48" w:rsidRDefault="005268A3" w:rsidP="005268A3">
      <w:pPr>
        <w:autoSpaceDE w:val="0"/>
        <w:autoSpaceDN w:val="0"/>
        <w:spacing w:after="0" w:line="240" w:lineRule="auto"/>
        <w:ind w:left="567" w:hanging="567"/>
        <w:jc w:val="both"/>
        <w:rPr>
          <w:rFonts w:eastAsia="Times New Roman" w:cstheme="minorHAnsi"/>
          <w:i/>
          <w:color w:val="000000"/>
          <w:kern w:val="0"/>
          <w:sz w:val="18"/>
          <w:szCs w:val="18"/>
          <w:lang w:eastAsia="pl-PL"/>
          <w14:ligatures w14:val="none"/>
        </w:rPr>
      </w:pPr>
    </w:p>
    <w:p w14:paraId="19AD9D0F" w14:textId="77777777" w:rsidR="005268A3" w:rsidRPr="00692B48" w:rsidRDefault="005268A3" w:rsidP="005268A3">
      <w:pPr>
        <w:tabs>
          <w:tab w:val="num" w:pos="360"/>
        </w:tabs>
        <w:autoSpaceDE w:val="0"/>
        <w:autoSpaceDN w:val="0"/>
        <w:spacing w:after="0" w:line="240" w:lineRule="auto"/>
        <w:ind w:left="360" w:hanging="360"/>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11. Do oferty dołączamy:</w:t>
      </w:r>
    </w:p>
    <w:p w14:paraId="346F0212" w14:textId="77777777" w:rsidR="005268A3" w:rsidRPr="00692B48" w:rsidRDefault="005268A3" w:rsidP="005268A3">
      <w:pPr>
        <w:tabs>
          <w:tab w:val="num" w:pos="360"/>
        </w:tabs>
        <w:autoSpaceDE w:val="0"/>
        <w:autoSpaceDN w:val="0"/>
        <w:spacing w:after="0" w:line="240" w:lineRule="auto"/>
        <w:ind w:left="360" w:hanging="360"/>
        <w:jc w:val="both"/>
        <w:rPr>
          <w:rFonts w:eastAsia="Times New Roman" w:cstheme="minorHAnsi"/>
          <w:color w:val="000000"/>
          <w:kern w:val="0"/>
          <w:sz w:val="24"/>
          <w:szCs w:val="24"/>
          <w:lang w:eastAsia="pl-PL"/>
          <w14:ligatures w14:val="none"/>
        </w:rPr>
      </w:pPr>
      <w:r w:rsidRPr="00692B48">
        <w:rPr>
          <w:rFonts w:eastAsia="Times New Roman" w:cstheme="minorHAnsi"/>
          <w:color w:val="000000"/>
          <w:kern w:val="0"/>
          <w:sz w:val="24"/>
          <w:szCs w:val="24"/>
          <w:lang w:eastAsia="pl-PL"/>
          <w14:ligatures w14:val="none"/>
        </w:rPr>
        <w:t>……………………………………………………………………………………………………………………………………………</w:t>
      </w:r>
    </w:p>
    <w:p w14:paraId="21AF3A2B"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5A573DFD"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p>
    <w:p w14:paraId="5FF1FFDB"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dn. .....................</w:t>
      </w:r>
      <w:r w:rsidRPr="00692B48">
        <w:rPr>
          <w:rFonts w:eastAsia="Times New Roman" w:cstheme="minorHAnsi"/>
          <w:kern w:val="0"/>
          <w:sz w:val="24"/>
          <w:szCs w:val="24"/>
          <w:lang w:eastAsia="pl-PL"/>
          <w14:ligatures w14:val="none"/>
        </w:rPr>
        <w:tab/>
      </w:r>
    </w:p>
    <w:p w14:paraId="61F15271" w14:textId="77777777" w:rsidR="005268A3" w:rsidRPr="00692B48" w:rsidRDefault="005268A3" w:rsidP="005268A3">
      <w:pPr>
        <w:autoSpaceDE w:val="0"/>
        <w:autoSpaceDN w:val="0"/>
        <w:spacing w:after="0" w:line="240" w:lineRule="auto"/>
        <w:ind w:left="360" w:hanging="360"/>
        <w:jc w:val="right"/>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01F4A9BF" w14:textId="77777777" w:rsidR="005268A3" w:rsidRPr="00692B48" w:rsidRDefault="005268A3" w:rsidP="005268A3">
      <w:pPr>
        <w:autoSpaceDE w:val="0"/>
        <w:autoSpaceDN w:val="0"/>
        <w:spacing w:after="0" w:line="240" w:lineRule="auto"/>
        <w:ind w:left="360" w:hanging="360"/>
        <w:jc w:val="right"/>
        <w:rPr>
          <w:rFonts w:eastAsia="Times New Roman" w:cstheme="minorHAnsi"/>
          <w:b/>
          <w:i/>
          <w:kern w:val="0"/>
          <w:sz w:val="24"/>
          <w:szCs w:val="24"/>
          <w:lang w:eastAsia="pl-PL"/>
          <w14:ligatures w14:val="none"/>
        </w:rPr>
      </w:pPr>
      <w:r w:rsidRPr="00692B48">
        <w:rPr>
          <w:rFonts w:eastAsia="Times New Roman" w:cstheme="minorHAnsi"/>
          <w:b/>
          <w:i/>
          <w:kern w:val="0"/>
          <w:sz w:val="24"/>
          <w:szCs w:val="24"/>
          <w:lang w:eastAsia="pl-PL"/>
          <w14:ligatures w14:val="none"/>
        </w:rPr>
        <w:t>podpis</w:t>
      </w:r>
    </w:p>
    <w:p w14:paraId="2220BF0F" w14:textId="77777777" w:rsidR="005268A3" w:rsidRPr="00692B48" w:rsidRDefault="005268A3" w:rsidP="005268A3">
      <w:pPr>
        <w:autoSpaceDE w:val="0"/>
        <w:autoSpaceDN w:val="0"/>
        <w:spacing w:after="0" w:line="240" w:lineRule="auto"/>
        <w:ind w:left="360" w:hanging="360"/>
        <w:rPr>
          <w:rFonts w:eastAsia="Times New Roman" w:cstheme="minorHAnsi"/>
          <w:b/>
          <w:i/>
          <w:kern w:val="0"/>
          <w:sz w:val="24"/>
          <w:szCs w:val="24"/>
          <w:lang w:eastAsia="pl-PL"/>
          <w14:ligatures w14:val="none"/>
        </w:rPr>
      </w:pPr>
      <w:r w:rsidRPr="00692B48">
        <w:rPr>
          <w:rFonts w:eastAsia="Times New Roman" w:cstheme="minorHAnsi"/>
          <w:b/>
          <w:i/>
          <w:kern w:val="0"/>
          <w:sz w:val="24"/>
          <w:szCs w:val="24"/>
          <w:lang w:eastAsia="pl-PL"/>
          <w14:ligatures w14:val="none"/>
        </w:rPr>
        <w:t>*niepotrzebne skreślić</w:t>
      </w:r>
    </w:p>
    <w:p w14:paraId="5D4E5E8B" w14:textId="77777777" w:rsidR="005268A3" w:rsidRPr="00692B48" w:rsidRDefault="005268A3" w:rsidP="005268A3">
      <w:pPr>
        <w:autoSpaceDE w:val="0"/>
        <w:autoSpaceDN w:val="0"/>
        <w:spacing w:after="0" w:line="240" w:lineRule="auto"/>
        <w:ind w:left="360" w:hanging="360"/>
        <w:rPr>
          <w:rFonts w:eastAsia="Times New Roman" w:cstheme="minorHAnsi"/>
          <w:b/>
          <w:i/>
          <w:kern w:val="0"/>
          <w:sz w:val="20"/>
          <w:szCs w:val="20"/>
          <w:lang w:eastAsia="pl-PL"/>
          <w14:ligatures w14:val="none"/>
        </w:rPr>
      </w:pPr>
    </w:p>
    <w:p w14:paraId="228DDEE7" w14:textId="77777777" w:rsidR="005268A3" w:rsidRPr="00692B48" w:rsidRDefault="005268A3" w:rsidP="005268A3">
      <w:pPr>
        <w:autoSpaceDN w:val="0"/>
        <w:spacing w:after="0" w:line="360" w:lineRule="auto"/>
        <w:jc w:val="both"/>
        <w:rPr>
          <w:rFonts w:eastAsia="Calibri" w:cstheme="minorHAnsi"/>
          <w:color w:val="000000"/>
          <w:kern w:val="0"/>
          <w:sz w:val="24"/>
          <w:szCs w:val="24"/>
          <w:lang w:eastAsia="pl-PL"/>
          <w14:ligatures w14:val="none"/>
        </w:rPr>
      </w:pPr>
      <w:r w:rsidRPr="00692B48">
        <w:rPr>
          <w:rFonts w:eastAsia="Calibri" w:cstheme="minorHAnsi"/>
          <w:color w:val="000000"/>
          <w:kern w:val="0"/>
          <w:sz w:val="24"/>
          <w:szCs w:val="24"/>
          <w:lang w:eastAsia="pl-PL"/>
          <w14:ligatures w14:val="none"/>
        </w:rPr>
        <w:t>______________________________</w:t>
      </w:r>
    </w:p>
    <w:p w14:paraId="37AD06AE" w14:textId="77777777" w:rsidR="005268A3" w:rsidRPr="00692B48" w:rsidRDefault="005268A3" w:rsidP="005268A3">
      <w:pPr>
        <w:autoSpaceDN w:val="0"/>
        <w:spacing w:after="0" w:line="240" w:lineRule="auto"/>
        <w:jc w:val="both"/>
        <w:rPr>
          <w:rFonts w:eastAsia="Calibri" w:cstheme="minorHAnsi"/>
          <w:kern w:val="0"/>
          <w:sz w:val="18"/>
          <w:szCs w:val="18"/>
          <w:lang w:eastAsia="pl-PL"/>
          <w14:ligatures w14:val="none"/>
        </w:rPr>
      </w:pPr>
      <w:r w:rsidRPr="00692B48">
        <w:rPr>
          <w:rFonts w:eastAsia="Calibri" w:cstheme="minorHAnsi"/>
          <w:color w:val="000000"/>
          <w:kern w:val="0"/>
          <w:sz w:val="18"/>
          <w:szCs w:val="18"/>
          <w:vertAlign w:val="superscript"/>
          <w:lang w:eastAsia="pl-PL"/>
          <w14:ligatures w14:val="none"/>
        </w:rPr>
        <w:t xml:space="preserve">1) </w:t>
      </w:r>
      <w:r w:rsidRPr="00692B48">
        <w:rPr>
          <w:rFonts w:eastAsia="Calibri" w:cstheme="minorHAnsi"/>
          <w:kern w:val="0"/>
          <w:sz w:val="18"/>
          <w:szCs w:val="18"/>
          <w:lang w:eastAsia="pl-PL"/>
          <w14:ligatures w14:val="none"/>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późn.zm.). </w:t>
      </w:r>
    </w:p>
    <w:p w14:paraId="03E614FC" w14:textId="77777777" w:rsidR="005268A3" w:rsidRPr="00692B48" w:rsidRDefault="005268A3" w:rsidP="005268A3">
      <w:pPr>
        <w:autoSpaceDN w:val="0"/>
        <w:spacing w:after="0" w:line="240" w:lineRule="auto"/>
        <w:jc w:val="both"/>
        <w:rPr>
          <w:rFonts w:eastAsia="Calibri" w:cstheme="minorHAnsi"/>
          <w:kern w:val="0"/>
          <w:sz w:val="18"/>
          <w:szCs w:val="18"/>
          <w:lang w:eastAsia="pl-PL"/>
          <w14:ligatures w14:val="none"/>
        </w:rPr>
      </w:pPr>
    </w:p>
    <w:p w14:paraId="2CBFBDDF" w14:textId="77777777" w:rsidR="005268A3" w:rsidRPr="00692B48" w:rsidRDefault="005268A3" w:rsidP="005268A3">
      <w:pPr>
        <w:autoSpaceDN w:val="0"/>
        <w:spacing w:after="0" w:line="276" w:lineRule="auto"/>
        <w:ind w:left="142" w:hanging="142"/>
        <w:jc w:val="both"/>
        <w:rPr>
          <w:rFonts w:eastAsia="Calibri" w:cstheme="minorHAnsi"/>
          <w:kern w:val="0"/>
          <w:sz w:val="18"/>
          <w:szCs w:val="18"/>
          <w:lang w:eastAsia="pl-PL"/>
          <w14:ligatures w14:val="none"/>
        </w:rPr>
      </w:pPr>
      <w:r w:rsidRPr="00692B48">
        <w:rPr>
          <w:rFonts w:eastAsia="Calibri" w:cstheme="minorHAnsi"/>
          <w:color w:val="000000"/>
          <w:kern w:val="0"/>
          <w:sz w:val="18"/>
          <w:szCs w:val="18"/>
          <w:lang w:eastAsia="pl-PL"/>
          <w14:ligatures w14:val="none"/>
        </w:rPr>
        <w:t xml:space="preserve">* W </w:t>
      </w:r>
      <w:proofErr w:type="gramStart"/>
      <w:r w:rsidRPr="00692B48">
        <w:rPr>
          <w:rFonts w:eastAsia="Calibri" w:cstheme="minorHAnsi"/>
          <w:color w:val="000000"/>
          <w:kern w:val="0"/>
          <w:sz w:val="18"/>
          <w:szCs w:val="18"/>
          <w:lang w:eastAsia="pl-PL"/>
          <w14:ligatures w14:val="none"/>
        </w:rPr>
        <w:t>przypadku</w:t>
      </w:r>
      <w:proofErr w:type="gramEnd"/>
      <w:r w:rsidRPr="00692B48">
        <w:rPr>
          <w:rFonts w:eastAsia="Calibri" w:cstheme="minorHAnsi"/>
          <w:color w:val="000000"/>
          <w:kern w:val="0"/>
          <w:sz w:val="18"/>
          <w:szCs w:val="18"/>
          <w:lang w:eastAsia="pl-PL"/>
          <w14:ligatures w14:val="none"/>
        </w:rPr>
        <w:t xml:space="preserve"> gdy wykonawca </w:t>
      </w:r>
      <w:r w:rsidRPr="00692B48">
        <w:rPr>
          <w:rFonts w:eastAsia="Calibri" w:cstheme="minorHAnsi"/>
          <w:kern w:val="0"/>
          <w:sz w:val="18"/>
          <w:szCs w:val="18"/>
          <w:lang w:eastAsia="pl-PL"/>
          <w14:ligatures w14:val="none"/>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2E3E1F0"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B5F8A6F"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6B4E7A6C"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CBB609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B767013"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9B69193"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BFB73D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898DFB8"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5BCB680A"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5632B70"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68863F6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13C2D57"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CA415E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DEA3590"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5D159C1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21131DB1"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7566CD43"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3DD8BDD"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654B4EF6"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15211D9E"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3279FF9B"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0D4FA28C" w14:textId="77777777" w:rsidR="005268A3" w:rsidRPr="00692B48" w:rsidRDefault="005268A3" w:rsidP="005268A3">
      <w:pPr>
        <w:spacing w:after="0" w:line="240" w:lineRule="auto"/>
        <w:rPr>
          <w:rFonts w:eastAsia="Times New Roman" w:cstheme="minorHAnsi"/>
          <w:kern w:val="0"/>
          <w:sz w:val="24"/>
          <w:szCs w:val="24"/>
          <w:lang w:eastAsia="pl-PL"/>
          <w14:ligatures w14:val="none"/>
        </w:rPr>
      </w:pPr>
    </w:p>
    <w:p w14:paraId="431B820B" w14:textId="77777777" w:rsidR="005268A3" w:rsidRPr="00692B48" w:rsidRDefault="005268A3" w:rsidP="005268A3">
      <w:pPr>
        <w:spacing w:after="0" w:line="240" w:lineRule="auto"/>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br w:type="page"/>
      </w:r>
    </w:p>
    <w:bookmarkEnd w:id="8"/>
    <w:p w14:paraId="1158A7C8"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lastRenderedPageBreak/>
        <w:t>Załącznik nr 8 do SWZ</w:t>
      </w:r>
    </w:p>
    <w:p w14:paraId="11295796" w14:textId="77777777" w:rsidR="005268A3" w:rsidRPr="00692B48" w:rsidRDefault="005268A3" w:rsidP="005268A3">
      <w:pPr>
        <w:autoSpaceDE w:val="0"/>
        <w:autoSpaceDN w:val="0"/>
        <w:spacing w:after="0" w:line="240" w:lineRule="auto"/>
        <w:ind w:left="-540"/>
        <w:rPr>
          <w:rFonts w:eastAsia="Times New Roman" w:cstheme="minorHAnsi"/>
          <w:b/>
          <w:color w:val="008000"/>
          <w:kern w:val="0"/>
          <w:sz w:val="24"/>
          <w:szCs w:val="24"/>
          <w:u w:val="single"/>
          <w:lang w:eastAsia="pl-PL"/>
          <w14:ligatures w14:val="none"/>
        </w:rPr>
      </w:pPr>
    </w:p>
    <w:p w14:paraId="7A11C43F"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t>WYKAZ ROBÓT BUDOWLANYCH WYKONANYCH W OKRESIE OSTATNICH 5 LAT</w:t>
      </w:r>
    </w:p>
    <w:p w14:paraId="16A28BEA"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4"/>
          <w:szCs w:val="24"/>
          <w:lang w:eastAsia="pl-PL"/>
          <w14:ligatures w14:val="none"/>
        </w:rPr>
      </w:pPr>
    </w:p>
    <w:tbl>
      <w:tblPr>
        <w:tblW w:w="10406" w:type="dxa"/>
        <w:tblInd w:w="-356" w:type="dxa"/>
        <w:tblLayout w:type="fixed"/>
        <w:tblCellMar>
          <w:left w:w="70" w:type="dxa"/>
          <w:right w:w="70" w:type="dxa"/>
        </w:tblCellMar>
        <w:tblLook w:val="0000" w:firstRow="0" w:lastRow="0" w:firstColumn="0" w:lastColumn="0" w:noHBand="0" w:noVBand="0"/>
      </w:tblPr>
      <w:tblGrid>
        <w:gridCol w:w="676"/>
        <w:gridCol w:w="3493"/>
        <w:gridCol w:w="1417"/>
        <w:gridCol w:w="1418"/>
        <w:gridCol w:w="1559"/>
        <w:gridCol w:w="1843"/>
      </w:tblGrid>
      <w:tr w:rsidR="005268A3" w:rsidRPr="00692B48" w14:paraId="5A1EEA78" w14:textId="77777777" w:rsidTr="0080494D">
        <w:trPr>
          <w:cantSplit/>
          <w:trHeight w:val="1166"/>
        </w:trPr>
        <w:tc>
          <w:tcPr>
            <w:tcW w:w="676" w:type="dxa"/>
            <w:vMerge w:val="restart"/>
            <w:tcBorders>
              <w:top w:val="single" w:sz="12" w:space="0" w:color="000000"/>
              <w:left w:val="single" w:sz="12" w:space="0" w:color="000000"/>
              <w:right w:val="single" w:sz="6" w:space="0" w:color="000000"/>
            </w:tcBorders>
            <w:shd w:val="pct10" w:color="auto" w:fill="auto"/>
            <w:vAlign w:val="center"/>
          </w:tcPr>
          <w:p w14:paraId="74DE608E" w14:textId="77777777" w:rsidR="005268A3" w:rsidRPr="00692B48" w:rsidRDefault="005268A3" w:rsidP="005268A3">
            <w:pPr>
              <w:autoSpaceDE w:val="0"/>
              <w:autoSpaceDN w:val="0"/>
              <w:spacing w:after="0" w:line="240" w:lineRule="auto"/>
              <w:ind w:left="360" w:hanging="360"/>
              <w:jc w:val="center"/>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L.p.</w:t>
            </w:r>
          </w:p>
        </w:tc>
        <w:tc>
          <w:tcPr>
            <w:tcW w:w="3493" w:type="dxa"/>
            <w:vMerge w:val="restart"/>
            <w:tcBorders>
              <w:top w:val="single" w:sz="12" w:space="0" w:color="000000"/>
              <w:left w:val="single" w:sz="6" w:space="0" w:color="000000"/>
              <w:right w:val="single" w:sz="6" w:space="0" w:color="000000"/>
            </w:tcBorders>
            <w:shd w:val="pct10" w:color="auto" w:fill="auto"/>
          </w:tcPr>
          <w:p w14:paraId="122B0B8B" w14:textId="77777777" w:rsidR="005268A3" w:rsidRPr="00692B48" w:rsidRDefault="005268A3" w:rsidP="005268A3">
            <w:pPr>
              <w:autoSpaceDE w:val="0"/>
              <w:autoSpaceDN w:val="0"/>
              <w:spacing w:after="0" w:line="240" w:lineRule="auto"/>
              <w:rPr>
                <w:rFonts w:eastAsia="Times New Roman" w:cstheme="minorHAnsi"/>
                <w:b/>
                <w:kern w:val="0"/>
                <w:sz w:val="20"/>
                <w:szCs w:val="20"/>
                <w:lang w:eastAsia="pl-PL"/>
                <w14:ligatures w14:val="none"/>
              </w:rPr>
            </w:pPr>
          </w:p>
          <w:p w14:paraId="186692F7" w14:textId="77777777" w:rsidR="005268A3" w:rsidRPr="00692B48" w:rsidRDefault="005268A3" w:rsidP="005268A3">
            <w:pPr>
              <w:autoSpaceDE w:val="0"/>
              <w:autoSpaceDN w:val="0"/>
              <w:spacing w:after="0" w:line="240" w:lineRule="auto"/>
              <w:rPr>
                <w:rFonts w:eastAsia="Times New Roman" w:cstheme="minorHAnsi"/>
                <w:b/>
                <w:kern w:val="0"/>
                <w:sz w:val="20"/>
                <w:szCs w:val="20"/>
                <w:lang w:eastAsia="pl-PL"/>
                <w14:ligatures w14:val="none"/>
              </w:rPr>
            </w:pPr>
          </w:p>
          <w:p w14:paraId="3220BB70" w14:textId="77777777" w:rsidR="005268A3" w:rsidRPr="00692B48" w:rsidRDefault="005268A3" w:rsidP="005268A3">
            <w:pPr>
              <w:autoSpaceDE w:val="0"/>
              <w:autoSpaceDN w:val="0"/>
              <w:spacing w:after="0" w:line="240" w:lineRule="auto"/>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 xml:space="preserve">PODMIOT na rzecz, którego roboty zostały wykonane oraz rodzaj (zakres) wykonanych robót </w:t>
            </w:r>
          </w:p>
        </w:tc>
        <w:tc>
          <w:tcPr>
            <w:tcW w:w="1417" w:type="dxa"/>
            <w:vMerge w:val="restart"/>
            <w:tcBorders>
              <w:top w:val="single" w:sz="12" w:space="0" w:color="000000"/>
              <w:left w:val="single" w:sz="6" w:space="0" w:color="000000"/>
              <w:right w:val="single" w:sz="6" w:space="0" w:color="000000"/>
            </w:tcBorders>
            <w:shd w:val="pct10" w:color="auto" w:fill="auto"/>
          </w:tcPr>
          <w:p w14:paraId="2CC389E3"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p>
          <w:p w14:paraId="648D86E7"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 xml:space="preserve">Wartość robót budowlanych </w:t>
            </w:r>
          </w:p>
          <w:p w14:paraId="247D4A06"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w zł brutto*</w:t>
            </w:r>
          </w:p>
        </w:tc>
        <w:tc>
          <w:tcPr>
            <w:tcW w:w="2977" w:type="dxa"/>
            <w:gridSpan w:val="2"/>
            <w:tcBorders>
              <w:top w:val="single" w:sz="12" w:space="0" w:color="000000"/>
              <w:left w:val="single" w:sz="6" w:space="0" w:color="000000"/>
              <w:bottom w:val="single" w:sz="12" w:space="0" w:color="000000"/>
              <w:right w:val="single" w:sz="6" w:space="0" w:color="000000"/>
            </w:tcBorders>
            <w:shd w:val="pct10" w:color="auto" w:fill="auto"/>
          </w:tcPr>
          <w:p w14:paraId="758D968D"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p>
          <w:p w14:paraId="53D59F46"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DATA wykonania robót budowlanych zgodnie z zawartą umową</w:t>
            </w:r>
          </w:p>
        </w:tc>
        <w:tc>
          <w:tcPr>
            <w:tcW w:w="1843" w:type="dxa"/>
            <w:vMerge w:val="restart"/>
            <w:tcBorders>
              <w:top w:val="single" w:sz="12" w:space="0" w:color="000000"/>
              <w:left w:val="single" w:sz="6" w:space="0" w:color="000000"/>
              <w:right w:val="single" w:sz="4" w:space="0" w:color="auto"/>
            </w:tcBorders>
            <w:shd w:val="pct10" w:color="auto" w:fill="auto"/>
          </w:tcPr>
          <w:p w14:paraId="454C2A9A"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p>
          <w:p w14:paraId="160B3E8C" w14:textId="77777777" w:rsidR="005268A3" w:rsidRPr="00692B48" w:rsidRDefault="005268A3" w:rsidP="005268A3">
            <w:pPr>
              <w:autoSpaceDE w:val="0"/>
              <w:autoSpaceDN w:val="0"/>
              <w:spacing w:after="0" w:line="240" w:lineRule="auto"/>
              <w:jc w:val="center"/>
              <w:rPr>
                <w:rFonts w:eastAsia="Times New Roman" w:cstheme="minorHAnsi"/>
                <w:b/>
                <w:kern w:val="0"/>
                <w:sz w:val="20"/>
                <w:szCs w:val="20"/>
                <w:lang w:eastAsia="pl-PL"/>
                <w14:ligatures w14:val="none"/>
              </w:rPr>
            </w:pPr>
          </w:p>
          <w:p w14:paraId="486B4A37" w14:textId="77777777" w:rsidR="005268A3" w:rsidRPr="00692B48" w:rsidRDefault="005268A3" w:rsidP="005268A3">
            <w:pPr>
              <w:autoSpaceDE w:val="0"/>
              <w:autoSpaceDN w:val="0"/>
              <w:spacing w:after="0" w:line="240" w:lineRule="auto"/>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MIEJSCE</w:t>
            </w:r>
          </w:p>
          <w:p w14:paraId="570AF326" w14:textId="77777777" w:rsidR="005268A3" w:rsidRPr="00692B48" w:rsidRDefault="005268A3" w:rsidP="005268A3">
            <w:pPr>
              <w:autoSpaceDE w:val="0"/>
              <w:autoSpaceDN w:val="0"/>
              <w:spacing w:after="0" w:line="240" w:lineRule="auto"/>
              <w:rPr>
                <w:rFonts w:eastAsia="Times New Roman" w:cstheme="minorHAnsi"/>
                <w:b/>
                <w:kern w:val="0"/>
                <w:sz w:val="20"/>
                <w:szCs w:val="20"/>
                <w:lang w:eastAsia="pl-PL"/>
                <w14:ligatures w14:val="none"/>
              </w:rPr>
            </w:pPr>
            <w:r w:rsidRPr="00692B48">
              <w:rPr>
                <w:rFonts w:eastAsia="Times New Roman" w:cstheme="minorHAnsi"/>
                <w:b/>
                <w:kern w:val="0"/>
                <w:sz w:val="20"/>
                <w:szCs w:val="20"/>
                <w:lang w:eastAsia="pl-PL"/>
                <w14:ligatures w14:val="none"/>
              </w:rPr>
              <w:t>wykonanych robót budowlanych</w:t>
            </w:r>
          </w:p>
        </w:tc>
      </w:tr>
      <w:tr w:rsidR="005268A3" w:rsidRPr="00692B48" w14:paraId="4B7D36C8" w14:textId="77777777" w:rsidTr="0080494D">
        <w:trPr>
          <w:cantSplit/>
          <w:trHeight w:val="1111"/>
        </w:trPr>
        <w:tc>
          <w:tcPr>
            <w:tcW w:w="676" w:type="dxa"/>
            <w:vMerge/>
            <w:tcBorders>
              <w:left w:val="single" w:sz="12" w:space="0" w:color="000000"/>
              <w:bottom w:val="single" w:sz="4" w:space="0" w:color="auto"/>
              <w:right w:val="single" w:sz="6" w:space="0" w:color="000000"/>
            </w:tcBorders>
          </w:tcPr>
          <w:p w14:paraId="6F15EC7C" w14:textId="77777777" w:rsidR="005268A3" w:rsidRPr="00692B48" w:rsidRDefault="005268A3" w:rsidP="005268A3">
            <w:pPr>
              <w:autoSpaceDE w:val="0"/>
              <w:autoSpaceDN w:val="0"/>
              <w:spacing w:after="0" w:line="240" w:lineRule="auto"/>
              <w:ind w:left="360" w:hanging="360"/>
              <w:rPr>
                <w:rFonts w:eastAsia="Times New Roman" w:cstheme="minorHAnsi"/>
                <w:kern w:val="0"/>
                <w:sz w:val="20"/>
                <w:szCs w:val="20"/>
                <w:lang w:eastAsia="pl-PL"/>
                <w14:ligatures w14:val="none"/>
              </w:rPr>
            </w:pPr>
          </w:p>
        </w:tc>
        <w:tc>
          <w:tcPr>
            <w:tcW w:w="3493" w:type="dxa"/>
            <w:vMerge/>
            <w:tcBorders>
              <w:left w:val="single" w:sz="6" w:space="0" w:color="000000"/>
              <w:bottom w:val="single" w:sz="6" w:space="0" w:color="000000"/>
              <w:right w:val="single" w:sz="6" w:space="0" w:color="000000"/>
            </w:tcBorders>
          </w:tcPr>
          <w:p w14:paraId="371E4AA8" w14:textId="77777777" w:rsidR="005268A3" w:rsidRPr="00692B48" w:rsidRDefault="005268A3" w:rsidP="005268A3">
            <w:pPr>
              <w:autoSpaceDE w:val="0"/>
              <w:autoSpaceDN w:val="0"/>
              <w:spacing w:after="0" w:line="240" w:lineRule="auto"/>
              <w:ind w:left="360" w:hanging="360"/>
              <w:rPr>
                <w:rFonts w:eastAsia="Times New Roman" w:cstheme="minorHAnsi"/>
                <w:kern w:val="0"/>
                <w:sz w:val="20"/>
                <w:szCs w:val="20"/>
                <w:lang w:eastAsia="pl-PL"/>
                <w14:ligatures w14:val="none"/>
              </w:rPr>
            </w:pPr>
          </w:p>
        </w:tc>
        <w:tc>
          <w:tcPr>
            <w:tcW w:w="1417" w:type="dxa"/>
            <w:vMerge/>
            <w:tcBorders>
              <w:left w:val="single" w:sz="6" w:space="0" w:color="000000"/>
              <w:bottom w:val="single" w:sz="6" w:space="0" w:color="000000"/>
              <w:right w:val="single" w:sz="6" w:space="0" w:color="000000"/>
            </w:tcBorders>
          </w:tcPr>
          <w:p w14:paraId="2022E161" w14:textId="77777777" w:rsidR="005268A3" w:rsidRPr="00692B48" w:rsidRDefault="005268A3" w:rsidP="005268A3">
            <w:pPr>
              <w:autoSpaceDE w:val="0"/>
              <w:autoSpaceDN w:val="0"/>
              <w:spacing w:after="0" w:line="240" w:lineRule="auto"/>
              <w:ind w:left="360" w:hanging="360"/>
              <w:rPr>
                <w:rFonts w:eastAsia="Times New Roman" w:cstheme="minorHAnsi"/>
                <w:kern w:val="0"/>
                <w:sz w:val="20"/>
                <w:szCs w:val="20"/>
                <w:lang w:eastAsia="pl-PL"/>
                <w14:ligatures w14:val="none"/>
              </w:rPr>
            </w:pPr>
          </w:p>
        </w:tc>
        <w:tc>
          <w:tcPr>
            <w:tcW w:w="1418" w:type="dxa"/>
            <w:tcBorders>
              <w:top w:val="nil"/>
              <w:left w:val="single" w:sz="6" w:space="0" w:color="000000"/>
              <w:bottom w:val="single" w:sz="6" w:space="0" w:color="000000"/>
              <w:right w:val="single" w:sz="6" w:space="0" w:color="000000"/>
            </w:tcBorders>
          </w:tcPr>
          <w:p w14:paraId="752D119D" w14:textId="77777777" w:rsidR="005268A3" w:rsidRPr="00692B48" w:rsidRDefault="005268A3" w:rsidP="005268A3">
            <w:pPr>
              <w:autoSpaceDE w:val="0"/>
              <w:autoSpaceDN w:val="0"/>
              <w:spacing w:after="0" w:line="240" w:lineRule="auto"/>
              <w:jc w:val="center"/>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Data rozpoczęcia robót budowlanych</w:t>
            </w:r>
          </w:p>
          <w:p w14:paraId="5D09A9E5" w14:textId="77777777" w:rsidR="005268A3" w:rsidRPr="00692B48" w:rsidRDefault="005268A3" w:rsidP="005268A3">
            <w:pPr>
              <w:autoSpaceDE w:val="0"/>
              <w:autoSpaceDN w:val="0"/>
              <w:spacing w:after="0" w:line="240" w:lineRule="auto"/>
              <w:jc w:val="center"/>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w:t>
            </w:r>
            <w:proofErr w:type="spellStart"/>
            <w:r w:rsidRPr="00692B48">
              <w:rPr>
                <w:rFonts w:eastAsia="Times New Roman" w:cstheme="minorHAnsi"/>
                <w:kern w:val="0"/>
                <w:sz w:val="20"/>
                <w:szCs w:val="20"/>
                <w:lang w:eastAsia="pl-PL"/>
                <w14:ligatures w14:val="none"/>
              </w:rPr>
              <w:t>dd</w:t>
            </w:r>
            <w:proofErr w:type="spellEnd"/>
            <w:r w:rsidRPr="00692B48">
              <w:rPr>
                <w:rFonts w:eastAsia="Times New Roman" w:cstheme="minorHAnsi"/>
                <w:kern w:val="0"/>
                <w:sz w:val="20"/>
                <w:szCs w:val="20"/>
                <w:lang w:eastAsia="pl-PL"/>
                <w14:ligatures w14:val="none"/>
              </w:rPr>
              <w:t>/mm/</w:t>
            </w:r>
            <w:proofErr w:type="spellStart"/>
            <w:r w:rsidRPr="00692B48">
              <w:rPr>
                <w:rFonts w:eastAsia="Times New Roman" w:cstheme="minorHAnsi"/>
                <w:kern w:val="0"/>
                <w:sz w:val="20"/>
                <w:szCs w:val="20"/>
                <w:lang w:eastAsia="pl-PL"/>
                <w14:ligatures w14:val="none"/>
              </w:rPr>
              <w:t>rrrr</w:t>
            </w:r>
            <w:proofErr w:type="spellEnd"/>
            <w:r w:rsidRPr="00692B48">
              <w:rPr>
                <w:rFonts w:eastAsia="Times New Roman" w:cstheme="minorHAnsi"/>
                <w:kern w:val="0"/>
                <w:sz w:val="20"/>
                <w:szCs w:val="20"/>
                <w:lang w:eastAsia="pl-PL"/>
                <w14:ligatures w14:val="none"/>
              </w:rPr>
              <w:t>)</w:t>
            </w:r>
          </w:p>
        </w:tc>
        <w:tc>
          <w:tcPr>
            <w:tcW w:w="1559" w:type="dxa"/>
            <w:tcBorders>
              <w:top w:val="nil"/>
              <w:left w:val="single" w:sz="6" w:space="0" w:color="000000"/>
              <w:bottom w:val="single" w:sz="6" w:space="0" w:color="000000"/>
              <w:right w:val="single" w:sz="6" w:space="0" w:color="000000"/>
            </w:tcBorders>
          </w:tcPr>
          <w:p w14:paraId="56C7ABC1" w14:textId="77777777" w:rsidR="005268A3" w:rsidRPr="00692B48" w:rsidRDefault="005268A3" w:rsidP="005268A3">
            <w:pPr>
              <w:autoSpaceDE w:val="0"/>
              <w:autoSpaceDN w:val="0"/>
              <w:spacing w:after="0" w:line="240" w:lineRule="auto"/>
              <w:jc w:val="center"/>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Data zakończenia robót budowlanych</w:t>
            </w:r>
          </w:p>
          <w:p w14:paraId="4514E4BA" w14:textId="77777777" w:rsidR="005268A3" w:rsidRPr="00692B48" w:rsidRDefault="005268A3" w:rsidP="005268A3">
            <w:pPr>
              <w:autoSpaceDE w:val="0"/>
              <w:autoSpaceDN w:val="0"/>
              <w:spacing w:after="0" w:line="240" w:lineRule="auto"/>
              <w:jc w:val="center"/>
              <w:rPr>
                <w:rFonts w:eastAsia="Times New Roman" w:cstheme="minorHAnsi"/>
                <w:kern w:val="0"/>
                <w:sz w:val="20"/>
                <w:szCs w:val="20"/>
                <w:lang w:eastAsia="pl-PL"/>
                <w14:ligatures w14:val="none"/>
              </w:rPr>
            </w:pPr>
            <w:r w:rsidRPr="00692B48">
              <w:rPr>
                <w:rFonts w:eastAsia="Times New Roman" w:cstheme="minorHAnsi"/>
                <w:kern w:val="0"/>
                <w:sz w:val="20"/>
                <w:szCs w:val="20"/>
                <w:lang w:eastAsia="pl-PL"/>
                <w14:ligatures w14:val="none"/>
              </w:rPr>
              <w:t>(</w:t>
            </w:r>
            <w:proofErr w:type="spellStart"/>
            <w:r w:rsidRPr="00692B48">
              <w:rPr>
                <w:rFonts w:eastAsia="Times New Roman" w:cstheme="minorHAnsi"/>
                <w:kern w:val="0"/>
                <w:sz w:val="20"/>
                <w:szCs w:val="20"/>
                <w:lang w:eastAsia="pl-PL"/>
                <w14:ligatures w14:val="none"/>
              </w:rPr>
              <w:t>dd</w:t>
            </w:r>
            <w:proofErr w:type="spellEnd"/>
            <w:r w:rsidRPr="00692B48">
              <w:rPr>
                <w:rFonts w:eastAsia="Times New Roman" w:cstheme="minorHAnsi"/>
                <w:kern w:val="0"/>
                <w:sz w:val="20"/>
                <w:szCs w:val="20"/>
                <w:lang w:eastAsia="pl-PL"/>
                <w14:ligatures w14:val="none"/>
              </w:rPr>
              <w:t>/mm/</w:t>
            </w:r>
            <w:proofErr w:type="spellStart"/>
            <w:r w:rsidRPr="00692B48">
              <w:rPr>
                <w:rFonts w:eastAsia="Times New Roman" w:cstheme="minorHAnsi"/>
                <w:kern w:val="0"/>
                <w:sz w:val="20"/>
                <w:szCs w:val="20"/>
                <w:lang w:eastAsia="pl-PL"/>
                <w14:ligatures w14:val="none"/>
              </w:rPr>
              <w:t>rrrr</w:t>
            </w:r>
            <w:proofErr w:type="spellEnd"/>
            <w:r w:rsidRPr="00692B48">
              <w:rPr>
                <w:rFonts w:eastAsia="Times New Roman" w:cstheme="minorHAnsi"/>
                <w:kern w:val="0"/>
                <w:sz w:val="20"/>
                <w:szCs w:val="20"/>
                <w:lang w:eastAsia="pl-PL"/>
                <w14:ligatures w14:val="none"/>
              </w:rPr>
              <w:t>)</w:t>
            </w:r>
          </w:p>
        </w:tc>
        <w:tc>
          <w:tcPr>
            <w:tcW w:w="1843" w:type="dxa"/>
            <w:vMerge/>
            <w:tcBorders>
              <w:left w:val="single" w:sz="6" w:space="0" w:color="000000"/>
              <w:bottom w:val="single" w:sz="4" w:space="0" w:color="auto"/>
              <w:right w:val="single" w:sz="4" w:space="0" w:color="auto"/>
            </w:tcBorders>
          </w:tcPr>
          <w:p w14:paraId="4D9796B3" w14:textId="77777777" w:rsidR="005268A3" w:rsidRPr="00692B48" w:rsidRDefault="005268A3" w:rsidP="005268A3">
            <w:pPr>
              <w:autoSpaceDE w:val="0"/>
              <w:autoSpaceDN w:val="0"/>
              <w:spacing w:after="0" w:line="240" w:lineRule="auto"/>
              <w:ind w:left="360" w:hanging="360"/>
              <w:rPr>
                <w:rFonts w:eastAsia="Times New Roman" w:cstheme="minorHAnsi"/>
                <w:kern w:val="0"/>
                <w:sz w:val="20"/>
                <w:szCs w:val="20"/>
                <w:lang w:eastAsia="pl-PL"/>
                <w14:ligatures w14:val="none"/>
              </w:rPr>
            </w:pPr>
          </w:p>
        </w:tc>
      </w:tr>
      <w:tr w:rsidR="005268A3" w:rsidRPr="00692B48" w14:paraId="2A8C435A" w14:textId="77777777" w:rsidTr="0080494D">
        <w:trPr>
          <w:cantSplit/>
          <w:trHeight w:val="1657"/>
        </w:trPr>
        <w:tc>
          <w:tcPr>
            <w:tcW w:w="676" w:type="dxa"/>
            <w:tcBorders>
              <w:top w:val="single" w:sz="4" w:space="0" w:color="auto"/>
              <w:left w:val="single" w:sz="12" w:space="0" w:color="000000"/>
              <w:bottom w:val="single" w:sz="4" w:space="0" w:color="auto"/>
              <w:right w:val="single" w:sz="6" w:space="0" w:color="000000"/>
            </w:tcBorders>
          </w:tcPr>
          <w:p w14:paraId="1DAB63C3"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1</w:t>
            </w:r>
          </w:p>
        </w:tc>
        <w:tc>
          <w:tcPr>
            <w:tcW w:w="3493" w:type="dxa"/>
            <w:tcBorders>
              <w:top w:val="nil"/>
              <w:left w:val="single" w:sz="6" w:space="0" w:color="000000"/>
              <w:bottom w:val="single" w:sz="4" w:space="0" w:color="auto"/>
              <w:right w:val="single" w:sz="6" w:space="0" w:color="000000"/>
            </w:tcBorders>
          </w:tcPr>
          <w:p w14:paraId="531EDFCB"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Nazwa zamówienia: </w:t>
            </w:r>
          </w:p>
          <w:p w14:paraId="627C522D"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5669639C"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Przedmiot zamówienia (zakres)</w:t>
            </w:r>
          </w:p>
          <w:p w14:paraId="241F3AA7" w14:textId="77777777" w:rsidR="005268A3" w:rsidRPr="00692B48" w:rsidRDefault="005268A3" w:rsidP="005268A3">
            <w:pPr>
              <w:tabs>
                <w:tab w:val="left" w:pos="4683"/>
              </w:tabs>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tc>
        <w:tc>
          <w:tcPr>
            <w:tcW w:w="1417" w:type="dxa"/>
            <w:tcBorders>
              <w:top w:val="nil"/>
              <w:left w:val="single" w:sz="6" w:space="0" w:color="000000"/>
              <w:bottom w:val="single" w:sz="4" w:space="0" w:color="auto"/>
              <w:right w:val="single" w:sz="6" w:space="0" w:color="000000"/>
            </w:tcBorders>
          </w:tcPr>
          <w:p w14:paraId="5D19F07C"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p>
          <w:p w14:paraId="472B9A64"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p>
          <w:p w14:paraId="6ECEC3E5"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0D3E12AB"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tc>
        <w:tc>
          <w:tcPr>
            <w:tcW w:w="1418" w:type="dxa"/>
            <w:tcBorders>
              <w:top w:val="nil"/>
              <w:left w:val="single" w:sz="6" w:space="0" w:color="000000"/>
              <w:bottom w:val="single" w:sz="4" w:space="0" w:color="auto"/>
              <w:right w:val="single" w:sz="6" w:space="0" w:color="000000"/>
            </w:tcBorders>
          </w:tcPr>
          <w:p w14:paraId="215EE1F2"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tc>
        <w:tc>
          <w:tcPr>
            <w:tcW w:w="1559" w:type="dxa"/>
            <w:tcBorders>
              <w:top w:val="nil"/>
              <w:left w:val="single" w:sz="6" w:space="0" w:color="000000"/>
              <w:bottom w:val="single" w:sz="4" w:space="0" w:color="auto"/>
              <w:right w:val="single" w:sz="6" w:space="0" w:color="000000"/>
            </w:tcBorders>
          </w:tcPr>
          <w:p w14:paraId="500EC0C1"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tc>
        <w:tc>
          <w:tcPr>
            <w:tcW w:w="1843" w:type="dxa"/>
            <w:tcBorders>
              <w:top w:val="single" w:sz="4" w:space="0" w:color="auto"/>
              <w:left w:val="single" w:sz="6" w:space="0" w:color="000000"/>
              <w:bottom w:val="single" w:sz="4" w:space="0" w:color="auto"/>
              <w:right w:val="single" w:sz="4" w:space="0" w:color="auto"/>
            </w:tcBorders>
          </w:tcPr>
          <w:p w14:paraId="61057CA9"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p>
        </w:tc>
      </w:tr>
      <w:tr w:rsidR="005268A3" w:rsidRPr="00692B48" w14:paraId="7E149DA1" w14:textId="77777777" w:rsidTr="0080494D">
        <w:trPr>
          <w:cantSplit/>
          <w:trHeight w:val="1710"/>
        </w:trPr>
        <w:tc>
          <w:tcPr>
            <w:tcW w:w="676" w:type="dxa"/>
            <w:tcBorders>
              <w:top w:val="single" w:sz="4" w:space="0" w:color="auto"/>
              <w:left w:val="single" w:sz="12" w:space="0" w:color="000000"/>
              <w:bottom w:val="single" w:sz="4" w:space="0" w:color="auto"/>
              <w:right w:val="single" w:sz="6" w:space="0" w:color="000000"/>
            </w:tcBorders>
          </w:tcPr>
          <w:p w14:paraId="62009302"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2</w:t>
            </w:r>
          </w:p>
          <w:p w14:paraId="4B14A039"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p>
        </w:tc>
        <w:tc>
          <w:tcPr>
            <w:tcW w:w="3493" w:type="dxa"/>
            <w:tcBorders>
              <w:top w:val="single" w:sz="4" w:space="0" w:color="auto"/>
              <w:left w:val="single" w:sz="6" w:space="0" w:color="000000"/>
              <w:bottom w:val="single" w:sz="4" w:space="0" w:color="auto"/>
              <w:right w:val="single" w:sz="6" w:space="0" w:color="000000"/>
            </w:tcBorders>
          </w:tcPr>
          <w:p w14:paraId="71538525"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Nazwa zamówienia: </w:t>
            </w:r>
          </w:p>
          <w:p w14:paraId="2C27BF80"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p w14:paraId="0BEA4A13"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Przedmiot zamówienia (zakres)</w:t>
            </w:r>
          </w:p>
          <w:p w14:paraId="362873B3"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w:t>
            </w:r>
          </w:p>
        </w:tc>
        <w:tc>
          <w:tcPr>
            <w:tcW w:w="1417" w:type="dxa"/>
            <w:tcBorders>
              <w:top w:val="single" w:sz="4" w:space="0" w:color="auto"/>
              <w:left w:val="single" w:sz="6" w:space="0" w:color="000000"/>
              <w:bottom w:val="single" w:sz="4" w:space="0" w:color="auto"/>
              <w:right w:val="single" w:sz="6" w:space="0" w:color="000000"/>
            </w:tcBorders>
          </w:tcPr>
          <w:p w14:paraId="48EB67BA"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p>
          <w:p w14:paraId="09F73246"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6B5069E4"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06FB2E17"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6D23EF4F" w14:textId="77777777" w:rsidR="005268A3" w:rsidRPr="00692B48" w:rsidRDefault="005268A3" w:rsidP="005268A3">
            <w:pPr>
              <w:autoSpaceDE w:val="0"/>
              <w:autoSpaceDN w:val="0"/>
              <w:spacing w:after="0" w:line="240" w:lineRule="auto"/>
              <w:ind w:left="360" w:hanging="360"/>
              <w:jc w:val="center"/>
              <w:rPr>
                <w:rFonts w:eastAsia="Times New Roman" w:cstheme="minorHAnsi"/>
                <w:kern w:val="0"/>
                <w:sz w:val="24"/>
                <w:szCs w:val="24"/>
                <w:lang w:eastAsia="pl-PL"/>
                <w14:ligatures w14:val="none"/>
              </w:rPr>
            </w:pPr>
          </w:p>
        </w:tc>
        <w:tc>
          <w:tcPr>
            <w:tcW w:w="1418" w:type="dxa"/>
            <w:tcBorders>
              <w:top w:val="single" w:sz="4" w:space="0" w:color="auto"/>
              <w:left w:val="single" w:sz="6" w:space="0" w:color="000000"/>
              <w:bottom w:val="single" w:sz="4" w:space="0" w:color="auto"/>
              <w:right w:val="single" w:sz="6" w:space="0" w:color="000000"/>
            </w:tcBorders>
          </w:tcPr>
          <w:p w14:paraId="16A0AA6E"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2CB6F3D6"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01B5233A"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1D150A51"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p w14:paraId="4B397947" w14:textId="77777777" w:rsidR="005268A3" w:rsidRPr="00692B48" w:rsidRDefault="005268A3" w:rsidP="005268A3">
            <w:pPr>
              <w:autoSpaceDE w:val="0"/>
              <w:autoSpaceDN w:val="0"/>
              <w:spacing w:after="0" w:line="240" w:lineRule="auto"/>
              <w:jc w:val="center"/>
              <w:rPr>
                <w:rFonts w:eastAsia="Times New Roman" w:cstheme="minorHAnsi"/>
                <w:kern w:val="0"/>
                <w:sz w:val="24"/>
                <w:szCs w:val="24"/>
                <w:lang w:eastAsia="pl-PL"/>
                <w14:ligatures w14:val="none"/>
              </w:rPr>
            </w:pPr>
          </w:p>
        </w:tc>
        <w:tc>
          <w:tcPr>
            <w:tcW w:w="1559" w:type="dxa"/>
            <w:tcBorders>
              <w:top w:val="single" w:sz="4" w:space="0" w:color="auto"/>
              <w:left w:val="single" w:sz="6" w:space="0" w:color="000000"/>
              <w:bottom w:val="single" w:sz="4" w:space="0" w:color="auto"/>
              <w:right w:val="single" w:sz="6" w:space="0" w:color="000000"/>
            </w:tcBorders>
          </w:tcPr>
          <w:p w14:paraId="76EE7DF1" w14:textId="77777777" w:rsidR="005268A3" w:rsidRPr="00692B48" w:rsidRDefault="005268A3" w:rsidP="005268A3">
            <w:pPr>
              <w:autoSpaceDE w:val="0"/>
              <w:autoSpaceDN w:val="0"/>
              <w:spacing w:after="0" w:line="240" w:lineRule="auto"/>
              <w:rPr>
                <w:rFonts w:eastAsia="Times New Roman" w:cstheme="minorHAnsi"/>
                <w:kern w:val="0"/>
                <w:sz w:val="24"/>
                <w:szCs w:val="24"/>
                <w:lang w:eastAsia="pl-PL"/>
                <w14:ligatures w14:val="none"/>
              </w:rPr>
            </w:pPr>
          </w:p>
        </w:tc>
        <w:tc>
          <w:tcPr>
            <w:tcW w:w="1843" w:type="dxa"/>
            <w:tcBorders>
              <w:top w:val="single" w:sz="4" w:space="0" w:color="auto"/>
              <w:left w:val="single" w:sz="6" w:space="0" w:color="000000"/>
              <w:bottom w:val="single" w:sz="4" w:space="0" w:color="auto"/>
              <w:right w:val="single" w:sz="4" w:space="0" w:color="auto"/>
            </w:tcBorders>
          </w:tcPr>
          <w:p w14:paraId="36628EFF" w14:textId="77777777" w:rsidR="005268A3" w:rsidRPr="00692B48" w:rsidRDefault="005268A3" w:rsidP="005268A3">
            <w:pPr>
              <w:autoSpaceDE w:val="0"/>
              <w:autoSpaceDN w:val="0"/>
              <w:spacing w:after="0" w:line="240" w:lineRule="auto"/>
              <w:ind w:left="360" w:hanging="360"/>
              <w:rPr>
                <w:rFonts w:eastAsia="Times New Roman" w:cstheme="minorHAnsi"/>
                <w:kern w:val="0"/>
                <w:sz w:val="24"/>
                <w:szCs w:val="24"/>
                <w:lang w:eastAsia="pl-PL"/>
                <w14:ligatures w14:val="none"/>
              </w:rPr>
            </w:pPr>
          </w:p>
        </w:tc>
      </w:tr>
    </w:tbl>
    <w:p w14:paraId="77F03740"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p w14:paraId="55848590"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xml:space="preserve">*Jeżeli wykonawca powołuje się na doświadczenie w realizacji robót budowlanych, wykonywanych wspólnie, wykazuje </w:t>
      </w:r>
      <w:proofErr w:type="gramStart"/>
      <w:r w:rsidRPr="00692B48">
        <w:rPr>
          <w:rFonts w:eastAsia="Times New Roman" w:cstheme="minorHAnsi"/>
          <w:kern w:val="0"/>
          <w:sz w:val="24"/>
          <w:szCs w:val="24"/>
          <w:lang w:eastAsia="pl-PL"/>
          <w14:ligatures w14:val="none"/>
        </w:rPr>
        <w:t>roboty</w:t>
      </w:r>
      <w:proofErr w:type="gramEnd"/>
      <w:r w:rsidRPr="00692B48">
        <w:rPr>
          <w:rFonts w:eastAsia="Times New Roman" w:cstheme="minorHAnsi"/>
          <w:kern w:val="0"/>
          <w:sz w:val="24"/>
          <w:szCs w:val="24"/>
          <w:lang w:eastAsia="pl-PL"/>
          <w14:ligatures w14:val="none"/>
        </w:rPr>
        <w:t xml:space="preserve"> w których bezpośrednio uczestniczył.</w:t>
      </w:r>
    </w:p>
    <w:p w14:paraId="5804D421" w14:textId="77777777" w:rsidR="005268A3" w:rsidRPr="00692B48" w:rsidRDefault="005268A3" w:rsidP="005268A3">
      <w:pPr>
        <w:autoSpaceDE w:val="0"/>
        <w:autoSpaceDN w:val="0"/>
        <w:spacing w:after="0" w:line="240" w:lineRule="auto"/>
        <w:jc w:val="both"/>
        <w:rPr>
          <w:rFonts w:eastAsia="Times New Roman" w:cstheme="minorHAnsi"/>
          <w:kern w:val="0"/>
          <w:sz w:val="24"/>
          <w:szCs w:val="24"/>
          <w:lang w:eastAsia="pl-PL"/>
          <w14:ligatures w14:val="none"/>
        </w:rPr>
      </w:pPr>
    </w:p>
    <w:p w14:paraId="4C4AE8A1"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r w:rsidRPr="00692B48">
        <w:rPr>
          <w:rFonts w:eastAsia="Times New Roman" w:cstheme="minorHAnsi"/>
          <w:kern w:val="0"/>
          <w:sz w:val="24"/>
          <w:szCs w:val="24"/>
          <w:lang w:eastAsia="pl-PL"/>
          <w14:ligatures w14:val="none"/>
        </w:rPr>
        <w:t>.............................................., dn. .....................</w:t>
      </w:r>
      <w:r w:rsidRPr="00692B48">
        <w:rPr>
          <w:rFonts w:eastAsia="Times New Roman" w:cstheme="minorHAnsi"/>
          <w:kern w:val="0"/>
          <w:sz w:val="20"/>
          <w:szCs w:val="20"/>
          <w:lang w:eastAsia="pl-PL"/>
          <w14:ligatures w14:val="none"/>
        </w:rPr>
        <w:t xml:space="preserve">                     …………………………….…………………………</w:t>
      </w:r>
    </w:p>
    <w:p w14:paraId="70CB3EE1" w14:textId="77777777" w:rsidR="005268A3" w:rsidRPr="00692B48" w:rsidRDefault="005268A3" w:rsidP="005268A3">
      <w:pPr>
        <w:spacing w:after="0" w:line="360" w:lineRule="auto"/>
        <w:ind w:left="5664" w:firstLine="708"/>
        <w:jc w:val="both"/>
        <w:rPr>
          <w:rFonts w:eastAsia="Times New Roman" w:cstheme="minorHAnsi"/>
          <w:i/>
          <w:kern w:val="0"/>
          <w:sz w:val="16"/>
          <w:szCs w:val="16"/>
          <w:lang w:eastAsia="pl-PL"/>
          <w14:ligatures w14:val="none"/>
        </w:rPr>
      </w:pPr>
      <w:r w:rsidRPr="00692B48">
        <w:rPr>
          <w:rFonts w:eastAsia="Times New Roman" w:cstheme="minorHAnsi"/>
          <w:i/>
          <w:kern w:val="0"/>
          <w:sz w:val="16"/>
          <w:szCs w:val="16"/>
          <w:lang w:eastAsia="pl-PL"/>
          <w14:ligatures w14:val="none"/>
        </w:rPr>
        <w:t xml:space="preserve">         (podpis elektroniczny))</w:t>
      </w:r>
    </w:p>
    <w:p w14:paraId="40382823" w14:textId="77777777" w:rsidR="005268A3" w:rsidRPr="00692B48" w:rsidRDefault="005268A3" w:rsidP="005268A3">
      <w:pPr>
        <w:autoSpaceDE w:val="0"/>
        <w:autoSpaceDN w:val="0"/>
        <w:spacing w:after="0" w:line="240" w:lineRule="auto"/>
        <w:ind w:left="360" w:hanging="360"/>
        <w:jc w:val="both"/>
        <w:rPr>
          <w:rFonts w:eastAsia="Times New Roman" w:cstheme="minorHAnsi"/>
          <w:kern w:val="0"/>
          <w:sz w:val="24"/>
          <w:szCs w:val="24"/>
          <w:lang w:eastAsia="pl-PL"/>
          <w14:ligatures w14:val="none"/>
        </w:rPr>
      </w:pPr>
    </w:p>
    <w:p w14:paraId="45689DDB" w14:textId="77777777" w:rsidR="005268A3" w:rsidRPr="00692B48" w:rsidRDefault="005268A3" w:rsidP="005268A3">
      <w:pPr>
        <w:spacing w:before="240" w:after="240" w:line="300" w:lineRule="auto"/>
        <w:rPr>
          <w:rFonts w:eastAsia="Times New Roman" w:cstheme="minorHAnsi"/>
          <w:kern w:val="0"/>
          <w:lang w:eastAsia="pl-PL"/>
          <w14:ligatures w14:val="none"/>
        </w:rPr>
      </w:pPr>
      <w:r w:rsidRPr="00692B48">
        <w:rPr>
          <w:rFonts w:eastAsia="Times New Roman" w:cstheme="minorHAnsi"/>
          <w:b/>
          <w:kern w:val="0"/>
          <w:lang w:eastAsia="pl-PL"/>
          <w14:ligatures w14:val="none"/>
        </w:rPr>
        <w:t xml:space="preserve">Do wykazu należy dołączyć dowody: </w:t>
      </w:r>
      <w:r w:rsidRPr="00692B48">
        <w:rPr>
          <w:rFonts w:eastAsia="Times New Roman" w:cstheme="minorHAnsi"/>
          <w:kern w:val="0"/>
          <w:lang w:eastAsia="pl-PL"/>
          <w14:ligatures w14:val="none"/>
        </w:rPr>
        <w:t>Wykonawca załączy dowody określające czy te roboty budowlane zostały wykonane należycie, w szczególności informacje o tym czy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597CBDEA" w14:textId="77777777" w:rsidR="005268A3" w:rsidRPr="00692B48" w:rsidRDefault="005268A3" w:rsidP="005268A3">
      <w:pPr>
        <w:spacing w:before="240" w:after="240" w:line="300" w:lineRule="auto"/>
        <w:rPr>
          <w:rFonts w:eastAsia="Times New Roman" w:cstheme="minorHAnsi"/>
          <w:kern w:val="0"/>
          <w:lang w:eastAsia="pl-PL"/>
          <w14:ligatures w14:val="none"/>
        </w:rPr>
      </w:pPr>
    </w:p>
    <w:p w14:paraId="218E8E4E" w14:textId="77777777" w:rsidR="005268A3" w:rsidRPr="00692B48" w:rsidRDefault="005268A3" w:rsidP="005268A3">
      <w:pPr>
        <w:spacing w:before="240" w:after="240" w:line="300" w:lineRule="auto"/>
        <w:rPr>
          <w:rFonts w:eastAsia="Times New Roman" w:cstheme="minorHAnsi"/>
          <w:kern w:val="0"/>
          <w:lang w:eastAsia="pl-PL"/>
          <w14:ligatures w14:val="none"/>
        </w:rPr>
      </w:pPr>
    </w:p>
    <w:p w14:paraId="74F60712" w14:textId="77777777" w:rsidR="005268A3" w:rsidRPr="00692B48" w:rsidRDefault="005268A3" w:rsidP="005268A3">
      <w:pPr>
        <w:spacing w:before="240" w:after="240" w:line="300" w:lineRule="auto"/>
        <w:rPr>
          <w:rFonts w:eastAsia="Times New Roman" w:cstheme="minorHAnsi"/>
          <w:kern w:val="0"/>
          <w:lang w:eastAsia="pl-PL"/>
          <w14:ligatures w14:val="none"/>
        </w:rPr>
      </w:pPr>
    </w:p>
    <w:p w14:paraId="1D7A3B59" w14:textId="77777777" w:rsidR="005268A3" w:rsidRPr="00692B48" w:rsidRDefault="005268A3" w:rsidP="005268A3">
      <w:pPr>
        <w:spacing w:before="240" w:after="240" w:line="300" w:lineRule="auto"/>
        <w:rPr>
          <w:rFonts w:eastAsia="Times New Roman" w:cstheme="minorHAnsi"/>
          <w:kern w:val="0"/>
          <w:lang w:eastAsia="pl-PL"/>
          <w14:ligatures w14:val="none"/>
        </w:rPr>
      </w:pPr>
    </w:p>
    <w:p w14:paraId="754377E8" w14:textId="77777777" w:rsidR="005268A3" w:rsidRPr="00692B48" w:rsidRDefault="005268A3" w:rsidP="005268A3">
      <w:pPr>
        <w:autoSpaceDE w:val="0"/>
        <w:autoSpaceDN w:val="0"/>
        <w:spacing w:after="0" w:line="240" w:lineRule="auto"/>
        <w:ind w:left="360" w:hanging="360"/>
        <w:jc w:val="right"/>
        <w:rPr>
          <w:rFonts w:eastAsia="Times New Roman" w:cstheme="minorHAnsi"/>
          <w:b/>
          <w:kern w:val="0"/>
          <w:sz w:val="24"/>
          <w:szCs w:val="24"/>
          <w:lang w:eastAsia="pl-PL"/>
          <w14:ligatures w14:val="none"/>
        </w:rPr>
      </w:pPr>
      <w:r w:rsidRPr="00692B48">
        <w:rPr>
          <w:rFonts w:eastAsia="Times New Roman" w:cstheme="minorHAnsi"/>
          <w:b/>
          <w:kern w:val="0"/>
          <w:sz w:val="24"/>
          <w:szCs w:val="24"/>
          <w:lang w:eastAsia="pl-PL"/>
          <w14:ligatures w14:val="none"/>
        </w:rPr>
        <w:lastRenderedPageBreak/>
        <w:t>Załącznik nr 9 do SWZ</w:t>
      </w:r>
    </w:p>
    <w:p w14:paraId="385BF06C" w14:textId="77777777" w:rsidR="005268A3" w:rsidRPr="00692B48" w:rsidRDefault="005268A3" w:rsidP="005268A3">
      <w:pPr>
        <w:keepNext/>
        <w:keepLines/>
        <w:shd w:val="clear" w:color="auto" w:fill="FFFFFF"/>
        <w:spacing w:before="360" w:after="80" w:line="240" w:lineRule="auto"/>
        <w:ind w:left="5664"/>
        <w:jc w:val="right"/>
        <w:outlineLvl w:val="0"/>
        <w:rPr>
          <w:rFonts w:eastAsiaTheme="majorEastAsia" w:cstheme="minorHAnsi"/>
          <w:b/>
          <w:color w:val="2F5496" w:themeColor="accent1" w:themeShade="BF"/>
          <w:kern w:val="0"/>
          <w:sz w:val="24"/>
          <w:szCs w:val="40"/>
          <w:lang w:eastAsia="pl-PL"/>
          <w14:ligatures w14:val="none"/>
        </w:rPr>
      </w:pPr>
      <w:r w:rsidRPr="00692B48">
        <w:rPr>
          <w:rFonts w:eastAsiaTheme="majorEastAsia" w:cstheme="minorHAnsi"/>
          <w:b/>
          <w:color w:val="2F5496" w:themeColor="accent1" w:themeShade="BF"/>
          <w:kern w:val="0"/>
          <w:sz w:val="24"/>
          <w:szCs w:val="40"/>
          <w:lang w:eastAsia="pl-PL"/>
          <w14:ligatures w14:val="none"/>
        </w:rPr>
        <w:t xml:space="preserve">               </w:t>
      </w:r>
    </w:p>
    <w:p w14:paraId="3A2343DD" w14:textId="77777777" w:rsidR="005268A3" w:rsidRPr="00692B48" w:rsidRDefault="005268A3" w:rsidP="005268A3">
      <w:pPr>
        <w:spacing w:after="0" w:line="360" w:lineRule="auto"/>
        <w:jc w:val="center"/>
        <w:rPr>
          <w:rFonts w:eastAsia="Times New Roman" w:cstheme="minorHAnsi"/>
          <w:b/>
          <w:kern w:val="0"/>
          <w:sz w:val="20"/>
          <w:szCs w:val="24"/>
          <w:u w:val="single"/>
          <w:lang w:eastAsia="pl-PL"/>
          <w14:ligatures w14:val="none"/>
        </w:rPr>
      </w:pPr>
      <w:r w:rsidRPr="00692B48">
        <w:rPr>
          <w:rFonts w:eastAsia="Times New Roman" w:cstheme="minorHAnsi"/>
          <w:b/>
          <w:kern w:val="0"/>
          <w:sz w:val="24"/>
          <w:szCs w:val="24"/>
          <w:u w:val="single"/>
          <w:lang w:eastAsia="pl-PL"/>
          <w14:ligatures w14:val="none"/>
        </w:rPr>
        <w:t>W Y K A Z   O S Ó B</w:t>
      </w:r>
    </w:p>
    <w:p w14:paraId="75EF4CF3" w14:textId="77777777" w:rsidR="005268A3" w:rsidRPr="00692B48" w:rsidRDefault="005268A3" w:rsidP="005268A3">
      <w:pPr>
        <w:spacing w:after="0" w:line="360" w:lineRule="auto"/>
        <w:jc w:val="center"/>
        <w:rPr>
          <w:rFonts w:eastAsia="Times New Roman" w:cstheme="minorHAnsi"/>
          <w:b/>
          <w:kern w:val="0"/>
          <w:lang w:eastAsia="pl-PL"/>
          <w14:ligatures w14:val="none"/>
        </w:rPr>
      </w:pPr>
      <w:r w:rsidRPr="00692B48">
        <w:rPr>
          <w:rFonts w:eastAsia="Times New Roman" w:cstheme="minorHAnsi"/>
          <w:b/>
          <w:kern w:val="0"/>
          <w:lang w:eastAsia="pl-PL"/>
          <w14:ligatures w14:val="none"/>
        </w:rPr>
        <w:t>które będą uczestniczyć w wykonywaniu zamówienia</w:t>
      </w:r>
    </w:p>
    <w:p w14:paraId="7867F40B" w14:textId="77777777" w:rsidR="005268A3" w:rsidRPr="00692B48" w:rsidRDefault="005268A3" w:rsidP="005268A3">
      <w:pPr>
        <w:spacing w:after="0" w:line="240" w:lineRule="auto"/>
        <w:jc w:val="both"/>
        <w:rPr>
          <w:rFonts w:eastAsia="Times New Roman" w:cstheme="minorHAnsi"/>
          <w:b/>
          <w:kern w:val="0"/>
          <w:lang w:eastAsia="pl-PL"/>
          <w14:ligatures w14:val="none"/>
        </w:rPr>
      </w:pPr>
      <w:r w:rsidRPr="00692B48">
        <w:rPr>
          <w:rFonts w:eastAsia="Times New Roman" w:cstheme="minorHAnsi"/>
          <w:b/>
          <w:bCs/>
          <w:kern w:val="0"/>
          <w:u w:val="single"/>
          <w:lang w:eastAsia="pl-PL"/>
          <w14:ligatures w14:val="none"/>
        </w:rPr>
        <w:t>Oświadczam/</w:t>
      </w:r>
      <w:proofErr w:type="gramStart"/>
      <w:r w:rsidRPr="00692B48">
        <w:rPr>
          <w:rFonts w:eastAsia="Times New Roman" w:cstheme="minorHAnsi"/>
          <w:b/>
          <w:bCs/>
          <w:kern w:val="0"/>
          <w:u w:val="single"/>
          <w:lang w:eastAsia="pl-PL"/>
          <w14:ligatures w14:val="none"/>
        </w:rPr>
        <w:t>y</w:t>
      </w:r>
      <w:proofErr w:type="gramEnd"/>
      <w:r w:rsidRPr="00692B48">
        <w:rPr>
          <w:rFonts w:eastAsia="Times New Roman" w:cstheme="minorHAnsi"/>
          <w:b/>
          <w:bCs/>
          <w:kern w:val="0"/>
          <w:u w:val="single"/>
          <w:lang w:eastAsia="pl-PL"/>
          <w14:ligatures w14:val="none"/>
        </w:rPr>
        <w:t xml:space="preserve"> </w:t>
      </w:r>
      <w:r w:rsidRPr="00692B48">
        <w:rPr>
          <w:rFonts w:eastAsia="Times New Roman" w:cstheme="minorHAnsi"/>
          <w:b/>
          <w:kern w:val="0"/>
          <w:lang w:eastAsia="pl-PL"/>
          <w14:ligatures w14:val="none"/>
        </w:rPr>
        <w:t>że</w:t>
      </w:r>
      <w:r w:rsidRPr="00692B48">
        <w:rPr>
          <w:rFonts w:eastAsia="Times New Roman" w:cstheme="minorHAnsi"/>
          <w:b/>
          <w:kern w:val="0"/>
          <w:lang w:eastAsia="x-none"/>
          <w14:ligatures w14:val="none"/>
        </w:rPr>
        <w:t xml:space="preserve"> dysponuję/</w:t>
      </w:r>
      <w:proofErr w:type="gramStart"/>
      <w:r w:rsidRPr="00692B48">
        <w:rPr>
          <w:rFonts w:eastAsia="Times New Roman" w:cstheme="minorHAnsi"/>
          <w:b/>
          <w:kern w:val="0"/>
          <w:lang w:eastAsia="x-none"/>
          <w14:ligatures w14:val="none"/>
        </w:rPr>
        <w:t>my  osobą</w:t>
      </w:r>
      <w:proofErr w:type="gramEnd"/>
      <w:r w:rsidRPr="00692B48">
        <w:rPr>
          <w:rFonts w:eastAsia="Times New Roman" w:cstheme="minorHAnsi"/>
          <w:b/>
          <w:kern w:val="0"/>
          <w:lang w:eastAsia="x-none"/>
          <w14:ligatures w14:val="none"/>
        </w:rPr>
        <w:t xml:space="preserve"> (dla każdej specjalności)</w:t>
      </w:r>
      <w:r w:rsidRPr="00692B48">
        <w:rPr>
          <w:rFonts w:eastAsia="Times New Roman" w:cstheme="minorHAnsi"/>
          <w:kern w:val="0"/>
          <w:lang w:eastAsia="x-none"/>
          <w14:ligatures w14:val="none"/>
        </w:rPr>
        <w:t>, która zgodnie z wymogami art. 12 Prawo budowlane (Dz. U. z 2020 r. poz. 1333 ze zm.) może pełnić samodzielną funkcję techniczną w budownictwie obejmującą kierowanie robotami budowlanymi w zakresie przedmiotu zamówienia, tj. posiada uprawnienia budowlane do kierowania robotami budowlanymi w specjalnościach:</w:t>
      </w:r>
    </w:p>
    <w:p w14:paraId="470A4E3F" w14:textId="77777777" w:rsidR="005268A3" w:rsidRPr="00692B48" w:rsidRDefault="005268A3" w:rsidP="005268A3">
      <w:pPr>
        <w:spacing w:after="0" w:line="360" w:lineRule="auto"/>
        <w:jc w:val="center"/>
        <w:rPr>
          <w:rFonts w:eastAsia="Times New Roman" w:cstheme="minorHAnsi"/>
          <w:b/>
          <w:kern w:val="0"/>
          <w:lang w:eastAsia="pl-PL"/>
          <w14:ligatures w14:val="none"/>
        </w:rPr>
      </w:pPr>
    </w:p>
    <w:tbl>
      <w:tblPr>
        <w:tblW w:w="10915" w:type="dxa"/>
        <w:tblInd w:w="-1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6"/>
        <w:gridCol w:w="1843"/>
        <w:gridCol w:w="2976"/>
        <w:gridCol w:w="1843"/>
        <w:gridCol w:w="1701"/>
      </w:tblGrid>
      <w:tr w:rsidR="005268A3" w:rsidRPr="00692B48" w14:paraId="67694236" w14:textId="77777777" w:rsidTr="0080494D">
        <w:trPr>
          <w:cantSplit/>
          <w:trHeight w:val="563"/>
        </w:trPr>
        <w:tc>
          <w:tcPr>
            <w:tcW w:w="426" w:type="dxa"/>
            <w:vMerge w:val="restart"/>
            <w:tcBorders>
              <w:top w:val="single" w:sz="6" w:space="0" w:color="auto"/>
              <w:left w:val="single" w:sz="6" w:space="0" w:color="auto"/>
              <w:bottom w:val="single" w:sz="6" w:space="0" w:color="auto"/>
              <w:right w:val="single" w:sz="6" w:space="0" w:color="auto"/>
            </w:tcBorders>
            <w:shd w:val="pct20" w:color="auto" w:fill="auto"/>
            <w:vAlign w:val="center"/>
            <w:hideMark/>
          </w:tcPr>
          <w:p w14:paraId="7168914A" w14:textId="77777777" w:rsidR="005268A3" w:rsidRPr="00692B48" w:rsidRDefault="005268A3" w:rsidP="005268A3">
            <w:pPr>
              <w:spacing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Lp.</w:t>
            </w:r>
          </w:p>
        </w:tc>
        <w:tc>
          <w:tcPr>
            <w:tcW w:w="2126" w:type="dxa"/>
            <w:vMerge w:val="restart"/>
            <w:tcBorders>
              <w:top w:val="single" w:sz="6" w:space="0" w:color="auto"/>
              <w:left w:val="single" w:sz="6" w:space="0" w:color="auto"/>
              <w:bottom w:val="single" w:sz="6" w:space="0" w:color="auto"/>
              <w:right w:val="single" w:sz="6" w:space="0" w:color="auto"/>
            </w:tcBorders>
            <w:shd w:val="pct20" w:color="auto" w:fill="auto"/>
            <w:vAlign w:val="center"/>
            <w:hideMark/>
          </w:tcPr>
          <w:p w14:paraId="539AABE2" w14:textId="77777777" w:rsidR="005268A3" w:rsidRPr="00692B48" w:rsidRDefault="005268A3" w:rsidP="005268A3">
            <w:pPr>
              <w:spacing w:before="120"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Imię i nazwisko</w:t>
            </w:r>
          </w:p>
        </w:tc>
        <w:tc>
          <w:tcPr>
            <w:tcW w:w="1843" w:type="dxa"/>
            <w:vMerge w:val="restart"/>
            <w:tcBorders>
              <w:top w:val="single" w:sz="6" w:space="0" w:color="auto"/>
              <w:left w:val="single" w:sz="6" w:space="0" w:color="auto"/>
              <w:bottom w:val="single" w:sz="6" w:space="0" w:color="auto"/>
              <w:right w:val="single" w:sz="6" w:space="0" w:color="auto"/>
            </w:tcBorders>
            <w:shd w:val="pct20" w:color="auto" w:fill="auto"/>
            <w:vAlign w:val="center"/>
            <w:hideMark/>
          </w:tcPr>
          <w:p w14:paraId="6FC0DB6F" w14:textId="77777777" w:rsidR="005268A3" w:rsidRPr="00692B48" w:rsidRDefault="005268A3" w:rsidP="005268A3">
            <w:pPr>
              <w:spacing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Wykształcenie, doświadczenie, kwalifikacje zawodowe</w:t>
            </w:r>
          </w:p>
        </w:tc>
        <w:tc>
          <w:tcPr>
            <w:tcW w:w="2976" w:type="dxa"/>
            <w:vMerge w:val="restart"/>
            <w:tcBorders>
              <w:top w:val="single" w:sz="6" w:space="0" w:color="auto"/>
              <w:left w:val="single" w:sz="6" w:space="0" w:color="auto"/>
              <w:bottom w:val="single" w:sz="6" w:space="0" w:color="auto"/>
              <w:right w:val="single" w:sz="6" w:space="0" w:color="auto"/>
            </w:tcBorders>
            <w:shd w:val="pct20" w:color="auto" w:fill="auto"/>
            <w:vAlign w:val="center"/>
            <w:hideMark/>
          </w:tcPr>
          <w:p w14:paraId="54AF2576" w14:textId="77777777" w:rsidR="005268A3" w:rsidRPr="00692B48" w:rsidRDefault="005268A3" w:rsidP="005268A3">
            <w:pPr>
              <w:spacing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Zakres wykonywanych czynności</w:t>
            </w:r>
          </w:p>
        </w:tc>
        <w:tc>
          <w:tcPr>
            <w:tcW w:w="3544" w:type="dxa"/>
            <w:gridSpan w:val="2"/>
            <w:tcBorders>
              <w:top w:val="single" w:sz="6" w:space="0" w:color="auto"/>
              <w:left w:val="single" w:sz="6" w:space="0" w:color="auto"/>
              <w:bottom w:val="single" w:sz="6" w:space="0" w:color="auto"/>
              <w:right w:val="single" w:sz="6" w:space="0" w:color="auto"/>
            </w:tcBorders>
            <w:shd w:val="pct20" w:color="auto" w:fill="auto"/>
            <w:vAlign w:val="center"/>
            <w:hideMark/>
          </w:tcPr>
          <w:p w14:paraId="5E3D0EAF" w14:textId="77777777" w:rsidR="005268A3" w:rsidRPr="00692B48" w:rsidRDefault="005268A3" w:rsidP="005268A3">
            <w:pPr>
              <w:spacing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Uprawnienia do wykonywania samodzielnych funkcji w budownictwie</w:t>
            </w:r>
          </w:p>
        </w:tc>
      </w:tr>
      <w:tr w:rsidR="005268A3" w:rsidRPr="00692B48" w14:paraId="059CDEA7" w14:textId="77777777" w:rsidTr="0080494D">
        <w:trPr>
          <w:cantSplit/>
          <w:trHeight w:val="808"/>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4C1E0E5F" w14:textId="77777777" w:rsidR="005268A3" w:rsidRPr="00692B48" w:rsidRDefault="005268A3" w:rsidP="005268A3">
            <w:pPr>
              <w:spacing w:after="0" w:line="240" w:lineRule="auto"/>
              <w:rPr>
                <w:rFonts w:eastAsia="Times New Roman" w:cstheme="minorHAnsi"/>
                <w:b/>
                <w:kern w:val="0"/>
                <w:sz w:val="18"/>
                <w:szCs w:val="18"/>
                <w:lang w:eastAsia="pl-PL"/>
                <w14:ligatures w14:val="none"/>
              </w:rPr>
            </w:pPr>
          </w:p>
        </w:tc>
        <w:tc>
          <w:tcPr>
            <w:tcW w:w="2126" w:type="dxa"/>
            <w:vMerge/>
            <w:tcBorders>
              <w:top w:val="single" w:sz="6" w:space="0" w:color="auto"/>
              <w:left w:val="single" w:sz="6" w:space="0" w:color="auto"/>
              <w:bottom w:val="single" w:sz="6" w:space="0" w:color="auto"/>
              <w:right w:val="single" w:sz="6" w:space="0" w:color="auto"/>
            </w:tcBorders>
            <w:vAlign w:val="center"/>
            <w:hideMark/>
          </w:tcPr>
          <w:p w14:paraId="381A3CE9" w14:textId="77777777" w:rsidR="005268A3" w:rsidRPr="00692B48" w:rsidRDefault="005268A3" w:rsidP="005268A3">
            <w:pPr>
              <w:spacing w:after="0" w:line="240" w:lineRule="auto"/>
              <w:rPr>
                <w:rFonts w:eastAsia="Times New Roman" w:cstheme="minorHAnsi"/>
                <w:b/>
                <w:kern w:val="0"/>
                <w:sz w:val="18"/>
                <w:szCs w:val="18"/>
                <w:lang w:eastAsia="pl-PL"/>
                <w14:ligatures w14:val="none"/>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19F8DC9" w14:textId="77777777" w:rsidR="005268A3" w:rsidRPr="00692B48" w:rsidRDefault="005268A3" w:rsidP="005268A3">
            <w:pPr>
              <w:spacing w:after="0" w:line="240" w:lineRule="auto"/>
              <w:rPr>
                <w:rFonts w:eastAsia="Times New Roman" w:cstheme="minorHAnsi"/>
                <w:b/>
                <w:kern w:val="0"/>
                <w:sz w:val="18"/>
                <w:szCs w:val="18"/>
                <w:lang w:eastAsia="pl-PL"/>
                <w14:ligatures w14:val="none"/>
              </w:rPr>
            </w:pPr>
          </w:p>
        </w:tc>
        <w:tc>
          <w:tcPr>
            <w:tcW w:w="2976" w:type="dxa"/>
            <w:vMerge/>
            <w:tcBorders>
              <w:top w:val="single" w:sz="6" w:space="0" w:color="auto"/>
              <w:left w:val="single" w:sz="6" w:space="0" w:color="auto"/>
              <w:bottom w:val="single" w:sz="6" w:space="0" w:color="auto"/>
              <w:right w:val="single" w:sz="6" w:space="0" w:color="auto"/>
            </w:tcBorders>
            <w:vAlign w:val="center"/>
            <w:hideMark/>
          </w:tcPr>
          <w:p w14:paraId="410F3B60" w14:textId="77777777" w:rsidR="005268A3" w:rsidRPr="00692B48" w:rsidRDefault="005268A3" w:rsidP="005268A3">
            <w:pPr>
              <w:spacing w:after="0" w:line="240" w:lineRule="auto"/>
              <w:rPr>
                <w:rFonts w:eastAsia="Times New Roman" w:cstheme="minorHAnsi"/>
                <w:b/>
                <w:kern w:val="0"/>
                <w:sz w:val="18"/>
                <w:szCs w:val="18"/>
                <w:lang w:eastAsia="pl-PL"/>
                <w14:ligatures w14:val="none"/>
              </w:rPr>
            </w:pPr>
          </w:p>
        </w:tc>
        <w:tc>
          <w:tcPr>
            <w:tcW w:w="1843" w:type="dxa"/>
            <w:tcBorders>
              <w:top w:val="single" w:sz="6" w:space="0" w:color="auto"/>
              <w:left w:val="single" w:sz="6" w:space="0" w:color="auto"/>
              <w:bottom w:val="single" w:sz="6" w:space="0" w:color="auto"/>
              <w:right w:val="single" w:sz="6" w:space="0" w:color="auto"/>
            </w:tcBorders>
            <w:shd w:val="pct20" w:color="auto" w:fill="auto"/>
            <w:vAlign w:val="center"/>
            <w:hideMark/>
          </w:tcPr>
          <w:p w14:paraId="0065A62C" w14:textId="77777777" w:rsidR="005268A3" w:rsidRPr="00692B48" w:rsidRDefault="005268A3" w:rsidP="005268A3">
            <w:pPr>
              <w:spacing w:before="120"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 xml:space="preserve">nr uprawnień </w:t>
            </w:r>
          </w:p>
        </w:tc>
        <w:tc>
          <w:tcPr>
            <w:tcW w:w="1701" w:type="dxa"/>
            <w:tcBorders>
              <w:top w:val="single" w:sz="6" w:space="0" w:color="auto"/>
              <w:left w:val="single" w:sz="6" w:space="0" w:color="auto"/>
              <w:bottom w:val="single" w:sz="6" w:space="0" w:color="auto"/>
              <w:right w:val="single" w:sz="6" w:space="0" w:color="auto"/>
            </w:tcBorders>
            <w:shd w:val="pct20" w:color="auto" w:fill="auto"/>
            <w:vAlign w:val="center"/>
            <w:hideMark/>
          </w:tcPr>
          <w:p w14:paraId="56A4A6B9" w14:textId="77777777" w:rsidR="005268A3" w:rsidRPr="00692B48" w:rsidRDefault="005268A3" w:rsidP="005268A3">
            <w:pPr>
              <w:spacing w:before="120" w:after="0" w:line="240" w:lineRule="auto"/>
              <w:jc w:val="center"/>
              <w:rPr>
                <w:rFonts w:eastAsia="Times New Roman" w:cstheme="minorHAnsi"/>
                <w:b/>
                <w:kern w:val="0"/>
                <w:sz w:val="18"/>
                <w:szCs w:val="18"/>
                <w:lang w:eastAsia="pl-PL"/>
                <w14:ligatures w14:val="none"/>
              </w:rPr>
            </w:pPr>
            <w:r w:rsidRPr="00692B48">
              <w:rPr>
                <w:rFonts w:eastAsia="Times New Roman" w:cstheme="minorHAnsi"/>
                <w:b/>
                <w:kern w:val="0"/>
                <w:sz w:val="18"/>
                <w:szCs w:val="18"/>
                <w:lang w:eastAsia="pl-PL"/>
                <w14:ligatures w14:val="none"/>
              </w:rPr>
              <w:t>w specjalności</w:t>
            </w:r>
          </w:p>
        </w:tc>
      </w:tr>
      <w:tr w:rsidR="005268A3" w:rsidRPr="00692B48" w14:paraId="22C8FF15" w14:textId="77777777" w:rsidTr="0080494D">
        <w:trPr>
          <w:cantSplit/>
          <w:trHeight w:val="645"/>
        </w:trPr>
        <w:tc>
          <w:tcPr>
            <w:tcW w:w="426" w:type="dxa"/>
            <w:tcBorders>
              <w:top w:val="single" w:sz="6" w:space="0" w:color="auto"/>
              <w:left w:val="single" w:sz="6" w:space="0" w:color="auto"/>
              <w:bottom w:val="single" w:sz="6" w:space="0" w:color="auto"/>
              <w:right w:val="single" w:sz="6" w:space="0" w:color="auto"/>
            </w:tcBorders>
            <w:vAlign w:val="center"/>
          </w:tcPr>
          <w:p w14:paraId="6E166D8E"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r w:rsidRPr="00692B48">
              <w:rPr>
                <w:rFonts w:eastAsia="Times New Roman" w:cstheme="minorHAnsi"/>
                <w:kern w:val="0"/>
                <w:sz w:val="18"/>
                <w:szCs w:val="18"/>
                <w:lang w:eastAsia="pl-PL"/>
                <w14:ligatures w14:val="none"/>
              </w:rPr>
              <w:t>1</w:t>
            </w:r>
          </w:p>
        </w:tc>
        <w:tc>
          <w:tcPr>
            <w:tcW w:w="2126" w:type="dxa"/>
            <w:tcBorders>
              <w:top w:val="single" w:sz="6" w:space="0" w:color="auto"/>
              <w:left w:val="single" w:sz="6" w:space="0" w:color="auto"/>
              <w:bottom w:val="single" w:sz="6" w:space="0" w:color="auto"/>
              <w:right w:val="single" w:sz="6" w:space="0" w:color="auto"/>
            </w:tcBorders>
            <w:vAlign w:val="center"/>
          </w:tcPr>
          <w:p w14:paraId="6D75C5F6"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c>
          <w:tcPr>
            <w:tcW w:w="1843" w:type="dxa"/>
            <w:tcBorders>
              <w:top w:val="single" w:sz="6" w:space="0" w:color="auto"/>
              <w:left w:val="single" w:sz="6" w:space="0" w:color="auto"/>
              <w:bottom w:val="single" w:sz="6" w:space="0" w:color="auto"/>
              <w:right w:val="single" w:sz="6" w:space="0" w:color="auto"/>
            </w:tcBorders>
            <w:vAlign w:val="center"/>
          </w:tcPr>
          <w:p w14:paraId="5A38656D"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c>
          <w:tcPr>
            <w:tcW w:w="2976" w:type="dxa"/>
            <w:tcBorders>
              <w:top w:val="single" w:sz="6" w:space="0" w:color="auto"/>
              <w:left w:val="single" w:sz="6" w:space="0" w:color="auto"/>
              <w:bottom w:val="single" w:sz="6" w:space="0" w:color="auto"/>
              <w:right w:val="single" w:sz="6" w:space="0" w:color="auto"/>
            </w:tcBorders>
            <w:vAlign w:val="center"/>
          </w:tcPr>
          <w:p w14:paraId="4097F890" w14:textId="77777777" w:rsidR="005268A3" w:rsidRPr="00692B48" w:rsidRDefault="005268A3" w:rsidP="005268A3">
            <w:pPr>
              <w:spacing w:after="0" w:line="240" w:lineRule="auto"/>
              <w:jc w:val="center"/>
              <w:rPr>
                <w:rFonts w:eastAsia="Times New Roman" w:cstheme="minorHAnsi"/>
                <w:kern w:val="0"/>
                <w:sz w:val="20"/>
                <w:szCs w:val="20"/>
                <w:lang w:eastAsia="pl-PL"/>
                <w14:ligatures w14:val="none"/>
              </w:rPr>
            </w:pPr>
            <w:r w:rsidRPr="00692B48">
              <w:rPr>
                <w:rFonts w:eastAsia="Calibri" w:cstheme="minorHAnsi"/>
                <w:kern w:val="3"/>
                <w:sz w:val="20"/>
                <w:szCs w:val="20"/>
                <w14:ligatures w14:val="none"/>
              </w:rPr>
              <w:t>uprawnienia budowlane do kierowania robotami budowlanymi w specjalności instalacyjnej w zakresie sieci, instalacji i urządzeń cieplnych, wentylacyjnych, gazowych, wodnych i kanalizacyjnych</w:t>
            </w:r>
          </w:p>
        </w:tc>
        <w:tc>
          <w:tcPr>
            <w:tcW w:w="1843" w:type="dxa"/>
            <w:tcBorders>
              <w:top w:val="single" w:sz="6" w:space="0" w:color="auto"/>
              <w:left w:val="single" w:sz="6" w:space="0" w:color="auto"/>
              <w:bottom w:val="single" w:sz="6" w:space="0" w:color="auto"/>
              <w:right w:val="single" w:sz="6" w:space="0" w:color="auto"/>
            </w:tcBorders>
            <w:vAlign w:val="center"/>
          </w:tcPr>
          <w:p w14:paraId="212790B8"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c>
          <w:tcPr>
            <w:tcW w:w="1701" w:type="dxa"/>
            <w:tcBorders>
              <w:top w:val="single" w:sz="6" w:space="0" w:color="auto"/>
              <w:left w:val="single" w:sz="6" w:space="0" w:color="auto"/>
              <w:bottom w:val="single" w:sz="6" w:space="0" w:color="auto"/>
              <w:right w:val="single" w:sz="6" w:space="0" w:color="auto"/>
            </w:tcBorders>
            <w:vAlign w:val="center"/>
          </w:tcPr>
          <w:p w14:paraId="05E7A59C"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r>
      <w:tr w:rsidR="005268A3" w:rsidRPr="00692B48" w14:paraId="260E9CC1" w14:textId="77777777" w:rsidTr="0080494D">
        <w:trPr>
          <w:cantSplit/>
          <w:trHeight w:val="645"/>
        </w:trPr>
        <w:tc>
          <w:tcPr>
            <w:tcW w:w="426" w:type="dxa"/>
            <w:tcBorders>
              <w:top w:val="single" w:sz="6" w:space="0" w:color="auto"/>
              <w:left w:val="single" w:sz="6" w:space="0" w:color="auto"/>
              <w:bottom w:val="single" w:sz="6" w:space="0" w:color="auto"/>
              <w:right w:val="single" w:sz="6" w:space="0" w:color="auto"/>
            </w:tcBorders>
            <w:vAlign w:val="center"/>
          </w:tcPr>
          <w:p w14:paraId="13EE7EF4"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r w:rsidRPr="00692B48">
              <w:rPr>
                <w:rFonts w:eastAsia="Times New Roman" w:cstheme="minorHAnsi"/>
                <w:kern w:val="0"/>
                <w:sz w:val="18"/>
                <w:szCs w:val="18"/>
                <w:lang w:eastAsia="pl-PL"/>
                <w14:ligatures w14:val="none"/>
              </w:rPr>
              <w:t>2</w:t>
            </w:r>
          </w:p>
        </w:tc>
        <w:tc>
          <w:tcPr>
            <w:tcW w:w="2126" w:type="dxa"/>
            <w:tcBorders>
              <w:top w:val="single" w:sz="6" w:space="0" w:color="auto"/>
              <w:left w:val="single" w:sz="6" w:space="0" w:color="auto"/>
              <w:bottom w:val="single" w:sz="6" w:space="0" w:color="auto"/>
              <w:right w:val="single" w:sz="6" w:space="0" w:color="auto"/>
            </w:tcBorders>
            <w:vAlign w:val="center"/>
          </w:tcPr>
          <w:p w14:paraId="3F892491"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c>
          <w:tcPr>
            <w:tcW w:w="1843" w:type="dxa"/>
            <w:tcBorders>
              <w:top w:val="single" w:sz="6" w:space="0" w:color="auto"/>
              <w:left w:val="single" w:sz="6" w:space="0" w:color="auto"/>
              <w:bottom w:val="single" w:sz="6" w:space="0" w:color="auto"/>
              <w:right w:val="single" w:sz="6" w:space="0" w:color="auto"/>
            </w:tcBorders>
            <w:vAlign w:val="center"/>
          </w:tcPr>
          <w:p w14:paraId="0B4CA4EC"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c>
          <w:tcPr>
            <w:tcW w:w="2976" w:type="dxa"/>
            <w:tcBorders>
              <w:top w:val="single" w:sz="6" w:space="0" w:color="auto"/>
              <w:left w:val="single" w:sz="6" w:space="0" w:color="auto"/>
              <w:bottom w:val="single" w:sz="6" w:space="0" w:color="auto"/>
              <w:right w:val="single" w:sz="6" w:space="0" w:color="auto"/>
            </w:tcBorders>
            <w:vAlign w:val="center"/>
          </w:tcPr>
          <w:p w14:paraId="165FA7D6" w14:textId="77777777" w:rsidR="005268A3" w:rsidRPr="00692B48" w:rsidRDefault="005268A3" w:rsidP="005268A3">
            <w:pPr>
              <w:spacing w:after="0" w:line="240" w:lineRule="auto"/>
              <w:jc w:val="center"/>
              <w:rPr>
                <w:rFonts w:eastAsia="Times New Roman" w:cstheme="minorHAnsi"/>
                <w:kern w:val="0"/>
                <w:sz w:val="20"/>
                <w:szCs w:val="20"/>
                <w:lang w:eastAsia="pl-PL"/>
                <w14:ligatures w14:val="none"/>
              </w:rPr>
            </w:pPr>
          </w:p>
        </w:tc>
        <w:tc>
          <w:tcPr>
            <w:tcW w:w="1843" w:type="dxa"/>
            <w:tcBorders>
              <w:top w:val="single" w:sz="6" w:space="0" w:color="auto"/>
              <w:left w:val="single" w:sz="6" w:space="0" w:color="auto"/>
              <w:bottom w:val="single" w:sz="6" w:space="0" w:color="auto"/>
              <w:right w:val="single" w:sz="6" w:space="0" w:color="auto"/>
            </w:tcBorders>
            <w:vAlign w:val="center"/>
          </w:tcPr>
          <w:p w14:paraId="6EB675C3"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c>
          <w:tcPr>
            <w:tcW w:w="1701" w:type="dxa"/>
            <w:tcBorders>
              <w:top w:val="single" w:sz="6" w:space="0" w:color="auto"/>
              <w:left w:val="single" w:sz="6" w:space="0" w:color="auto"/>
              <w:bottom w:val="single" w:sz="6" w:space="0" w:color="auto"/>
              <w:right w:val="single" w:sz="6" w:space="0" w:color="auto"/>
            </w:tcBorders>
            <w:vAlign w:val="center"/>
          </w:tcPr>
          <w:p w14:paraId="68D09C71" w14:textId="77777777" w:rsidR="005268A3" w:rsidRPr="00692B48" w:rsidRDefault="005268A3" w:rsidP="005268A3">
            <w:pPr>
              <w:spacing w:after="0" w:line="240" w:lineRule="auto"/>
              <w:jc w:val="center"/>
              <w:rPr>
                <w:rFonts w:eastAsia="Times New Roman" w:cstheme="minorHAnsi"/>
                <w:kern w:val="0"/>
                <w:sz w:val="18"/>
                <w:szCs w:val="18"/>
                <w:lang w:eastAsia="pl-PL"/>
                <w14:ligatures w14:val="none"/>
              </w:rPr>
            </w:pPr>
          </w:p>
        </w:tc>
      </w:tr>
    </w:tbl>
    <w:p w14:paraId="19A05BB4" w14:textId="77777777" w:rsidR="005268A3" w:rsidRPr="00692B48" w:rsidRDefault="005268A3" w:rsidP="005268A3">
      <w:pPr>
        <w:spacing w:after="0" w:line="360" w:lineRule="auto"/>
        <w:jc w:val="both"/>
        <w:rPr>
          <w:rFonts w:eastAsia="Times New Roman" w:cstheme="minorHAnsi"/>
          <w:kern w:val="0"/>
          <w:sz w:val="20"/>
          <w:szCs w:val="20"/>
          <w:lang w:eastAsia="pl-PL"/>
          <w14:ligatures w14:val="none"/>
        </w:rPr>
      </w:pPr>
    </w:p>
    <w:p w14:paraId="37EAB5B9" w14:textId="77777777" w:rsidR="005268A3" w:rsidRPr="00692B48" w:rsidRDefault="005268A3" w:rsidP="005268A3">
      <w:pPr>
        <w:spacing w:after="0" w:line="360" w:lineRule="auto"/>
        <w:jc w:val="both"/>
        <w:rPr>
          <w:rFonts w:eastAsia="Times New Roman" w:cstheme="minorHAnsi"/>
          <w:kern w:val="0"/>
          <w:sz w:val="24"/>
          <w:szCs w:val="24"/>
          <w:lang w:eastAsia="pl-PL"/>
          <w14:ligatures w14:val="none"/>
        </w:rPr>
      </w:pPr>
    </w:p>
    <w:p w14:paraId="424A4FED" w14:textId="77777777" w:rsidR="005268A3" w:rsidRPr="00692B48" w:rsidRDefault="005268A3" w:rsidP="005268A3">
      <w:pPr>
        <w:spacing w:after="0" w:line="360" w:lineRule="auto"/>
        <w:jc w:val="both"/>
        <w:rPr>
          <w:rFonts w:eastAsia="Times New Roman" w:cstheme="minorHAnsi"/>
          <w:kern w:val="0"/>
          <w:sz w:val="18"/>
          <w:szCs w:val="18"/>
          <w:lang w:eastAsia="pl-PL"/>
          <w14:ligatures w14:val="none"/>
        </w:rPr>
      </w:pPr>
      <w:r w:rsidRPr="00692B48">
        <w:rPr>
          <w:rFonts w:eastAsia="Times New Roman" w:cstheme="minorHAnsi"/>
          <w:kern w:val="0"/>
          <w:sz w:val="18"/>
          <w:szCs w:val="18"/>
          <w:lang w:eastAsia="pl-PL"/>
          <w14:ligatures w14:val="none"/>
        </w:rPr>
        <w:t>* Niepotrzebne skreślić</w:t>
      </w:r>
    </w:p>
    <w:p w14:paraId="37E90925" w14:textId="77777777" w:rsidR="005268A3" w:rsidRPr="00692B48" w:rsidRDefault="005268A3" w:rsidP="005268A3">
      <w:pPr>
        <w:spacing w:after="0" w:line="360" w:lineRule="auto"/>
        <w:jc w:val="both"/>
        <w:rPr>
          <w:rFonts w:eastAsia="Times New Roman" w:cstheme="minorHAnsi"/>
          <w:b/>
          <w:kern w:val="0"/>
          <w:sz w:val="24"/>
          <w:szCs w:val="24"/>
          <w:lang w:eastAsia="pl-PL"/>
          <w14:ligatures w14:val="none"/>
        </w:rPr>
      </w:pPr>
    </w:p>
    <w:p w14:paraId="0210A650" w14:textId="77777777" w:rsidR="005268A3" w:rsidRPr="00692B48" w:rsidRDefault="005268A3" w:rsidP="005268A3">
      <w:pPr>
        <w:spacing w:after="0" w:line="240" w:lineRule="auto"/>
        <w:jc w:val="both"/>
        <w:rPr>
          <w:rFonts w:eastAsia="Times New Roman" w:cstheme="minorHAnsi"/>
          <w:b/>
          <w:kern w:val="0"/>
          <w:sz w:val="21"/>
          <w:szCs w:val="24"/>
          <w:lang w:eastAsia="pl-PL"/>
          <w14:ligatures w14:val="none"/>
        </w:rPr>
      </w:pPr>
      <w:r w:rsidRPr="00692B48">
        <w:rPr>
          <w:rFonts w:eastAsia="Times New Roman" w:cstheme="minorHAnsi"/>
          <w:kern w:val="0"/>
          <w:sz w:val="21"/>
          <w:szCs w:val="24"/>
          <w:lang w:eastAsia="pl-PL"/>
          <w14:ligatures w14:val="none"/>
        </w:rPr>
        <w:t xml:space="preserve"> </w:t>
      </w:r>
      <w:r w:rsidRPr="00692B48">
        <w:rPr>
          <w:rFonts w:eastAsia="Times New Roman" w:cstheme="minorHAnsi"/>
          <w:kern w:val="0"/>
          <w:sz w:val="21"/>
          <w:szCs w:val="24"/>
          <w:lang w:eastAsia="pl-PL"/>
          <w14:ligatures w14:val="none"/>
        </w:rPr>
        <w:tab/>
      </w:r>
    </w:p>
    <w:p w14:paraId="53C904AE" w14:textId="77777777" w:rsidR="005268A3" w:rsidRPr="00692B48" w:rsidRDefault="005268A3" w:rsidP="005268A3">
      <w:pPr>
        <w:spacing w:after="120" w:line="240" w:lineRule="auto"/>
        <w:ind w:right="-709"/>
        <w:jc w:val="both"/>
        <w:rPr>
          <w:rFonts w:eastAsia="Times New Roman" w:cstheme="minorHAnsi"/>
          <w:kern w:val="0"/>
          <w:sz w:val="24"/>
          <w:szCs w:val="24"/>
          <w:lang w:eastAsia="pl-PL"/>
          <w14:ligatures w14:val="none"/>
        </w:rPr>
      </w:pPr>
      <w:r w:rsidRPr="00692B48">
        <w:rPr>
          <w:rFonts w:eastAsia="Times New Roman" w:cstheme="minorHAnsi"/>
          <w:kern w:val="0"/>
          <w:sz w:val="24"/>
          <w:szCs w:val="24"/>
          <w:lang w:eastAsia="pl-PL"/>
          <w14:ligatures w14:val="none"/>
        </w:rPr>
        <w:t>........................., dn. .........................</w:t>
      </w:r>
      <w:r w:rsidRPr="00692B48">
        <w:rPr>
          <w:rFonts w:eastAsia="Times New Roman" w:cstheme="minorHAnsi"/>
          <w:kern w:val="0"/>
          <w:sz w:val="24"/>
          <w:szCs w:val="24"/>
          <w:lang w:eastAsia="pl-PL"/>
          <w14:ligatures w14:val="none"/>
        </w:rPr>
        <w:tab/>
        <w:t xml:space="preserve">                             ........................................................</w:t>
      </w:r>
    </w:p>
    <w:p w14:paraId="61C57B33" w14:textId="77777777" w:rsidR="005268A3" w:rsidRPr="00692B48" w:rsidRDefault="005268A3" w:rsidP="005268A3">
      <w:pPr>
        <w:suppressAutoHyphens/>
        <w:spacing w:after="0" w:line="240" w:lineRule="auto"/>
        <w:jc w:val="right"/>
        <w:outlineLvl w:val="1"/>
        <w:rPr>
          <w:rFonts w:eastAsia="Times New Roman" w:cstheme="minorHAnsi"/>
          <w:b/>
          <w:kern w:val="0"/>
          <w:sz w:val="24"/>
          <w:szCs w:val="20"/>
          <w:lang w:eastAsia="pl-PL"/>
          <w14:ligatures w14:val="none"/>
        </w:rPr>
      </w:pPr>
      <w:r w:rsidRPr="00692B48">
        <w:rPr>
          <w:rFonts w:eastAsia="Times New Roman" w:cstheme="minorHAnsi"/>
          <w:kern w:val="0"/>
          <w:sz w:val="16"/>
          <w:szCs w:val="16"/>
          <w:lang w:eastAsia="pl-PL"/>
          <w14:ligatures w14:val="none"/>
        </w:rPr>
        <w:t xml:space="preserve">podpis upoważnionego </w:t>
      </w:r>
      <w:bookmarkEnd w:id="6"/>
      <w:r w:rsidRPr="00692B48">
        <w:rPr>
          <w:rFonts w:eastAsia="Times New Roman" w:cstheme="minorHAnsi"/>
          <w:kern w:val="0"/>
          <w:sz w:val="16"/>
          <w:szCs w:val="16"/>
          <w:lang w:eastAsia="pl-PL"/>
          <w14:ligatures w14:val="none"/>
        </w:rPr>
        <w:t>przedstawiciela Wykonawcy</w:t>
      </w:r>
      <w:r w:rsidRPr="00692B48">
        <w:rPr>
          <w:rFonts w:eastAsia="Times New Roman" w:cstheme="minorHAnsi"/>
          <w:kern w:val="0"/>
          <w:lang w:eastAsia="pl-PL"/>
          <w14:ligatures w14:val="none"/>
        </w:rPr>
        <w:t xml:space="preserve">  </w:t>
      </w:r>
      <w:bookmarkEnd w:id="0"/>
      <w:bookmarkEnd w:id="1"/>
      <w:bookmarkEnd w:id="2"/>
    </w:p>
    <w:p w14:paraId="0E022B36" w14:textId="77777777" w:rsidR="009E18A7" w:rsidRPr="00692B48" w:rsidRDefault="009E18A7">
      <w:pPr>
        <w:rPr>
          <w:rFonts w:cstheme="minorHAnsi"/>
        </w:rPr>
      </w:pPr>
    </w:p>
    <w:p w14:paraId="25B1BA0F" w14:textId="77777777" w:rsidR="00D51674" w:rsidRPr="00692B48" w:rsidRDefault="00D51674">
      <w:pPr>
        <w:rPr>
          <w:rFonts w:cstheme="minorHAnsi"/>
        </w:rPr>
      </w:pPr>
    </w:p>
    <w:p w14:paraId="41BF8C36" w14:textId="77777777" w:rsidR="00D51674" w:rsidRPr="00692B48" w:rsidRDefault="00D51674">
      <w:pPr>
        <w:rPr>
          <w:rFonts w:cstheme="minorHAnsi"/>
        </w:rPr>
      </w:pPr>
    </w:p>
    <w:p w14:paraId="0A6C1CC0" w14:textId="77777777" w:rsidR="00D51674" w:rsidRPr="00692B48" w:rsidRDefault="00D51674">
      <w:pPr>
        <w:rPr>
          <w:rFonts w:cstheme="minorHAnsi"/>
        </w:rPr>
      </w:pPr>
    </w:p>
    <w:p w14:paraId="044E77E2" w14:textId="77777777" w:rsidR="00D51674" w:rsidRPr="00692B48" w:rsidRDefault="00D51674">
      <w:pPr>
        <w:rPr>
          <w:rFonts w:cstheme="minorHAnsi"/>
        </w:rPr>
      </w:pPr>
    </w:p>
    <w:p w14:paraId="7F827EFB" w14:textId="77777777" w:rsidR="00D51674" w:rsidRPr="00692B48" w:rsidRDefault="00D51674">
      <w:pPr>
        <w:rPr>
          <w:rFonts w:cstheme="minorHAnsi"/>
        </w:rPr>
      </w:pPr>
    </w:p>
    <w:p w14:paraId="7852C72C" w14:textId="77777777" w:rsidR="00D51674" w:rsidRPr="00692B48" w:rsidRDefault="00D51674">
      <w:pPr>
        <w:rPr>
          <w:rFonts w:cstheme="minorHAnsi"/>
        </w:rPr>
      </w:pPr>
    </w:p>
    <w:p w14:paraId="667AF353" w14:textId="77777777" w:rsidR="00D51674" w:rsidRPr="00692B48" w:rsidRDefault="00D51674">
      <w:pPr>
        <w:rPr>
          <w:rFonts w:cstheme="minorHAnsi"/>
        </w:rPr>
      </w:pPr>
    </w:p>
    <w:p w14:paraId="42891400" w14:textId="77777777" w:rsidR="00D51674" w:rsidRPr="00692B48" w:rsidRDefault="00D51674">
      <w:pPr>
        <w:rPr>
          <w:rFonts w:cstheme="minorHAnsi"/>
        </w:rPr>
      </w:pPr>
    </w:p>
    <w:p w14:paraId="45B2EB77" w14:textId="77777777" w:rsidR="004044B9" w:rsidRDefault="004044B9" w:rsidP="00D51674">
      <w:pPr>
        <w:spacing w:line="480" w:lineRule="auto"/>
        <w:jc w:val="right"/>
        <w:rPr>
          <w:rFonts w:cstheme="minorHAnsi"/>
        </w:rPr>
      </w:pPr>
    </w:p>
    <w:p w14:paraId="1A6DE9E6" w14:textId="34449272" w:rsidR="00D51674" w:rsidRPr="00692B48" w:rsidRDefault="00D51674" w:rsidP="00D51674">
      <w:pPr>
        <w:spacing w:line="480" w:lineRule="auto"/>
        <w:jc w:val="right"/>
        <w:rPr>
          <w:rFonts w:cstheme="minorHAnsi"/>
          <w:b/>
          <w:sz w:val="24"/>
          <w:szCs w:val="24"/>
        </w:rPr>
      </w:pPr>
      <w:r w:rsidRPr="00692B48">
        <w:rPr>
          <w:rFonts w:cstheme="minorHAnsi"/>
          <w:b/>
          <w:sz w:val="24"/>
          <w:szCs w:val="24"/>
        </w:rPr>
        <w:lastRenderedPageBreak/>
        <w:t>Załącznik Nr 10 do SWZ</w:t>
      </w:r>
    </w:p>
    <w:p w14:paraId="05B2C9E4" w14:textId="77777777" w:rsidR="00D51674" w:rsidRPr="00692B48" w:rsidRDefault="00D51674" w:rsidP="00D51674">
      <w:pPr>
        <w:jc w:val="both"/>
        <w:rPr>
          <w:rFonts w:cstheme="minorHAnsi"/>
          <w:b/>
          <w:sz w:val="24"/>
          <w:szCs w:val="24"/>
        </w:rPr>
      </w:pPr>
      <w:r w:rsidRPr="00692B48">
        <w:rPr>
          <w:rFonts w:cstheme="minorHAnsi"/>
          <w:b/>
          <w:sz w:val="24"/>
          <w:szCs w:val="24"/>
        </w:rPr>
        <w:t>Wykonawca:</w:t>
      </w:r>
    </w:p>
    <w:p w14:paraId="36F7DF2F" w14:textId="77777777" w:rsidR="00D51674" w:rsidRPr="00692B48" w:rsidRDefault="00D51674" w:rsidP="00D51674">
      <w:pPr>
        <w:spacing w:after="0" w:line="360" w:lineRule="auto"/>
        <w:jc w:val="both"/>
        <w:rPr>
          <w:rFonts w:cstheme="minorHAnsi"/>
          <w:sz w:val="24"/>
          <w:szCs w:val="24"/>
        </w:rPr>
      </w:pPr>
      <w:r w:rsidRPr="00692B48">
        <w:rPr>
          <w:rFonts w:cstheme="minorHAnsi"/>
          <w:sz w:val="24"/>
          <w:szCs w:val="24"/>
        </w:rPr>
        <w:t>……………………………..</w:t>
      </w:r>
    </w:p>
    <w:p w14:paraId="5E39E01F" w14:textId="77777777" w:rsidR="00D51674" w:rsidRPr="00692B48" w:rsidRDefault="00D51674" w:rsidP="00D51674">
      <w:pPr>
        <w:spacing w:after="0" w:line="360" w:lineRule="auto"/>
        <w:jc w:val="both"/>
        <w:rPr>
          <w:rFonts w:cstheme="minorHAnsi"/>
          <w:sz w:val="24"/>
          <w:szCs w:val="24"/>
        </w:rPr>
      </w:pPr>
      <w:r w:rsidRPr="00692B48">
        <w:rPr>
          <w:rFonts w:cstheme="minorHAnsi"/>
          <w:sz w:val="24"/>
          <w:szCs w:val="24"/>
        </w:rPr>
        <w:t>……………………………..</w:t>
      </w:r>
    </w:p>
    <w:p w14:paraId="5E7E60F8" w14:textId="77777777" w:rsidR="00D51674" w:rsidRPr="00692B48" w:rsidRDefault="00D51674" w:rsidP="00D51674">
      <w:pPr>
        <w:spacing w:after="0" w:line="240" w:lineRule="auto"/>
        <w:rPr>
          <w:rFonts w:eastAsia="Times New Roman" w:cstheme="minorHAnsi"/>
          <w:sz w:val="24"/>
          <w:szCs w:val="24"/>
          <w:lang w:eastAsia="pl-PL"/>
        </w:rPr>
      </w:pPr>
    </w:p>
    <w:p w14:paraId="315AFE29" w14:textId="77777777" w:rsidR="00D51674" w:rsidRPr="00692B48" w:rsidRDefault="00D51674" w:rsidP="00D51674">
      <w:pPr>
        <w:spacing w:after="0" w:line="240" w:lineRule="auto"/>
        <w:jc w:val="center"/>
        <w:rPr>
          <w:rFonts w:eastAsia="Times New Roman" w:cstheme="minorHAnsi"/>
          <w:sz w:val="24"/>
          <w:szCs w:val="24"/>
          <w:lang w:eastAsia="pl-PL"/>
        </w:rPr>
      </w:pPr>
      <w:r w:rsidRPr="00692B48">
        <w:rPr>
          <w:rFonts w:eastAsia="Times New Roman" w:cstheme="minorHAnsi"/>
          <w:b/>
          <w:sz w:val="28"/>
          <w:szCs w:val="28"/>
          <w:lang w:eastAsia="pl-PL"/>
        </w:rPr>
        <w:t>Oświadczenie Wykonawcy</w:t>
      </w:r>
      <w:r w:rsidRPr="00692B48">
        <w:rPr>
          <w:rFonts w:eastAsia="Times New Roman" w:cstheme="minorHAnsi"/>
          <w:b/>
          <w:sz w:val="28"/>
          <w:szCs w:val="28"/>
          <w:lang w:eastAsia="pl-PL"/>
        </w:rPr>
        <w:br/>
        <w:t>o przynależności lub braku przynależności do grupy kapitałowej,</w:t>
      </w:r>
      <w:r w:rsidRPr="00692B48">
        <w:rPr>
          <w:rFonts w:eastAsia="Times New Roman" w:cstheme="minorHAnsi"/>
          <w:b/>
          <w:sz w:val="28"/>
          <w:szCs w:val="28"/>
          <w:lang w:eastAsia="pl-PL"/>
        </w:rPr>
        <w:br/>
        <w:t>o której mowa w art. 108 ust. 1 pkt 5 ustawy Prawo zamówień</w:t>
      </w:r>
      <w:r w:rsidRPr="00692B48">
        <w:rPr>
          <w:rFonts w:eastAsia="Times New Roman" w:cstheme="minorHAnsi"/>
          <w:b/>
          <w:sz w:val="28"/>
          <w:szCs w:val="28"/>
          <w:lang w:eastAsia="pl-PL"/>
        </w:rPr>
        <w:br/>
        <w:t>publicznych</w:t>
      </w:r>
    </w:p>
    <w:p w14:paraId="2F0EBC42" w14:textId="77777777" w:rsidR="00D51674" w:rsidRPr="00692B48" w:rsidRDefault="00D51674" w:rsidP="00D51674">
      <w:pPr>
        <w:spacing w:after="0" w:line="240" w:lineRule="auto"/>
        <w:jc w:val="both"/>
        <w:rPr>
          <w:rFonts w:eastAsia="Times New Roman" w:cstheme="minorHAnsi"/>
          <w:sz w:val="24"/>
          <w:szCs w:val="24"/>
          <w:lang w:eastAsia="pl-PL"/>
        </w:rPr>
      </w:pPr>
    </w:p>
    <w:p w14:paraId="63590E3C" w14:textId="77777777" w:rsidR="00D51674" w:rsidRPr="00692B48" w:rsidRDefault="00D51674" w:rsidP="00D51674">
      <w:pPr>
        <w:spacing w:after="0" w:line="240" w:lineRule="auto"/>
        <w:jc w:val="both"/>
        <w:rPr>
          <w:rFonts w:eastAsia="Times New Roman" w:cstheme="minorHAnsi"/>
          <w:sz w:val="24"/>
          <w:szCs w:val="24"/>
          <w:lang w:eastAsia="pl-PL"/>
        </w:rPr>
      </w:pPr>
      <w:r w:rsidRPr="00692B48">
        <w:rPr>
          <w:rFonts w:eastAsia="Times New Roman" w:cstheme="minorHAnsi"/>
          <w:sz w:val="24"/>
          <w:szCs w:val="24"/>
          <w:lang w:eastAsia="pl-PL"/>
        </w:rPr>
        <w:br/>
        <w:t>Działając w imieniu Wykonawcy:</w:t>
      </w:r>
    </w:p>
    <w:p w14:paraId="6A8400F7" w14:textId="77777777" w:rsidR="00D51674" w:rsidRPr="00692B48" w:rsidRDefault="00D51674" w:rsidP="00D51674">
      <w:pPr>
        <w:spacing w:after="0" w:line="240" w:lineRule="auto"/>
        <w:jc w:val="center"/>
        <w:rPr>
          <w:rFonts w:eastAsia="Times New Roman" w:cstheme="minorHAnsi"/>
          <w:sz w:val="24"/>
          <w:szCs w:val="24"/>
          <w:lang w:eastAsia="pl-PL"/>
        </w:rPr>
      </w:pPr>
      <w:r w:rsidRPr="00692B48">
        <w:rPr>
          <w:rFonts w:eastAsia="Times New Roman" w:cstheme="minorHAnsi"/>
          <w:sz w:val="24"/>
          <w:szCs w:val="24"/>
          <w:lang w:eastAsia="pl-PL"/>
        </w:rPr>
        <w:br/>
        <w:t>.......................................................................................................................................................</w:t>
      </w:r>
      <w:r w:rsidRPr="00692B48">
        <w:rPr>
          <w:rFonts w:eastAsia="Times New Roman" w:cstheme="minorHAnsi"/>
          <w:sz w:val="24"/>
          <w:szCs w:val="24"/>
          <w:lang w:eastAsia="pl-PL"/>
        </w:rPr>
        <w:br/>
      </w:r>
      <w:r w:rsidRPr="00692B48">
        <w:rPr>
          <w:rFonts w:eastAsia="Times New Roman" w:cstheme="minorHAnsi"/>
          <w:sz w:val="20"/>
          <w:szCs w:val="20"/>
          <w:lang w:eastAsia="pl-PL"/>
        </w:rPr>
        <w:t>(Podać pełną nazwę i adres Wykonawcy)</w:t>
      </w:r>
    </w:p>
    <w:p w14:paraId="7AA2585D" w14:textId="7C001C14" w:rsidR="00D51674" w:rsidRPr="00692B48" w:rsidRDefault="00D51674" w:rsidP="00D51674">
      <w:pPr>
        <w:spacing w:after="0" w:line="240" w:lineRule="auto"/>
        <w:jc w:val="both"/>
        <w:rPr>
          <w:rFonts w:eastAsia="Times New Roman" w:cstheme="minorHAnsi"/>
          <w:sz w:val="24"/>
          <w:szCs w:val="24"/>
          <w:lang w:eastAsia="pl-PL"/>
        </w:rPr>
      </w:pPr>
      <w:r w:rsidRPr="00692B48">
        <w:rPr>
          <w:rFonts w:eastAsia="Times New Roman" w:cstheme="minorHAnsi"/>
          <w:sz w:val="24"/>
          <w:szCs w:val="24"/>
          <w:lang w:eastAsia="pl-PL"/>
        </w:rPr>
        <w:br/>
        <w:t>przystępując do postępowania pn.:</w:t>
      </w:r>
    </w:p>
    <w:p w14:paraId="69EC3AD3" w14:textId="402FEFF1" w:rsidR="00D51674" w:rsidRPr="00692B48" w:rsidRDefault="00D51674" w:rsidP="00D51674">
      <w:pPr>
        <w:autoSpaceDE w:val="0"/>
        <w:adjustRightInd w:val="0"/>
        <w:spacing w:before="120" w:after="120" w:line="240" w:lineRule="auto"/>
        <w:jc w:val="center"/>
        <w:rPr>
          <w:rFonts w:eastAsia="Times New Roman" w:cstheme="minorHAnsi"/>
          <w:b/>
          <w:bCs/>
          <w:kern w:val="0"/>
          <w:sz w:val="28"/>
          <w:szCs w:val="28"/>
          <w:lang w:eastAsia="pl-PL"/>
          <w14:ligatures w14:val="none"/>
        </w:rPr>
      </w:pPr>
      <w:r w:rsidRPr="00692B48">
        <w:rPr>
          <w:rFonts w:eastAsia="Times New Roman" w:cstheme="minorHAnsi"/>
          <w:b/>
          <w:bCs/>
          <w:kern w:val="0"/>
          <w:sz w:val="28"/>
          <w:szCs w:val="28"/>
          <w:lang w:eastAsia="pl-PL"/>
          <w14:ligatures w14:val="none"/>
        </w:rPr>
        <w:t xml:space="preserve">Budowa sieci kanalizacji sanitarnej w miejscowości </w:t>
      </w:r>
      <w:r w:rsidR="004044B9">
        <w:rPr>
          <w:rFonts w:eastAsia="Times New Roman" w:cstheme="minorHAnsi"/>
          <w:b/>
          <w:bCs/>
          <w:kern w:val="0"/>
          <w:sz w:val="28"/>
          <w:szCs w:val="28"/>
          <w:lang w:eastAsia="pl-PL"/>
          <w14:ligatures w14:val="none"/>
        </w:rPr>
        <w:t>Łąki, Chęciny, Reducin</w:t>
      </w:r>
    </w:p>
    <w:p w14:paraId="269EF320" w14:textId="77777777" w:rsidR="00D51674" w:rsidRPr="00692B48" w:rsidRDefault="00D51674" w:rsidP="00D51674">
      <w:pPr>
        <w:spacing w:after="0" w:line="240" w:lineRule="auto"/>
        <w:jc w:val="both"/>
        <w:rPr>
          <w:rFonts w:eastAsia="Times New Roman" w:cstheme="minorHAnsi"/>
          <w:sz w:val="24"/>
          <w:szCs w:val="24"/>
          <w:lang w:eastAsia="pl-PL"/>
        </w:rPr>
      </w:pPr>
    </w:p>
    <w:p w14:paraId="04EF28CC" w14:textId="3781C646" w:rsidR="00D51674" w:rsidRPr="00692B48" w:rsidRDefault="00D51674" w:rsidP="00D51674">
      <w:pPr>
        <w:spacing w:after="0" w:line="240" w:lineRule="auto"/>
        <w:jc w:val="both"/>
        <w:rPr>
          <w:rFonts w:eastAsia="Times New Roman" w:cstheme="minorHAnsi"/>
          <w:lang w:eastAsia="pl-PL"/>
        </w:rPr>
      </w:pPr>
      <w:r w:rsidRPr="00692B48">
        <w:rPr>
          <w:rFonts w:eastAsia="Times New Roman" w:cstheme="minorHAnsi"/>
          <w:sz w:val="24"/>
          <w:szCs w:val="24"/>
          <w:lang w:eastAsia="pl-PL"/>
        </w:rPr>
        <w:br/>
      </w:r>
      <w:r w:rsidRPr="00692B48">
        <w:rPr>
          <w:rFonts w:eastAsia="Times New Roman" w:cstheme="minorHAnsi"/>
          <w:lang w:eastAsia="pl-PL"/>
        </w:rPr>
        <w:t>znak sprawy: ZPiOŚ.271.</w:t>
      </w:r>
      <w:r w:rsidR="0090241A">
        <w:rPr>
          <w:rFonts w:eastAsia="Times New Roman" w:cstheme="minorHAnsi"/>
          <w:lang w:eastAsia="pl-PL"/>
        </w:rPr>
        <w:t>2</w:t>
      </w:r>
      <w:r w:rsidRPr="00692B48">
        <w:rPr>
          <w:rFonts w:eastAsia="Times New Roman" w:cstheme="minorHAnsi"/>
          <w:lang w:eastAsia="pl-PL"/>
        </w:rPr>
        <w:t>.202</w:t>
      </w:r>
      <w:r w:rsidR="0090241A">
        <w:rPr>
          <w:rFonts w:eastAsia="Times New Roman" w:cstheme="minorHAnsi"/>
          <w:lang w:eastAsia="pl-PL"/>
        </w:rPr>
        <w:t>6</w:t>
      </w:r>
    </w:p>
    <w:p w14:paraId="65FCDF57" w14:textId="77777777" w:rsidR="00D51674" w:rsidRPr="00692B48" w:rsidRDefault="00D51674" w:rsidP="00D51674">
      <w:pPr>
        <w:spacing w:after="0" w:line="240" w:lineRule="auto"/>
        <w:jc w:val="both"/>
        <w:rPr>
          <w:rFonts w:eastAsia="Times New Roman" w:cstheme="minorHAnsi"/>
          <w:lang w:eastAsia="pl-PL"/>
        </w:rPr>
      </w:pPr>
      <w:r w:rsidRPr="00692B48">
        <w:rPr>
          <w:rFonts w:eastAsia="Times New Roman" w:cstheme="minorHAnsi"/>
          <w:lang w:eastAsia="pl-PL"/>
        </w:rPr>
        <w:br/>
        <w:t>oświadczam, że Wykonawca</w:t>
      </w:r>
      <w:r w:rsidRPr="00692B48">
        <w:rPr>
          <w:rFonts w:eastAsia="Times New Roman" w:cstheme="minorHAnsi"/>
          <w:vertAlign w:val="superscript"/>
          <w:lang w:eastAsia="pl-PL"/>
        </w:rPr>
        <w:t>1</w:t>
      </w:r>
      <w:r w:rsidRPr="00692B48">
        <w:rPr>
          <w:rFonts w:eastAsia="Times New Roman" w:cstheme="minorHAnsi"/>
          <w:lang w:eastAsia="pl-PL"/>
        </w:rPr>
        <w:t>:</w:t>
      </w:r>
    </w:p>
    <w:p w14:paraId="31110684" w14:textId="77777777" w:rsidR="00D51674" w:rsidRPr="00692B48" w:rsidRDefault="00D51674" w:rsidP="00D51674">
      <w:pPr>
        <w:spacing w:after="0" w:line="240" w:lineRule="auto"/>
        <w:jc w:val="both"/>
        <w:rPr>
          <w:rFonts w:eastAsia="Times New Roman" w:cstheme="minorHAnsi"/>
          <w:lang w:eastAsia="pl-PL"/>
        </w:rPr>
      </w:pPr>
    </w:p>
    <w:p w14:paraId="7533BDBB" w14:textId="77777777" w:rsidR="00D51674" w:rsidRPr="00692B48" w:rsidRDefault="00D51674" w:rsidP="00D51674">
      <w:pPr>
        <w:spacing w:after="0" w:line="240" w:lineRule="auto"/>
        <w:ind w:left="426" w:hanging="426"/>
        <w:jc w:val="both"/>
        <w:rPr>
          <w:rFonts w:eastAsia="Times New Roman" w:cstheme="minorHAnsi"/>
          <w:lang w:eastAsia="pl-PL"/>
        </w:rPr>
      </w:pPr>
      <w:proofErr w:type="gramStart"/>
      <w:r w:rsidRPr="00692B48">
        <w:rPr>
          <w:rFonts w:ascii="Segoe UI Symbol" w:eastAsia="Times New Roman" w:hAnsi="Segoe UI Symbol" w:cs="Segoe UI Symbol"/>
          <w:lang w:eastAsia="pl-PL"/>
        </w:rPr>
        <w:t>☐</w:t>
      </w:r>
      <w:r w:rsidRPr="00692B48">
        <w:rPr>
          <w:rFonts w:eastAsia="Times New Roman" w:cstheme="minorHAnsi"/>
          <w:lang w:eastAsia="pl-PL"/>
        </w:rPr>
        <w:t xml:space="preserve">  </w:t>
      </w:r>
      <w:r w:rsidRPr="00692B48">
        <w:rPr>
          <w:rFonts w:eastAsia="Times New Roman" w:cstheme="minorHAnsi"/>
          <w:lang w:eastAsia="pl-PL"/>
        </w:rPr>
        <w:tab/>
      </w:r>
      <w:proofErr w:type="gramEnd"/>
      <w:r w:rsidRPr="00692B48">
        <w:rPr>
          <w:rFonts w:eastAsia="Times New Roman" w:cstheme="minorHAnsi"/>
          <w:lang w:eastAsia="pl-PL"/>
        </w:rPr>
        <w:t xml:space="preserve">nie należy do tej samej grupy kapitałowej w rozumieniu ustawy z dnia 16 lutego 2007 r. </w:t>
      </w:r>
      <w:r w:rsidRPr="00692B48">
        <w:rPr>
          <w:rFonts w:eastAsia="Times New Roman" w:cstheme="minorHAnsi"/>
          <w:lang w:eastAsia="pl-PL"/>
        </w:rPr>
        <w:br/>
        <w:t xml:space="preserve">o ochronie konkurencji i konsumentów co inni Wykonawcy, którzy złożyli oferty </w:t>
      </w:r>
      <w:r w:rsidRPr="00692B48">
        <w:rPr>
          <w:rFonts w:eastAsia="Times New Roman" w:cstheme="minorHAnsi"/>
          <w:lang w:eastAsia="pl-PL"/>
        </w:rPr>
        <w:br/>
        <w:t>w przedmiotowym postępowaniu.</w:t>
      </w:r>
    </w:p>
    <w:p w14:paraId="5D02AF96" w14:textId="77777777" w:rsidR="00D51674" w:rsidRPr="00692B48" w:rsidRDefault="00D51674" w:rsidP="00D51674">
      <w:pPr>
        <w:spacing w:after="0" w:line="240" w:lineRule="auto"/>
        <w:ind w:left="426" w:hanging="426"/>
        <w:jc w:val="both"/>
        <w:rPr>
          <w:rFonts w:eastAsia="Times New Roman" w:cstheme="minorHAnsi"/>
          <w:lang w:eastAsia="pl-PL"/>
        </w:rPr>
      </w:pPr>
    </w:p>
    <w:p w14:paraId="4B16E2AF" w14:textId="77777777" w:rsidR="00D51674" w:rsidRPr="00692B48" w:rsidRDefault="00D51674" w:rsidP="00D51674">
      <w:pPr>
        <w:spacing w:after="0" w:line="240" w:lineRule="auto"/>
        <w:ind w:left="426" w:hanging="426"/>
        <w:jc w:val="both"/>
        <w:rPr>
          <w:rFonts w:eastAsia="Times New Roman" w:cstheme="minorHAnsi"/>
          <w:lang w:eastAsia="pl-PL"/>
        </w:rPr>
      </w:pPr>
      <w:r w:rsidRPr="00692B48">
        <w:rPr>
          <w:rFonts w:ascii="Segoe UI Symbol" w:eastAsia="Times New Roman" w:hAnsi="Segoe UI Symbol" w:cs="Segoe UI Symbol"/>
          <w:lang w:eastAsia="pl-PL"/>
        </w:rPr>
        <w:t>☐</w:t>
      </w:r>
      <w:r w:rsidRPr="00692B48">
        <w:rPr>
          <w:rFonts w:eastAsia="Times New Roman" w:cstheme="minorHAnsi"/>
          <w:lang w:eastAsia="pl-PL"/>
        </w:rPr>
        <w:t xml:space="preserve"> </w:t>
      </w:r>
      <w:r w:rsidRPr="00692B48">
        <w:rPr>
          <w:rFonts w:eastAsia="Times New Roman" w:cstheme="minorHAnsi"/>
          <w:lang w:eastAsia="pl-PL"/>
        </w:rPr>
        <w:tab/>
        <w:t xml:space="preserve">należy do tej samej grupy kapitałowej w rozumieniu ustawy z dnia 16 lutego 2007 r. </w:t>
      </w:r>
      <w:r w:rsidRPr="00692B48">
        <w:rPr>
          <w:rFonts w:eastAsia="Times New Roman" w:cstheme="minorHAnsi"/>
          <w:lang w:eastAsia="pl-PL"/>
        </w:rPr>
        <w:br/>
        <w:t>o ochronie konkurencji i konsumentów (</w:t>
      </w:r>
      <w:proofErr w:type="spellStart"/>
      <w:r w:rsidRPr="00692B48">
        <w:rPr>
          <w:rFonts w:eastAsia="Times New Roman" w:cstheme="minorHAnsi"/>
          <w:lang w:eastAsia="pl-PL"/>
        </w:rPr>
        <w:t>t.j</w:t>
      </w:r>
      <w:proofErr w:type="spellEnd"/>
      <w:r w:rsidRPr="00692B48">
        <w:rPr>
          <w:rFonts w:eastAsia="Times New Roman" w:cstheme="minorHAnsi"/>
          <w:lang w:eastAsia="pl-PL"/>
        </w:rPr>
        <w:t>. Dz. U. z 2024 r. poz. 594) z następującymi</w:t>
      </w:r>
      <w:r w:rsidRPr="00692B48">
        <w:rPr>
          <w:rFonts w:eastAsia="Times New Roman" w:cstheme="minorHAnsi"/>
          <w:lang w:eastAsia="pl-PL"/>
        </w:rPr>
        <w:br/>
        <w:t>Wykonawcami, którzy w tym postępowaniu złożyli odrębne oferty:</w:t>
      </w:r>
    </w:p>
    <w:p w14:paraId="48034192" w14:textId="77777777" w:rsidR="00D51674" w:rsidRPr="00692B48" w:rsidRDefault="00D51674" w:rsidP="00D51674">
      <w:pPr>
        <w:spacing w:after="0" w:line="480" w:lineRule="auto"/>
        <w:ind w:left="426" w:hanging="426"/>
        <w:jc w:val="both"/>
        <w:rPr>
          <w:rFonts w:eastAsia="Times New Roman" w:cstheme="minorHAnsi"/>
          <w:lang w:eastAsia="pl-PL"/>
        </w:rPr>
      </w:pPr>
      <w:r w:rsidRPr="00692B48">
        <w:rPr>
          <w:rFonts w:eastAsia="Times New Roman" w:cstheme="minorHAnsi"/>
          <w:lang w:eastAsia="pl-PL"/>
        </w:rPr>
        <w:br/>
        <w:t>1.</w:t>
      </w:r>
      <w:r w:rsidRPr="00692B48">
        <w:rPr>
          <w:rFonts w:eastAsia="Times New Roman" w:cstheme="minorHAnsi"/>
          <w:lang w:eastAsia="pl-PL"/>
        </w:rPr>
        <w:tab/>
        <w:t xml:space="preserve"> ..........................................................................................................................................</w:t>
      </w:r>
      <w:r w:rsidRPr="00692B48">
        <w:rPr>
          <w:rFonts w:eastAsia="Times New Roman" w:cstheme="minorHAnsi"/>
          <w:lang w:eastAsia="pl-PL"/>
        </w:rPr>
        <w:br/>
        <w:t>2.</w:t>
      </w:r>
      <w:r w:rsidRPr="00692B48">
        <w:rPr>
          <w:rFonts w:eastAsia="Times New Roman" w:cstheme="minorHAnsi"/>
          <w:lang w:eastAsia="pl-PL"/>
        </w:rPr>
        <w:tab/>
        <w:t xml:space="preserve"> ..........................................................................................................................................</w:t>
      </w:r>
    </w:p>
    <w:p w14:paraId="17463538" w14:textId="7CBCAA9B" w:rsidR="00D51674" w:rsidRPr="00692B48" w:rsidRDefault="00E071D4" w:rsidP="00D51674">
      <w:pPr>
        <w:spacing w:after="0" w:line="480" w:lineRule="auto"/>
        <w:ind w:left="426" w:hanging="426"/>
        <w:jc w:val="both"/>
        <w:rPr>
          <w:rFonts w:eastAsia="Times New Roman" w:cstheme="minorHAnsi"/>
          <w:lang w:eastAsia="pl-PL"/>
        </w:rPr>
      </w:pPr>
      <w:r w:rsidRPr="00692B48">
        <w:rPr>
          <w:rFonts w:eastAsia="Times New Roman" w:cstheme="minorHAnsi"/>
          <w:lang w:eastAsia="pl-PL"/>
        </w:rPr>
        <w:t xml:space="preserve">        </w:t>
      </w:r>
      <w:r w:rsidR="00D51674" w:rsidRPr="00692B48">
        <w:rPr>
          <w:rFonts w:eastAsia="Times New Roman" w:cstheme="minorHAnsi"/>
          <w:lang w:eastAsia="pl-PL"/>
        </w:rPr>
        <w:t>3.</w:t>
      </w:r>
      <w:r w:rsidR="00D51674" w:rsidRPr="00692B48">
        <w:rPr>
          <w:rFonts w:eastAsia="Times New Roman" w:cstheme="minorHAnsi"/>
          <w:lang w:eastAsia="pl-PL"/>
        </w:rPr>
        <w:tab/>
        <w:t xml:space="preserve"> .............................................................................................................................</w:t>
      </w:r>
      <w:r w:rsidRPr="00692B48">
        <w:rPr>
          <w:rFonts w:eastAsia="Times New Roman" w:cstheme="minorHAnsi"/>
          <w:lang w:eastAsia="pl-PL"/>
        </w:rPr>
        <w:t xml:space="preserve">............. </w:t>
      </w:r>
    </w:p>
    <w:p w14:paraId="6C88E856" w14:textId="5A36A09E" w:rsidR="00D51674" w:rsidRPr="004044B9" w:rsidRDefault="00D51674" w:rsidP="004044B9">
      <w:pPr>
        <w:pStyle w:val="Stopka"/>
        <w:rPr>
          <w:rFonts w:asciiTheme="minorHAnsi" w:hAnsiTheme="minorHAnsi" w:cstheme="minorHAnsi"/>
          <w:sz w:val="20"/>
          <w:szCs w:val="20"/>
        </w:rPr>
      </w:pPr>
      <w:r w:rsidRPr="00692B48">
        <w:rPr>
          <w:rFonts w:asciiTheme="minorHAnsi" w:hAnsiTheme="minorHAnsi" w:cstheme="minorHAnsi"/>
          <w:sz w:val="20"/>
          <w:szCs w:val="20"/>
          <w:vertAlign w:val="superscript"/>
        </w:rPr>
        <w:t xml:space="preserve">1 </w:t>
      </w:r>
      <w:r w:rsidRPr="00692B48">
        <w:rPr>
          <w:rFonts w:asciiTheme="minorHAnsi" w:hAnsiTheme="minorHAnsi" w:cstheme="minorHAnsi"/>
          <w:sz w:val="20"/>
          <w:szCs w:val="20"/>
        </w:rPr>
        <w:t>Zaznaczyć właściwą kratkę</w:t>
      </w:r>
    </w:p>
    <w:bookmarkEnd w:id="7"/>
    <w:p w14:paraId="2B880269" w14:textId="77777777" w:rsidR="00D51674" w:rsidRPr="00692B48" w:rsidRDefault="00D51674">
      <w:pPr>
        <w:rPr>
          <w:rFonts w:cstheme="minorHAnsi"/>
        </w:rPr>
      </w:pPr>
    </w:p>
    <w:sectPr w:rsidR="00D51674" w:rsidRPr="00692B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A33AA" w14:textId="77777777" w:rsidR="00892D0E" w:rsidRDefault="00892D0E" w:rsidP="005268A3">
      <w:pPr>
        <w:spacing w:after="0" w:line="240" w:lineRule="auto"/>
      </w:pPr>
      <w:r>
        <w:separator/>
      </w:r>
    </w:p>
  </w:endnote>
  <w:endnote w:type="continuationSeparator" w:id="0">
    <w:p w14:paraId="55D577FA" w14:textId="77777777" w:rsidR="00892D0E" w:rsidRDefault="00892D0E" w:rsidP="00526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EE"/>
    <w:family w:val="swiss"/>
    <w:pitch w:val="variable"/>
    <w:sig w:usb0="00000287" w:usb1="00000000" w:usb2="00000000" w:usb3="00000000" w:csb0="0000009F" w:csb1="00000000"/>
  </w:font>
  <w:font w:name="ArialMT">
    <w:panose1 w:val="00000000000000000000"/>
    <w:charset w:val="EE"/>
    <w:family w:val="auto"/>
    <w:notTrueType/>
    <w:pitch w:val="default"/>
    <w:sig w:usb0="00000005" w:usb1="00000000" w:usb2="00000000" w:usb3="00000000" w:csb0="00000002"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B56DE" w14:textId="77777777" w:rsidR="00892D0E" w:rsidRDefault="00892D0E" w:rsidP="005268A3">
      <w:pPr>
        <w:spacing w:after="0" w:line="240" w:lineRule="auto"/>
      </w:pPr>
      <w:r>
        <w:separator/>
      </w:r>
    </w:p>
  </w:footnote>
  <w:footnote w:type="continuationSeparator" w:id="0">
    <w:p w14:paraId="630FF80C" w14:textId="77777777" w:rsidR="00892D0E" w:rsidRDefault="00892D0E" w:rsidP="005268A3">
      <w:pPr>
        <w:spacing w:after="0" w:line="240" w:lineRule="auto"/>
      </w:pPr>
      <w:r>
        <w:continuationSeparator/>
      </w:r>
    </w:p>
  </w:footnote>
  <w:footnote w:id="1">
    <w:p w14:paraId="4A0B9C21" w14:textId="77777777" w:rsidR="005268A3" w:rsidRPr="004B689C" w:rsidRDefault="005268A3" w:rsidP="005268A3">
      <w:pPr>
        <w:pStyle w:val="Tekstprzypisudolnego"/>
      </w:pPr>
      <w:r w:rsidRPr="004B689C">
        <w:rPr>
          <w:rStyle w:val="Odwoanieprzypisudolnego"/>
        </w:rPr>
        <w:footnoteRef/>
      </w:r>
      <w:r w:rsidRPr="004B689C">
        <w:t xml:space="preserve"> </w:t>
      </w:r>
      <w:r w:rsidRPr="004B689C">
        <w:rPr>
          <w:i/>
          <w:sz w:val="18"/>
          <w:szCs w:val="18"/>
        </w:rPr>
        <w:t>Uwaga: dokument składany wraz z ofertą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5FA1EBA"/>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lowerLetter"/>
      <w:lvlText w:val="%2."/>
      <w:lvlJc w:val="left"/>
      <w:pPr>
        <w:tabs>
          <w:tab w:val="num" w:pos="1650"/>
        </w:tabs>
        <w:ind w:left="1650" w:hanging="360"/>
      </w:pPr>
    </w:lvl>
    <w:lvl w:ilvl="2">
      <w:start w:val="1"/>
      <w:numFmt w:val="lowerRoman"/>
      <w:lvlText w:val="%3."/>
      <w:lvlJc w:val="left"/>
      <w:pPr>
        <w:tabs>
          <w:tab w:val="num" w:pos="2370"/>
        </w:tabs>
        <w:ind w:left="2370" w:hanging="180"/>
      </w:pPr>
    </w:lvl>
    <w:lvl w:ilvl="3">
      <w:start w:val="1"/>
      <w:numFmt w:val="decimal"/>
      <w:lvlText w:val="%4."/>
      <w:lvlJc w:val="left"/>
      <w:pPr>
        <w:tabs>
          <w:tab w:val="num" w:pos="3090"/>
        </w:tabs>
        <w:ind w:left="3090" w:hanging="360"/>
      </w:pPr>
    </w:lvl>
    <w:lvl w:ilvl="4">
      <w:start w:val="1"/>
      <w:numFmt w:val="lowerLetter"/>
      <w:lvlText w:val="%5."/>
      <w:lvlJc w:val="left"/>
      <w:pPr>
        <w:tabs>
          <w:tab w:val="num" w:pos="3810"/>
        </w:tabs>
        <w:ind w:left="3810" w:hanging="360"/>
      </w:pPr>
    </w:lvl>
    <w:lvl w:ilvl="5">
      <w:start w:val="1"/>
      <w:numFmt w:val="lowerRoman"/>
      <w:lvlText w:val="%6."/>
      <w:lvlJc w:val="left"/>
      <w:pPr>
        <w:tabs>
          <w:tab w:val="num" w:pos="4530"/>
        </w:tabs>
        <w:ind w:left="4530" w:hanging="180"/>
      </w:pPr>
    </w:lvl>
    <w:lvl w:ilvl="6">
      <w:start w:val="1"/>
      <w:numFmt w:val="decimal"/>
      <w:lvlText w:val="%7."/>
      <w:lvlJc w:val="left"/>
      <w:pPr>
        <w:tabs>
          <w:tab w:val="num" w:pos="5250"/>
        </w:tabs>
        <w:ind w:left="5250" w:hanging="360"/>
      </w:pPr>
    </w:lvl>
    <w:lvl w:ilvl="7">
      <w:start w:val="1"/>
      <w:numFmt w:val="lowerLetter"/>
      <w:lvlText w:val="%8."/>
      <w:lvlJc w:val="left"/>
      <w:pPr>
        <w:tabs>
          <w:tab w:val="num" w:pos="5970"/>
        </w:tabs>
        <w:ind w:left="5970" w:hanging="360"/>
      </w:pPr>
    </w:lvl>
    <w:lvl w:ilvl="8">
      <w:start w:val="1"/>
      <w:numFmt w:val="lowerRoman"/>
      <w:lvlText w:val="%9."/>
      <w:lvlJc w:val="left"/>
      <w:pPr>
        <w:tabs>
          <w:tab w:val="num" w:pos="6690"/>
        </w:tabs>
        <w:ind w:left="6690" w:hanging="180"/>
      </w:pPr>
    </w:lvl>
  </w:abstractNum>
  <w:abstractNum w:abstractNumId="3" w15:restartNumberingAfterBreak="0">
    <w:nsid w:val="0000000A"/>
    <w:multiLevelType w:val="multilevel"/>
    <w:tmpl w:val="ABEC29A0"/>
    <w:name w:val="WW8Num10"/>
    <w:lvl w:ilvl="0">
      <w:start w:val="1"/>
      <w:numFmt w:val="decimal"/>
      <w:lvlText w:val="%1."/>
      <w:lvlJc w:val="left"/>
      <w:pPr>
        <w:tabs>
          <w:tab w:val="num" w:pos="360"/>
        </w:tabs>
        <w:ind w:left="360" w:hanging="360"/>
      </w:pPr>
    </w:lvl>
    <w:lvl w:ilvl="1">
      <w:start w:val="9"/>
      <w:numFmt w:val="decimal"/>
      <w:lvlText w:val="%2."/>
      <w:lvlJc w:val="left"/>
      <w:pPr>
        <w:tabs>
          <w:tab w:val="num" w:pos="1800"/>
        </w:tabs>
        <w:ind w:left="1800" w:hanging="360"/>
      </w:pPr>
      <w:rPr>
        <w:rFont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 w15:restartNumberingAfterBreak="0">
    <w:nsid w:val="0000000B"/>
    <w:multiLevelType w:val="singleLevel"/>
    <w:tmpl w:val="3F782DF6"/>
    <w:name w:val="WW8Num11"/>
    <w:lvl w:ilvl="0">
      <w:start w:val="1"/>
      <w:numFmt w:val="decimal"/>
      <w:lvlText w:val="%1."/>
      <w:lvlJc w:val="left"/>
      <w:pPr>
        <w:tabs>
          <w:tab w:val="num" w:pos="360"/>
        </w:tabs>
        <w:ind w:left="360" w:hanging="360"/>
      </w:pPr>
      <w:rPr>
        <w:b w:val="0"/>
      </w:rPr>
    </w:lvl>
  </w:abstractNum>
  <w:abstractNum w:abstractNumId="5" w15:restartNumberingAfterBreak="0">
    <w:nsid w:val="0000000C"/>
    <w:multiLevelType w:val="singleLevel"/>
    <w:tmpl w:val="0000000C"/>
    <w:name w:val="WW8Num12"/>
    <w:lvl w:ilvl="0">
      <w:start w:val="1"/>
      <w:numFmt w:val="decimal"/>
      <w:lvlText w:val="%1."/>
      <w:lvlJc w:val="left"/>
      <w:pPr>
        <w:tabs>
          <w:tab w:val="num" w:pos="390"/>
        </w:tabs>
        <w:ind w:left="390" w:hanging="390"/>
      </w:pPr>
    </w:lvl>
  </w:abstractNum>
  <w:abstractNum w:abstractNumId="6" w15:restartNumberingAfterBreak="0">
    <w:nsid w:val="00000033"/>
    <w:multiLevelType w:val="multilevel"/>
    <w:tmpl w:val="A7E20A7A"/>
    <w:lvl w:ilvl="0">
      <w:start w:val="1"/>
      <w:numFmt w:val="decimal"/>
      <w:lvlText w:val="%1."/>
      <w:lvlJc w:val="left"/>
      <w:pPr>
        <w:tabs>
          <w:tab w:val="num" w:pos="720"/>
        </w:tabs>
        <w:ind w:left="720" w:hanging="360"/>
      </w:pPr>
      <w:rPr>
        <w:rFonts w:cs="Times New Roman"/>
        <w:b w:val="0"/>
        <w:bCs/>
        <w:sz w:val="24"/>
        <w:szCs w:val="24"/>
      </w:rPr>
    </w:lvl>
    <w:lvl w:ilvl="1">
      <w:start w:val="1"/>
      <w:numFmt w:val="decimal"/>
      <w:lvlText w:val="%2."/>
      <w:lvlJc w:val="left"/>
      <w:pPr>
        <w:tabs>
          <w:tab w:val="num" w:pos="1080"/>
        </w:tabs>
        <w:ind w:left="1080" w:hanging="360"/>
      </w:pPr>
      <w:rPr>
        <w:rFonts w:cs="Times New Roman"/>
        <w:b/>
        <w:bCs/>
        <w:sz w:val="24"/>
        <w:szCs w:val="24"/>
      </w:rPr>
    </w:lvl>
    <w:lvl w:ilvl="2">
      <w:start w:val="1"/>
      <w:numFmt w:val="decimal"/>
      <w:lvlText w:val="%3."/>
      <w:lvlJc w:val="left"/>
      <w:pPr>
        <w:tabs>
          <w:tab w:val="num" w:pos="1440"/>
        </w:tabs>
        <w:ind w:left="1440" w:hanging="360"/>
      </w:pPr>
      <w:rPr>
        <w:rFonts w:cs="Times New Roman"/>
        <w:b/>
        <w:bCs/>
        <w:sz w:val="24"/>
        <w:szCs w:val="24"/>
      </w:rPr>
    </w:lvl>
    <w:lvl w:ilvl="3">
      <w:start w:val="1"/>
      <w:numFmt w:val="decimal"/>
      <w:lvlText w:val="%4."/>
      <w:lvlJc w:val="left"/>
      <w:pPr>
        <w:tabs>
          <w:tab w:val="num" w:pos="1800"/>
        </w:tabs>
        <w:ind w:left="1800" w:hanging="360"/>
      </w:pPr>
      <w:rPr>
        <w:rFonts w:cs="Times New Roman"/>
        <w:b/>
        <w:bCs/>
        <w:sz w:val="24"/>
        <w:szCs w:val="24"/>
      </w:rPr>
    </w:lvl>
    <w:lvl w:ilvl="4">
      <w:start w:val="1"/>
      <w:numFmt w:val="decimal"/>
      <w:lvlText w:val="%5."/>
      <w:lvlJc w:val="left"/>
      <w:pPr>
        <w:tabs>
          <w:tab w:val="num" w:pos="2160"/>
        </w:tabs>
        <w:ind w:left="2160" w:hanging="360"/>
      </w:pPr>
      <w:rPr>
        <w:rFonts w:cs="Times New Roman"/>
        <w:b/>
        <w:bCs/>
        <w:sz w:val="24"/>
        <w:szCs w:val="24"/>
      </w:rPr>
    </w:lvl>
    <w:lvl w:ilvl="5">
      <w:start w:val="1"/>
      <w:numFmt w:val="decimal"/>
      <w:lvlText w:val="%6."/>
      <w:lvlJc w:val="left"/>
      <w:pPr>
        <w:tabs>
          <w:tab w:val="num" w:pos="2520"/>
        </w:tabs>
        <w:ind w:left="2520" w:hanging="360"/>
      </w:pPr>
      <w:rPr>
        <w:rFonts w:cs="Times New Roman"/>
        <w:b/>
        <w:bCs/>
        <w:sz w:val="24"/>
        <w:szCs w:val="24"/>
      </w:rPr>
    </w:lvl>
    <w:lvl w:ilvl="6">
      <w:start w:val="1"/>
      <w:numFmt w:val="decimal"/>
      <w:lvlText w:val="%7."/>
      <w:lvlJc w:val="left"/>
      <w:pPr>
        <w:tabs>
          <w:tab w:val="num" w:pos="2880"/>
        </w:tabs>
        <w:ind w:left="2880" w:hanging="360"/>
      </w:pPr>
      <w:rPr>
        <w:rFonts w:cs="Times New Roman"/>
        <w:b/>
        <w:bCs/>
        <w:sz w:val="24"/>
        <w:szCs w:val="24"/>
      </w:rPr>
    </w:lvl>
    <w:lvl w:ilvl="7">
      <w:start w:val="1"/>
      <w:numFmt w:val="decimal"/>
      <w:lvlText w:val="%8."/>
      <w:lvlJc w:val="left"/>
      <w:pPr>
        <w:tabs>
          <w:tab w:val="num" w:pos="3240"/>
        </w:tabs>
        <w:ind w:left="3240" w:hanging="360"/>
      </w:pPr>
      <w:rPr>
        <w:rFonts w:cs="Times New Roman"/>
        <w:b/>
        <w:bCs/>
        <w:sz w:val="24"/>
        <w:szCs w:val="24"/>
      </w:rPr>
    </w:lvl>
    <w:lvl w:ilvl="8">
      <w:start w:val="1"/>
      <w:numFmt w:val="decimal"/>
      <w:lvlText w:val="%9."/>
      <w:lvlJc w:val="left"/>
      <w:pPr>
        <w:tabs>
          <w:tab w:val="num" w:pos="3600"/>
        </w:tabs>
        <w:ind w:left="3600" w:hanging="360"/>
      </w:pPr>
      <w:rPr>
        <w:rFonts w:cs="Times New Roman"/>
        <w:b/>
        <w:bCs/>
        <w:sz w:val="24"/>
        <w:szCs w:val="24"/>
      </w:rPr>
    </w:lvl>
  </w:abstractNum>
  <w:abstractNum w:abstractNumId="7" w15:restartNumberingAfterBreak="0">
    <w:nsid w:val="00ED40F7"/>
    <w:multiLevelType w:val="hybridMultilevel"/>
    <w:tmpl w:val="D9368098"/>
    <w:lvl w:ilvl="0" w:tplc="4EF698F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32B4581"/>
    <w:multiLevelType w:val="hybridMultilevel"/>
    <w:tmpl w:val="3B2A32EE"/>
    <w:lvl w:ilvl="0" w:tplc="2D5EDEB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A34B68"/>
    <w:multiLevelType w:val="hybridMultilevel"/>
    <w:tmpl w:val="CCFEBE36"/>
    <w:lvl w:ilvl="0" w:tplc="3ECEDBF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B1588"/>
    <w:multiLevelType w:val="hybridMultilevel"/>
    <w:tmpl w:val="7E04D5D8"/>
    <w:name w:val="WW8Num122"/>
    <w:lvl w:ilvl="0" w:tplc="B2086242">
      <w:start w:val="1"/>
      <w:numFmt w:val="decimal"/>
      <w:lvlText w:val="%1."/>
      <w:lvlJc w:val="left"/>
      <w:pPr>
        <w:tabs>
          <w:tab w:val="num" w:pos="390"/>
        </w:tabs>
        <w:ind w:left="39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216D4B"/>
    <w:multiLevelType w:val="hybridMultilevel"/>
    <w:tmpl w:val="B3C2A552"/>
    <w:lvl w:ilvl="0" w:tplc="7B42161C">
      <w:start w:val="1"/>
      <w:numFmt w:val="decimal"/>
      <w:lvlText w:val="%1)"/>
      <w:lvlJc w:val="left"/>
      <w:pPr>
        <w:ind w:left="545" w:hanging="286"/>
      </w:pPr>
      <w:rPr>
        <w:rFonts w:asciiTheme="minorHAnsi" w:eastAsia="Calibri Light" w:hAnsiTheme="minorHAnsi" w:cstheme="minorHAnsi"/>
        <w:spacing w:val="-1"/>
        <w:w w:val="99"/>
        <w:sz w:val="20"/>
        <w:szCs w:val="20"/>
      </w:rPr>
    </w:lvl>
    <w:lvl w:ilvl="1" w:tplc="93DAA0BE">
      <w:start w:val="1"/>
      <w:numFmt w:val="lowerLetter"/>
      <w:lvlText w:val="%2)"/>
      <w:lvlJc w:val="left"/>
      <w:pPr>
        <w:ind w:left="838" w:hanging="348"/>
      </w:pPr>
      <w:rPr>
        <w:rFonts w:asciiTheme="minorHAnsi" w:eastAsia="Calibri Light" w:hAnsiTheme="minorHAnsi" w:cstheme="minorHAnsi"/>
        <w:spacing w:val="-1"/>
        <w:w w:val="99"/>
        <w:sz w:val="20"/>
        <w:szCs w:val="20"/>
      </w:rPr>
    </w:lvl>
    <w:lvl w:ilvl="2" w:tplc="C9DEFF48">
      <w:start w:val="1"/>
      <w:numFmt w:val="bullet"/>
      <w:lvlText w:val="•"/>
      <w:lvlJc w:val="left"/>
      <w:pPr>
        <w:ind w:left="1779" w:hanging="348"/>
      </w:pPr>
      <w:rPr>
        <w:rFonts w:hint="default"/>
      </w:rPr>
    </w:lvl>
    <w:lvl w:ilvl="3" w:tplc="2E18C56A">
      <w:start w:val="1"/>
      <w:numFmt w:val="bullet"/>
      <w:lvlText w:val="•"/>
      <w:lvlJc w:val="left"/>
      <w:pPr>
        <w:ind w:left="2720" w:hanging="348"/>
      </w:pPr>
      <w:rPr>
        <w:rFonts w:hint="default"/>
      </w:rPr>
    </w:lvl>
    <w:lvl w:ilvl="4" w:tplc="261665D6">
      <w:start w:val="1"/>
      <w:numFmt w:val="bullet"/>
      <w:lvlText w:val="•"/>
      <w:lvlJc w:val="left"/>
      <w:pPr>
        <w:ind w:left="3661" w:hanging="348"/>
      </w:pPr>
      <w:rPr>
        <w:rFonts w:hint="default"/>
      </w:rPr>
    </w:lvl>
    <w:lvl w:ilvl="5" w:tplc="1C8C65C2">
      <w:start w:val="1"/>
      <w:numFmt w:val="bullet"/>
      <w:lvlText w:val="•"/>
      <w:lvlJc w:val="left"/>
      <w:pPr>
        <w:ind w:left="4601" w:hanging="348"/>
      </w:pPr>
      <w:rPr>
        <w:rFonts w:hint="default"/>
      </w:rPr>
    </w:lvl>
    <w:lvl w:ilvl="6" w:tplc="45A088AC">
      <w:start w:val="1"/>
      <w:numFmt w:val="bullet"/>
      <w:lvlText w:val="•"/>
      <w:lvlJc w:val="left"/>
      <w:pPr>
        <w:ind w:left="5542" w:hanging="348"/>
      </w:pPr>
      <w:rPr>
        <w:rFonts w:hint="default"/>
      </w:rPr>
    </w:lvl>
    <w:lvl w:ilvl="7" w:tplc="C7B63310">
      <w:start w:val="1"/>
      <w:numFmt w:val="bullet"/>
      <w:lvlText w:val="•"/>
      <w:lvlJc w:val="left"/>
      <w:pPr>
        <w:ind w:left="6483" w:hanging="348"/>
      </w:pPr>
      <w:rPr>
        <w:rFonts w:hint="default"/>
      </w:rPr>
    </w:lvl>
    <w:lvl w:ilvl="8" w:tplc="537E826E">
      <w:start w:val="1"/>
      <w:numFmt w:val="bullet"/>
      <w:lvlText w:val="•"/>
      <w:lvlJc w:val="left"/>
      <w:pPr>
        <w:ind w:left="7424" w:hanging="348"/>
      </w:pPr>
      <w:rPr>
        <w:rFonts w:hint="default"/>
      </w:rPr>
    </w:lvl>
  </w:abstractNum>
  <w:abstractNum w:abstractNumId="13" w15:restartNumberingAfterBreak="0">
    <w:nsid w:val="0E1851CA"/>
    <w:multiLevelType w:val="hybridMultilevel"/>
    <w:tmpl w:val="9092BA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E285297"/>
    <w:multiLevelType w:val="hybridMultilevel"/>
    <w:tmpl w:val="98EE8BB0"/>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893F87"/>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16" w15:restartNumberingAfterBreak="0">
    <w:nsid w:val="11B20CA0"/>
    <w:multiLevelType w:val="multilevel"/>
    <w:tmpl w:val="8992395C"/>
    <w:lvl w:ilvl="0">
      <w:start w:val="5"/>
      <w:numFmt w:val="bullet"/>
      <w:lvlText w:val="-"/>
      <w:lvlJc w:val="left"/>
      <w:pPr>
        <w:tabs>
          <w:tab w:val="num" w:pos="631"/>
        </w:tabs>
        <w:ind w:left="631" w:hanging="930"/>
      </w:pPr>
    </w:lvl>
    <w:lvl w:ilvl="1">
      <w:start w:val="1"/>
      <w:numFmt w:val="decimal"/>
      <w:lvlText w:val="%2."/>
      <w:lvlJc w:val="left"/>
      <w:pPr>
        <w:tabs>
          <w:tab w:val="num" w:pos="61"/>
        </w:tabs>
        <w:ind w:left="-299" w:firstLine="0"/>
      </w:pPr>
      <w:rPr>
        <w:rFonts w:cs="Times New Roman"/>
      </w:rPr>
    </w:lvl>
    <w:lvl w:ilvl="2">
      <w:start w:val="1"/>
      <w:numFmt w:val="decimal"/>
      <w:lvlText w:val="%3."/>
      <w:lvlJc w:val="left"/>
      <w:pPr>
        <w:tabs>
          <w:tab w:val="num" w:pos="432"/>
        </w:tabs>
        <w:ind w:left="432" w:hanging="432"/>
      </w:pPr>
      <w:rPr>
        <w:rFonts w:ascii="Calibri" w:eastAsia="Times New Roman" w:hAnsi="Calibri" w:cs="Times New Roman" w:hint="default"/>
        <w:b w:val="0"/>
        <w:bCs w:val="0"/>
        <w:strike w:val="0"/>
        <w:dstrike w:val="0"/>
        <w:u w:val="none"/>
        <w:effect w:val="none"/>
      </w:rPr>
    </w:lvl>
    <w:lvl w:ilvl="3">
      <w:start w:val="1"/>
      <w:numFmt w:val="decimal"/>
      <w:lvlText w:val="%4)"/>
      <w:lvlJc w:val="left"/>
      <w:pPr>
        <w:tabs>
          <w:tab w:val="num" w:pos="1620"/>
        </w:tabs>
        <w:ind w:left="900" w:firstLine="0"/>
      </w:pPr>
      <w:rPr>
        <w:rFonts w:ascii="Calibri" w:eastAsia="Times New Roman" w:hAnsi="Calibri" w:cs="Times New Roman"/>
      </w:rPr>
    </w:lvl>
    <w:lvl w:ilvl="4">
      <w:start w:val="1"/>
      <w:numFmt w:val="lowerLetter"/>
      <w:lvlText w:val="%5)"/>
      <w:lvlJc w:val="left"/>
      <w:pPr>
        <w:tabs>
          <w:tab w:val="num" w:pos="770"/>
        </w:tabs>
        <w:ind w:left="-299" w:firstLine="709"/>
      </w:pPr>
      <w:rPr>
        <w:rFonts w:cs="Times New Roman"/>
      </w:rPr>
    </w:lvl>
    <w:lvl w:ilvl="5">
      <w:start w:val="1"/>
      <w:numFmt w:val="lowerRoman"/>
      <w:lvlText w:val="%6."/>
      <w:lvlJc w:val="left"/>
      <w:pPr>
        <w:tabs>
          <w:tab w:val="num" w:pos="1418"/>
        </w:tabs>
        <w:ind w:left="1418" w:hanging="709"/>
      </w:pPr>
      <w:rPr>
        <w:rFonts w:cs="Times New Roman"/>
      </w:rPr>
    </w:lvl>
    <w:lvl w:ilvl="6">
      <w:start w:val="1"/>
      <w:numFmt w:val="lowerRoman"/>
      <w:lvlText w:val="%7."/>
      <w:lvlJc w:val="left"/>
      <w:pPr>
        <w:tabs>
          <w:tab w:val="num" w:pos="1418"/>
        </w:tabs>
        <w:ind w:left="1418" w:hanging="709"/>
      </w:pPr>
      <w:rPr>
        <w:rFonts w:cs="Times New Roman"/>
      </w:rPr>
    </w:lvl>
    <w:lvl w:ilvl="7">
      <w:start w:val="1"/>
      <w:numFmt w:val="lowerRoman"/>
      <w:lvlText w:val="%8."/>
      <w:lvlJc w:val="left"/>
      <w:pPr>
        <w:tabs>
          <w:tab w:val="num" w:pos="1418"/>
        </w:tabs>
        <w:ind w:left="1418" w:hanging="709"/>
      </w:pPr>
      <w:rPr>
        <w:rFonts w:cs="Times New Roman"/>
      </w:rPr>
    </w:lvl>
    <w:lvl w:ilvl="8">
      <w:start w:val="1"/>
      <w:numFmt w:val="lowerRoman"/>
      <w:lvlText w:val="%9."/>
      <w:lvlJc w:val="left"/>
      <w:pPr>
        <w:tabs>
          <w:tab w:val="num" w:pos="1418"/>
        </w:tabs>
        <w:ind w:left="1418" w:hanging="709"/>
      </w:pPr>
      <w:rPr>
        <w:rFonts w:cs="Times New Roman"/>
      </w:rPr>
    </w:lvl>
  </w:abstractNum>
  <w:abstractNum w:abstractNumId="17" w15:restartNumberingAfterBreak="0">
    <w:nsid w:val="14E677A6"/>
    <w:multiLevelType w:val="hybridMultilevel"/>
    <w:tmpl w:val="C0FE4B3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15F052D7"/>
    <w:multiLevelType w:val="multilevel"/>
    <w:tmpl w:val="319460A8"/>
    <w:styleLink w:val="111111"/>
    <w:lvl w:ilvl="0">
      <w:start w:val="1"/>
      <w:numFmt w:val="decimal"/>
      <w:lvlText w:val="%1.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19673CE7"/>
    <w:multiLevelType w:val="hybridMultilevel"/>
    <w:tmpl w:val="FA1CA1D2"/>
    <w:lvl w:ilvl="0" w:tplc="5FD60B64">
      <w:start w:val="1"/>
      <w:numFmt w:val="decimal"/>
      <w:lvlText w:val="%1)"/>
      <w:lvlJc w:val="left"/>
      <w:pPr>
        <w:tabs>
          <w:tab w:val="num" w:pos="720"/>
        </w:tabs>
        <w:ind w:left="720" w:hanging="360"/>
      </w:pPr>
      <w:rPr>
        <w:rFonts w:ascii="Calibri" w:eastAsia="Times New Roman" w:hAnsi="Calibri"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0" w15:restartNumberingAfterBreak="0">
    <w:nsid w:val="1A921594"/>
    <w:multiLevelType w:val="hybridMultilevel"/>
    <w:tmpl w:val="F4CA8F2E"/>
    <w:lvl w:ilvl="0" w:tplc="02F83A06">
      <w:start w:val="1"/>
      <w:numFmt w:val="decimal"/>
      <w:lvlText w:val="%1."/>
      <w:lvlJc w:val="left"/>
      <w:pPr>
        <w:tabs>
          <w:tab w:val="num" w:pos="720"/>
        </w:tabs>
        <w:ind w:left="720" w:hanging="360"/>
      </w:pPr>
    </w:lvl>
    <w:lvl w:ilvl="1" w:tplc="F10296CA">
      <w:start w:val="1"/>
      <w:numFmt w:val="bullet"/>
      <w:lvlText w:val="-"/>
      <w:lvlJc w:val="left"/>
      <w:pPr>
        <w:tabs>
          <w:tab w:val="num" w:pos="1440"/>
        </w:tabs>
        <w:ind w:left="1440" w:hanging="360"/>
      </w:pPr>
      <w:rPr>
        <w:rFonts w:ascii="Tahoma" w:hAnsi="Tahoma" w:cs="Times New Roman" w:hint="default"/>
        <w:i w:val="0"/>
        <w:sz w:val="18"/>
        <w:szCs w:val="18"/>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63563762">
      <w:start w:val="1"/>
      <w:numFmt w:val="lowerLetter"/>
      <w:lvlText w:val="%5."/>
      <w:lvlJc w:val="left"/>
      <w:pPr>
        <w:tabs>
          <w:tab w:val="num" w:pos="3600"/>
        </w:tabs>
        <w:ind w:left="3600" w:hanging="360"/>
      </w:pPr>
      <w:rPr>
        <w:rFonts w:ascii="Calibri" w:eastAsia="Times New Roman" w:hAnsi="Calibri" w:cs="Times New Roman"/>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1ACA768A"/>
    <w:multiLevelType w:val="hybridMultilevel"/>
    <w:tmpl w:val="CD3037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B320D76"/>
    <w:multiLevelType w:val="hybridMultilevel"/>
    <w:tmpl w:val="DE7606A6"/>
    <w:lvl w:ilvl="0" w:tplc="0415000F">
      <w:start w:val="2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572E1BB8">
      <w:start w:val="5"/>
      <w:numFmt w:val="decimal"/>
      <w:lvlText w:val="%5)"/>
      <w:lvlJc w:val="left"/>
      <w:pPr>
        <w:ind w:left="3600" w:hanging="360"/>
      </w:pPr>
    </w:lvl>
    <w:lvl w:ilvl="5" w:tplc="7D0CC062">
      <w:start w:val="4"/>
      <w:numFmt w:val="decimal"/>
      <w:lvlText w:val="%6"/>
      <w:lvlJc w:val="left"/>
      <w:pPr>
        <w:ind w:left="4500" w:hanging="360"/>
      </w:pPr>
      <w:rPr>
        <w:b/>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04A5D15"/>
    <w:multiLevelType w:val="hybridMultilevel"/>
    <w:tmpl w:val="95903D5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615B0B"/>
    <w:multiLevelType w:val="hybridMultilevel"/>
    <w:tmpl w:val="2042CE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0F87528"/>
    <w:multiLevelType w:val="hybridMultilevel"/>
    <w:tmpl w:val="01F46FB6"/>
    <w:name w:val="WW8Num1132"/>
    <w:lvl w:ilvl="0" w:tplc="0A34EC70">
      <w:start w:val="1"/>
      <w:numFmt w:val="decimal"/>
      <w:lvlText w:val="%1."/>
      <w:lvlJc w:val="left"/>
      <w:pPr>
        <w:tabs>
          <w:tab w:val="num" w:pos="720"/>
        </w:tabs>
        <w:ind w:left="720" w:hanging="360"/>
      </w:pPr>
      <w:rPr>
        <w:rFonts w:hint="default"/>
        <w:b w:val="0"/>
        <w:bCs/>
      </w:rPr>
    </w:lvl>
    <w:lvl w:ilvl="1" w:tplc="5BB80EA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1DA6E5A"/>
    <w:multiLevelType w:val="hybridMultilevel"/>
    <w:tmpl w:val="9B6E58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F22F3E"/>
    <w:multiLevelType w:val="hybridMultilevel"/>
    <w:tmpl w:val="28D4BA2C"/>
    <w:lvl w:ilvl="0" w:tplc="F52E6F94">
      <w:start w:val="1"/>
      <w:numFmt w:val="decimal"/>
      <w:lvlText w:val="§ %1"/>
      <w:lvlJc w:val="left"/>
      <w:pPr>
        <w:ind w:left="720" w:hanging="360"/>
      </w:pPr>
      <w:rPr>
        <w:rFonts w:hint="default"/>
      </w:rPr>
    </w:lvl>
    <w:lvl w:ilvl="1" w:tplc="EE58398C">
      <w:start w:val="1"/>
      <w:numFmt w:val="decimal"/>
      <w:lvlText w:val="%2."/>
      <w:lvlJc w:val="left"/>
      <w:pPr>
        <w:ind w:left="1440" w:hanging="360"/>
      </w:pPr>
      <w:rPr>
        <w:rFonts w:hint="default"/>
      </w:rPr>
    </w:lvl>
    <w:lvl w:ilvl="2" w:tplc="9EA49884">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459321C"/>
    <w:multiLevelType w:val="hybridMultilevel"/>
    <w:tmpl w:val="51FC9E70"/>
    <w:lvl w:ilvl="0" w:tplc="F10296CA">
      <w:start w:val="1"/>
      <w:numFmt w:val="bullet"/>
      <w:lvlText w:val="-"/>
      <w:lvlJc w:val="left"/>
      <w:pPr>
        <w:tabs>
          <w:tab w:val="num" w:pos="360"/>
        </w:tabs>
        <w:ind w:left="360" w:hanging="360"/>
      </w:pPr>
      <w:rPr>
        <w:rFonts w:ascii="Tahoma" w:hAnsi="Tahoma" w:cs="Times New Roman" w:hint="default"/>
        <w:i w:val="0"/>
        <w:sz w:val="18"/>
        <w:szCs w:val="18"/>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79E0F66"/>
    <w:multiLevelType w:val="hybridMultilevel"/>
    <w:tmpl w:val="058288C8"/>
    <w:lvl w:ilvl="0" w:tplc="D4929E28">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936371E"/>
    <w:multiLevelType w:val="hybridMultilevel"/>
    <w:tmpl w:val="64487DB8"/>
    <w:lvl w:ilvl="0" w:tplc="EEE2FCF8">
      <w:start w:val="1"/>
      <w:numFmt w:val="lowerLetter"/>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15:restartNumberingAfterBreak="0">
    <w:nsid w:val="2A1B08D1"/>
    <w:multiLevelType w:val="hybridMultilevel"/>
    <w:tmpl w:val="C4DA76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537112"/>
    <w:multiLevelType w:val="hybridMultilevel"/>
    <w:tmpl w:val="058288C8"/>
    <w:name w:val="WW8Num102"/>
    <w:lvl w:ilvl="0" w:tplc="D4929E28">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1A67778"/>
    <w:multiLevelType w:val="hybridMultilevel"/>
    <w:tmpl w:val="14F0B4FE"/>
    <w:lvl w:ilvl="0" w:tplc="B4D49ED0">
      <w:start w:val="1"/>
      <w:numFmt w:val="decimal"/>
      <w:lvlText w:val="%1)"/>
      <w:lvlJc w:val="left"/>
      <w:pPr>
        <w:tabs>
          <w:tab w:val="num" w:pos="720"/>
        </w:tabs>
        <w:ind w:left="720" w:hanging="360"/>
      </w:pPr>
      <w:rPr>
        <w:rFonts w:cs="Times New Roman"/>
        <w:b w:val="0"/>
        <w:i w:val="0"/>
        <w:color w:val="auto"/>
      </w:rPr>
    </w:lvl>
    <w:lvl w:ilvl="1" w:tplc="627815C0">
      <w:start w:val="2"/>
      <w:numFmt w:val="decimal"/>
      <w:lvlText w:val="%2."/>
      <w:lvlJc w:val="left"/>
      <w:pPr>
        <w:tabs>
          <w:tab w:val="num" w:pos="1440"/>
        </w:tabs>
        <w:ind w:left="1440" w:hanging="360"/>
      </w:pPr>
      <w:rPr>
        <w:rFonts w:cs="Times New Roman"/>
      </w:rPr>
    </w:lvl>
    <w:lvl w:ilvl="2" w:tplc="63289406">
      <w:start w:val="4"/>
      <w:numFmt w:val="lowerLetter"/>
      <w:lvlText w:val="%3)"/>
      <w:lvlJc w:val="left"/>
      <w:pPr>
        <w:tabs>
          <w:tab w:val="num" w:pos="2340"/>
        </w:tabs>
        <w:ind w:left="2340" w:hanging="360"/>
      </w:pPr>
    </w:lvl>
    <w:lvl w:ilvl="3" w:tplc="E6087726">
      <w:start w:val="1"/>
      <w:numFmt w:val="decimal"/>
      <w:lvlText w:val="%4)"/>
      <w:lvlJc w:val="left"/>
      <w:pPr>
        <w:ind w:left="2880" w:hanging="360"/>
      </w:pPr>
      <w:rPr>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4" w15:restartNumberingAfterBreak="0">
    <w:nsid w:val="31DE479A"/>
    <w:multiLevelType w:val="hybridMultilevel"/>
    <w:tmpl w:val="1990127C"/>
    <w:lvl w:ilvl="0" w:tplc="79C03A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2F94A22"/>
    <w:multiLevelType w:val="hybridMultilevel"/>
    <w:tmpl w:val="8D3CD45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39F51D72"/>
    <w:multiLevelType w:val="hybridMultilevel"/>
    <w:tmpl w:val="A0A2E442"/>
    <w:lvl w:ilvl="0" w:tplc="6D86185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A1C127C"/>
    <w:multiLevelType w:val="hybridMultilevel"/>
    <w:tmpl w:val="A09AD51E"/>
    <w:lvl w:ilvl="0" w:tplc="5CA47968">
      <w:start w:val="1"/>
      <w:numFmt w:val="decimal"/>
      <w:lvlText w:val="%1."/>
      <w:lvlJc w:val="left"/>
      <w:pPr>
        <w:tabs>
          <w:tab w:val="num" w:pos="720"/>
        </w:tabs>
        <w:ind w:left="720" w:hanging="360"/>
      </w:pPr>
      <w:rPr>
        <w:rFonts w:cs="Times New Roman"/>
        <w:b w:val="0"/>
      </w:rPr>
    </w:lvl>
    <w:lvl w:ilvl="1" w:tplc="503ED1EC">
      <w:start w:val="1"/>
      <w:numFmt w:val="upperRoman"/>
      <w:lvlText w:val="%2."/>
      <w:lvlJc w:val="left"/>
      <w:pPr>
        <w:tabs>
          <w:tab w:val="num" w:pos="1800"/>
        </w:tabs>
        <w:ind w:left="1800" w:hanging="72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B752ABD"/>
    <w:multiLevelType w:val="hybridMultilevel"/>
    <w:tmpl w:val="83E8CD38"/>
    <w:lvl w:ilvl="0" w:tplc="03008C18">
      <w:start w:val="1"/>
      <w:numFmt w:val="none"/>
      <w:lvlText w:val="2)"/>
      <w:lvlJc w:val="left"/>
      <w:pPr>
        <w:tabs>
          <w:tab w:val="num" w:pos="720"/>
        </w:tabs>
        <w:ind w:left="720" w:hanging="360"/>
      </w:pPr>
      <w:rPr>
        <w:rFonts w:cs="Times New Roman"/>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3FA60B56"/>
    <w:multiLevelType w:val="hybridMultilevel"/>
    <w:tmpl w:val="E3C457EE"/>
    <w:lvl w:ilvl="0" w:tplc="C7DCEB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0996FF9"/>
    <w:multiLevelType w:val="hybridMultilevel"/>
    <w:tmpl w:val="D89A3474"/>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17D0D6D"/>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43" w15:restartNumberingAfterBreak="0">
    <w:nsid w:val="43571DAF"/>
    <w:multiLevelType w:val="singleLevel"/>
    <w:tmpl w:val="B5DA1EDC"/>
    <w:lvl w:ilvl="0">
      <w:start w:val="1"/>
      <w:numFmt w:val="decimal"/>
      <w:lvlText w:val="%1)"/>
      <w:legacy w:legacy="1" w:legacySpace="0" w:legacyIndent="235"/>
      <w:lvlJc w:val="left"/>
      <w:pPr>
        <w:ind w:left="0" w:firstLine="0"/>
      </w:pPr>
      <w:rPr>
        <w:rFonts w:ascii="Times New Roman" w:hAnsi="Times New Roman" w:cs="Times New Roman" w:hint="default"/>
        <w:b w:val="0"/>
      </w:rPr>
    </w:lvl>
  </w:abstractNum>
  <w:abstractNum w:abstractNumId="44" w15:restartNumberingAfterBreak="0">
    <w:nsid w:val="464D4BF6"/>
    <w:multiLevelType w:val="hybridMultilevel"/>
    <w:tmpl w:val="058288C8"/>
    <w:lvl w:ilvl="0" w:tplc="D4929E28">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46502222"/>
    <w:multiLevelType w:val="hybridMultilevel"/>
    <w:tmpl w:val="0EB81E52"/>
    <w:lvl w:ilvl="0" w:tplc="9C668A18">
      <w:start w:val="1"/>
      <w:numFmt w:val="decimal"/>
      <w:lvlText w:val="%1."/>
      <w:lvlJc w:val="left"/>
      <w:pPr>
        <w:ind w:left="401" w:hanging="284"/>
      </w:pPr>
      <w:rPr>
        <w:rFonts w:asciiTheme="minorHAnsi" w:eastAsia="Calibri Light" w:hAnsiTheme="minorHAnsi" w:cstheme="minorHAnsi" w:hint="default"/>
        <w:spacing w:val="-1"/>
        <w:w w:val="99"/>
        <w:sz w:val="22"/>
        <w:szCs w:val="22"/>
      </w:rPr>
    </w:lvl>
    <w:lvl w:ilvl="1" w:tplc="DA9C5520">
      <w:start w:val="1"/>
      <w:numFmt w:val="bullet"/>
      <w:lvlText w:val="•"/>
      <w:lvlJc w:val="left"/>
      <w:pPr>
        <w:ind w:left="1292" w:hanging="284"/>
      </w:pPr>
      <w:rPr>
        <w:rFonts w:hint="default"/>
      </w:rPr>
    </w:lvl>
    <w:lvl w:ilvl="2" w:tplc="448E5DE6">
      <w:start w:val="1"/>
      <w:numFmt w:val="bullet"/>
      <w:lvlText w:val="•"/>
      <w:lvlJc w:val="left"/>
      <w:pPr>
        <w:ind w:left="2182" w:hanging="284"/>
      </w:pPr>
      <w:rPr>
        <w:rFonts w:hint="default"/>
      </w:rPr>
    </w:lvl>
    <w:lvl w:ilvl="3" w:tplc="D3168910">
      <w:start w:val="1"/>
      <w:numFmt w:val="bullet"/>
      <w:lvlText w:val="•"/>
      <w:lvlJc w:val="left"/>
      <w:pPr>
        <w:ind w:left="3073" w:hanging="284"/>
      </w:pPr>
      <w:rPr>
        <w:rFonts w:hint="default"/>
      </w:rPr>
    </w:lvl>
    <w:lvl w:ilvl="4" w:tplc="D0689D56">
      <w:start w:val="1"/>
      <w:numFmt w:val="bullet"/>
      <w:lvlText w:val="•"/>
      <w:lvlJc w:val="left"/>
      <w:pPr>
        <w:ind w:left="3963" w:hanging="284"/>
      </w:pPr>
      <w:rPr>
        <w:rFonts w:hint="default"/>
      </w:rPr>
    </w:lvl>
    <w:lvl w:ilvl="5" w:tplc="92706EA0">
      <w:start w:val="1"/>
      <w:numFmt w:val="bullet"/>
      <w:lvlText w:val="•"/>
      <w:lvlJc w:val="left"/>
      <w:pPr>
        <w:ind w:left="4854" w:hanging="284"/>
      </w:pPr>
      <w:rPr>
        <w:rFonts w:hint="default"/>
      </w:rPr>
    </w:lvl>
    <w:lvl w:ilvl="6" w:tplc="4BE87614">
      <w:start w:val="1"/>
      <w:numFmt w:val="bullet"/>
      <w:lvlText w:val="•"/>
      <w:lvlJc w:val="left"/>
      <w:pPr>
        <w:ind w:left="5744" w:hanging="284"/>
      </w:pPr>
      <w:rPr>
        <w:rFonts w:hint="default"/>
      </w:rPr>
    </w:lvl>
    <w:lvl w:ilvl="7" w:tplc="74F2009A">
      <w:start w:val="1"/>
      <w:numFmt w:val="bullet"/>
      <w:lvlText w:val="•"/>
      <w:lvlJc w:val="left"/>
      <w:pPr>
        <w:ind w:left="6634" w:hanging="284"/>
      </w:pPr>
      <w:rPr>
        <w:rFonts w:hint="default"/>
      </w:rPr>
    </w:lvl>
    <w:lvl w:ilvl="8" w:tplc="93F6ECC8">
      <w:start w:val="1"/>
      <w:numFmt w:val="bullet"/>
      <w:lvlText w:val="•"/>
      <w:lvlJc w:val="left"/>
      <w:pPr>
        <w:ind w:left="7525" w:hanging="284"/>
      </w:pPr>
      <w:rPr>
        <w:rFonts w:hint="default"/>
      </w:rPr>
    </w:lvl>
  </w:abstractNum>
  <w:abstractNum w:abstractNumId="46" w15:restartNumberingAfterBreak="0">
    <w:nsid w:val="481179D7"/>
    <w:multiLevelType w:val="singleLevel"/>
    <w:tmpl w:val="3F782DF6"/>
    <w:lvl w:ilvl="0">
      <w:start w:val="1"/>
      <w:numFmt w:val="decimal"/>
      <w:lvlText w:val="%1."/>
      <w:lvlJc w:val="left"/>
      <w:pPr>
        <w:tabs>
          <w:tab w:val="num" w:pos="360"/>
        </w:tabs>
        <w:ind w:left="360" w:hanging="360"/>
      </w:pPr>
      <w:rPr>
        <w:b w:val="0"/>
      </w:rPr>
    </w:lvl>
  </w:abstractNum>
  <w:abstractNum w:abstractNumId="47" w15:restartNumberingAfterBreak="0">
    <w:nsid w:val="4A404318"/>
    <w:multiLevelType w:val="hybridMultilevel"/>
    <w:tmpl w:val="001A66C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4B6B1B72"/>
    <w:multiLevelType w:val="hybridMultilevel"/>
    <w:tmpl w:val="D2FA8178"/>
    <w:lvl w:ilvl="0" w:tplc="2E887CB0">
      <w:start w:val="1"/>
      <w:numFmt w:val="decimal"/>
      <w:lvlText w:val="%1)"/>
      <w:lvlJc w:val="left"/>
      <w:pPr>
        <w:tabs>
          <w:tab w:val="num" w:pos="1080"/>
        </w:tabs>
        <w:ind w:left="1080" w:hanging="360"/>
      </w:pPr>
      <w:rPr>
        <w:rFonts w:hint="default"/>
      </w:rPr>
    </w:lvl>
    <w:lvl w:ilvl="1" w:tplc="4F7A8FBE">
      <w:start w:val="9"/>
      <w:numFmt w:val="decimal"/>
      <w:lvlText w:val="%2."/>
      <w:lvlJc w:val="left"/>
      <w:pPr>
        <w:tabs>
          <w:tab w:val="num" w:pos="1800"/>
        </w:tabs>
        <w:ind w:left="1800" w:hanging="360"/>
      </w:pPr>
      <w:rPr>
        <w:rFonts w:hint="default"/>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9" w15:restartNumberingAfterBreak="0">
    <w:nsid w:val="4FB643AF"/>
    <w:multiLevelType w:val="hybridMultilevel"/>
    <w:tmpl w:val="9F8E8BCE"/>
    <w:name w:val="WW8Num112"/>
    <w:lvl w:ilvl="0" w:tplc="192068EA">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6E85632"/>
    <w:multiLevelType w:val="hybridMultilevel"/>
    <w:tmpl w:val="E7044C64"/>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570A6230"/>
    <w:multiLevelType w:val="multilevel"/>
    <w:tmpl w:val="E0CEE46E"/>
    <w:lvl w:ilvl="0">
      <w:start w:val="1"/>
      <w:numFmt w:val="decimal"/>
      <w:pStyle w:val="TableParagraph"/>
      <w:lvlText w:val="%1."/>
      <w:lvlJc w:val="left"/>
      <w:pPr>
        <w:ind w:left="360" w:hanging="360"/>
      </w:pPr>
      <w:rPr>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7F819C9"/>
    <w:multiLevelType w:val="multilevel"/>
    <w:tmpl w:val="86A4C3FC"/>
    <w:lvl w:ilvl="0">
      <w:start w:val="1"/>
      <w:numFmt w:val="decimal"/>
      <w:lvlText w:val="%1)"/>
      <w:legacy w:legacy="1" w:legacySpace="0" w:legacyIndent="509"/>
      <w:lvlJc w:val="left"/>
      <w:pPr>
        <w:ind w:left="0" w:firstLine="0"/>
      </w:pPr>
      <w:rPr>
        <w:rFonts w:ascii="Times New Roman" w:hAnsi="Times New Roman" w:cs="Times New Roman" w:hint="default"/>
      </w:rPr>
    </w:lvl>
    <w:lvl w:ilvl="1">
      <w:start w:val="1"/>
      <w:numFmt w:val="upp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5F7012AA"/>
    <w:multiLevelType w:val="hybridMultilevel"/>
    <w:tmpl w:val="7540B88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hint="default"/>
        <w:b w:val="0"/>
        <w:i w:val="0"/>
      </w:rPr>
    </w:lvl>
    <w:lvl w:ilvl="1">
      <w:start w:val="1"/>
      <w:numFmt w:val="decimal"/>
      <w:lvlText w:val="4.%2."/>
      <w:lvlJc w:val="left"/>
      <w:pPr>
        <w:tabs>
          <w:tab w:val="num" w:pos="792"/>
        </w:tabs>
        <w:ind w:left="792" w:hanging="432"/>
      </w:pPr>
      <w:rPr>
        <w:rFonts w:hint="default"/>
        <w:b w:val="0"/>
        <w:i w:val="0"/>
        <w:color w:val="000000"/>
      </w:rPr>
    </w:lvl>
    <w:lvl w:ilvl="2">
      <w:start w:val="1"/>
      <w:numFmt w:val="decimal"/>
      <w:lvlText w:val="1.3.%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65A598A"/>
    <w:multiLevelType w:val="hybridMultilevel"/>
    <w:tmpl w:val="CA5A7758"/>
    <w:lvl w:ilvl="0" w:tplc="0415000F">
      <w:start w:val="7"/>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69F077B9"/>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9"/>
      <w:lvlJc w:val="left"/>
      <w:pPr>
        <w:tabs>
          <w:tab w:val="num" w:pos="0"/>
        </w:tabs>
        <w:ind w:left="0" w:firstLine="0"/>
      </w:pPr>
    </w:lvl>
  </w:abstractNum>
  <w:abstractNum w:abstractNumId="57" w15:restartNumberingAfterBreak="0">
    <w:nsid w:val="6CFD6355"/>
    <w:multiLevelType w:val="hybridMultilevel"/>
    <w:tmpl w:val="79E24294"/>
    <w:lvl w:ilvl="0" w:tplc="CAD61D34">
      <w:start w:val="1"/>
      <w:numFmt w:val="decimal"/>
      <w:lvlText w:val="%1."/>
      <w:lvlJc w:val="left"/>
      <w:pPr>
        <w:tabs>
          <w:tab w:val="num" w:pos="370"/>
        </w:tabs>
        <w:ind w:left="370" w:hanging="360"/>
      </w:pPr>
      <w:rPr>
        <w:rFonts w:hint="default"/>
        <w:b w:val="0"/>
      </w:rPr>
    </w:lvl>
    <w:lvl w:ilvl="1" w:tplc="2EAE1EE8">
      <w:start w:val="1"/>
      <w:numFmt w:val="lowerLetter"/>
      <w:lvlText w:val="%2."/>
      <w:lvlJc w:val="left"/>
      <w:pPr>
        <w:tabs>
          <w:tab w:val="num" w:pos="1090"/>
        </w:tabs>
        <w:ind w:left="1090" w:hanging="360"/>
      </w:pPr>
    </w:lvl>
    <w:lvl w:ilvl="2" w:tplc="0415001B">
      <w:start w:val="1"/>
      <w:numFmt w:val="lowerRoman"/>
      <w:lvlText w:val="%3."/>
      <w:lvlJc w:val="right"/>
      <w:pPr>
        <w:tabs>
          <w:tab w:val="num" w:pos="1810"/>
        </w:tabs>
        <w:ind w:left="1810" w:hanging="180"/>
      </w:pPr>
    </w:lvl>
    <w:lvl w:ilvl="3" w:tplc="0415000F" w:tentative="1">
      <w:start w:val="1"/>
      <w:numFmt w:val="decimal"/>
      <w:lvlText w:val="%4."/>
      <w:lvlJc w:val="left"/>
      <w:pPr>
        <w:tabs>
          <w:tab w:val="num" w:pos="2530"/>
        </w:tabs>
        <w:ind w:left="2530" w:hanging="360"/>
      </w:pPr>
    </w:lvl>
    <w:lvl w:ilvl="4" w:tplc="04150019" w:tentative="1">
      <w:start w:val="1"/>
      <w:numFmt w:val="lowerLetter"/>
      <w:lvlText w:val="%5."/>
      <w:lvlJc w:val="left"/>
      <w:pPr>
        <w:tabs>
          <w:tab w:val="num" w:pos="3250"/>
        </w:tabs>
        <w:ind w:left="3250" w:hanging="360"/>
      </w:pPr>
    </w:lvl>
    <w:lvl w:ilvl="5" w:tplc="0415001B" w:tentative="1">
      <w:start w:val="1"/>
      <w:numFmt w:val="lowerRoman"/>
      <w:lvlText w:val="%6."/>
      <w:lvlJc w:val="right"/>
      <w:pPr>
        <w:tabs>
          <w:tab w:val="num" w:pos="3970"/>
        </w:tabs>
        <w:ind w:left="3970" w:hanging="180"/>
      </w:pPr>
    </w:lvl>
    <w:lvl w:ilvl="6" w:tplc="0415000F" w:tentative="1">
      <w:start w:val="1"/>
      <w:numFmt w:val="decimal"/>
      <w:lvlText w:val="%7."/>
      <w:lvlJc w:val="left"/>
      <w:pPr>
        <w:tabs>
          <w:tab w:val="num" w:pos="4690"/>
        </w:tabs>
        <w:ind w:left="4690" w:hanging="360"/>
      </w:pPr>
    </w:lvl>
    <w:lvl w:ilvl="7" w:tplc="04150019" w:tentative="1">
      <w:start w:val="1"/>
      <w:numFmt w:val="lowerLetter"/>
      <w:lvlText w:val="%8."/>
      <w:lvlJc w:val="left"/>
      <w:pPr>
        <w:tabs>
          <w:tab w:val="num" w:pos="5410"/>
        </w:tabs>
        <w:ind w:left="5410" w:hanging="360"/>
      </w:pPr>
    </w:lvl>
    <w:lvl w:ilvl="8" w:tplc="0415001B" w:tentative="1">
      <w:start w:val="1"/>
      <w:numFmt w:val="lowerRoman"/>
      <w:lvlText w:val="%9."/>
      <w:lvlJc w:val="right"/>
      <w:pPr>
        <w:tabs>
          <w:tab w:val="num" w:pos="6130"/>
        </w:tabs>
        <w:ind w:left="6130" w:hanging="180"/>
      </w:pPr>
    </w:lvl>
  </w:abstractNum>
  <w:abstractNum w:abstractNumId="58" w15:restartNumberingAfterBreak="0">
    <w:nsid w:val="6F4C7B7D"/>
    <w:multiLevelType w:val="hybridMultilevel"/>
    <w:tmpl w:val="843A4998"/>
    <w:lvl w:ilvl="0" w:tplc="04150017">
      <w:start w:val="1"/>
      <w:numFmt w:val="lowerLetter"/>
      <w:lvlText w:val="%1)"/>
      <w:lvlJc w:val="left"/>
      <w:pPr>
        <w:tabs>
          <w:tab w:val="num" w:pos="928"/>
        </w:tabs>
        <w:ind w:left="928" w:hanging="360"/>
      </w:pPr>
      <w:rPr>
        <w:b w:val="0"/>
        <w:i w:val="0"/>
      </w:rPr>
    </w:lvl>
    <w:lvl w:ilvl="1" w:tplc="15248074">
      <w:start w:val="8"/>
      <w:numFmt w:val="decimal"/>
      <w:lvlText w:val="%2."/>
      <w:lvlJc w:val="left"/>
      <w:pPr>
        <w:tabs>
          <w:tab w:val="num" w:pos="1648"/>
        </w:tabs>
        <w:ind w:left="1648" w:hanging="360"/>
      </w:pPr>
      <w:rPr>
        <w:b/>
      </w:rPr>
    </w:lvl>
    <w:lvl w:ilvl="2" w:tplc="294A6E98">
      <w:start w:val="2"/>
      <w:numFmt w:val="decimal"/>
      <w:lvlText w:val="%3)"/>
      <w:lvlJc w:val="left"/>
      <w:pPr>
        <w:tabs>
          <w:tab w:val="num" w:pos="2548"/>
        </w:tabs>
        <w:ind w:left="2548" w:hanging="360"/>
      </w:pPr>
      <w:rPr>
        <w:b/>
      </w:rPr>
    </w:lvl>
    <w:lvl w:ilvl="3" w:tplc="0415000F">
      <w:start w:val="1"/>
      <w:numFmt w:val="decimal"/>
      <w:lvlText w:val="%4."/>
      <w:lvlJc w:val="left"/>
      <w:pPr>
        <w:tabs>
          <w:tab w:val="num" w:pos="3088"/>
        </w:tabs>
        <w:ind w:left="3088" w:hanging="360"/>
      </w:pPr>
    </w:lvl>
    <w:lvl w:ilvl="4" w:tplc="04150019">
      <w:start w:val="1"/>
      <w:numFmt w:val="lowerLetter"/>
      <w:lvlText w:val="%5."/>
      <w:lvlJc w:val="left"/>
      <w:pPr>
        <w:tabs>
          <w:tab w:val="num" w:pos="3808"/>
        </w:tabs>
        <w:ind w:left="3808" w:hanging="360"/>
      </w:pPr>
    </w:lvl>
    <w:lvl w:ilvl="5" w:tplc="0415001B">
      <w:start w:val="1"/>
      <w:numFmt w:val="lowerRoman"/>
      <w:lvlText w:val="%6."/>
      <w:lvlJc w:val="right"/>
      <w:pPr>
        <w:tabs>
          <w:tab w:val="num" w:pos="4528"/>
        </w:tabs>
        <w:ind w:left="4528" w:hanging="180"/>
      </w:pPr>
    </w:lvl>
    <w:lvl w:ilvl="6" w:tplc="0415000F">
      <w:start w:val="1"/>
      <w:numFmt w:val="decimal"/>
      <w:lvlText w:val="%7."/>
      <w:lvlJc w:val="left"/>
      <w:pPr>
        <w:tabs>
          <w:tab w:val="num" w:pos="5248"/>
        </w:tabs>
        <w:ind w:left="5248" w:hanging="360"/>
      </w:pPr>
    </w:lvl>
    <w:lvl w:ilvl="7" w:tplc="04150019">
      <w:start w:val="1"/>
      <w:numFmt w:val="lowerLetter"/>
      <w:lvlText w:val="%8."/>
      <w:lvlJc w:val="left"/>
      <w:pPr>
        <w:tabs>
          <w:tab w:val="num" w:pos="5968"/>
        </w:tabs>
        <w:ind w:left="5968" w:hanging="360"/>
      </w:pPr>
    </w:lvl>
    <w:lvl w:ilvl="8" w:tplc="0415001B">
      <w:start w:val="1"/>
      <w:numFmt w:val="lowerRoman"/>
      <w:lvlText w:val="%9."/>
      <w:lvlJc w:val="right"/>
      <w:pPr>
        <w:tabs>
          <w:tab w:val="num" w:pos="6688"/>
        </w:tabs>
        <w:ind w:left="6688" w:hanging="180"/>
      </w:pPr>
    </w:lvl>
  </w:abstractNum>
  <w:abstractNum w:abstractNumId="59" w15:restartNumberingAfterBreak="0">
    <w:nsid w:val="73123DE7"/>
    <w:multiLevelType w:val="hybridMultilevel"/>
    <w:tmpl w:val="EF646606"/>
    <w:lvl w:ilvl="0" w:tplc="6048321C">
      <w:start w:val="5"/>
      <w:numFmt w:val="decimal"/>
      <w:lvlText w:val="%1."/>
      <w:lvlJc w:val="left"/>
      <w:pPr>
        <w:ind w:left="36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1" w:tplc="C75A3A78">
      <w:start w:val="1"/>
      <w:numFmt w:val="lowerLetter"/>
      <w:lvlText w:val="%2)"/>
      <w:lvlJc w:val="left"/>
      <w:pPr>
        <w:ind w:left="70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70A271CA">
      <w:start w:val="1"/>
      <w:numFmt w:val="lowerLetter"/>
      <w:lvlText w:val="%3."/>
      <w:lvlJc w:val="left"/>
      <w:pPr>
        <w:ind w:left="110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B986C40C">
      <w:start w:val="1"/>
      <w:numFmt w:val="bullet"/>
      <w:lvlText w:val="•"/>
      <w:lvlJc w:val="left"/>
      <w:pPr>
        <w:ind w:left="142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96B2D9A8">
      <w:start w:val="1"/>
      <w:numFmt w:val="bullet"/>
      <w:lvlText w:val="o"/>
      <w:lvlJc w:val="left"/>
      <w:pPr>
        <w:ind w:left="219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8B3631C8">
      <w:start w:val="1"/>
      <w:numFmt w:val="bullet"/>
      <w:lvlText w:val="▪"/>
      <w:lvlJc w:val="left"/>
      <w:pPr>
        <w:ind w:left="291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3D62549A">
      <w:start w:val="1"/>
      <w:numFmt w:val="bullet"/>
      <w:lvlText w:val="•"/>
      <w:lvlJc w:val="left"/>
      <w:pPr>
        <w:ind w:left="3637"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89ABC36">
      <w:start w:val="1"/>
      <w:numFmt w:val="bullet"/>
      <w:lvlText w:val="o"/>
      <w:lvlJc w:val="left"/>
      <w:pPr>
        <w:ind w:left="435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1D220CC4">
      <w:start w:val="1"/>
      <w:numFmt w:val="bullet"/>
      <w:lvlText w:val="▪"/>
      <w:lvlJc w:val="left"/>
      <w:pPr>
        <w:ind w:left="507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60" w15:restartNumberingAfterBreak="0">
    <w:nsid w:val="73B06A99"/>
    <w:multiLevelType w:val="hybridMultilevel"/>
    <w:tmpl w:val="93DCD3C6"/>
    <w:lvl w:ilvl="0" w:tplc="13A4E0BA">
      <w:start w:val="1"/>
      <w:numFmt w:val="decimal"/>
      <w:lvlText w:val="%1."/>
      <w:lvlJc w:val="left"/>
      <w:pPr>
        <w:tabs>
          <w:tab w:val="num" w:pos="4613"/>
        </w:tabs>
        <w:ind w:left="461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5B32A0B"/>
    <w:multiLevelType w:val="hybridMultilevel"/>
    <w:tmpl w:val="DFECFAC6"/>
    <w:lvl w:ilvl="0" w:tplc="04150011">
      <w:start w:val="1"/>
      <w:numFmt w:val="decimal"/>
      <w:lvlText w:val="%1)"/>
      <w:lvlJc w:val="left"/>
      <w:pPr>
        <w:tabs>
          <w:tab w:val="num" w:pos="360"/>
        </w:tabs>
        <w:ind w:left="360" w:hanging="360"/>
      </w:pPr>
    </w:lvl>
    <w:lvl w:ilvl="1" w:tplc="3B5459A2">
      <w:start w:val="1"/>
      <w:numFmt w:val="decimal"/>
      <w:lvlText w:val="%2)"/>
      <w:lvlJc w:val="left"/>
      <w:pPr>
        <w:tabs>
          <w:tab w:val="num" w:pos="1080"/>
        </w:tabs>
        <w:ind w:left="1080" w:hanging="360"/>
      </w:pPr>
      <w:rPr>
        <w:rFonts w:hint="default"/>
      </w:rPr>
    </w:lvl>
    <w:lvl w:ilvl="2" w:tplc="BF580DA2">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766E3BDE"/>
    <w:multiLevelType w:val="hybridMultilevel"/>
    <w:tmpl w:val="6CB26C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7E125713"/>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64" w15:restartNumberingAfterBreak="0">
    <w:nsid w:val="7E4313DF"/>
    <w:multiLevelType w:val="hybridMultilevel"/>
    <w:tmpl w:val="E9087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9870467">
    <w:abstractNumId w:val="54"/>
  </w:num>
  <w:num w:numId="2" w16cid:durableId="2106654819">
    <w:abstractNumId w:val="38"/>
  </w:num>
  <w:num w:numId="3" w16cid:durableId="2016298057">
    <w:abstractNumId w:val="18"/>
  </w:num>
  <w:num w:numId="4" w16cid:durableId="1796409925">
    <w:abstractNumId w:val="0"/>
  </w:num>
  <w:num w:numId="5" w16cid:durableId="636296761">
    <w:abstractNumId w:val="51"/>
  </w:num>
  <w:num w:numId="6" w16cid:durableId="2153133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1202286">
    <w:abstractNumId w:val="33"/>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41620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3120871">
    <w:abstractNumId w:val="57"/>
  </w:num>
  <w:num w:numId="10" w16cid:durableId="1288052493">
    <w:abstractNumId w:val="9"/>
  </w:num>
  <w:num w:numId="11" w16cid:durableId="71304714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958281">
    <w:abstractNumId w:val="28"/>
  </w:num>
  <w:num w:numId="13" w16cid:durableId="1434394776">
    <w:abstractNumId w:val="22"/>
    <w:lvlOverride w:ilvl="0">
      <w:startOverride w:val="22"/>
    </w:lvlOverride>
    <w:lvlOverride w:ilvl="1">
      <w:startOverride w:val="1"/>
    </w:lvlOverride>
    <w:lvlOverride w:ilvl="2">
      <w:startOverride w:val="1"/>
    </w:lvlOverride>
    <w:lvlOverride w:ilvl="3">
      <w:startOverride w:val="1"/>
    </w:lvlOverride>
    <w:lvlOverride w:ilvl="4">
      <w:startOverride w:val="5"/>
    </w:lvlOverride>
    <w:lvlOverride w:ilvl="5">
      <w:startOverride w:val="4"/>
    </w:lvlOverride>
    <w:lvlOverride w:ilvl="6">
      <w:startOverride w:val="1"/>
    </w:lvlOverride>
    <w:lvlOverride w:ilvl="7">
      <w:startOverride w:val="1"/>
    </w:lvlOverride>
    <w:lvlOverride w:ilvl="8">
      <w:startOverride w:val="1"/>
    </w:lvlOverride>
  </w:num>
  <w:num w:numId="14" w16cid:durableId="30967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2562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1816300">
    <w:abstractNumId w:val="59"/>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17" w16cid:durableId="16057697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1127078">
    <w:abstractNumId w:val="58"/>
  </w:num>
  <w:num w:numId="19" w16cid:durableId="18086644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32310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4667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79247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9465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577785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7288186">
    <w:abstractNumId w:val="43"/>
    <w:lvlOverride w:ilvl="0">
      <w:startOverride w:val="1"/>
    </w:lvlOverride>
  </w:num>
  <w:num w:numId="26" w16cid:durableId="564027428">
    <w:abstractNumId w:val="43"/>
    <w:lvlOverride w:ilvl="0">
      <w:lvl w:ilvl="0">
        <w:start w:val="1"/>
        <w:numFmt w:val="decimal"/>
        <w:lvlText w:val="%1)"/>
        <w:legacy w:legacy="1" w:legacySpace="0" w:legacyIndent="235"/>
        <w:lvlJc w:val="left"/>
        <w:pPr>
          <w:ind w:left="0" w:firstLine="0"/>
        </w:pPr>
        <w:rPr>
          <w:rFonts w:ascii="Times New Roman" w:hAnsi="Times New Roman" w:cs="Times New Roman" w:hint="default"/>
          <w:b w:val="0"/>
          <w:strike w:val="0"/>
          <w:dstrike w:val="0"/>
          <w:u w:val="none"/>
          <w:effect w:val="none"/>
        </w:rPr>
      </w:lvl>
    </w:lvlOverride>
  </w:num>
  <w:num w:numId="27" w16cid:durableId="21447380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2346656">
    <w:abstractNumId w:val="5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04237322">
    <w:abstractNumId w:val="10"/>
  </w:num>
  <w:num w:numId="30" w16cid:durableId="2056468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4428669">
    <w:abstractNumId w:val="1"/>
  </w:num>
  <w:num w:numId="32" w16cid:durableId="2071927863">
    <w:abstractNumId w:val="2"/>
  </w:num>
  <w:num w:numId="33" w16cid:durableId="510797091">
    <w:abstractNumId w:val="3"/>
  </w:num>
  <w:num w:numId="34" w16cid:durableId="1497039096">
    <w:abstractNumId w:val="4"/>
  </w:num>
  <w:num w:numId="35" w16cid:durableId="1266839628">
    <w:abstractNumId w:val="5"/>
  </w:num>
  <w:num w:numId="36" w16cid:durableId="1426879090">
    <w:abstractNumId w:val="48"/>
  </w:num>
  <w:num w:numId="37" w16cid:durableId="1242371974">
    <w:abstractNumId w:val="32"/>
  </w:num>
  <w:num w:numId="38" w16cid:durableId="421415738">
    <w:abstractNumId w:val="36"/>
  </w:num>
  <w:num w:numId="39" w16cid:durableId="588730388">
    <w:abstractNumId w:val="25"/>
  </w:num>
  <w:num w:numId="40" w16cid:durableId="1517843868">
    <w:abstractNumId w:val="56"/>
  </w:num>
  <w:num w:numId="41" w16cid:durableId="1148745927">
    <w:abstractNumId w:val="49"/>
  </w:num>
  <w:num w:numId="42" w16cid:durableId="1091127266">
    <w:abstractNumId w:val="61"/>
  </w:num>
  <w:num w:numId="43" w16cid:durableId="2011564619">
    <w:abstractNumId w:val="53"/>
  </w:num>
  <w:num w:numId="44" w16cid:durableId="63576297">
    <w:abstractNumId w:val="62"/>
  </w:num>
  <w:num w:numId="45" w16cid:durableId="1799570427">
    <w:abstractNumId w:val="11"/>
  </w:num>
  <w:num w:numId="46" w16cid:durableId="998340337">
    <w:abstractNumId w:val="60"/>
  </w:num>
  <w:num w:numId="47" w16cid:durableId="1225943646">
    <w:abstractNumId w:val="27"/>
  </w:num>
  <w:num w:numId="48" w16cid:durableId="1942563391">
    <w:abstractNumId w:val="42"/>
  </w:num>
  <w:num w:numId="49" w16cid:durableId="2130397349">
    <w:abstractNumId w:val="40"/>
  </w:num>
  <w:num w:numId="50" w16cid:durableId="685669373">
    <w:abstractNumId w:val="7"/>
  </w:num>
  <w:num w:numId="51" w16cid:durableId="2043287955">
    <w:abstractNumId w:val="46"/>
  </w:num>
  <w:num w:numId="52" w16cid:durableId="1512798643">
    <w:abstractNumId w:val="63"/>
  </w:num>
  <w:num w:numId="53" w16cid:durableId="342826553">
    <w:abstractNumId w:val="44"/>
  </w:num>
  <w:num w:numId="54" w16cid:durableId="431751945">
    <w:abstractNumId w:val="15"/>
  </w:num>
  <w:num w:numId="55" w16cid:durableId="438336690">
    <w:abstractNumId w:val="29"/>
  </w:num>
  <w:num w:numId="56" w16cid:durableId="122584045">
    <w:abstractNumId w:val="23"/>
  </w:num>
  <w:num w:numId="57" w16cid:durableId="13394290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8010977">
    <w:abstractNumId w:val="51"/>
    <w:lvlOverride w:ilvl="0">
      <w:startOverride w:val="4"/>
    </w:lvlOverride>
    <w:lvlOverride w:ilvl="1">
      <w:startOverride w:val="3"/>
    </w:lvlOverride>
  </w:num>
  <w:num w:numId="59" w16cid:durableId="1539589179">
    <w:abstractNumId w:val="51"/>
    <w:lvlOverride w:ilvl="0">
      <w:startOverride w:val="17"/>
    </w:lvlOverride>
  </w:num>
  <w:num w:numId="60" w16cid:durableId="1429042936">
    <w:abstractNumId w:val="34"/>
  </w:num>
  <w:num w:numId="61" w16cid:durableId="1026708920">
    <w:abstractNumId w:val="26"/>
  </w:num>
  <w:num w:numId="62" w16cid:durableId="2071465762">
    <w:abstractNumId w:val="14"/>
  </w:num>
  <w:num w:numId="63" w16cid:durableId="1092974990">
    <w:abstractNumId w:val="21"/>
  </w:num>
  <w:num w:numId="64" w16cid:durableId="1387337016">
    <w:abstractNumId w:val="31"/>
  </w:num>
  <w:num w:numId="65" w16cid:durableId="2057967533">
    <w:abstractNumId w:val="64"/>
  </w:num>
  <w:num w:numId="66" w16cid:durableId="2137677291">
    <w:abstractNumId w:val="45"/>
  </w:num>
  <w:num w:numId="67" w16cid:durableId="1779832890">
    <w:abstractNumId w:val="50"/>
  </w:num>
  <w:num w:numId="68" w16cid:durableId="666638321">
    <w:abstractNumId w:val="12"/>
  </w:num>
  <w:num w:numId="69" w16cid:durableId="1179391269">
    <w:abstractNumId w:val="4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8A3"/>
    <w:rsid w:val="00013006"/>
    <w:rsid w:val="00031F91"/>
    <w:rsid w:val="0004611D"/>
    <w:rsid w:val="00092704"/>
    <w:rsid w:val="000E0AF6"/>
    <w:rsid w:val="000F2479"/>
    <w:rsid w:val="000F3001"/>
    <w:rsid w:val="00143136"/>
    <w:rsid w:val="00143F43"/>
    <w:rsid w:val="001C01C6"/>
    <w:rsid w:val="001E03F2"/>
    <w:rsid w:val="001E1C93"/>
    <w:rsid w:val="001E6FDC"/>
    <w:rsid w:val="002101CD"/>
    <w:rsid w:val="00263238"/>
    <w:rsid w:val="00295875"/>
    <w:rsid w:val="002B0065"/>
    <w:rsid w:val="002C3EED"/>
    <w:rsid w:val="00311697"/>
    <w:rsid w:val="0031208E"/>
    <w:rsid w:val="0031351F"/>
    <w:rsid w:val="0031500D"/>
    <w:rsid w:val="00330943"/>
    <w:rsid w:val="00332C55"/>
    <w:rsid w:val="003A1A5A"/>
    <w:rsid w:val="003E4224"/>
    <w:rsid w:val="0040316C"/>
    <w:rsid w:val="004044B9"/>
    <w:rsid w:val="004227EA"/>
    <w:rsid w:val="00437A20"/>
    <w:rsid w:val="0046550B"/>
    <w:rsid w:val="00474E88"/>
    <w:rsid w:val="0047745F"/>
    <w:rsid w:val="00481B4B"/>
    <w:rsid w:val="00486190"/>
    <w:rsid w:val="004940AD"/>
    <w:rsid w:val="004B426F"/>
    <w:rsid w:val="004B5A1C"/>
    <w:rsid w:val="005268A3"/>
    <w:rsid w:val="00567A33"/>
    <w:rsid w:val="00593BE1"/>
    <w:rsid w:val="005A7848"/>
    <w:rsid w:val="005B35EB"/>
    <w:rsid w:val="005E6582"/>
    <w:rsid w:val="0061221B"/>
    <w:rsid w:val="00623ADD"/>
    <w:rsid w:val="006634F0"/>
    <w:rsid w:val="0068109F"/>
    <w:rsid w:val="00692B48"/>
    <w:rsid w:val="006A2F45"/>
    <w:rsid w:val="006B0D96"/>
    <w:rsid w:val="006D6C9E"/>
    <w:rsid w:val="006E0D47"/>
    <w:rsid w:val="006E20D6"/>
    <w:rsid w:val="007100C7"/>
    <w:rsid w:val="00764290"/>
    <w:rsid w:val="007844FA"/>
    <w:rsid w:val="007A38F3"/>
    <w:rsid w:val="007D53E2"/>
    <w:rsid w:val="00801C05"/>
    <w:rsid w:val="008440E9"/>
    <w:rsid w:val="00856B7C"/>
    <w:rsid w:val="00856E46"/>
    <w:rsid w:val="008872A7"/>
    <w:rsid w:val="00892D0E"/>
    <w:rsid w:val="008D3F19"/>
    <w:rsid w:val="008F48C0"/>
    <w:rsid w:val="0090241A"/>
    <w:rsid w:val="00915E93"/>
    <w:rsid w:val="00951078"/>
    <w:rsid w:val="009777C7"/>
    <w:rsid w:val="009C2454"/>
    <w:rsid w:val="009D2624"/>
    <w:rsid w:val="009D4D87"/>
    <w:rsid w:val="009E18A7"/>
    <w:rsid w:val="00A008DE"/>
    <w:rsid w:val="00A12F6D"/>
    <w:rsid w:val="00A315A8"/>
    <w:rsid w:val="00A52964"/>
    <w:rsid w:val="00A542FF"/>
    <w:rsid w:val="00A60459"/>
    <w:rsid w:val="00A763B9"/>
    <w:rsid w:val="00A95D9F"/>
    <w:rsid w:val="00AB0D63"/>
    <w:rsid w:val="00B220B5"/>
    <w:rsid w:val="00B33B4C"/>
    <w:rsid w:val="00B52EDB"/>
    <w:rsid w:val="00B97A01"/>
    <w:rsid w:val="00BA6894"/>
    <w:rsid w:val="00BB6B33"/>
    <w:rsid w:val="00BE0C72"/>
    <w:rsid w:val="00BE5C50"/>
    <w:rsid w:val="00BF0229"/>
    <w:rsid w:val="00C1238B"/>
    <w:rsid w:val="00C435B2"/>
    <w:rsid w:val="00C46526"/>
    <w:rsid w:val="00C76F5C"/>
    <w:rsid w:val="00C8001F"/>
    <w:rsid w:val="00C90067"/>
    <w:rsid w:val="00CB0654"/>
    <w:rsid w:val="00CE1C96"/>
    <w:rsid w:val="00CF1348"/>
    <w:rsid w:val="00D25155"/>
    <w:rsid w:val="00D51674"/>
    <w:rsid w:val="00D8453D"/>
    <w:rsid w:val="00D87852"/>
    <w:rsid w:val="00D96A8B"/>
    <w:rsid w:val="00DA4235"/>
    <w:rsid w:val="00E071D4"/>
    <w:rsid w:val="00E10553"/>
    <w:rsid w:val="00E1514A"/>
    <w:rsid w:val="00E30926"/>
    <w:rsid w:val="00E40191"/>
    <w:rsid w:val="00E426C4"/>
    <w:rsid w:val="00E57AB4"/>
    <w:rsid w:val="00E63CE6"/>
    <w:rsid w:val="00E7703C"/>
    <w:rsid w:val="00E91C83"/>
    <w:rsid w:val="00EA2FF8"/>
    <w:rsid w:val="00EA3D8C"/>
    <w:rsid w:val="00EA695D"/>
    <w:rsid w:val="00EB71DE"/>
    <w:rsid w:val="00F16DB6"/>
    <w:rsid w:val="00F5003F"/>
    <w:rsid w:val="00F55B72"/>
    <w:rsid w:val="00F61973"/>
    <w:rsid w:val="00F7077F"/>
    <w:rsid w:val="00FA192F"/>
    <w:rsid w:val="00FA5632"/>
    <w:rsid w:val="00FB6138"/>
    <w:rsid w:val="00FE176E"/>
    <w:rsid w:val="00FE76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FE1404F"/>
  <w15:chartTrackingRefBased/>
  <w15:docId w15:val="{44031D60-C4A7-461C-B7F3-2C7B3650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5268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5268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5268A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5268A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5268A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5268A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5268A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5268A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5268A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268A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5268A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5268A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5268A3"/>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5268A3"/>
    <w:rPr>
      <w:rFonts w:eastAsiaTheme="majorEastAsia" w:cstheme="majorBidi"/>
      <w:color w:val="2F5496" w:themeColor="accent1" w:themeShade="BF"/>
    </w:rPr>
  </w:style>
  <w:style w:type="character" w:customStyle="1" w:styleId="Nagwek6Znak">
    <w:name w:val="Nagłówek 6 Znak"/>
    <w:basedOn w:val="Domylnaczcionkaakapitu"/>
    <w:link w:val="Nagwek6"/>
    <w:rsid w:val="005268A3"/>
    <w:rPr>
      <w:rFonts w:eastAsiaTheme="majorEastAsia" w:cstheme="majorBidi"/>
      <w:i/>
      <w:iCs/>
      <w:color w:val="595959" w:themeColor="text1" w:themeTint="A6"/>
    </w:rPr>
  </w:style>
  <w:style w:type="character" w:customStyle="1" w:styleId="Nagwek7Znak">
    <w:name w:val="Nagłówek 7 Znak"/>
    <w:basedOn w:val="Domylnaczcionkaakapitu"/>
    <w:link w:val="Nagwek7"/>
    <w:rsid w:val="005268A3"/>
    <w:rPr>
      <w:rFonts w:eastAsiaTheme="majorEastAsia" w:cstheme="majorBidi"/>
      <w:color w:val="595959" w:themeColor="text1" w:themeTint="A6"/>
    </w:rPr>
  </w:style>
  <w:style w:type="character" w:customStyle="1" w:styleId="Nagwek8Znak">
    <w:name w:val="Nagłówek 8 Znak"/>
    <w:basedOn w:val="Domylnaczcionkaakapitu"/>
    <w:link w:val="Nagwek8"/>
    <w:rsid w:val="005268A3"/>
    <w:rPr>
      <w:rFonts w:eastAsiaTheme="majorEastAsia" w:cstheme="majorBidi"/>
      <w:i/>
      <w:iCs/>
      <w:color w:val="272727" w:themeColor="text1" w:themeTint="D8"/>
    </w:rPr>
  </w:style>
  <w:style w:type="character" w:customStyle="1" w:styleId="Nagwek9Znak">
    <w:name w:val="Nagłówek 9 Znak"/>
    <w:basedOn w:val="Domylnaczcionkaakapitu"/>
    <w:link w:val="Nagwek9"/>
    <w:rsid w:val="005268A3"/>
    <w:rPr>
      <w:rFonts w:eastAsiaTheme="majorEastAsia" w:cstheme="majorBidi"/>
      <w:color w:val="272727" w:themeColor="text1" w:themeTint="D8"/>
    </w:rPr>
  </w:style>
  <w:style w:type="paragraph" w:styleId="Tytu">
    <w:name w:val="Title"/>
    <w:basedOn w:val="Normalny"/>
    <w:next w:val="Normalny"/>
    <w:link w:val="TytuZnak"/>
    <w:qFormat/>
    <w:rsid w:val="005268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5268A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5268A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5268A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268A3"/>
    <w:pPr>
      <w:spacing w:before="160"/>
      <w:jc w:val="center"/>
    </w:pPr>
    <w:rPr>
      <w:i/>
      <w:iCs/>
      <w:color w:val="404040" w:themeColor="text1" w:themeTint="BF"/>
    </w:rPr>
  </w:style>
  <w:style w:type="character" w:customStyle="1" w:styleId="CytatZnak">
    <w:name w:val="Cytat Znak"/>
    <w:basedOn w:val="Domylnaczcionkaakapitu"/>
    <w:link w:val="Cytat"/>
    <w:uiPriority w:val="29"/>
    <w:rsid w:val="005268A3"/>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1"/>
    <w:qFormat/>
    <w:rsid w:val="005268A3"/>
    <w:pPr>
      <w:ind w:left="720"/>
      <w:contextualSpacing/>
    </w:pPr>
  </w:style>
  <w:style w:type="character" w:styleId="Wyrnienieintensywne">
    <w:name w:val="Intense Emphasis"/>
    <w:basedOn w:val="Domylnaczcionkaakapitu"/>
    <w:uiPriority w:val="21"/>
    <w:qFormat/>
    <w:rsid w:val="005268A3"/>
    <w:rPr>
      <w:i/>
      <w:iCs/>
      <w:color w:val="2F5496" w:themeColor="accent1" w:themeShade="BF"/>
    </w:rPr>
  </w:style>
  <w:style w:type="paragraph" w:styleId="Cytatintensywny">
    <w:name w:val="Intense Quote"/>
    <w:basedOn w:val="Normalny"/>
    <w:next w:val="Normalny"/>
    <w:link w:val="CytatintensywnyZnak"/>
    <w:uiPriority w:val="30"/>
    <w:qFormat/>
    <w:rsid w:val="005268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268A3"/>
    <w:rPr>
      <w:i/>
      <w:iCs/>
      <w:color w:val="2F5496" w:themeColor="accent1" w:themeShade="BF"/>
    </w:rPr>
  </w:style>
  <w:style w:type="character" w:styleId="Odwoanieintensywne">
    <w:name w:val="Intense Reference"/>
    <w:basedOn w:val="Domylnaczcionkaakapitu"/>
    <w:uiPriority w:val="32"/>
    <w:qFormat/>
    <w:rsid w:val="005268A3"/>
    <w:rPr>
      <w:b/>
      <w:bCs/>
      <w:smallCaps/>
      <w:color w:val="2F5496" w:themeColor="accent1" w:themeShade="BF"/>
      <w:spacing w:val="5"/>
    </w:rPr>
  </w:style>
  <w:style w:type="numbering" w:customStyle="1" w:styleId="Bezlisty1">
    <w:name w:val="Bez listy1"/>
    <w:next w:val="Bezlisty"/>
    <w:uiPriority w:val="99"/>
    <w:semiHidden/>
    <w:unhideWhenUsed/>
    <w:rsid w:val="005268A3"/>
  </w:style>
  <w:style w:type="paragraph" w:styleId="Tekstpodstawowywcity">
    <w:name w:val="Body Text Indent"/>
    <w:basedOn w:val="Normalny"/>
    <w:link w:val="TekstpodstawowywcityZnak"/>
    <w:rsid w:val="005268A3"/>
    <w:pPr>
      <w:tabs>
        <w:tab w:val="left" w:pos="-19562"/>
        <w:tab w:val="left" w:pos="4820"/>
        <w:tab w:val="left" w:pos="5245"/>
      </w:tabs>
      <w:spacing w:after="0" w:line="240" w:lineRule="auto"/>
      <w:ind w:left="284" w:hanging="284"/>
      <w:jc w:val="both"/>
    </w:pPr>
    <w:rPr>
      <w:rFonts w:ascii="Times New Roman" w:eastAsia="Times New Roman" w:hAnsi="Times New Roman" w:cs="Times New Roman"/>
      <w:kern w:val="0"/>
      <w:sz w:val="20"/>
      <w:szCs w:val="20"/>
      <w:lang w:eastAsia="pl-PL"/>
      <w14:ligatures w14:val="none"/>
    </w:rPr>
  </w:style>
  <w:style w:type="character" w:customStyle="1" w:styleId="TekstpodstawowywcityZnak">
    <w:name w:val="Tekst podstawowy wcięty Znak"/>
    <w:basedOn w:val="Domylnaczcionkaakapitu"/>
    <w:link w:val="Tekstpodstawowywcity"/>
    <w:rsid w:val="005268A3"/>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uiPriority w:val="1"/>
    <w:qFormat/>
    <w:rsid w:val="005268A3"/>
    <w:pPr>
      <w:spacing w:after="0" w:line="240" w:lineRule="auto"/>
      <w:jc w:val="both"/>
    </w:pPr>
    <w:rPr>
      <w:rFonts w:ascii="Times New Roman" w:eastAsia="Times New Roman" w:hAnsi="Times New Roman" w:cs="Times New Roman"/>
      <w:kern w:val="0"/>
      <w:sz w:val="28"/>
      <w:szCs w:val="20"/>
      <w:lang w:eastAsia="pl-PL"/>
      <w14:ligatures w14:val="none"/>
    </w:rPr>
  </w:style>
  <w:style w:type="character" w:customStyle="1" w:styleId="TekstpodstawowyZnak">
    <w:name w:val="Tekst podstawowy Znak"/>
    <w:basedOn w:val="Domylnaczcionkaakapitu"/>
    <w:link w:val="Tekstpodstawowy"/>
    <w:uiPriority w:val="1"/>
    <w:rsid w:val="005268A3"/>
    <w:rPr>
      <w:rFonts w:ascii="Times New Roman" w:eastAsia="Times New Roman" w:hAnsi="Times New Roman" w:cs="Times New Roman"/>
      <w:kern w:val="0"/>
      <w:sz w:val="28"/>
      <w:szCs w:val="20"/>
      <w:lang w:eastAsia="pl-PL"/>
      <w14:ligatures w14:val="none"/>
    </w:rPr>
  </w:style>
  <w:style w:type="paragraph" w:styleId="Stopka">
    <w:name w:val="footer"/>
    <w:basedOn w:val="Normalny"/>
    <w:link w:val="StopkaZnak"/>
    <w:uiPriority w:val="99"/>
    <w:rsid w:val="005268A3"/>
    <w:pPr>
      <w:tabs>
        <w:tab w:val="center" w:pos="4536"/>
        <w:tab w:val="right" w:pos="9072"/>
      </w:tabs>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StopkaZnak">
    <w:name w:val="Stopka Znak"/>
    <w:basedOn w:val="Domylnaczcionkaakapitu"/>
    <w:link w:val="Stopka"/>
    <w:uiPriority w:val="99"/>
    <w:rsid w:val="005268A3"/>
    <w:rPr>
      <w:rFonts w:ascii="Times New Roman" w:eastAsia="Times New Roman" w:hAnsi="Times New Roman" w:cs="Times New Roman"/>
      <w:kern w:val="0"/>
      <w:sz w:val="24"/>
      <w:szCs w:val="24"/>
      <w:lang w:eastAsia="pl-PL"/>
      <w14:ligatures w14:val="none"/>
    </w:rPr>
  </w:style>
  <w:style w:type="paragraph" w:styleId="Tekstpodstawowy2">
    <w:name w:val="Body Text 2"/>
    <w:basedOn w:val="Normalny"/>
    <w:link w:val="Tekstpodstawowy2Znak"/>
    <w:rsid w:val="005268A3"/>
    <w:pPr>
      <w:spacing w:after="0" w:line="240" w:lineRule="auto"/>
      <w:jc w:val="center"/>
    </w:pPr>
    <w:rPr>
      <w:rFonts w:ascii="Times New Roman" w:eastAsia="Times New Roman" w:hAnsi="Times New Roman" w:cs="Times New Roman"/>
      <w:kern w:val="0"/>
      <w:szCs w:val="20"/>
      <w:lang w:eastAsia="pl-PL"/>
      <w14:ligatures w14:val="none"/>
    </w:rPr>
  </w:style>
  <w:style w:type="character" w:customStyle="1" w:styleId="Tekstpodstawowy2Znak">
    <w:name w:val="Tekst podstawowy 2 Znak"/>
    <w:basedOn w:val="Domylnaczcionkaakapitu"/>
    <w:link w:val="Tekstpodstawowy2"/>
    <w:rsid w:val="005268A3"/>
    <w:rPr>
      <w:rFonts w:ascii="Times New Roman" w:eastAsia="Times New Roman" w:hAnsi="Times New Roman" w:cs="Times New Roman"/>
      <w:kern w:val="0"/>
      <w:szCs w:val="20"/>
      <w:lang w:eastAsia="pl-PL"/>
      <w14:ligatures w14:val="none"/>
    </w:rPr>
  </w:style>
  <w:style w:type="paragraph" w:styleId="Tekstpodstawowywcity2">
    <w:name w:val="Body Text Indent 2"/>
    <w:basedOn w:val="Normalny"/>
    <w:link w:val="Tekstpodstawowywcity2Znak"/>
    <w:rsid w:val="005268A3"/>
    <w:pPr>
      <w:spacing w:after="0" w:line="240" w:lineRule="auto"/>
      <w:ind w:left="360" w:hanging="360"/>
      <w:jc w:val="both"/>
    </w:pPr>
    <w:rPr>
      <w:rFonts w:ascii="Century Gothic" w:eastAsia="Times New Roman" w:hAnsi="Century Gothic" w:cs="Times New Roman"/>
      <w:kern w:val="0"/>
      <w:szCs w:val="24"/>
      <w:lang w:eastAsia="pl-PL"/>
      <w14:ligatures w14:val="none"/>
    </w:rPr>
  </w:style>
  <w:style w:type="character" w:customStyle="1" w:styleId="Tekstpodstawowywcity2Znak">
    <w:name w:val="Tekst podstawowy wcięty 2 Znak"/>
    <w:basedOn w:val="Domylnaczcionkaakapitu"/>
    <w:link w:val="Tekstpodstawowywcity2"/>
    <w:rsid w:val="005268A3"/>
    <w:rPr>
      <w:rFonts w:ascii="Century Gothic" w:eastAsia="Times New Roman" w:hAnsi="Century Gothic" w:cs="Times New Roman"/>
      <w:kern w:val="0"/>
      <w:szCs w:val="24"/>
      <w:lang w:eastAsia="pl-PL"/>
      <w14:ligatures w14:val="none"/>
    </w:rPr>
  </w:style>
  <w:style w:type="paragraph" w:styleId="Tekstpodstawowy3">
    <w:name w:val="Body Text 3"/>
    <w:basedOn w:val="Normalny"/>
    <w:link w:val="Tekstpodstawowy3Znak"/>
    <w:rsid w:val="005268A3"/>
    <w:pPr>
      <w:spacing w:after="0" w:line="240" w:lineRule="auto"/>
      <w:jc w:val="both"/>
    </w:pPr>
    <w:rPr>
      <w:rFonts w:ascii="Times New Roman" w:eastAsia="Times New Roman" w:hAnsi="Times New Roman" w:cs="Times New Roman"/>
      <w:i/>
      <w:kern w:val="0"/>
      <w:szCs w:val="20"/>
      <w:lang w:eastAsia="pl-PL"/>
      <w14:ligatures w14:val="none"/>
    </w:rPr>
  </w:style>
  <w:style w:type="character" w:customStyle="1" w:styleId="Tekstpodstawowy3Znak">
    <w:name w:val="Tekst podstawowy 3 Znak"/>
    <w:basedOn w:val="Domylnaczcionkaakapitu"/>
    <w:link w:val="Tekstpodstawowy3"/>
    <w:rsid w:val="005268A3"/>
    <w:rPr>
      <w:rFonts w:ascii="Times New Roman" w:eastAsia="Times New Roman" w:hAnsi="Times New Roman" w:cs="Times New Roman"/>
      <w:i/>
      <w:kern w:val="0"/>
      <w:szCs w:val="20"/>
      <w:lang w:eastAsia="pl-PL"/>
      <w14:ligatures w14:val="none"/>
    </w:rPr>
  </w:style>
  <w:style w:type="paragraph" w:styleId="Tekstpodstawowywcity3">
    <w:name w:val="Body Text Indent 3"/>
    <w:basedOn w:val="Normalny"/>
    <w:link w:val="Tekstpodstawowywcity3Znak"/>
    <w:rsid w:val="005268A3"/>
    <w:pPr>
      <w:spacing w:after="0" w:line="216" w:lineRule="auto"/>
      <w:ind w:left="360" w:hanging="360"/>
    </w:pPr>
    <w:rPr>
      <w:rFonts w:ascii="Times New Roman" w:eastAsia="Times New Roman" w:hAnsi="Times New Roman" w:cs="Times New Roman"/>
      <w:kern w:val="0"/>
      <w:sz w:val="24"/>
      <w:szCs w:val="24"/>
      <w:lang w:eastAsia="pl-PL"/>
      <w14:ligatures w14:val="none"/>
    </w:rPr>
  </w:style>
  <w:style w:type="character" w:customStyle="1" w:styleId="Tekstpodstawowywcity3Znak">
    <w:name w:val="Tekst podstawowy wcięty 3 Znak"/>
    <w:basedOn w:val="Domylnaczcionkaakapitu"/>
    <w:link w:val="Tekstpodstawowywcity3"/>
    <w:rsid w:val="005268A3"/>
    <w:rPr>
      <w:rFonts w:ascii="Times New Roman" w:eastAsia="Times New Roman" w:hAnsi="Times New Roman" w:cs="Times New Roman"/>
      <w:kern w:val="0"/>
      <w:sz w:val="24"/>
      <w:szCs w:val="24"/>
      <w:lang w:eastAsia="pl-PL"/>
      <w14:ligatures w14:val="none"/>
    </w:rPr>
  </w:style>
  <w:style w:type="paragraph" w:customStyle="1" w:styleId="FR1">
    <w:name w:val="FR1"/>
    <w:rsid w:val="005268A3"/>
    <w:pPr>
      <w:widowControl w:val="0"/>
      <w:autoSpaceDE w:val="0"/>
      <w:autoSpaceDN w:val="0"/>
      <w:adjustRightInd w:val="0"/>
      <w:spacing w:before="20" w:after="0" w:line="240" w:lineRule="auto"/>
      <w:ind w:left="40"/>
      <w:jc w:val="both"/>
    </w:pPr>
    <w:rPr>
      <w:rFonts w:ascii="Arial" w:eastAsia="Times New Roman" w:hAnsi="Arial" w:cs="Arial"/>
      <w:kern w:val="0"/>
      <w:sz w:val="20"/>
      <w:szCs w:val="20"/>
      <w:lang w:eastAsia="pl-PL"/>
      <w14:ligatures w14:val="none"/>
    </w:rPr>
  </w:style>
  <w:style w:type="paragraph" w:styleId="Indeks1">
    <w:name w:val="index 1"/>
    <w:basedOn w:val="Normalny"/>
    <w:next w:val="Normalny"/>
    <w:autoRedefine/>
    <w:semiHidden/>
    <w:rsid w:val="005268A3"/>
    <w:pPr>
      <w:spacing w:after="0" w:line="240" w:lineRule="auto"/>
      <w:ind w:left="280" w:hanging="280"/>
    </w:pPr>
    <w:rPr>
      <w:rFonts w:ascii="Times New Roman" w:eastAsia="Times New Roman" w:hAnsi="Times New Roman" w:cs="Times New Roman"/>
      <w:kern w:val="0"/>
      <w:sz w:val="28"/>
      <w:szCs w:val="20"/>
      <w:lang w:eastAsia="pl-PL"/>
      <w14:ligatures w14:val="none"/>
    </w:rPr>
  </w:style>
  <w:style w:type="character" w:styleId="Numerstrony">
    <w:name w:val="page number"/>
    <w:basedOn w:val="Domylnaczcionkaakapitu"/>
    <w:rsid w:val="005268A3"/>
  </w:style>
  <w:style w:type="paragraph" w:styleId="Nagwek">
    <w:name w:val="header"/>
    <w:aliases w:val="Znak,Znak Znak Znak,Znak Znak,Znak Znak Znak Znak, Znak, Znak Znak Znak Znak"/>
    <w:basedOn w:val="Normalny"/>
    <w:link w:val="NagwekZnak"/>
    <w:uiPriority w:val="99"/>
    <w:rsid w:val="005268A3"/>
    <w:pPr>
      <w:tabs>
        <w:tab w:val="center" w:pos="4536"/>
        <w:tab w:val="right" w:pos="9072"/>
      </w:tabs>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NagwekZnak">
    <w:name w:val="Nagłówek Znak"/>
    <w:aliases w:val="Znak Znak2,Znak Znak Znak Znak1,Znak Znak Znak1,Znak Znak Znak Znak Znak, Znak Znak, Znak Znak Znak Znak Znak"/>
    <w:basedOn w:val="Domylnaczcionkaakapitu"/>
    <w:link w:val="Nagwek"/>
    <w:uiPriority w:val="99"/>
    <w:rsid w:val="005268A3"/>
    <w:rPr>
      <w:rFonts w:ascii="Times New Roman" w:eastAsia="Times New Roman" w:hAnsi="Times New Roman" w:cs="Times New Roman"/>
      <w:kern w:val="0"/>
      <w:sz w:val="20"/>
      <w:szCs w:val="20"/>
      <w:lang w:eastAsia="pl-PL"/>
      <w14:ligatures w14:val="none"/>
    </w:rPr>
  </w:style>
  <w:style w:type="character" w:customStyle="1" w:styleId="dane">
    <w:name w:val="dane"/>
    <w:basedOn w:val="Domylnaczcionkaakapitu"/>
    <w:rsid w:val="005268A3"/>
  </w:style>
  <w:style w:type="character" w:styleId="Hipercze">
    <w:name w:val="Hyperlink"/>
    <w:uiPriority w:val="99"/>
    <w:rsid w:val="005268A3"/>
    <w:rPr>
      <w:color w:val="0000FF"/>
      <w:u w:val="single"/>
    </w:rPr>
  </w:style>
  <w:style w:type="paragraph" w:customStyle="1" w:styleId="Tekstpodstawowy31">
    <w:name w:val="Tekst podstawowy 31"/>
    <w:basedOn w:val="Normalny"/>
    <w:rsid w:val="005268A3"/>
    <w:pPr>
      <w:suppressAutoHyphens/>
      <w:spacing w:after="0" w:line="240" w:lineRule="auto"/>
    </w:pPr>
    <w:rPr>
      <w:rFonts w:ascii="Times New Roman" w:eastAsia="Times New Roman" w:hAnsi="Times New Roman" w:cs="Times New Roman"/>
      <w:kern w:val="0"/>
      <w:sz w:val="24"/>
      <w:szCs w:val="20"/>
      <w:lang w:eastAsia="ar-SA"/>
      <w14:ligatures w14:val="none"/>
    </w:rPr>
  </w:style>
  <w:style w:type="paragraph" w:styleId="Tekstdymka">
    <w:name w:val="Balloon Text"/>
    <w:basedOn w:val="Normalny"/>
    <w:link w:val="TekstdymkaZnak"/>
    <w:uiPriority w:val="99"/>
    <w:semiHidden/>
    <w:rsid w:val="005268A3"/>
    <w:pPr>
      <w:spacing w:after="0" w:line="240" w:lineRule="auto"/>
    </w:pPr>
    <w:rPr>
      <w:rFonts w:ascii="Tahoma" w:eastAsia="Times New Roman" w:hAnsi="Tahoma" w:cs="Tahoma"/>
      <w:kern w:val="0"/>
      <w:sz w:val="16"/>
      <w:szCs w:val="16"/>
      <w:lang w:eastAsia="pl-PL"/>
      <w14:ligatures w14:val="none"/>
    </w:rPr>
  </w:style>
  <w:style w:type="character" w:customStyle="1" w:styleId="TekstdymkaZnak">
    <w:name w:val="Tekst dymka Znak"/>
    <w:basedOn w:val="Domylnaczcionkaakapitu"/>
    <w:link w:val="Tekstdymka"/>
    <w:uiPriority w:val="99"/>
    <w:semiHidden/>
    <w:rsid w:val="005268A3"/>
    <w:rPr>
      <w:rFonts w:ascii="Tahoma" w:eastAsia="Times New Roman" w:hAnsi="Tahoma" w:cs="Tahoma"/>
      <w:kern w:val="0"/>
      <w:sz w:val="16"/>
      <w:szCs w:val="16"/>
      <w:lang w:eastAsia="pl-PL"/>
      <w14:ligatures w14:val="none"/>
    </w:rPr>
  </w:style>
  <w:style w:type="paragraph" w:customStyle="1" w:styleId="tyt">
    <w:name w:val="tyt"/>
    <w:basedOn w:val="Normalny"/>
    <w:rsid w:val="005268A3"/>
    <w:pPr>
      <w:keepNext/>
      <w:spacing w:before="60" w:after="60" w:line="240" w:lineRule="auto"/>
      <w:jc w:val="center"/>
    </w:pPr>
    <w:rPr>
      <w:rFonts w:ascii="Arial" w:eastAsia="Times New Roman" w:hAnsi="Arial" w:cs="Arial"/>
      <w:b/>
      <w:bCs/>
      <w:kern w:val="0"/>
      <w:sz w:val="24"/>
      <w:szCs w:val="24"/>
      <w:lang w:eastAsia="pl-PL"/>
      <w14:ligatures w14:val="none"/>
    </w:rPr>
  </w:style>
  <w:style w:type="paragraph" w:customStyle="1" w:styleId="ZnakZnak1">
    <w:name w:val="Znak Znak1"/>
    <w:basedOn w:val="Normalny"/>
    <w:rsid w:val="005268A3"/>
    <w:pPr>
      <w:spacing w:after="0" w:line="240" w:lineRule="auto"/>
    </w:pPr>
    <w:rPr>
      <w:rFonts w:ascii="Arial" w:eastAsia="Times New Roman" w:hAnsi="Arial" w:cs="Arial"/>
      <w:kern w:val="0"/>
      <w:sz w:val="24"/>
      <w:szCs w:val="24"/>
      <w:lang w:eastAsia="pl-PL"/>
      <w14:ligatures w14:val="none"/>
    </w:rPr>
  </w:style>
  <w:style w:type="character" w:customStyle="1" w:styleId="text">
    <w:name w:val="text"/>
    <w:basedOn w:val="Domylnaczcionkaakapitu"/>
    <w:rsid w:val="005268A3"/>
  </w:style>
  <w:style w:type="paragraph" w:customStyle="1" w:styleId="Znak1">
    <w:name w:val="Znak1"/>
    <w:basedOn w:val="Normalny"/>
    <w:rsid w:val="005268A3"/>
    <w:pPr>
      <w:spacing w:after="0" w:line="240" w:lineRule="auto"/>
    </w:pPr>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rsid w:val="005268A3"/>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link w:val="Zwykytekst"/>
    <w:uiPriority w:val="99"/>
    <w:rsid w:val="005268A3"/>
    <w:rPr>
      <w:rFonts w:ascii="Courier New" w:eastAsia="Times New Roman" w:hAnsi="Courier New" w:cs="Times New Roman"/>
      <w:kern w:val="0"/>
      <w:sz w:val="20"/>
      <w:szCs w:val="20"/>
      <w:lang w:eastAsia="pl-PL"/>
      <w14:ligatures w14:val="none"/>
    </w:rPr>
  </w:style>
  <w:style w:type="table" w:styleId="Tabela-Siatka">
    <w:name w:val="Table Grid"/>
    <w:basedOn w:val="Standardowy"/>
    <w:rsid w:val="005268A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ld">
    <w:name w:val="text bold"/>
    <w:basedOn w:val="Domylnaczcionkaakapitu"/>
    <w:rsid w:val="005268A3"/>
  </w:style>
  <w:style w:type="character" w:customStyle="1" w:styleId="FontStyle43">
    <w:name w:val="Font Style43"/>
    <w:rsid w:val="005268A3"/>
    <w:rPr>
      <w:rFonts w:ascii="Times New Roman" w:hAnsi="Times New Roman" w:cs="Times New Roman"/>
      <w:sz w:val="22"/>
      <w:szCs w:val="22"/>
    </w:rPr>
  </w:style>
  <w:style w:type="paragraph" w:customStyle="1" w:styleId="BodyText21">
    <w:name w:val="Body Text 21"/>
    <w:basedOn w:val="Normalny"/>
    <w:rsid w:val="005268A3"/>
    <w:pPr>
      <w:tabs>
        <w:tab w:val="left" w:pos="0"/>
      </w:tabs>
      <w:suppressAutoHyphens/>
      <w:spacing w:after="0" w:line="240" w:lineRule="auto"/>
      <w:jc w:val="both"/>
    </w:pPr>
    <w:rPr>
      <w:rFonts w:ascii="Times New Roman" w:eastAsia="Times New Roman" w:hAnsi="Times New Roman" w:cs="Times New Roman"/>
      <w:kern w:val="1"/>
      <w:sz w:val="24"/>
      <w:szCs w:val="24"/>
      <w:lang w:eastAsia="ar-SA"/>
      <w14:ligatures w14:val="none"/>
    </w:rPr>
  </w:style>
  <w:style w:type="paragraph" w:styleId="NormalnyWeb">
    <w:name w:val="Normal (Web)"/>
    <w:basedOn w:val="Normalny"/>
    <w:uiPriority w:val="99"/>
    <w:rsid w:val="005268A3"/>
    <w:pPr>
      <w:spacing w:before="280" w:after="119" w:line="240" w:lineRule="auto"/>
    </w:pPr>
    <w:rPr>
      <w:rFonts w:ascii="Times New Roman" w:eastAsia="Times New Roman" w:hAnsi="Times New Roman" w:cs="Times New Roman"/>
      <w:kern w:val="1"/>
      <w:sz w:val="24"/>
      <w:szCs w:val="24"/>
      <w:lang w:eastAsia="ar-SA"/>
      <w14:ligatures w14:val="none"/>
    </w:rPr>
  </w:style>
  <w:style w:type="character" w:customStyle="1" w:styleId="Znakiprzypiswdolnych">
    <w:name w:val="Znaki przypisów dolnych"/>
    <w:rsid w:val="005268A3"/>
  </w:style>
  <w:style w:type="character" w:styleId="Odwoanieprzypisudolnego">
    <w:name w:val="footnote reference"/>
    <w:rsid w:val="005268A3"/>
    <w:rPr>
      <w:vertAlign w:val="superscript"/>
    </w:rPr>
  </w:style>
  <w:style w:type="paragraph" w:styleId="Tekstprzypisudolnego">
    <w:name w:val="footnote text"/>
    <w:basedOn w:val="Normalny"/>
    <w:link w:val="TekstprzypisudolnegoZnak"/>
    <w:rsid w:val="005268A3"/>
    <w:pPr>
      <w:suppressLineNumbers/>
      <w:suppressAutoHyphens/>
      <w:spacing w:after="0" w:line="240" w:lineRule="auto"/>
      <w:ind w:left="283" w:hanging="283"/>
    </w:pPr>
    <w:rPr>
      <w:rFonts w:ascii="Times New Roman" w:eastAsia="Times New Roman" w:hAnsi="Times New Roman" w:cs="Times New Roman"/>
      <w:kern w:val="0"/>
      <w:sz w:val="20"/>
      <w:szCs w:val="20"/>
      <w:lang w:eastAsia="ar-SA"/>
      <w14:ligatures w14:val="none"/>
    </w:rPr>
  </w:style>
  <w:style w:type="character" w:customStyle="1" w:styleId="TekstprzypisudolnegoZnak">
    <w:name w:val="Tekst przypisu dolnego Znak"/>
    <w:basedOn w:val="Domylnaczcionkaakapitu"/>
    <w:link w:val="Tekstprzypisudolnego"/>
    <w:rsid w:val="005268A3"/>
    <w:rPr>
      <w:rFonts w:ascii="Times New Roman" w:eastAsia="Times New Roman" w:hAnsi="Times New Roman" w:cs="Times New Roman"/>
      <w:kern w:val="0"/>
      <w:sz w:val="20"/>
      <w:szCs w:val="20"/>
      <w:lang w:eastAsia="ar-SA"/>
      <w14:ligatures w14:val="none"/>
    </w:rPr>
  </w:style>
  <w:style w:type="paragraph" w:customStyle="1" w:styleId="Zawartotabeli">
    <w:name w:val="Zawartość tabeli"/>
    <w:basedOn w:val="Normalny"/>
    <w:rsid w:val="005268A3"/>
    <w:pPr>
      <w:suppressLineNumbers/>
      <w:suppressAutoHyphens/>
      <w:spacing w:after="0" w:line="240" w:lineRule="auto"/>
    </w:pPr>
    <w:rPr>
      <w:rFonts w:ascii="Times New Roman" w:eastAsia="Times New Roman" w:hAnsi="Times New Roman" w:cs="Times New Roman"/>
      <w:kern w:val="1"/>
      <w:sz w:val="24"/>
      <w:szCs w:val="24"/>
      <w:lang w:eastAsia="ar-SA"/>
      <w14:ligatures w14:val="none"/>
    </w:rPr>
  </w:style>
  <w:style w:type="paragraph" w:customStyle="1" w:styleId="StylTekstpodstawowyPierwszywiersz0cm">
    <w:name w:val="Styl Tekst podstawowy + Pierwszy wiersz:  0 cm"/>
    <w:basedOn w:val="Tekstpodstawowy"/>
    <w:rsid w:val="005268A3"/>
    <w:pPr>
      <w:jc w:val="left"/>
    </w:pPr>
    <w:rPr>
      <w:rFonts w:ascii="ArialMT" w:hAnsi="ArialMT"/>
      <w:sz w:val="24"/>
    </w:rPr>
  </w:style>
  <w:style w:type="numbering" w:customStyle="1" w:styleId="Styl2">
    <w:name w:val="Styl2"/>
    <w:rsid w:val="005268A3"/>
    <w:pPr>
      <w:numPr>
        <w:numId w:val="1"/>
      </w:numPr>
    </w:pPr>
  </w:style>
  <w:style w:type="numbering" w:customStyle="1" w:styleId="Biecalista1">
    <w:name w:val="Bieżąca lista1"/>
    <w:rsid w:val="005268A3"/>
    <w:pPr>
      <w:numPr>
        <w:numId w:val="2"/>
      </w:numPr>
    </w:pPr>
  </w:style>
  <w:style w:type="numbering" w:styleId="111111">
    <w:name w:val="Outline List 2"/>
    <w:aliases w:val="1.1"/>
    <w:basedOn w:val="Bezlisty"/>
    <w:rsid w:val="005268A3"/>
    <w:pPr>
      <w:numPr>
        <w:numId w:val="3"/>
      </w:numPr>
    </w:pPr>
  </w:style>
  <w:style w:type="paragraph" w:styleId="Lista">
    <w:name w:val="List"/>
    <w:basedOn w:val="Normalny"/>
    <w:rsid w:val="005268A3"/>
    <w:pPr>
      <w:spacing w:after="0" w:line="240" w:lineRule="auto"/>
      <w:ind w:left="283" w:hanging="283"/>
    </w:pPr>
    <w:rPr>
      <w:rFonts w:ascii="Times New Roman" w:eastAsia="Times New Roman" w:hAnsi="Times New Roman" w:cs="Times New Roman"/>
      <w:kern w:val="0"/>
      <w:sz w:val="20"/>
      <w:szCs w:val="20"/>
      <w:lang w:eastAsia="pl-PL"/>
      <w14:ligatures w14:val="none"/>
    </w:rPr>
  </w:style>
  <w:style w:type="paragraph" w:styleId="Tekstblokowy">
    <w:name w:val="Block Text"/>
    <w:basedOn w:val="Normalny"/>
    <w:rsid w:val="005268A3"/>
    <w:pPr>
      <w:spacing w:before="120" w:after="120" w:line="240" w:lineRule="auto"/>
      <w:ind w:left="426" w:right="57" w:hanging="426"/>
      <w:jc w:val="both"/>
    </w:pPr>
    <w:rPr>
      <w:rFonts w:ascii="Times New Roman" w:eastAsia="Times New Roman" w:hAnsi="Times New Roman" w:cs="Times New Roman"/>
      <w:kern w:val="0"/>
      <w:sz w:val="24"/>
      <w:szCs w:val="20"/>
      <w:lang w:eastAsia="pl-PL"/>
      <w14:ligatures w14:val="none"/>
    </w:rPr>
  </w:style>
  <w:style w:type="paragraph" w:customStyle="1" w:styleId="pkt">
    <w:name w:val="pkt"/>
    <w:basedOn w:val="Normalny"/>
    <w:rsid w:val="005268A3"/>
    <w:pPr>
      <w:autoSpaceDE w:val="0"/>
      <w:autoSpaceDN w:val="0"/>
      <w:spacing w:before="60" w:after="60" w:line="360" w:lineRule="auto"/>
      <w:ind w:left="851" w:hanging="295"/>
      <w:jc w:val="both"/>
    </w:pPr>
    <w:rPr>
      <w:rFonts w:ascii="Univers-PL" w:eastAsia="Times New Roman" w:hAnsi="Univers-PL" w:cs="Times New Roman"/>
      <w:kern w:val="0"/>
      <w:sz w:val="19"/>
      <w:szCs w:val="19"/>
      <w:lang w:eastAsia="pl-PL"/>
      <w14:ligatures w14:val="none"/>
    </w:rPr>
  </w:style>
  <w:style w:type="paragraph" w:customStyle="1" w:styleId="1">
    <w:name w:val="1"/>
    <w:rsid w:val="005268A3"/>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after="0" w:line="240" w:lineRule="atLeast"/>
      <w:ind w:left="340" w:hanging="340"/>
      <w:jc w:val="both"/>
    </w:pPr>
    <w:rPr>
      <w:rFonts w:ascii="Univers-PL" w:eastAsia="Times New Roman" w:hAnsi="Univers-PL" w:cs="Times New Roman"/>
      <w:snapToGrid w:val="0"/>
      <w:kern w:val="0"/>
      <w:sz w:val="19"/>
      <w:szCs w:val="20"/>
      <w:lang w:eastAsia="pl-PL"/>
      <w14:ligatures w14:val="none"/>
    </w:rPr>
  </w:style>
  <w:style w:type="paragraph" w:styleId="Spistreci3">
    <w:name w:val="toc 3"/>
    <w:basedOn w:val="Normalny"/>
    <w:next w:val="Normalny"/>
    <w:autoRedefine/>
    <w:rsid w:val="005268A3"/>
    <w:pPr>
      <w:spacing w:after="0" w:line="360" w:lineRule="auto"/>
      <w:ind w:right="-108"/>
      <w:jc w:val="both"/>
    </w:pPr>
    <w:rPr>
      <w:rFonts w:ascii="Times New Roman" w:eastAsia="Times New Roman" w:hAnsi="Times New Roman" w:cs="Times New Roman"/>
      <w:bCs/>
      <w:kern w:val="0"/>
      <w:sz w:val="24"/>
      <w:szCs w:val="24"/>
      <w14:ligatures w14:val="none"/>
    </w:rPr>
  </w:style>
  <w:style w:type="paragraph" w:customStyle="1" w:styleId="Nagwek20">
    <w:name w:val="Nag?—wek 2"/>
    <w:basedOn w:val="Normalny"/>
    <w:next w:val="Normalny"/>
    <w:rsid w:val="005268A3"/>
    <w:pPr>
      <w:keepNext/>
      <w:overflowPunct w:val="0"/>
      <w:autoSpaceDE w:val="0"/>
      <w:autoSpaceDN w:val="0"/>
      <w:adjustRightInd w:val="0"/>
      <w:spacing w:after="0" w:line="240" w:lineRule="auto"/>
      <w:jc w:val="right"/>
      <w:textAlignment w:val="baseline"/>
    </w:pPr>
    <w:rPr>
      <w:rFonts w:ascii="Times New Roman" w:eastAsia="Times New Roman" w:hAnsi="Times New Roman" w:cs="Times New Roman"/>
      <w:b/>
      <w:kern w:val="0"/>
      <w:sz w:val="24"/>
      <w:szCs w:val="20"/>
      <w:lang w:val="en-US"/>
      <w14:ligatures w14:val="none"/>
    </w:rPr>
  </w:style>
  <w:style w:type="paragraph" w:styleId="Listapunktowana">
    <w:name w:val="List Bullet"/>
    <w:basedOn w:val="Normalny"/>
    <w:autoRedefine/>
    <w:rsid w:val="005268A3"/>
    <w:pPr>
      <w:spacing w:after="0" w:line="360" w:lineRule="auto"/>
      <w:ind w:right="23"/>
      <w:jc w:val="both"/>
    </w:pPr>
    <w:rPr>
      <w:rFonts w:ascii="Times New Roman" w:eastAsia="Times New Roman" w:hAnsi="Times New Roman" w:cs="Times New Roman"/>
      <w:bCs/>
      <w:kern w:val="0"/>
      <w:sz w:val="24"/>
      <w:szCs w:val="24"/>
      <w:lang w:eastAsia="pl-PL"/>
      <w14:ligatures w14:val="none"/>
    </w:rPr>
  </w:style>
  <w:style w:type="paragraph" w:customStyle="1" w:styleId="Nagwek50">
    <w:name w:val="Nag?—wek 5"/>
    <w:basedOn w:val="Normalny"/>
    <w:next w:val="Normalny"/>
    <w:rsid w:val="005268A3"/>
    <w:pPr>
      <w:keepNext/>
      <w:overflowPunct w:val="0"/>
      <w:autoSpaceDE w:val="0"/>
      <w:autoSpaceDN w:val="0"/>
      <w:adjustRightInd w:val="0"/>
      <w:spacing w:after="0" w:line="240" w:lineRule="auto"/>
      <w:ind w:left="109"/>
      <w:jc w:val="center"/>
      <w:textAlignment w:val="baseline"/>
    </w:pPr>
    <w:rPr>
      <w:rFonts w:ascii="Arial" w:eastAsia="Times New Roman" w:hAnsi="Arial" w:cs="Times New Roman"/>
      <w:b/>
      <w:kern w:val="0"/>
      <w:sz w:val="20"/>
      <w:szCs w:val="20"/>
      <w:lang w:val="en-US"/>
      <w14:ligatures w14:val="none"/>
    </w:rPr>
  </w:style>
  <w:style w:type="paragraph" w:customStyle="1" w:styleId="Nagwek60">
    <w:name w:val="Nag?—wek 6"/>
    <w:basedOn w:val="Normalny"/>
    <w:next w:val="Normalny"/>
    <w:rsid w:val="005268A3"/>
    <w:pPr>
      <w:keepNext/>
      <w:overflowPunct w:val="0"/>
      <w:autoSpaceDE w:val="0"/>
      <w:autoSpaceDN w:val="0"/>
      <w:adjustRightInd w:val="0"/>
      <w:spacing w:after="0" w:line="240" w:lineRule="auto"/>
      <w:jc w:val="center"/>
      <w:textAlignment w:val="baseline"/>
    </w:pPr>
    <w:rPr>
      <w:rFonts w:ascii="Arial" w:eastAsia="Times New Roman" w:hAnsi="Arial" w:cs="Times New Roman"/>
      <w:b/>
      <w:kern w:val="0"/>
      <w:szCs w:val="20"/>
      <w:lang w:val="en-US"/>
      <w14:ligatures w14:val="none"/>
    </w:rPr>
  </w:style>
  <w:style w:type="paragraph" w:customStyle="1" w:styleId="CM136">
    <w:name w:val="CM136"/>
    <w:basedOn w:val="Normalny"/>
    <w:next w:val="Normalny"/>
    <w:rsid w:val="005268A3"/>
    <w:pPr>
      <w:widowControl w:val="0"/>
      <w:autoSpaceDE w:val="0"/>
      <w:autoSpaceDN w:val="0"/>
      <w:adjustRightInd w:val="0"/>
      <w:spacing w:after="140" w:line="240" w:lineRule="auto"/>
    </w:pPr>
    <w:rPr>
      <w:rFonts w:ascii="GAGEIA+TimesNewRoman,Bold" w:eastAsia="Times New Roman" w:hAnsi="GAGEIA+TimesNewRoman,Bold" w:cs="Times New Roman"/>
      <w:kern w:val="0"/>
      <w:sz w:val="24"/>
      <w:szCs w:val="24"/>
      <w:lang w:eastAsia="pl-PL"/>
      <w14:ligatures w14:val="none"/>
    </w:rPr>
  </w:style>
  <w:style w:type="paragraph" w:customStyle="1" w:styleId="CM141">
    <w:name w:val="CM141"/>
    <w:basedOn w:val="Normalny"/>
    <w:next w:val="Normalny"/>
    <w:rsid w:val="005268A3"/>
    <w:pPr>
      <w:widowControl w:val="0"/>
      <w:autoSpaceDE w:val="0"/>
      <w:autoSpaceDN w:val="0"/>
      <w:adjustRightInd w:val="0"/>
      <w:spacing w:after="683" w:line="240" w:lineRule="auto"/>
    </w:pPr>
    <w:rPr>
      <w:rFonts w:ascii="GAGEIA+TimesNewRoman,Bold" w:eastAsia="Times New Roman" w:hAnsi="GAGEIA+TimesNewRoman,Bold" w:cs="Times New Roman"/>
      <w:kern w:val="0"/>
      <w:sz w:val="24"/>
      <w:szCs w:val="24"/>
      <w:lang w:eastAsia="pl-PL"/>
      <w14:ligatures w14:val="none"/>
    </w:rPr>
  </w:style>
  <w:style w:type="paragraph" w:styleId="Listanumerowana">
    <w:name w:val="List Number"/>
    <w:basedOn w:val="Normalny"/>
    <w:rsid w:val="005268A3"/>
    <w:pPr>
      <w:numPr>
        <w:numId w:val="4"/>
      </w:num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Spistreci2">
    <w:name w:val="toc 2"/>
    <w:basedOn w:val="Normalny"/>
    <w:next w:val="Normalny"/>
    <w:autoRedefine/>
    <w:rsid w:val="005268A3"/>
    <w:pPr>
      <w:spacing w:after="0" w:line="240" w:lineRule="auto"/>
      <w:ind w:left="200"/>
    </w:pPr>
    <w:rPr>
      <w:rFonts w:ascii="Times New Roman" w:eastAsia="Times New Roman" w:hAnsi="Times New Roman" w:cs="Times New Roman"/>
      <w:kern w:val="0"/>
      <w:sz w:val="20"/>
      <w:szCs w:val="20"/>
      <w:lang w:eastAsia="pl-PL"/>
      <w14:ligatures w14:val="none"/>
    </w:rPr>
  </w:style>
  <w:style w:type="paragraph" w:styleId="Spistreci1">
    <w:name w:val="toc 1"/>
    <w:basedOn w:val="Normalny"/>
    <w:next w:val="Normalny"/>
    <w:autoRedefine/>
    <w:rsid w:val="005268A3"/>
    <w:pPr>
      <w:tabs>
        <w:tab w:val="left" w:pos="2268"/>
        <w:tab w:val="right" w:leader="dot" w:pos="9062"/>
      </w:tabs>
      <w:spacing w:after="0" w:line="276" w:lineRule="auto"/>
      <w:ind w:left="2268" w:hanging="2268"/>
    </w:pPr>
    <w:rPr>
      <w:rFonts w:ascii="Calibri" w:eastAsia="Times New Roman" w:hAnsi="Calibri" w:cs="Times New Roman"/>
      <w:b/>
      <w:bCs/>
      <w:i/>
      <w:iCs/>
      <w:noProof/>
      <w:kern w:val="0"/>
      <w:sz w:val="24"/>
      <w:szCs w:val="24"/>
      <w:lang w:eastAsia="pl-PL"/>
      <w14:ligatures w14:val="none"/>
    </w:rPr>
  </w:style>
  <w:style w:type="paragraph" w:customStyle="1" w:styleId="Nagwek40">
    <w:name w:val="Nag?—wek 4"/>
    <w:basedOn w:val="Normalny"/>
    <w:next w:val="Normalny"/>
    <w:rsid w:val="005268A3"/>
    <w:pPr>
      <w:keepNext/>
      <w:overflowPunct w:val="0"/>
      <w:autoSpaceDE w:val="0"/>
      <w:autoSpaceDN w:val="0"/>
      <w:adjustRightInd w:val="0"/>
      <w:spacing w:after="0" w:line="240" w:lineRule="auto"/>
      <w:ind w:left="-37" w:right="109"/>
      <w:jc w:val="center"/>
      <w:textAlignment w:val="baseline"/>
    </w:pPr>
    <w:rPr>
      <w:rFonts w:ascii="Arial" w:eastAsia="Times New Roman" w:hAnsi="Arial" w:cs="Times New Roman"/>
      <w:b/>
      <w:kern w:val="0"/>
      <w:sz w:val="20"/>
      <w:szCs w:val="20"/>
      <w:lang w:val="en-US"/>
      <w14:ligatures w14:val="none"/>
    </w:rPr>
  </w:style>
  <w:style w:type="character" w:customStyle="1" w:styleId="PlandokumentuZnak">
    <w:name w:val="Plan dokumentu Znak"/>
    <w:semiHidden/>
    <w:rsid w:val="005268A3"/>
    <w:rPr>
      <w:rFonts w:ascii="Tahoma" w:eastAsia="Times New Roman" w:hAnsi="Tahoma"/>
      <w:sz w:val="20"/>
      <w:szCs w:val="20"/>
      <w:shd w:val="clear" w:color="auto" w:fill="000080"/>
      <w:lang w:val="x-none" w:eastAsia="pl-PL"/>
    </w:rPr>
  </w:style>
  <w:style w:type="paragraph" w:customStyle="1" w:styleId="Paragraf">
    <w:name w:val="Paragraf"/>
    <w:basedOn w:val="Normalny"/>
    <w:rsid w:val="005268A3"/>
    <w:pPr>
      <w:spacing w:before="480" w:after="240" w:line="240" w:lineRule="auto"/>
      <w:jc w:val="both"/>
    </w:pPr>
    <w:rPr>
      <w:rFonts w:ascii="Times New Roman" w:eastAsia="Times New Roman" w:hAnsi="Times New Roman" w:cs="Times New Roman"/>
      <w:b/>
      <w:spacing w:val="30"/>
      <w:kern w:val="0"/>
      <w:sz w:val="28"/>
      <w:szCs w:val="20"/>
      <w:u w:val="single"/>
      <w14:ligatures w14:val="none"/>
    </w:rPr>
  </w:style>
  <w:style w:type="character" w:customStyle="1" w:styleId="gltab01danetd1kol1txt">
    <w:name w:val="gl_tab_0_1_dane_td_1_kol_1_txt"/>
    <w:basedOn w:val="Domylnaczcionkaakapitu"/>
    <w:rsid w:val="005268A3"/>
  </w:style>
  <w:style w:type="paragraph" w:customStyle="1" w:styleId="Nagwek-bazowy">
    <w:name w:val="Nagłówek - bazowy"/>
    <w:basedOn w:val="Normalny"/>
    <w:next w:val="Tekstpodstawowy"/>
    <w:rsid w:val="005268A3"/>
    <w:pPr>
      <w:keepNext/>
      <w:keepLines/>
      <w:suppressAutoHyphens/>
      <w:spacing w:after="0" w:line="220" w:lineRule="atLeast"/>
      <w:jc w:val="both"/>
    </w:pPr>
    <w:rPr>
      <w:rFonts w:ascii="Arial Black" w:eastAsia="Times New Roman" w:hAnsi="Arial Black" w:cs="Times New Roman"/>
      <w:spacing w:val="-10"/>
      <w:kern w:val="1"/>
      <w:sz w:val="20"/>
      <w:szCs w:val="20"/>
      <w:lang w:eastAsia="ar-SA"/>
      <w14:ligatures w14:val="none"/>
    </w:rPr>
  </w:style>
  <w:style w:type="paragraph" w:customStyle="1" w:styleId="Tekstpodstawowy21">
    <w:name w:val="Tekst podstawowy 21"/>
    <w:basedOn w:val="Normalny"/>
    <w:rsid w:val="005268A3"/>
    <w:pPr>
      <w:suppressAutoHyphens/>
      <w:overflowPunct w:val="0"/>
      <w:autoSpaceDE w:val="0"/>
      <w:spacing w:after="0" w:line="240" w:lineRule="auto"/>
      <w:jc w:val="both"/>
      <w:textAlignment w:val="baseline"/>
    </w:pPr>
    <w:rPr>
      <w:rFonts w:ascii="Arial" w:eastAsia="Times New Roman" w:hAnsi="Arial" w:cs="Times New Roman"/>
      <w:spacing w:val="-5"/>
      <w:kern w:val="0"/>
      <w:sz w:val="20"/>
      <w:szCs w:val="20"/>
      <w:lang w:eastAsia="ar-SA"/>
      <w14:ligatures w14:val="none"/>
    </w:rPr>
  </w:style>
  <w:style w:type="paragraph" w:styleId="Tekstkomentarza">
    <w:name w:val="annotation text"/>
    <w:basedOn w:val="Normalny"/>
    <w:link w:val="TekstkomentarzaZnak"/>
    <w:rsid w:val="005268A3"/>
    <w:pPr>
      <w:suppressAutoHyphens/>
      <w:spacing w:after="0" w:line="240" w:lineRule="auto"/>
    </w:pPr>
    <w:rPr>
      <w:rFonts w:ascii="Times New Roman" w:eastAsia="Times New Roman" w:hAnsi="Times New Roman" w:cs="Times New Roman"/>
      <w:kern w:val="0"/>
      <w:sz w:val="20"/>
      <w:szCs w:val="20"/>
      <w:lang w:val="x-none" w:eastAsia="ar-SA"/>
      <w14:ligatures w14:val="none"/>
    </w:rPr>
  </w:style>
  <w:style w:type="character" w:customStyle="1" w:styleId="TekstkomentarzaZnak">
    <w:name w:val="Tekst komentarza Znak"/>
    <w:basedOn w:val="Domylnaczcionkaakapitu"/>
    <w:link w:val="Tekstkomentarza"/>
    <w:rsid w:val="005268A3"/>
    <w:rPr>
      <w:rFonts w:ascii="Times New Roman" w:eastAsia="Times New Roman" w:hAnsi="Times New Roman" w:cs="Times New Roman"/>
      <w:kern w:val="0"/>
      <w:sz w:val="20"/>
      <w:szCs w:val="20"/>
      <w:lang w:val="x-none" w:eastAsia="ar-SA"/>
      <w14:ligatures w14:val="none"/>
    </w:rPr>
  </w:style>
  <w:style w:type="paragraph" w:styleId="Lista2">
    <w:name w:val="List 2"/>
    <w:basedOn w:val="Normalny"/>
    <w:rsid w:val="005268A3"/>
    <w:pPr>
      <w:spacing w:after="0" w:line="240" w:lineRule="auto"/>
      <w:ind w:left="566" w:hanging="283"/>
      <w:contextualSpacing/>
    </w:pPr>
    <w:rPr>
      <w:rFonts w:ascii="Times New Roman" w:eastAsia="Times New Roman" w:hAnsi="Times New Roman" w:cs="Times New Roman"/>
      <w:kern w:val="0"/>
      <w:sz w:val="20"/>
      <w:szCs w:val="20"/>
      <w:lang w:eastAsia="pl-PL"/>
      <w14:ligatures w14:val="none"/>
    </w:rPr>
  </w:style>
  <w:style w:type="character" w:customStyle="1" w:styleId="oznaczenie">
    <w:name w:val="oznaczenie"/>
    <w:basedOn w:val="Domylnaczcionkaakapitu"/>
    <w:rsid w:val="005268A3"/>
  </w:style>
  <w:style w:type="paragraph" w:customStyle="1" w:styleId="1111111">
    <w:name w:val="1111111"/>
    <w:basedOn w:val="Normalny"/>
    <w:link w:val="1111111Znak"/>
    <w:rsid w:val="005268A3"/>
    <w:pPr>
      <w:spacing w:after="80" w:line="240" w:lineRule="auto"/>
      <w:ind w:left="794" w:hanging="397"/>
      <w:jc w:val="both"/>
    </w:pPr>
    <w:rPr>
      <w:rFonts w:ascii="Times New Roman" w:eastAsia="Times New Roman" w:hAnsi="Times New Roman" w:cs="Times New Roman"/>
      <w:kern w:val="0"/>
      <w:sz w:val="20"/>
      <w:szCs w:val="20"/>
      <w:lang w:val="x-none" w:eastAsia="pl-PL"/>
      <w14:ligatures w14:val="none"/>
    </w:rPr>
  </w:style>
  <w:style w:type="character" w:customStyle="1" w:styleId="1111111Znak">
    <w:name w:val="1111111 Znak"/>
    <w:link w:val="1111111"/>
    <w:rsid w:val="005268A3"/>
    <w:rPr>
      <w:rFonts w:ascii="Times New Roman" w:eastAsia="Times New Roman" w:hAnsi="Times New Roman" w:cs="Times New Roman"/>
      <w:kern w:val="0"/>
      <w:sz w:val="20"/>
      <w:szCs w:val="20"/>
      <w:lang w:val="x-none" w:eastAsia="pl-PL"/>
      <w14:ligatures w14:val="none"/>
    </w:rPr>
  </w:style>
  <w:style w:type="paragraph" w:customStyle="1" w:styleId="11111111ust">
    <w:name w:val="11111111 ust"/>
    <w:basedOn w:val="Normalny"/>
    <w:link w:val="11111111ustZnak"/>
    <w:rsid w:val="005268A3"/>
    <w:pPr>
      <w:spacing w:after="80" w:line="240" w:lineRule="auto"/>
      <w:ind w:left="431" w:hanging="255"/>
      <w:jc w:val="both"/>
    </w:pPr>
    <w:rPr>
      <w:rFonts w:ascii="Times New Roman" w:eastAsia="Times New Roman" w:hAnsi="Times New Roman" w:cs="Times New Roman"/>
      <w:kern w:val="0"/>
      <w:sz w:val="20"/>
      <w:szCs w:val="20"/>
      <w:lang w:val="x-none" w:eastAsia="pl-PL"/>
      <w14:ligatures w14:val="none"/>
    </w:rPr>
  </w:style>
  <w:style w:type="character" w:customStyle="1" w:styleId="11111111ustZnak">
    <w:name w:val="11111111 ust Znak"/>
    <w:link w:val="11111111ust"/>
    <w:rsid w:val="005268A3"/>
    <w:rPr>
      <w:rFonts w:ascii="Times New Roman" w:eastAsia="Times New Roman" w:hAnsi="Times New Roman" w:cs="Times New Roman"/>
      <w:kern w:val="0"/>
      <w:sz w:val="20"/>
      <w:szCs w:val="20"/>
      <w:lang w:val="x-none" w:eastAsia="pl-PL"/>
      <w14:ligatures w14:val="none"/>
    </w:rPr>
  </w:style>
  <w:style w:type="paragraph" w:customStyle="1" w:styleId="Default">
    <w:name w:val="Default"/>
    <w:rsid w:val="005268A3"/>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character" w:styleId="Odwoaniedokomentarza">
    <w:name w:val="annotation reference"/>
    <w:unhideWhenUsed/>
    <w:rsid w:val="005268A3"/>
    <w:rPr>
      <w:sz w:val="16"/>
      <w:szCs w:val="16"/>
    </w:rPr>
  </w:style>
  <w:style w:type="paragraph" w:styleId="Tematkomentarza">
    <w:name w:val="annotation subject"/>
    <w:basedOn w:val="Tekstkomentarza"/>
    <w:next w:val="Tekstkomentarza"/>
    <w:link w:val="TematkomentarzaZnak"/>
    <w:uiPriority w:val="99"/>
    <w:unhideWhenUsed/>
    <w:rsid w:val="005268A3"/>
    <w:pPr>
      <w:suppressAutoHyphens w:val="0"/>
    </w:pPr>
    <w:rPr>
      <w:b/>
      <w:bCs/>
    </w:rPr>
  </w:style>
  <w:style w:type="character" w:customStyle="1" w:styleId="TematkomentarzaZnak">
    <w:name w:val="Temat komentarza Znak"/>
    <w:basedOn w:val="TekstkomentarzaZnak"/>
    <w:link w:val="Tematkomentarza"/>
    <w:uiPriority w:val="99"/>
    <w:rsid w:val="005268A3"/>
    <w:rPr>
      <w:rFonts w:ascii="Times New Roman" w:eastAsia="Times New Roman" w:hAnsi="Times New Roman" w:cs="Times New Roman"/>
      <w:b/>
      <w:bCs/>
      <w:kern w:val="0"/>
      <w:sz w:val="20"/>
      <w:szCs w:val="20"/>
      <w:lang w:val="x-none" w:eastAsia="ar-SA"/>
      <w14:ligatures w14:val="none"/>
    </w:rPr>
  </w:style>
  <w:style w:type="paragraph" w:customStyle="1" w:styleId="Styl1">
    <w:name w:val="Styl1"/>
    <w:basedOn w:val="Normalny"/>
    <w:rsid w:val="005268A3"/>
    <w:pPr>
      <w:widowControl w:val="0"/>
      <w:autoSpaceDE w:val="0"/>
      <w:autoSpaceDN w:val="0"/>
      <w:spacing w:before="240" w:after="0" w:line="240" w:lineRule="auto"/>
      <w:jc w:val="both"/>
    </w:pPr>
    <w:rPr>
      <w:rFonts w:ascii="Arial" w:eastAsia="Times New Roman" w:hAnsi="Arial" w:cs="Arial"/>
      <w:kern w:val="0"/>
      <w:sz w:val="24"/>
      <w:szCs w:val="24"/>
      <w:lang w:eastAsia="pl-PL"/>
      <w14:ligatures w14:val="none"/>
    </w:rPr>
  </w:style>
  <w:style w:type="character" w:styleId="Uwydatnienie">
    <w:name w:val="Emphasis"/>
    <w:uiPriority w:val="20"/>
    <w:qFormat/>
    <w:rsid w:val="005268A3"/>
    <w:rPr>
      <w:i/>
      <w:iCs/>
    </w:rPr>
  </w:style>
  <w:style w:type="character" w:customStyle="1" w:styleId="postbody">
    <w:name w:val="postbody"/>
    <w:basedOn w:val="Domylnaczcionkaakapitu"/>
    <w:rsid w:val="005268A3"/>
  </w:style>
  <w:style w:type="paragraph" w:styleId="Poprawka">
    <w:name w:val="Revision"/>
    <w:hidden/>
    <w:uiPriority w:val="99"/>
    <w:semiHidden/>
    <w:rsid w:val="005268A3"/>
    <w:pPr>
      <w:spacing w:after="0" w:line="240" w:lineRule="auto"/>
    </w:pPr>
    <w:rPr>
      <w:rFonts w:ascii="Times New Roman" w:eastAsia="Times New Roman" w:hAnsi="Times New Roman" w:cs="Times New Roman"/>
      <w:kern w:val="0"/>
      <w:sz w:val="20"/>
      <w:szCs w:val="20"/>
      <w:lang w:eastAsia="pl-PL"/>
      <w14:ligatures w14:val="none"/>
    </w:rPr>
  </w:style>
  <w:style w:type="paragraph" w:customStyle="1" w:styleId="Style8">
    <w:name w:val="Style8"/>
    <w:basedOn w:val="Normalny"/>
    <w:uiPriority w:val="99"/>
    <w:rsid w:val="005268A3"/>
    <w:pPr>
      <w:widowControl w:val="0"/>
      <w:autoSpaceDE w:val="0"/>
      <w:autoSpaceDN w:val="0"/>
      <w:adjustRightInd w:val="0"/>
      <w:spacing w:after="0" w:line="283" w:lineRule="exact"/>
      <w:jc w:val="both"/>
    </w:pPr>
    <w:rPr>
      <w:rFonts w:ascii="Times New Roman" w:eastAsia="Times New Roman" w:hAnsi="Times New Roman" w:cs="Times New Roman"/>
      <w:kern w:val="0"/>
      <w:sz w:val="24"/>
      <w:szCs w:val="24"/>
      <w:lang w:eastAsia="pl-PL"/>
      <w14:ligatures w14:val="none"/>
    </w:rPr>
  </w:style>
  <w:style w:type="character" w:customStyle="1" w:styleId="FontStyle78">
    <w:name w:val="Font Style78"/>
    <w:uiPriority w:val="99"/>
    <w:rsid w:val="005268A3"/>
    <w:rPr>
      <w:rFonts w:ascii="Arial Unicode MS" w:eastAsia="Arial Unicode MS" w:cs="Arial Unicode MS"/>
      <w:b/>
      <w:bCs/>
      <w:sz w:val="20"/>
      <w:szCs w:val="20"/>
    </w:rPr>
  </w:style>
  <w:style w:type="paragraph" w:customStyle="1" w:styleId="Style26">
    <w:name w:val="Style26"/>
    <w:basedOn w:val="Normalny"/>
    <w:uiPriority w:val="99"/>
    <w:rsid w:val="005268A3"/>
    <w:pPr>
      <w:widowControl w:val="0"/>
      <w:autoSpaceDE w:val="0"/>
      <w:autoSpaceDN w:val="0"/>
      <w:adjustRightInd w:val="0"/>
      <w:spacing w:after="0" w:line="276" w:lineRule="exact"/>
      <w:ind w:hanging="269"/>
      <w:jc w:val="both"/>
    </w:pPr>
    <w:rPr>
      <w:rFonts w:ascii="Times New Roman" w:eastAsia="Times New Roman" w:hAnsi="Times New Roman" w:cs="Times New Roman"/>
      <w:kern w:val="0"/>
      <w:sz w:val="24"/>
      <w:szCs w:val="24"/>
      <w:lang w:eastAsia="pl-PL"/>
      <w14:ligatures w14:val="none"/>
    </w:rPr>
  </w:style>
  <w:style w:type="character" w:customStyle="1" w:styleId="FontStyle77">
    <w:name w:val="Font Style77"/>
    <w:uiPriority w:val="99"/>
    <w:rsid w:val="005268A3"/>
    <w:rPr>
      <w:rFonts w:ascii="Arial Unicode MS" w:eastAsia="Arial Unicode MS" w:cs="Arial Unicode MS"/>
      <w:sz w:val="20"/>
      <w:szCs w:val="20"/>
    </w:rPr>
  </w:style>
  <w:style w:type="paragraph" w:customStyle="1" w:styleId="Style17">
    <w:name w:val="Style17"/>
    <w:basedOn w:val="Normalny"/>
    <w:uiPriority w:val="99"/>
    <w:rsid w:val="005268A3"/>
    <w:pPr>
      <w:widowControl w:val="0"/>
      <w:autoSpaceDE w:val="0"/>
      <w:autoSpaceDN w:val="0"/>
      <w:adjustRightInd w:val="0"/>
      <w:spacing w:after="0" w:line="240" w:lineRule="auto"/>
      <w:jc w:val="both"/>
    </w:pPr>
    <w:rPr>
      <w:rFonts w:ascii="Times New Roman" w:eastAsia="Times New Roman" w:hAnsi="Times New Roman" w:cs="Times New Roman"/>
      <w:kern w:val="0"/>
      <w:sz w:val="24"/>
      <w:szCs w:val="24"/>
      <w:lang w:eastAsia="pl-PL"/>
      <w14:ligatures w14:val="none"/>
    </w:rPr>
  </w:style>
  <w:style w:type="paragraph" w:customStyle="1" w:styleId="Style30">
    <w:name w:val="Style30"/>
    <w:basedOn w:val="Normalny"/>
    <w:uiPriority w:val="99"/>
    <w:rsid w:val="005268A3"/>
    <w:pPr>
      <w:widowControl w:val="0"/>
      <w:autoSpaceDE w:val="0"/>
      <w:autoSpaceDN w:val="0"/>
      <w:adjustRightInd w:val="0"/>
      <w:spacing w:after="0" w:line="276" w:lineRule="exact"/>
      <w:ind w:hanging="408"/>
      <w:jc w:val="both"/>
    </w:pPr>
    <w:rPr>
      <w:rFonts w:ascii="Times New Roman" w:eastAsia="Times New Roman" w:hAnsi="Times New Roman" w:cs="Times New Roman"/>
      <w:kern w:val="0"/>
      <w:sz w:val="24"/>
      <w:szCs w:val="24"/>
      <w:lang w:eastAsia="pl-PL"/>
      <w14:ligatures w14:val="none"/>
    </w:rPr>
  </w:style>
  <w:style w:type="paragraph" w:customStyle="1" w:styleId="Style6">
    <w:name w:val="Style6"/>
    <w:basedOn w:val="Normalny"/>
    <w:uiPriority w:val="99"/>
    <w:rsid w:val="005268A3"/>
    <w:pPr>
      <w:widowControl w:val="0"/>
      <w:autoSpaceDE w:val="0"/>
      <w:autoSpaceDN w:val="0"/>
      <w:adjustRightInd w:val="0"/>
      <w:spacing w:after="0" w:line="240" w:lineRule="auto"/>
      <w:jc w:val="center"/>
    </w:pPr>
    <w:rPr>
      <w:rFonts w:ascii="Times New Roman" w:eastAsia="Times New Roman" w:hAnsi="Times New Roman" w:cs="Times New Roman"/>
      <w:kern w:val="0"/>
      <w:sz w:val="24"/>
      <w:szCs w:val="24"/>
      <w:lang w:eastAsia="pl-PL"/>
      <w14:ligatures w14:val="none"/>
    </w:rPr>
  </w:style>
  <w:style w:type="paragraph" w:customStyle="1" w:styleId="Style37">
    <w:name w:val="Style37"/>
    <w:basedOn w:val="Normalny"/>
    <w:uiPriority w:val="99"/>
    <w:rsid w:val="005268A3"/>
    <w:pPr>
      <w:widowControl w:val="0"/>
      <w:autoSpaceDE w:val="0"/>
      <w:autoSpaceDN w:val="0"/>
      <w:adjustRightInd w:val="0"/>
      <w:spacing w:after="0" w:line="230" w:lineRule="exact"/>
    </w:pPr>
    <w:rPr>
      <w:rFonts w:ascii="Times New Roman" w:eastAsia="Times New Roman" w:hAnsi="Times New Roman" w:cs="Times New Roman"/>
      <w:kern w:val="0"/>
      <w:sz w:val="24"/>
      <w:szCs w:val="24"/>
      <w:lang w:eastAsia="pl-PL"/>
      <w14:ligatures w14:val="none"/>
    </w:rPr>
  </w:style>
  <w:style w:type="paragraph" w:customStyle="1" w:styleId="Style42">
    <w:name w:val="Style42"/>
    <w:basedOn w:val="Normalny"/>
    <w:uiPriority w:val="99"/>
    <w:rsid w:val="005268A3"/>
    <w:pPr>
      <w:widowControl w:val="0"/>
      <w:autoSpaceDE w:val="0"/>
      <w:autoSpaceDN w:val="0"/>
      <w:adjustRightInd w:val="0"/>
      <w:spacing w:after="0" w:line="276" w:lineRule="exact"/>
      <w:jc w:val="both"/>
    </w:pPr>
    <w:rPr>
      <w:rFonts w:ascii="Times New Roman" w:eastAsia="Times New Roman" w:hAnsi="Times New Roman" w:cs="Times New Roman"/>
      <w:kern w:val="0"/>
      <w:sz w:val="24"/>
      <w:szCs w:val="24"/>
      <w:lang w:eastAsia="pl-PL"/>
      <w14:ligatures w14:val="none"/>
    </w:rPr>
  </w:style>
  <w:style w:type="paragraph" w:customStyle="1" w:styleId="Style44">
    <w:name w:val="Style44"/>
    <w:basedOn w:val="Normalny"/>
    <w:uiPriority w:val="99"/>
    <w:rsid w:val="005268A3"/>
    <w:pPr>
      <w:widowControl w:val="0"/>
      <w:autoSpaceDE w:val="0"/>
      <w:autoSpaceDN w:val="0"/>
      <w:adjustRightInd w:val="0"/>
      <w:spacing w:after="0" w:line="226" w:lineRule="exact"/>
      <w:ind w:hanging="144"/>
    </w:pPr>
    <w:rPr>
      <w:rFonts w:ascii="Times New Roman" w:eastAsia="Times New Roman" w:hAnsi="Times New Roman" w:cs="Times New Roman"/>
      <w:kern w:val="0"/>
      <w:sz w:val="24"/>
      <w:szCs w:val="24"/>
      <w:lang w:eastAsia="pl-PL"/>
      <w14:ligatures w14:val="none"/>
    </w:rPr>
  </w:style>
  <w:style w:type="character" w:customStyle="1" w:styleId="FontStyle72">
    <w:name w:val="Font Style72"/>
    <w:uiPriority w:val="99"/>
    <w:rsid w:val="005268A3"/>
    <w:rPr>
      <w:rFonts w:ascii="Arial Unicode MS" w:eastAsia="Arial Unicode MS" w:cs="Arial Unicode MS"/>
      <w:sz w:val="18"/>
      <w:szCs w:val="18"/>
    </w:rPr>
  </w:style>
  <w:style w:type="paragraph" w:customStyle="1" w:styleId="Nagwek10">
    <w:name w:val="Nagłówek1"/>
    <w:basedOn w:val="Normalny"/>
    <w:next w:val="Tekstpodstawowy"/>
    <w:rsid w:val="005268A3"/>
    <w:pPr>
      <w:keepNext/>
      <w:widowControl w:val="0"/>
      <w:suppressAutoHyphens/>
      <w:spacing w:before="240" w:after="120" w:line="240" w:lineRule="auto"/>
    </w:pPr>
    <w:rPr>
      <w:rFonts w:ascii="Arial" w:eastAsia="Lucida Sans Unicode" w:hAnsi="Arial" w:cs="Tahoma"/>
      <w:kern w:val="1"/>
      <w:sz w:val="28"/>
      <w:szCs w:val="28"/>
      <w:lang w:eastAsia="pl-PL"/>
      <w14:ligatures w14:val="none"/>
    </w:rPr>
  </w:style>
  <w:style w:type="paragraph" w:customStyle="1" w:styleId="Tytu0">
    <w:name w:val="Tytu?"/>
    <w:basedOn w:val="Normalny"/>
    <w:rsid w:val="005268A3"/>
    <w:pPr>
      <w:widowControl w:val="0"/>
      <w:suppressAutoHyphens/>
      <w:spacing w:after="0" w:line="240" w:lineRule="auto"/>
      <w:jc w:val="center"/>
    </w:pPr>
    <w:rPr>
      <w:rFonts w:ascii="Times New Roman" w:eastAsia="Lucida Sans Unicode" w:hAnsi="Times New Roman" w:cs="Times New Roman"/>
      <w:b/>
      <w:kern w:val="1"/>
      <w:sz w:val="28"/>
      <w:szCs w:val="24"/>
      <w:lang w:eastAsia="pl-PL"/>
      <w14:ligatures w14:val="none"/>
    </w:rPr>
  </w:style>
  <w:style w:type="paragraph" w:customStyle="1" w:styleId="Style43">
    <w:name w:val="Style43"/>
    <w:basedOn w:val="Normalny"/>
    <w:uiPriority w:val="99"/>
    <w:rsid w:val="005268A3"/>
    <w:pPr>
      <w:widowControl w:val="0"/>
      <w:autoSpaceDE w:val="0"/>
      <w:autoSpaceDN w:val="0"/>
      <w:adjustRightInd w:val="0"/>
      <w:spacing w:after="0" w:line="276" w:lineRule="exact"/>
      <w:ind w:hanging="682"/>
      <w:jc w:val="both"/>
    </w:pPr>
    <w:rPr>
      <w:rFonts w:ascii="Times New Roman" w:eastAsia="Times New Roman" w:hAnsi="Times New Roman" w:cs="Times New Roman"/>
      <w:kern w:val="0"/>
      <w:sz w:val="24"/>
      <w:szCs w:val="24"/>
      <w:lang w:eastAsia="pl-PL"/>
      <w14:ligatures w14:val="none"/>
    </w:rPr>
  </w:style>
  <w:style w:type="paragraph" w:customStyle="1" w:styleId="Style18">
    <w:name w:val="Style18"/>
    <w:basedOn w:val="Normalny"/>
    <w:uiPriority w:val="99"/>
    <w:rsid w:val="005268A3"/>
    <w:pPr>
      <w:widowControl w:val="0"/>
      <w:autoSpaceDE w:val="0"/>
      <w:autoSpaceDN w:val="0"/>
      <w:adjustRightInd w:val="0"/>
      <w:spacing w:after="0" w:line="629" w:lineRule="exact"/>
    </w:pPr>
    <w:rPr>
      <w:rFonts w:ascii="Times New Roman" w:eastAsia="Times New Roman" w:hAnsi="Times New Roman" w:cs="Times New Roman"/>
      <w:kern w:val="0"/>
      <w:sz w:val="24"/>
      <w:szCs w:val="24"/>
      <w:lang w:eastAsia="pl-PL"/>
      <w14:ligatures w14:val="none"/>
    </w:rPr>
  </w:style>
  <w:style w:type="paragraph" w:customStyle="1" w:styleId="Style19">
    <w:name w:val="Style19"/>
    <w:basedOn w:val="Normalny"/>
    <w:uiPriority w:val="99"/>
    <w:rsid w:val="005268A3"/>
    <w:pPr>
      <w:widowControl w:val="0"/>
      <w:autoSpaceDE w:val="0"/>
      <w:autoSpaceDN w:val="0"/>
      <w:adjustRightInd w:val="0"/>
      <w:spacing w:after="0" w:line="278" w:lineRule="exact"/>
      <w:ind w:hanging="278"/>
      <w:jc w:val="both"/>
    </w:pPr>
    <w:rPr>
      <w:rFonts w:ascii="Times New Roman" w:eastAsia="Times New Roman" w:hAnsi="Times New Roman" w:cs="Times New Roman"/>
      <w:kern w:val="0"/>
      <w:sz w:val="24"/>
      <w:szCs w:val="24"/>
      <w:lang w:eastAsia="pl-PL"/>
      <w14:ligatures w14:val="none"/>
    </w:rPr>
  </w:style>
  <w:style w:type="paragraph" w:customStyle="1" w:styleId="Style22">
    <w:name w:val="Style22"/>
    <w:basedOn w:val="Normalny"/>
    <w:uiPriority w:val="99"/>
    <w:rsid w:val="005268A3"/>
    <w:pPr>
      <w:widowControl w:val="0"/>
      <w:autoSpaceDE w:val="0"/>
      <w:autoSpaceDN w:val="0"/>
      <w:adjustRightInd w:val="0"/>
      <w:spacing w:after="0" w:line="230" w:lineRule="exact"/>
      <w:jc w:val="both"/>
    </w:pPr>
    <w:rPr>
      <w:rFonts w:ascii="Arial" w:eastAsia="Times New Roman" w:hAnsi="Arial" w:cs="Arial"/>
      <w:kern w:val="0"/>
      <w:sz w:val="24"/>
      <w:szCs w:val="24"/>
      <w:lang w:eastAsia="pl-PL"/>
      <w14:ligatures w14:val="none"/>
    </w:rPr>
  </w:style>
  <w:style w:type="character" w:customStyle="1" w:styleId="FontStyle58">
    <w:name w:val="Font Style58"/>
    <w:uiPriority w:val="99"/>
    <w:rsid w:val="005268A3"/>
    <w:rPr>
      <w:rFonts w:ascii="Arial" w:hAnsi="Arial" w:cs="Arial"/>
      <w:sz w:val="18"/>
      <w:szCs w:val="18"/>
    </w:rPr>
  </w:style>
  <w:style w:type="character" w:customStyle="1" w:styleId="FontStyle59">
    <w:name w:val="Font Style59"/>
    <w:uiPriority w:val="99"/>
    <w:rsid w:val="005268A3"/>
    <w:rPr>
      <w:rFonts w:ascii="Arial" w:hAnsi="Arial" w:cs="Arial"/>
      <w:b/>
      <w:bCs/>
      <w:sz w:val="18"/>
      <w:szCs w:val="18"/>
    </w:rPr>
  </w:style>
  <w:style w:type="paragraph" w:customStyle="1" w:styleId="Lista21">
    <w:name w:val="Lista 21"/>
    <w:basedOn w:val="Normalny"/>
    <w:rsid w:val="005268A3"/>
    <w:pPr>
      <w:suppressAutoHyphens/>
      <w:spacing w:after="0" w:line="240" w:lineRule="auto"/>
      <w:ind w:left="566" w:hanging="283"/>
    </w:pPr>
    <w:rPr>
      <w:rFonts w:ascii="Times New Roman" w:eastAsia="Times New Roman" w:hAnsi="Times New Roman" w:cs="Times New Roman"/>
      <w:kern w:val="0"/>
      <w:sz w:val="20"/>
      <w:szCs w:val="20"/>
      <w:lang w:eastAsia="ar-SA"/>
      <w14:ligatures w14:val="none"/>
    </w:rPr>
  </w:style>
  <w:style w:type="paragraph" w:customStyle="1" w:styleId="WW-Tekstwstpniesformatowany">
    <w:name w:val="WW-Tekst wstępnie sformatowany"/>
    <w:basedOn w:val="Normalny"/>
    <w:rsid w:val="005268A3"/>
    <w:pPr>
      <w:widowControl w:val="0"/>
      <w:suppressAutoHyphens/>
      <w:spacing w:after="0" w:line="240" w:lineRule="auto"/>
    </w:pPr>
    <w:rPr>
      <w:rFonts w:ascii="Courier New" w:eastAsia="Courier New" w:hAnsi="Courier New" w:cs="Courier New"/>
      <w:kern w:val="0"/>
      <w:sz w:val="20"/>
      <w:szCs w:val="20"/>
      <w:lang w:eastAsia="pl-PL"/>
      <w14:ligatures w14:val="none"/>
    </w:rPr>
  </w:style>
  <w:style w:type="paragraph" w:customStyle="1" w:styleId="CharChar1">
    <w:name w:val="Char Char1"/>
    <w:basedOn w:val="Normalny"/>
    <w:rsid w:val="005268A3"/>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WW-Tekstpodstawowy2">
    <w:name w:val="WW-Tekst podstawowy 2"/>
    <w:basedOn w:val="Normalny"/>
    <w:rsid w:val="005268A3"/>
    <w:pPr>
      <w:suppressAutoHyphens/>
      <w:spacing w:after="0" w:line="240" w:lineRule="auto"/>
      <w:jc w:val="both"/>
    </w:pPr>
    <w:rPr>
      <w:rFonts w:ascii="Times New Roman" w:eastAsia="Times New Roman" w:hAnsi="Times New Roman" w:cs="Times New Roman"/>
      <w:kern w:val="0"/>
      <w:sz w:val="24"/>
      <w:szCs w:val="20"/>
      <w:lang w:eastAsia="pl-PL"/>
      <w14:ligatures w14:val="none"/>
    </w:rPr>
  </w:style>
  <w:style w:type="paragraph" w:customStyle="1" w:styleId="Tekstpodstawowywcity31">
    <w:name w:val="Tekst podstawowy wcięty 31"/>
    <w:basedOn w:val="Normalny"/>
    <w:rsid w:val="005268A3"/>
    <w:pPr>
      <w:suppressAutoHyphens/>
      <w:spacing w:after="0" w:line="216" w:lineRule="auto"/>
      <w:ind w:left="360" w:hanging="360"/>
    </w:pPr>
    <w:rPr>
      <w:rFonts w:ascii="Times New Roman" w:eastAsia="Times New Roman" w:hAnsi="Times New Roman" w:cs="Times New Roman"/>
      <w:kern w:val="0"/>
      <w:sz w:val="24"/>
      <w:szCs w:val="24"/>
      <w:lang w:eastAsia="ar-SA"/>
      <w14:ligatures w14:val="none"/>
    </w:rPr>
  </w:style>
  <w:style w:type="paragraph" w:customStyle="1" w:styleId="Tekstpodstawowy23">
    <w:name w:val="Tekst podstawowy 23"/>
    <w:basedOn w:val="Normalny"/>
    <w:rsid w:val="005268A3"/>
    <w:pPr>
      <w:suppressAutoHyphens/>
      <w:spacing w:after="120" w:line="480" w:lineRule="auto"/>
    </w:pPr>
    <w:rPr>
      <w:rFonts w:ascii="Calibri" w:eastAsia="Calibri" w:hAnsi="Calibri" w:cs="Calibri"/>
      <w:kern w:val="0"/>
      <w:lang w:eastAsia="ar-SA"/>
      <w14:ligatures w14:val="none"/>
    </w:rPr>
  </w:style>
  <w:style w:type="paragraph" w:styleId="Mapadokumentu">
    <w:name w:val="Document Map"/>
    <w:basedOn w:val="Normalny"/>
    <w:link w:val="MapadokumentuZnak"/>
    <w:uiPriority w:val="99"/>
    <w:rsid w:val="005268A3"/>
    <w:pPr>
      <w:spacing w:after="0" w:line="240" w:lineRule="auto"/>
    </w:pPr>
    <w:rPr>
      <w:rFonts w:ascii="Segoe UI" w:eastAsia="Times New Roman" w:hAnsi="Segoe UI" w:cs="Segoe UI"/>
      <w:kern w:val="0"/>
      <w:sz w:val="16"/>
      <w:szCs w:val="16"/>
      <w:lang w:eastAsia="pl-PL"/>
      <w14:ligatures w14:val="none"/>
    </w:rPr>
  </w:style>
  <w:style w:type="character" w:customStyle="1" w:styleId="MapadokumentuZnak">
    <w:name w:val="Mapa dokumentu Znak"/>
    <w:basedOn w:val="Domylnaczcionkaakapitu"/>
    <w:link w:val="Mapadokumentu"/>
    <w:uiPriority w:val="99"/>
    <w:rsid w:val="005268A3"/>
    <w:rPr>
      <w:rFonts w:ascii="Segoe UI" w:eastAsia="Times New Roman" w:hAnsi="Segoe UI" w:cs="Segoe UI"/>
      <w:kern w:val="0"/>
      <w:sz w:val="16"/>
      <w:szCs w:val="16"/>
      <w:lang w:eastAsia="pl-PL"/>
      <w14:ligatures w14:val="none"/>
    </w:rPr>
  </w:style>
  <w:style w:type="paragraph" w:styleId="Bezodstpw">
    <w:name w:val="No Spacing"/>
    <w:link w:val="BezodstpwZnak"/>
    <w:uiPriority w:val="1"/>
    <w:qFormat/>
    <w:rsid w:val="005268A3"/>
    <w:pPr>
      <w:spacing w:after="0" w:line="240" w:lineRule="auto"/>
    </w:pPr>
    <w:rPr>
      <w:rFonts w:ascii="Times New Roman" w:eastAsia="Calibri" w:hAnsi="Times New Roman" w:cs="Times New Roman"/>
      <w:kern w:val="0"/>
      <w:sz w:val="24"/>
      <w:szCs w:val="24"/>
      <w14:ligatures w14:val="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1"/>
    <w:qFormat/>
    <w:locked/>
    <w:rsid w:val="005268A3"/>
  </w:style>
  <w:style w:type="character" w:styleId="UyteHipercze">
    <w:name w:val="FollowedHyperlink"/>
    <w:uiPriority w:val="99"/>
    <w:unhideWhenUsed/>
    <w:rsid w:val="005268A3"/>
    <w:rPr>
      <w:color w:val="954F72"/>
      <w:u w:val="single"/>
    </w:rPr>
  </w:style>
  <w:style w:type="character" w:customStyle="1" w:styleId="h2">
    <w:name w:val="h2"/>
    <w:rsid w:val="005268A3"/>
  </w:style>
  <w:style w:type="paragraph" w:customStyle="1" w:styleId="TableParagraph">
    <w:name w:val="Table Paragraph"/>
    <w:basedOn w:val="Normalny"/>
    <w:uiPriority w:val="1"/>
    <w:qFormat/>
    <w:rsid w:val="005268A3"/>
    <w:pPr>
      <w:widowControl w:val="0"/>
      <w:numPr>
        <w:numId w:val="5"/>
      </w:numPr>
      <w:autoSpaceDE w:val="0"/>
      <w:autoSpaceDN w:val="0"/>
      <w:spacing w:after="0" w:line="240" w:lineRule="auto"/>
    </w:pPr>
    <w:rPr>
      <w:rFonts w:ascii="Avenir-Light" w:eastAsia="Avenir-Light" w:hAnsi="Avenir-Light" w:cs="Avenir-Light"/>
      <w:kern w:val="0"/>
      <w:lang w:val="en-US"/>
      <w14:ligatures w14:val="none"/>
    </w:rPr>
  </w:style>
  <w:style w:type="character" w:customStyle="1" w:styleId="Teksttreci">
    <w:name w:val="Tekst treści_"/>
    <w:link w:val="Teksttreci0"/>
    <w:rsid w:val="005268A3"/>
    <w:rPr>
      <w:rFonts w:ascii="Verdana" w:eastAsia="Verdana" w:hAnsi="Verdana" w:cs="Verdana"/>
      <w:sz w:val="19"/>
      <w:szCs w:val="19"/>
      <w:shd w:val="clear" w:color="auto" w:fill="FFFFFF"/>
    </w:rPr>
  </w:style>
  <w:style w:type="paragraph" w:customStyle="1" w:styleId="Teksttreci0">
    <w:name w:val="Tekst treści"/>
    <w:basedOn w:val="Normalny"/>
    <w:link w:val="Teksttreci"/>
    <w:rsid w:val="005268A3"/>
    <w:pPr>
      <w:shd w:val="clear" w:color="auto" w:fill="FFFFFF"/>
      <w:spacing w:after="0" w:line="0" w:lineRule="atLeast"/>
      <w:ind w:hanging="1700"/>
    </w:pPr>
    <w:rPr>
      <w:rFonts w:ascii="Verdana" w:eastAsia="Verdana" w:hAnsi="Verdana" w:cs="Verdana"/>
      <w:sz w:val="19"/>
      <w:szCs w:val="19"/>
    </w:rPr>
  </w:style>
  <w:style w:type="character" w:customStyle="1" w:styleId="FontStyle27">
    <w:name w:val="Font Style27"/>
    <w:rsid w:val="005268A3"/>
  </w:style>
  <w:style w:type="paragraph" w:customStyle="1" w:styleId="Style13">
    <w:name w:val="Style13"/>
    <w:basedOn w:val="Normalny"/>
    <w:uiPriority w:val="99"/>
    <w:rsid w:val="005268A3"/>
    <w:pPr>
      <w:spacing w:after="0" w:line="228" w:lineRule="exact"/>
      <w:ind w:hanging="336"/>
      <w:jc w:val="both"/>
    </w:pPr>
    <w:rPr>
      <w:rFonts w:ascii="Times New Roman" w:eastAsia="Times New Roman" w:hAnsi="Times New Roman" w:cs="Times New Roman"/>
      <w:kern w:val="0"/>
      <w:sz w:val="24"/>
      <w:szCs w:val="24"/>
      <w:lang w:eastAsia="pl-PL"/>
      <w14:ligatures w14:val="none"/>
    </w:rPr>
  </w:style>
  <w:style w:type="table" w:customStyle="1" w:styleId="TableNormal">
    <w:name w:val="Table Normal"/>
    <w:uiPriority w:val="2"/>
    <w:semiHidden/>
    <w:unhideWhenUsed/>
    <w:qFormat/>
    <w:rsid w:val="005268A3"/>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5268A3"/>
    <w:rPr>
      <w:color w:val="605E5C"/>
      <w:shd w:val="clear" w:color="auto" w:fill="E1DFDD"/>
    </w:rPr>
  </w:style>
  <w:style w:type="paragraph" w:customStyle="1" w:styleId="Tekstpodstawowy32">
    <w:name w:val="Tekst podstawowy 32"/>
    <w:basedOn w:val="Normalny"/>
    <w:rsid w:val="005268A3"/>
    <w:pPr>
      <w:suppressAutoHyphens/>
      <w:spacing w:after="0" w:line="240" w:lineRule="auto"/>
    </w:pPr>
    <w:rPr>
      <w:rFonts w:ascii="Times New Roman" w:eastAsia="Times New Roman" w:hAnsi="Times New Roman" w:cs="Times New Roman"/>
      <w:kern w:val="0"/>
      <w:sz w:val="24"/>
      <w:szCs w:val="20"/>
      <w:lang w:eastAsia="ar-SA"/>
      <w14:ligatures w14:val="none"/>
    </w:rPr>
  </w:style>
  <w:style w:type="paragraph" w:styleId="Tekstprzypisukocowego">
    <w:name w:val="endnote text"/>
    <w:basedOn w:val="Normalny"/>
    <w:link w:val="TekstprzypisukocowegoZnak"/>
    <w:uiPriority w:val="99"/>
    <w:semiHidden/>
    <w:unhideWhenUsed/>
    <w:rsid w:val="005268A3"/>
    <w:pPr>
      <w:widowControl w:val="0"/>
      <w:spacing w:after="0" w:line="240" w:lineRule="auto"/>
    </w:pPr>
    <w:rPr>
      <w:kern w:val="0"/>
      <w:sz w:val="20"/>
      <w:szCs w:val="20"/>
      <w:lang w:val="en-US"/>
      <w14:ligatures w14:val="none"/>
    </w:rPr>
  </w:style>
  <w:style w:type="character" w:customStyle="1" w:styleId="TekstprzypisukocowegoZnak">
    <w:name w:val="Tekst przypisu końcowego Znak"/>
    <w:basedOn w:val="Domylnaczcionkaakapitu"/>
    <w:link w:val="Tekstprzypisukocowego"/>
    <w:uiPriority w:val="99"/>
    <w:semiHidden/>
    <w:rsid w:val="005268A3"/>
    <w:rPr>
      <w:kern w:val="0"/>
      <w:sz w:val="20"/>
      <w:szCs w:val="20"/>
      <w:lang w:val="en-US"/>
      <w14:ligatures w14:val="none"/>
    </w:rPr>
  </w:style>
  <w:style w:type="character" w:styleId="Odwoanieprzypisukocowego">
    <w:name w:val="endnote reference"/>
    <w:basedOn w:val="Domylnaczcionkaakapitu"/>
    <w:uiPriority w:val="99"/>
    <w:semiHidden/>
    <w:unhideWhenUsed/>
    <w:rsid w:val="005268A3"/>
    <w:rPr>
      <w:vertAlign w:val="superscript"/>
    </w:rPr>
  </w:style>
  <w:style w:type="table" w:customStyle="1" w:styleId="Tabela-Siatka1">
    <w:name w:val="Tabela - Siatka1"/>
    <w:basedOn w:val="Standardowy"/>
    <w:next w:val="Tabela-Siatka"/>
    <w:uiPriority w:val="39"/>
    <w:rsid w:val="00526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526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rsid w:val="00D51674"/>
    <w:rPr>
      <w:rFonts w:ascii="Times New Roman" w:eastAsia="Calibri" w:hAnsi="Times New Roman" w:cs="Times New Roman"/>
      <w:kern w:val="0"/>
      <w:sz w:val="24"/>
      <w:szCs w:val="24"/>
      <w14:ligatures w14:val="none"/>
    </w:rPr>
  </w:style>
  <w:style w:type="character" w:customStyle="1" w:styleId="markedcontent">
    <w:name w:val="markedcontent"/>
    <w:rsid w:val="00D25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ava.com/pl/download/manual.jsp" TargetMode="External"/><Relationship Id="rId18" Type="http://schemas.openxmlformats.org/officeDocument/2006/relationships/hyperlink" Target="https://gorznogm.ezamawiajacy.pl/servlet/HomeServle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dok\tresc,DZU.2021.082.0000523,USTAWA-z-dnia-12-maja-2011-r-o-refundacji-lekow-srodkow-spozywczych-specjalnego-przeznaczenia-zywieniowego-oraz-wyrobow-medycznych.html" TargetMode="External"/><Relationship Id="rId7" Type="http://schemas.openxmlformats.org/officeDocument/2006/relationships/endnotes" Target="endnotes.xml"/><Relationship Id="rId12" Type="http://schemas.openxmlformats.org/officeDocument/2006/relationships/hyperlink" Target="https://gorznogm.ezamawiajacy.pl/servlet/HomeServlet" TargetMode="External"/><Relationship Id="rId17" Type="http://schemas.openxmlformats.org/officeDocument/2006/relationships/hyperlink" Target="https://gorznogm.ezamawiajacy.pl/servlet/HomeServle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eplace.marketplanet.pl" TargetMode="External"/><Relationship Id="rId20" Type="http://schemas.openxmlformats.org/officeDocument/2006/relationships/hyperlink" Target="file:///C:\dok\tresc,DZU.2020.137.0001133,USTAWA-z-dnia-25-czerwca-2010-r-o-sporc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rznogm.ezamawiajacy.pl/servlet/HomeServlet" TargetMode="External"/><Relationship Id="rId24" Type="http://schemas.openxmlformats.org/officeDocument/2006/relationships/hyperlink" Target="mailto:inspektor@cbi24.pl" TargetMode="External"/><Relationship Id="rId5" Type="http://schemas.openxmlformats.org/officeDocument/2006/relationships/webSettings" Target="webSettings.xml"/><Relationship Id="rId15" Type="http://schemas.openxmlformats.org/officeDocument/2006/relationships/hyperlink" Target="https://gorznogm.ezamawiajacy.pl/servlet/HomeServlet" TargetMode="External"/><Relationship Id="rId23" Type="http://schemas.openxmlformats.org/officeDocument/2006/relationships/hyperlink" Target="mailto:" TargetMode="External"/><Relationship Id="rId10" Type="http://schemas.openxmlformats.org/officeDocument/2006/relationships/hyperlink" Target="mailto:gmina@" TargetMode="External"/><Relationship Id="rId19" Type="http://schemas.openxmlformats.org/officeDocument/2006/relationships/hyperlink" Target="https://gorznogm.ezamawiajacy.pl/servlet/HomeServlet" TargetMode="External"/><Relationship Id="rId4" Type="http://schemas.openxmlformats.org/officeDocument/2006/relationships/settings" Target="settings.xml"/><Relationship Id="rId9" Type="http://schemas.openxmlformats.org/officeDocument/2006/relationships/hyperlink" Target="https://samorzad.gov.pl/web/gmina-gorzno" TargetMode="External"/><Relationship Id="rId14" Type="http://schemas.openxmlformats.org/officeDocument/2006/relationships/hyperlink" Target="http://www.elektronicznypodpis.pl/informacje/aplikacje/" TargetMode="External"/><Relationship Id="rId22" Type="http://schemas.openxmlformats.org/officeDocument/2006/relationships/hyperlink" Target="https://gorznogm.ezamawiajacy.pl/servlet/HomeServle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0835F-64CC-4A1D-A898-8DD8CF667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17812</Words>
  <Characters>106878</Characters>
  <Application>Microsoft Office Word</Application>
  <DocSecurity>0</DocSecurity>
  <Lines>890</Lines>
  <Paragraphs>248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Zawadka</dc:creator>
  <cp:keywords/>
  <dc:description/>
  <cp:lastModifiedBy>Agnieszka Talarek</cp:lastModifiedBy>
  <cp:revision>2</cp:revision>
  <cp:lastPrinted>2026-05-04T09:23:00Z</cp:lastPrinted>
  <dcterms:created xsi:type="dcterms:W3CDTF">2026-05-04T09:35:00Z</dcterms:created>
  <dcterms:modified xsi:type="dcterms:W3CDTF">2026-05-04T09:35:00Z</dcterms:modified>
</cp:coreProperties>
</file>